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844D" w14:textId="77777777" w:rsidR="0059209E" w:rsidRPr="00C8579C" w:rsidRDefault="0059209E" w:rsidP="00AF65C5">
      <w:pPr>
        <w:keepNext/>
        <w:keepLines/>
        <w:ind w:right="1274"/>
      </w:pPr>
    </w:p>
    <w:p w14:paraId="60546B24" w14:textId="77777777" w:rsidR="007C70A1" w:rsidRPr="00C8579C" w:rsidRDefault="007C70A1" w:rsidP="00AF65C5">
      <w:pPr>
        <w:keepNext/>
        <w:keepLines/>
        <w:ind w:right="1274"/>
        <w:rPr>
          <w:rFonts w:ascii="Tahoma" w:hAnsi="Tahoma" w:cs="Tahoma"/>
          <w:b/>
        </w:rPr>
      </w:pPr>
      <w:r w:rsidRPr="00C8579C">
        <w:rPr>
          <w:rFonts w:ascii="Tahoma" w:hAnsi="Tahoma" w:cs="Tahoma"/>
          <w:b/>
        </w:rPr>
        <w:t>Naročnik:</w:t>
      </w:r>
    </w:p>
    <w:p w14:paraId="219F36F2" w14:textId="77777777" w:rsidR="007C70A1" w:rsidRPr="00C8579C" w:rsidRDefault="007C70A1" w:rsidP="00AF65C5">
      <w:pPr>
        <w:keepNext/>
        <w:keepLines/>
        <w:rPr>
          <w:rFonts w:ascii="Tahoma" w:hAnsi="Tahoma" w:cs="Tahoma"/>
          <w:b/>
        </w:rPr>
      </w:pPr>
    </w:p>
    <w:p w14:paraId="740BA6D8" w14:textId="77777777" w:rsidR="0094613F" w:rsidRPr="00C8579C" w:rsidRDefault="0094613F" w:rsidP="00AF65C5">
      <w:pPr>
        <w:keepNext/>
        <w:keepLines/>
        <w:rPr>
          <w:rFonts w:ascii="Tahoma" w:hAnsi="Tahoma" w:cs="Tahoma"/>
          <w:b/>
          <w:bCs/>
        </w:rPr>
      </w:pPr>
      <w:r w:rsidRPr="00C8579C">
        <w:rPr>
          <w:rFonts w:ascii="Tahoma" w:hAnsi="Tahoma" w:cs="Tahoma"/>
          <w:b/>
          <w:bCs/>
        </w:rPr>
        <w:t xml:space="preserve">JAVNO PODJETJE VODOVOD KANALIZACIJA SNAGA </w:t>
      </w:r>
      <w:proofErr w:type="spellStart"/>
      <w:r w:rsidRPr="00C8579C">
        <w:rPr>
          <w:rFonts w:ascii="Tahoma" w:hAnsi="Tahoma" w:cs="Tahoma"/>
          <w:b/>
          <w:bCs/>
        </w:rPr>
        <w:t>d.o.o</w:t>
      </w:r>
      <w:proofErr w:type="spellEnd"/>
      <w:r w:rsidRPr="00C8579C">
        <w:rPr>
          <w:rFonts w:ascii="Tahoma" w:hAnsi="Tahoma" w:cs="Tahoma"/>
          <w:b/>
          <w:bCs/>
        </w:rPr>
        <w:t>.</w:t>
      </w:r>
    </w:p>
    <w:p w14:paraId="7E0CB0DD" w14:textId="77777777" w:rsidR="0094613F" w:rsidRPr="00C8579C" w:rsidRDefault="0094613F" w:rsidP="00AF65C5">
      <w:pPr>
        <w:keepNext/>
        <w:keepLines/>
        <w:rPr>
          <w:rFonts w:ascii="Tahoma" w:hAnsi="Tahoma" w:cs="Tahoma"/>
        </w:rPr>
      </w:pPr>
      <w:r w:rsidRPr="00C8579C">
        <w:rPr>
          <w:rFonts w:ascii="Tahoma" w:hAnsi="Tahoma" w:cs="Tahoma"/>
        </w:rPr>
        <w:t>Vodovodna cesta 90</w:t>
      </w:r>
    </w:p>
    <w:p w14:paraId="47EA0CFD" w14:textId="77777777" w:rsidR="0094613F" w:rsidRPr="00C8579C" w:rsidRDefault="0094613F" w:rsidP="00AF65C5">
      <w:pPr>
        <w:keepNext/>
        <w:keepLines/>
        <w:rPr>
          <w:rFonts w:ascii="Tahoma" w:hAnsi="Tahoma" w:cs="Tahoma"/>
        </w:rPr>
      </w:pPr>
      <w:r w:rsidRPr="00C8579C">
        <w:rPr>
          <w:rFonts w:ascii="Tahoma" w:hAnsi="Tahoma" w:cs="Tahoma"/>
        </w:rPr>
        <w:t>1000 Ljubljana</w:t>
      </w:r>
    </w:p>
    <w:p w14:paraId="790125BE" w14:textId="77777777" w:rsidR="007C70A1" w:rsidRPr="00C8579C" w:rsidRDefault="007C70A1" w:rsidP="00AF65C5">
      <w:pPr>
        <w:keepNext/>
        <w:keepLines/>
        <w:rPr>
          <w:rFonts w:ascii="Tahoma" w:hAnsi="Tahoma" w:cs="Tahoma"/>
        </w:rPr>
      </w:pPr>
    </w:p>
    <w:p w14:paraId="3C11D014" w14:textId="77777777" w:rsidR="007C70A1" w:rsidRPr="00C8579C" w:rsidRDefault="007C70A1" w:rsidP="00AF65C5">
      <w:pPr>
        <w:keepNext/>
        <w:keepLines/>
        <w:rPr>
          <w:rFonts w:ascii="Tahoma" w:hAnsi="Tahoma" w:cs="Tahoma"/>
          <w:b/>
        </w:rPr>
      </w:pPr>
      <w:r w:rsidRPr="00C8579C">
        <w:rPr>
          <w:rFonts w:ascii="Tahoma" w:hAnsi="Tahoma" w:cs="Tahoma"/>
          <w:b/>
        </w:rPr>
        <w:t>Po pooblastilu javno naročilo vodi:</w:t>
      </w:r>
    </w:p>
    <w:p w14:paraId="12685208" w14:textId="77777777" w:rsidR="007C70A1" w:rsidRPr="00C8579C" w:rsidRDefault="007C70A1" w:rsidP="00AF65C5">
      <w:pPr>
        <w:keepNext/>
        <w:keepLines/>
        <w:rPr>
          <w:rFonts w:ascii="Tahoma" w:hAnsi="Tahoma" w:cs="Tahoma"/>
        </w:rPr>
      </w:pPr>
    </w:p>
    <w:p w14:paraId="471FAA50" w14:textId="77777777" w:rsidR="00A04160" w:rsidRPr="00C8579C" w:rsidRDefault="00A04160" w:rsidP="00AF65C5">
      <w:pPr>
        <w:keepNext/>
        <w:keepLines/>
        <w:rPr>
          <w:rFonts w:ascii="Tahoma" w:hAnsi="Tahoma" w:cs="Tahoma"/>
          <w:b/>
          <w:bCs/>
        </w:rPr>
      </w:pPr>
      <w:r w:rsidRPr="00C8579C">
        <w:rPr>
          <w:rFonts w:ascii="Tahoma" w:hAnsi="Tahoma" w:cs="Tahoma"/>
          <w:b/>
          <w:bCs/>
        </w:rPr>
        <w:t xml:space="preserve">JAVNI HOLDING Ljubljana, </w:t>
      </w:r>
      <w:proofErr w:type="spellStart"/>
      <w:r w:rsidRPr="00C8579C">
        <w:rPr>
          <w:rFonts w:ascii="Tahoma" w:hAnsi="Tahoma" w:cs="Tahoma"/>
          <w:b/>
          <w:bCs/>
        </w:rPr>
        <w:t>d.o.o</w:t>
      </w:r>
      <w:proofErr w:type="spellEnd"/>
      <w:r w:rsidRPr="00C8579C">
        <w:rPr>
          <w:rFonts w:ascii="Tahoma" w:hAnsi="Tahoma" w:cs="Tahoma"/>
          <w:b/>
          <w:bCs/>
        </w:rPr>
        <w:t xml:space="preserve">. </w:t>
      </w:r>
    </w:p>
    <w:p w14:paraId="24D59BC0" w14:textId="77777777" w:rsidR="007C70A1" w:rsidRPr="00C8579C" w:rsidRDefault="00AA024E" w:rsidP="00AF65C5">
      <w:pPr>
        <w:keepNext/>
        <w:keepLines/>
        <w:rPr>
          <w:rFonts w:ascii="Tahoma" w:hAnsi="Tahoma" w:cs="Tahoma"/>
        </w:rPr>
      </w:pPr>
      <w:r w:rsidRPr="00C8579C">
        <w:rPr>
          <w:rFonts w:ascii="Tahoma" w:hAnsi="Tahoma" w:cs="Tahoma"/>
        </w:rPr>
        <w:t>Verovškova ulica 70</w:t>
      </w:r>
    </w:p>
    <w:p w14:paraId="31C4E2AD" w14:textId="77777777" w:rsidR="00A04160" w:rsidRPr="00C8579C" w:rsidRDefault="00A04160" w:rsidP="00AF65C5">
      <w:pPr>
        <w:keepNext/>
        <w:keepLines/>
        <w:rPr>
          <w:rFonts w:ascii="Tahoma" w:hAnsi="Tahoma" w:cs="Tahoma"/>
        </w:rPr>
      </w:pPr>
      <w:r w:rsidRPr="00C8579C">
        <w:rPr>
          <w:rFonts w:ascii="Tahoma" w:hAnsi="Tahoma" w:cs="Tahoma"/>
        </w:rPr>
        <w:t>1000 Ljubljana</w:t>
      </w:r>
    </w:p>
    <w:p w14:paraId="6938DD17" w14:textId="77777777" w:rsidR="007C70A1" w:rsidRPr="00C8579C" w:rsidRDefault="007C70A1" w:rsidP="00AF65C5">
      <w:pPr>
        <w:keepNext/>
        <w:keepLines/>
        <w:rPr>
          <w:rFonts w:ascii="Tahoma" w:hAnsi="Tahoma" w:cs="Tahoma"/>
          <w:b/>
        </w:rPr>
      </w:pPr>
    </w:p>
    <w:p w14:paraId="458697D1" w14:textId="4192452E" w:rsidR="007C70A1" w:rsidRDefault="007C70A1" w:rsidP="00AF65C5">
      <w:pPr>
        <w:keepNext/>
        <w:keepLines/>
        <w:jc w:val="center"/>
        <w:rPr>
          <w:rFonts w:ascii="Tahoma" w:hAnsi="Tahoma" w:cs="Tahoma"/>
        </w:rPr>
      </w:pPr>
    </w:p>
    <w:p w14:paraId="2374DFD0" w14:textId="77777777" w:rsidR="008773B3" w:rsidRPr="00C8579C" w:rsidRDefault="008773B3" w:rsidP="00AF65C5">
      <w:pPr>
        <w:keepNext/>
        <w:keepLines/>
        <w:jc w:val="center"/>
        <w:rPr>
          <w:rFonts w:ascii="Tahoma" w:hAnsi="Tahoma" w:cs="Tahoma"/>
        </w:rPr>
      </w:pPr>
    </w:p>
    <w:p w14:paraId="577B0C4F" w14:textId="5F6CBFBA" w:rsidR="004958CB" w:rsidRDefault="007C70A1" w:rsidP="00AF65C5">
      <w:pPr>
        <w:keepNext/>
        <w:keepLines/>
        <w:rPr>
          <w:rFonts w:ascii="Tahoma" w:hAnsi="Tahoma" w:cs="Tahoma"/>
          <w:b/>
        </w:rPr>
      </w:pPr>
      <w:r w:rsidRPr="00C8579C">
        <w:rPr>
          <w:rFonts w:ascii="Tahoma" w:hAnsi="Tahoma" w:cs="Tahoma"/>
        </w:rPr>
        <w:t xml:space="preserve">Številka: </w:t>
      </w:r>
      <w:r w:rsidR="002A34A0">
        <w:rPr>
          <w:rFonts w:ascii="Tahoma" w:hAnsi="Tahoma" w:cs="Tahoma"/>
          <w:b/>
        </w:rPr>
        <w:t>VKS-118/26</w:t>
      </w:r>
    </w:p>
    <w:p w14:paraId="6078AC6E" w14:textId="14B8BA67" w:rsidR="00171035" w:rsidRDefault="00491C84" w:rsidP="00AF65C5">
      <w:pPr>
        <w:keepNext/>
        <w:keepLines/>
        <w:rPr>
          <w:rFonts w:ascii="Tahoma" w:hAnsi="Tahoma" w:cs="Tahoma"/>
          <w:b/>
        </w:rPr>
      </w:pPr>
      <w:r w:rsidRPr="00491C84">
        <w:rPr>
          <w:rFonts w:ascii="Tahoma" w:hAnsi="Tahoma" w:cs="Tahoma"/>
        </w:rPr>
        <w:t>Zadeva:</w:t>
      </w:r>
      <w:r w:rsidRPr="00491C84">
        <w:rPr>
          <w:rFonts w:ascii="Tahoma" w:hAnsi="Tahoma" w:cs="Tahoma"/>
          <w:b/>
        </w:rPr>
        <w:t xml:space="preserve"> </w:t>
      </w:r>
      <w:r w:rsidR="00A727CE" w:rsidRPr="00A727CE">
        <w:rPr>
          <w:rFonts w:ascii="Tahoma" w:hAnsi="Tahoma" w:cs="Tahoma"/>
          <w:b/>
        </w:rPr>
        <w:t>JHL-216-093/2026</w:t>
      </w:r>
    </w:p>
    <w:p w14:paraId="11AC5A61" w14:textId="77777777" w:rsidR="00A727CE" w:rsidRDefault="00A727CE" w:rsidP="00AF65C5">
      <w:pPr>
        <w:keepNext/>
        <w:keepLines/>
        <w:rPr>
          <w:rFonts w:ascii="Tahoma" w:hAnsi="Tahoma" w:cs="Tahoma"/>
        </w:rPr>
      </w:pPr>
    </w:p>
    <w:p w14:paraId="107BB0A8" w14:textId="77777777" w:rsidR="00510D8C" w:rsidRPr="00C8579C" w:rsidRDefault="00510D8C" w:rsidP="00AF65C5">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7E007F88" w14:textId="77777777">
        <w:trPr>
          <w:trHeight w:val="851"/>
        </w:trPr>
        <w:tc>
          <w:tcPr>
            <w:tcW w:w="7094" w:type="dxa"/>
            <w:shd w:val="pct12" w:color="auto" w:fill="FFFFFF"/>
            <w:vAlign w:val="center"/>
          </w:tcPr>
          <w:p w14:paraId="107BF206" w14:textId="77777777" w:rsidR="007C70A1" w:rsidRPr="00C8579C" w:rsidRDefault="006A1CBC" w:rsidP="00AF65C5">
            <w:pPr>
              <w:keepNext/>
              <w:keepLines/>
              <w:jc w:val="center"/>
              <w:rPr>
                <w:rFonts w:ascii="Tahoma" w:hAnsi="Tahoma" w:cs="Tahoma"/>
                <w:b/>
                <w:sz w:val="28"/>
                <w:szCs w:val="28"/>
              </w:rPr>
            </w:pPr>
            <w:r w:rsidRPr="00C8579C">
              <w:rPr>
                <w:rFonts w:ascii="Tahoma" w:hAnsi="Tahoma" w:cs="Tahoma"/>
                <w:b/>
                <w:sz w:val="28"/>
                <w:szCs w:val="28"/>
              </w:rPr>
              <w:t xml:space="preserve">RAZPISNA </w:t>
            </w:r>
            <w:r w:rsidR="007F1692" w:rsidRPr="00C8579C">
              <w:rPr>
                <w:rFonts w:ascii="Tahoma" w:hAnsi="Tahoma" w:cs="Tahoma"/>
                <w:b/>
                <w:sz w:val="28"/>
                <w:szCs w:val="28"/>
              </w:rPr>
              <w:t>DOKUMENTACIJ</w:t>
            </w:r>
            <w:r w:rsidR="00EB2355" w:rsidRPr="00C8579C">
              <w:rPr>
                <w:rFonts w:ascii="Tahoma" w:hAnsi="Tahoma" w:cs="Tahoma"/>
                <w:b/>
                <w:sz w:val="28"/>
                <w:szCs w:val="28"/>
              </w:rPr>
              <w:t>A</w:t>
            </w:r>
          </w:p>
        </w:tc>
      </w:tr>
    </w:tbl>
    <w:p w14:paraId="74297CD0" w14:textId="77777777" w:rsidR="0047238D" w:rsidRPr="00C8579C" w:rsidRDefault="0047238D" w:rsidP="00AF65C5">
      <w:pPr>
        <w:keepNext/>
        <w:keepLines/>
        <w:ind w:right="424"/>
        <w:jc w:val="center"/>
        <w:rPr>
          <w:rFonts w:ascii="Tahoma" w:hAnsi="Tahoma" w:cs="Tahoma"/>
          <w:b/>
        </w:rPr>
      </w:pPr>
    </w:p>
    <w:p w14:paraId="76A633DE" w14:textId="2C95DF04" w:rsidR="004958CB" w:rsidRPr="00C8579C" w:rsidRDefault="00654AC8" w:rsidP="00AF65C5">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 xml:space="preserve">PO </w:t>
      </w:r>
      <w:r w:rsidR="00F047D9" w:rsidRPr="00C8579C">
        <w:rPr>
          <w:rFonts w:ascii="Tahoma" w:hAnsi="Tahoma" w:cs="Tahoma"/>
          <w:sz w:val="24"/>
        </w:rPr>
        <w:t>POSTOPKU</w:t>
      </w:r>
      <w:r w:rsidR="005B06B7">
        <w:rPr>
          <w:rFonts w:ascii="Tahoma" w:hAnsi="Tahoma" w:cs="Tahoma"/>
          <w:sz w:val="24"/>
        </w:rPr>
        <w:t xml:space="preserve"> NAROČILA MALE VREDNOSTI</w:t>
      </w:r>
    </w:p>
    <w:p w14:paraId="6120B2AC" w14:textId="77777777" w:rsidR="004958CB" w:rsidRPr="00C8579C" w:rsidRDefault="004958CB" w:rsidP="00AF65C5">
      <w:pPr>
        <w:keepNext/>
        <w:keepLines/>
        <w:ind w:right="424"/>
        <w:jc w:val="center"/>
        <w:rPr>
          <w:rFonts w:ascii="Tahoma" w:hAnsi="Tahoma" w:cs="Tahoma"/>
        </w:rPr>
      </w:pPr>
    </w:p>
    <w:p w14:paraId="3E736765" w14:textId="77777777" w:rsidR="00444E72" w:rsidRPr="00C8579C" w:rsidRDefault="00444E72" w:rsidP="00AF65C5">
      <w:pPr>
        <w:keepNext/>
        <w:keepLines/>
        <w:ind w:right="424"/>
        <w:jc w:val="center"/>
        <w:rPr>
          <w:rFonts w:ascii="Tahoma" w:hAnsi="Tahoma" w:cs="Tahoma"/>
        </w:rPr>
      </w:pPr>
    </w:p>
    <w:p w14:paraId="72F17462" w14:textId="1897D798" w:rsidR="000465FD" w:rsidRPr="00CE1BAD" w:rsidRDefault="00EE2388" w:rsidP="00AF65C5">
      <w:pPr>
        <w:keepNext/>
        <w:keepLines/>
        <w:ind w:right="424"/>
        <w:jc w:val="center"/>
        <w:rPr>
          <w:rFonts w:ascii="Tahoma" w:hAnsi="Tahoma" w:cs="Tahoma"/>
          <w:b/>
        </w:rPr>
      </w:pPr>
      <w:r>
        <w:rPr>
          <w:rFonts w:ascii="Tahoma" w:hAnsi="Tahoma" w:cs="Tahoma"/>
          <w:b/>
          <w:color w:val="000000"/>
          <w:sz w:val="28"/>
          <w:szCs w:val="28"/>
        </w:rPr>
        <w:t xml:space="preserve">Nabava </w:t>
      </w:r>
      <w:r w:rsidR="008D7AFB">
        <w:rPr>
          <w:rFonts w:ascii="Tahoma" w:hAnsi="Tahoma" w:cs="Tahoma"/>
          <w:b/>
          <w:color w:val="000000"/>
          <w:sz w:val="28"/>
          <w:szCs w:val="28"/>
        </w:rPr>
        <w:t>univerzalnih</w:t>
      </w:r>
      <w:r>
        <w:rPr>
          <w:rFonts w:ascii="Tahoma" w:hAnsi="Tahoma" w:cs="Tahoma"/>
          <w:b/>
          <w:color w:val="000000"/>
          <w:sz w:val="28"/>
          <w:szCs w:val="28"/>
        </w:rPr>
        <w:t xml:space="preserve"> spojk</w:t>
      </w:r>
      <w:r w:rsidR="000E0E01" w:rsidRPr="000E0E01">
        <w:t xml:space="preserve"> </w:t>
      </w:r>
      <w:r w:rsidR="000E0E01" w:rsidRPr="000E0E01">
        <w:rPr>
          <w:rFonts w:ascii="Tahoma" w:hAnsi="Tahoma" w:cs="Tahoma"/>
          <w:b/>
          <w:color w:val="000000"/>
          <w:sz w:val="28"/>
          <w:szCs w:val="28"/>
        </w:rPr>
        <w:t>za obdobje treh let</w:t>
      </w:r>
    </w:p>
    <w:p w14:paraId="4704AC80" w14:textId="77777777" w:rsidR="004958CB" w:rsidRPr="00C8579C" w:rsidRDefault="004958CB" w:rsidP="00AF65C5">
      <w:pPr>
        <w:keepNext/>
        <w:keepLines/>
        <w:ind w:right="424"/>
        <w:jc w:val="center"/>
        <w:rPr>
          <w:rFonts w:ascii="Tahoma" w:hAnsi="Tahoma" w:cs="Tahoma"/>
          <w:b/>
        </w:rPr>
      </w:pPr>
    </w:p>
    <w:p w14:paraId="195A8970" w14:textId="77777777" w:rsidR="004958CB" w:rsidRPr="00C8579C" w:rsidRDefault="004958CB" w:rsidP="00AF65C5">
      <w:pPr>
        <w:keepNext/>
        <w:keepLines/>
        <w:ind w:right="424"/>
        <w:jc w:val="center"/>
        <w:rPr>
          <w:rFonts w:ascii="Tahoma" w:hAnsi="Tahoma" w:cs="Tahoma"/>
          <w:b/>
        </w:rPr>
      </w:pPr>
    </w:p>
    <w:p w14:paraId="4157467C" w14:textId="77777777" w:rsidR="007C70A1" w:rsidRPr="00C8579C" w:rsidRDefault="007C70A1" w:rsidP="00AF65C5">
      <w:pPr>
        <w:keepNext/>
        <w:keepLines/>
        <w:ind w:right="424"/>
        <w:jc w:val="center"/>
        <w:rPr>
          <w:rFonts w:ascii="Tahoma" w:hAnsi="Tahoma" w:cs="Tahoma"/>
        </w:rPr>
      </w:pPr>
    </w:p>
    <w:p w14:paraId="4C37D0BF" w14:textId="77777777" w:rsidR="00F46CA6" w:rsidRPr="00C8579C" w:rsidRDefault="00F46CA6" w:rsidP="00AF65C5">
      <w:pPr>
        <w:keepNext/>
        <w:keepLines/>
        <w:ind w:right="424"/>
        <w:jc w:val="center"/>
        <w:rPr>
          <w:rFonts w:ascii="Tahoma" w:hAnsi="Tahoma" w:cs="Tahoma"/>
          <w:noProof/>
        </w:rPr>
      </w:pPr>
    </w:p>
    <w:p w14:paraId="14501717" w14:textId="77777777" w:rsidR="00650419" w:rsidRPr="00C8579C" w:rsidRDefault="00650419" w:rsidP="00AF65C5">
      <w:pPr>
        <w:keepNext/>
        <w:keepLines/>
        <w:ind w:right="424"/>
        <w:jc w:val="center"/>
        <w:rPr>
          <w:rFonts w:ascii="Tahoma" w:hAnsi="Tahoma" w:cs="Tahoma"/>
          <w:noProof/>
        </w:rPr>
      </w:pPr>
    </w:p>
    <w:p w14:paraId="5F928FD1" w14:textId="7006BB03" w:rsidR="00F46CA6" w:rsidRPr="00C8579C" w:rsidRDefault="00F46CA6" w:rsidP="00084E5C">
      <w:pPr>
        <w:keepNext/>
        <w:keepLines/>
        <w:ind w:right="424"/>
        <w:rPr>
          <w:rFonts w:ascii="Tahoma" w:hAnsi="Tahoma" w:cs="Tahoma"/>
          <w:noProof/>
        </w:rPr>
      </w:pPr>
    </w:p>
    <w:p w14:paraId="14A42330" w14:textId="28BA28D8" w:rsidR="00413199" w:rsidRPr="00C8579C" w:rsidRDefault="000D748B" w:rsidP="00AF65C5">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084E5C">
        <w:rPr>
          <w:rFonts w:ascii="Tahoma" w:hAnsi="Tahoma" w:cs="Tahoma"/>
          <w:noProof/>
        </w:rPr>
        <w:t>ju</w:t>
      </w:r>
      <w:r w:rsidR="0055161C">
        <w:rPr>
          <w:rFonts w:ascii="Tahoma" w:hAnsi="Tahoma" w:cs="Tahoma"/>
          <w:noProof/>
        </w:rPr>
        <w:t>l</w:t>
      </w:r>
      <w:r w:rsidR="00084E5C">
        <w:rPr>
          <w:rFonts w:ascii="Tahoma" w:hAnsi="Tahoma" w:cs="Tahoma"/>
          <w:noProof/>
        </w:rPr>
        <w:t>ij</w:t>
      </w:r>
      <w:r w:rsidR="00736AC5">
        <w:rPr>
          <w:rFonts w:ascii="Tahoma" w:hAnsi="Tahoma" w:cs="Tahoma"/>
          <w:noProof/>
        </w:rPr>
        <w:t xml:space="preserve"> </w:t>
      </w:r>
      <w:r w:rsidR="00FB010A">
        <w:rPr>
          <w:rFonts w:ascii="Tahoma" w:hAnsi="Tahoma" w:cs="Tahoma"/>
          <w:noProof/>
        </w:rPr>
        <w:t>202</w:t>
      </w:r>
      <w:r w:rsidR="00084E5C">
        <w:rPr>
          <w:rFonts w:ascii="Tahoma" w:hAnsi="Tahoma" w:cs="Tahoma"/>
          <w:noProof/>
        </w:rPr>
        <w:t>6</w:t>
      </w:r>
    </w:p>
    <w:p w14:paraId="6CA4621F" w14:textId="77777777" w:rsidR="00510D8C" w:rsidRDefault="00510D8C" w:rsidP="00AF65C5">
      <w:pPr>
        <w:pStyle w:val="Naslov1"/>
        <w:keepLines/>
        <w:jc w:val="center"/>
        <w:rPr>
          <w:rFonts w:ascii="Tahoma" w:hAnsi="Tahoma" w:cs="Tahoma"/>
          <w:sz w:val="28"/>
          <w:szCs w:val="28"/>
          <w:lang w:val="sl-SI"/>
        </w:rPr>
      </w:pPr>
      <w:bookmarkStart w:id="0" w:name="_Toc178483388"/>
    </w:p>
    <w:p w14:paraId="1E5BF707" w14:textId="77777777" w:rsidR="00510D8C" w:rsidRDefault="00510D8C" w:rsidP="00AF65C5">
      <w:pPr>
        <w:pStyle w:val="Naslov1"/>
        <w:keepLines/>
        <w:jc w:val="center"/>
        <w:rPr>
          <w:rFonts w:ascii="Tahoma" w:hAnsi="Tahoma" w:cs="Tahoma"/>
          <w:sz w:val="28"/>
          <w:szCs w:val="28"/>
          <w:lang w:val="sl-SI"/>
        </w:rPr>
      </w:pPr>
    </w:p>
    <w:p w14:paraId="67A2534E" w14:textId="77777777" w:rsidR="00510D8C" w:rsidRDefault="00510D8C" w:rsidP="00AF65C5">
      <w:pPr>
        <w:pStyle w:val="Naslov1"/>
        <w:keepLines/>
        <w:jc w:val="center"/>
        <w:rPr>
          <w:rFonts w:ascii="Tahoma" w:hAnsi="Tahoma" w:cs="Tahoma"/>
          <w:sz w:val="28"/>
          <w:szCs w:val="28"/>
          <w:lang w:val="sl-SI"/>
        </w:rPr>
      </w:pPr>
    </w:p>
    <w:p w14:paraId="108E9E2A" w14:textId="77777777" w:rsidR="00510D8C" w:rsidRDefault="00510D8C" w:rsidP="00AF65C5">
      <w:pPr>
        <w:pStyle w:val="Naslov1"/>
        <w:keepLines/>
        <w:jc w:val="center"/>
        <w:rPr>
          <w:rFonts w:ascii="Tahoma" w:hAnsi="Tahoma" w:cs="Tahoma"/>
          <w:sz w:val="28"/>
          <w:szCs w:val="28"/>
          <w:lang w:val="sl-SI"/>
        </w:rPr>
      </w:pPr>
    </w:p>
    <w:p w14:paraId="77E6AF3E" w14:textId="21FD6168" w:rsidR="007C70A1" w:rsidRPr="00C8579C" w:rsidRDefault="007C70A1" w:rsidP="00AF65C5">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67DDD050" w14:textId="77777777" w:rsidR="007C70A1" w:rsidRPr="00C8579C" w:rsidRDefault="007C70A1" w:rsidP="00AF65C5">
      <w:pPr>
        <w:keepNext/>
        <w:keepLines/>
        <w:tabs>
          <w:tab w:val="left" w:pos="2895"/>
        </w:tabs>
        <w:rPr>
          <w:rFonts w:ascii="Tahoma" w:hAnsi="Tahoma" w:cs="Tahoma"/>
        </w:rPr>
      </w:pPr>
      <w:r w:rsidRPr="00C8579C">
        <w:rPr>
          <w:rFonts w:ascii="Tahoma" w:hAnsi="Tahoma" w:cs="Tahoma"/>
        </w:rPr>
        <w:tab/>
      </w:r>
    </w:p>
    <w:p w14:paraId="438D7164" w14:textId="77777777" w:rsidR="007C70A1" w:rsidRPr="00C8579C" w:rsidRDefault="007C70A1" w:rsidP="00AF65C5">
      <w:pPr>
        <w:keepNext/>
        <w:keepLines/>
        <w:rPr>
          <w:rFonts w:ascii="Tahoma" w:hAnsi="Tahoma" w:cs="Tahoma"/>
        </w:rPr>
      </w:pPr>
    </w:p>
    <w:p w14:paraId="2443EB7C" w14:textId="77777777" w:rsidR="007C70A1" w:rsidRPr="00C8579C" w:rsidRDefault="007C70A1" w:rsidP="00AF65C5">
      <w:pPr>
        <w:keepNext/>
        <w:keepLines/>
        <w:rPr>
          <w:rFonts w:ascii="Tahoma" w:hAnsi="Tahoma" w:cs="Tahoma"/>
        </w:rPr>
      </w:pPr>
    </w:p>
    <w:p w14:paraId="5CADCBF0" w14:textId="77777777" w:rsidR="007C70A1" w:rsidRPr="00C8579C" w:rsidRDefault="007C70A1" w:rsidP="00AF65C5">
      <w:pPr>
        <w:keepNext/>
        <w:keepLines/>
        <w:rPr>
          <w:rFonts w:ascii="Tahoma" w:hAnsi="Tahoma" w:cs="Tahoma"/>
        </w:rPr>
      </w:pPr>
    </w:p>
    <w:p w14:paraId="12759281" w14:textId="6167D515" w:rsidR="007C70A1" w:rsidRPr="00C8579C" w:rsidRDefault="00A04160" w:rsidP="00AF65C5">
      <w:pPr>
        <w:keepNext/>
        <w:keepLines/>
        <w:jc w:val="both"/>
        <w:rPr>
          <w:rFonts w:ascii="Tahoma" w:hAnsi="Tahoma" w:cs="Tahoma"/>
        </w:rPr>
      </w:pPr>
      <w:r w:rsidRPr="00C8579C">
        <w:rPr>
          <w:rFonts w:ascii="Tahoma" w:hAnsi="Tahoma" w:cs="Tahoma"/>
        </w:rPr>
        <w:t xml:space="preserve">JAVNI HOLDING Ljubljana, </w:t>
      </w:r>
      <w:proofErr w:type="spellStart"/>
      <w:r w:rsidRPr="00C8579C">
        <w:rPr>
          <w:rFonts w:ascii="Tahoma" w:hAnsi="Tahoma" w:cs="Tahoma"/>
        </w:rPr>
        <w:t>d.o.o</w:t>
      </w:r>
      <w:proofErr w:type="spellEnd"/>
      <w:r w:rsidRPr="00C8579C">
        <w:rPr>
          <w:rFonts w:ascii="Tahoma" w:hAnsi="Tahoma" w:cs="Tahoma"/>
        </w:rPr>
        <w:t xml:space="preserve">.,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5F0845" w:rsidRPr="005F0845">
        <w:rPr>
          <w:rFonts w:ascii="Tahoma" w:hAnsi="Tahoma" w:cs="Tahoma"/>
          <w:bCs/>
        </w:rPr>
        <w:t>Vodovodna cesta 90, 1000 Ljubljana</w:t>
      </w:r>
      <w:r w:rsidR="005F0845">
        <w:rPr>
          <w:rFonts w:ascii="Tahoma" w:hAnsi="Tahoma" w:cs="Tahoma"/>
          <w:bCs/>
        </w:rPr>
        <w:t>,</w:t>
      </w:r>
      <w:r w:rsidR="005F0845" w:rsidRPr="005F0845">
        <w:rPr>
          <w:rFonts w:ascii="Tahoma" w:hAnsi="Tahoma" w:cs="Tahoma"/>
          <w:bCs/>
        </w:rPr>
        <w:t xml:space="preserve"> </w:t>
      </w:r>
      <w:r w:rsidR="00B26D0C">
        <w:rPr>
          <w:rFonts w:ascii="Tahoma" w:hAnsi="Tahoma" w:cs="Tahoma"/>
          <w:bCs/>
        </w:rPr>
        <w:t xml:space="preserve">št. </w:t>
      </w:r>
      <w:r w:rsidR="002A34A0">
        <w:rPr>
          <w:rFonts w:ascii="Tahoma" w:hAnsi="Tahoma" w:cs="Tahoma"/>
          <w:bCs/>
        </w:rPr>
        <w:t>VKS-118/26</w:t>
      </w:r>
    </w:p>
    <w:p w14:paraId="438209F2" w14:textId="77777777" w:rsidR="007C70A1" w:rsidRPr="00C8579C" w:rsidRDefault="007C70A1" w:rsidP="00AF65C5">
      <w:pPr>
        <w:keepNext/>
        <w:keepLines/>
        <w:rPr>
          <w:rFonts w:ascii="Tahoma" w:hAnsi="Tahoma" w:cs="Tahoma"/>
        </w:rPr>
      </w:pPr>
    </w:p>
    <w:p w14:paraId="6EC473C2" w14:textId="77777777" w:rsidR="007C70A1" w:rsidRPr="00C8579C" w:rsidRDefault="007C70A1" w:rsidP="00AF65C5">
      <w:pPr>
        <w:keepNext/>
        <w:keepLines/>
        <w:jc w:val="center"/>
        <w:rPr>
          <w:rFonts w:ascii="Tahoma" w:hAnsi="Tahoma" w:cs="Tahoma"/>
        </w:rPr>
      </w:pPr>
    </w:p>
    <w:p w14:paraId="0199DA6F" w14:textId="3E6156A1" w:rsidR="007C70A1" w:rsidRPr="00C8579C" w:rsidRDefault="007C70A1" w:rsidP="007E20EA">
      <w:pPr>
        <w:keepNext/>
        <w:keepLines/>
        <w:jc w:val="center"/>
        <w:rPr>
          <w:rFonts w:ascii="Tahoma" w:hAnsi="Tahoma" w:cs="Tahoma"/>
          <w:b/>
        </w:rPr>
      </w:pPr>
      <w:r w:rsidRPr="00C8579C">
        <w:rPr>
          <w:rFonts w:ascii="Tahoma" w:hAnsi="Tahoma" w:cs="Tahoma"/>
          <w:b/>
        </w:rPr>
        <w:t>vabi</w:t>
      </w:r>
    </w:p>
    <w:p w14:paraId="065D78AB" w14:textId="77777777" w:rsidR="007C70A1" w:rsidRPr="00C8579C" w:rsidRDefault="007C70A1" w:rsidP="00AF65C5">
      <w:pPr>
        <w:keepNext/>
        <w:keepLines/>
        <w:jc w:val="center"/>
        <w:rPr>
          <w:rFonts w:ascii="Tahoma" w:hAnsi="Tahoma" w:cs="Tahoma"/>
        </w:rPr>
      </w:pPr>
    </w:p>
    <w:p w14:paraId="4AEAEF45" w14:textId="77777777" w:rsidR="007C70A1" w:rsidRPr="00C8579C" w:rsidRDefault="007C70A1" w:rsidP="00AF65C5">
      <w:pPr>
        <w:keepNext/>
        <w:keepLines/>
        <w:jc w:val="center"/>
        <w:rPr>
          <w:rFonts w:ascii="Tahoma" w:hAnsi="Tahoma" w:cs="Tahoma"/>
        </w:rPr>
      </w:pPr>
    </w:p>
    <w:p w14:paraId="31EA036A" w14:textId="77777777" w:rsidR="00D9227D" w:rsidRPr="00C8579C" w:rsidRDefault="00D9227D" w:rsidP="00AF65C5">
      <w:pPr>
        <w:keepNext/>
        <w:keepLines/>
        <w:jc w:val="center"/>
        <w:rPr>
          <w:rFonts w:ascii="Tahoma" w:hAnsi="Tahoma" w:cs="Tahoma"/>
        </w:rPr>
      </w:pPr>
    </w:p>
    <w:p w14:paraId="7991CFD2" w14:textId="77777777" w:rsidR="007C70A1" w:rsidRPr="00C8579C" w:rsidRDefault="007C70A1" w:rsidP="00AF65C5">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69DEB514" w14:textId="77777777" w:rsidR="007C70A1" w:rsidRPr="00C8579C" w:rsidRDefault="007C70A1" w:rsidP="00AF65C5">
      <w:pPr>
        <w:keepNext/>
        <w:keepLines/>
        <w:rPr>
          <w:rFonts w:ascii="Tahoma" w:hAnsi="Tahoma" w:cs="Tahoma"/>
        </w:rPr>
      </w:pPr>
    </w:p>
    <w:p w14:paraId="1FD5C1F8" w14:textId="0601A311" w:rsidR="001B10C8" w:rsidRDefault="001B10C8" w:rsidP="00AF65C5">
      <w:pPr>
        <w:keepNext/>
        <w:keepLines/>
        <w:rPr>
          <w:rFonts w:ascii="Tahoma" w:hAnsi="Tahoma" w:cs="Tahoma"/>
        </w:rPr>
      </w:pPr>
    </w:p>
    <w:p w14:paraId="07D98617" w14:textId="669F1A76" w:rsidR="00510D8C" w:rsidRDefault="00510D8C" w:rsidP="00AF65C5">
      <w:pPr>
        <w:keepNext/>
        <w:keepLines/>
        <w:rPr>
          <w:rFonts w:ascii="Tahoma" w:hAnsi="Tahoma" w:cs="Tahoma"/>
        </w:rPr>
      </w:pPr>
    </w:p>
    <w:p w14:paraId="00C70AF8" w14:textId="77777777" w:rsidR="00510D8C" w:rsidRPr="00C8579C" w:rsidRDefault="00510D8C" w:rsidP="00AF65C5">
      <w:pPr>
        <w:keepNext/>
        <w:keepLines/>
        <w:rPr>
          <w:rFonts w:ascii="Tahoma" w:hAnsi="Tahoma" w:cs="Tahoma"/>
        </w:rPr>
      </w:pPr>
    </w:p>
    <w:p w14:paraId="667F0AAD" w14:textId="563F61B5" w:rsidR="009A5F76" w:rsidRPr="00510D8C" w:rsidRDefault="00FF0BBB" w:rsidP="00AF65C5">
      <w:pPr>
        <w:keepNext/>
        <w:keepLines/>
        <w:ind w:right="424"/>
        <w:jc w:val="center"/>
        <w:rPr>
          <w:rFonts w:ascii="Tahoma" w:hAnsi="Tahoma" w:cs="Tahoma"/>
          <w:b/>
        </w:rPr>
      </w:pPr>
      <w:r w:rsidRPr="00C8579C">
        <w:rPr>
          <w:rFonts w:ascii="Tahoma" w:hAnsi="Tahoma" w:cs="Tahoma"/>
          <w:b/>
          <w:color w:val="000000"/>
          <w:sz w:val="28"/>
          <w:szCs w:val="28"/>
        </w:rPr>
        <w:t>»</w:t>
      </w:r>
      <w:r w:rsidR="00EE2388">
        <w:rPr>
          <w:rFonts w:ascii="Tahoma" w:hAnsi="Tahoma" w:cs="Tahoma"/>
          <w:b/>
          <w:color w:val="000000"/>
          <w:sz w:val="28"/>
          <w:szCs w:val="28"/>
        </w:rPr>
        <w:t xml:space="preserve">Nabava </w:t>
      </w:r>
      <w:r w:rsidR="008D7AFB">
        <w:rPr>
          <w:rFonts w:ascii="Tahoma" w:hAnsi="Tahoma" w:cs="Tahoma"/>
          <w:b/>
          <w:color w:val="000000"/>
          <w:sz w:val="28"/>
          <w:szCs w:val="28"/>
        </w:rPr>
        <w:t>univerzalnih</w:t>
      </w:r>
      <w:r w:rsidR="00EE2388">
        <w:rPr>
          <w:rFonts w:ascii="Tahoma" w:hAnsi="Tahoma" w:cs="Tahoma"/>
          <w:b/>
          <w:color w:val="000000"/>
          <w:sz w:val="28"/>
          <w:szCs w:val="28"/>
        </w:rPr>
        <w:t xml:space="preserve"> spojk</w:t>
      </w:r>
      <w:r w:rsidR="005F0845" w:rsidRPr="005F0845">
        <w:t xml:space="preserve"> </w:t>
      </w:r>
      <w:r w:rsidR="005F0845" w:rsidRPr="005F0845">
        <w:rPr>
          <w:rFonts w:ascii="Tahoma" w:hAnsi="Tahoma" w:cs="Tahoma"/>
          <w:b/>
          <w:color w:val="000000"/>
          <w:sz w:val="28"/>
          <w:szCs w:val="28"/>
        </w:rPr>
        <w:t xml:space="preserve">za obdobje </w:t>
      </w:r>
      <w:r w:rsidR="005F0845">
        <w:rPr>
          <w:rFonts w:ascii="Tahoma" w:hAnsi="Tahoma" w:cs="Tahoma"/>
          <w:b/>
          <w:color w:val="000000"/>
          <w:sz w:val="28"/>
          <w:szCs w:val="28"/>
        </w:rPr>
        <w:t>treh</w:t>
      </w:r>
      <w:r w:rsidR="005F0845" w:rsidRPr="005F0845">
        <w:rPr>
          <w:rFonts w:ascii="Tahoma" w:hAnsi="Tahoma" w:cs="Tahoma"/>
          <w:b/>
          <w:color w:val="000000"/>
          <w:sz w:val="28"/>
          <w:szCs w:val="28"/>
        </w:rPr>
        <w:t xml:space="preserve"> let</w:t>
      </w:r>
      <w:r w:rsidR="005F0845">
        <w:rPr>
          <w:rFonts w:ascii="Tahoma" w:hAnsi="Tahoma" w:cs="Tahoma"/>
          <w:b/>
          <w:color w:val="000000"/>
          <w:sz w:val="28"/>
          <w:szCs w:val="28"/>
        </w:rPr>
        <w:t xml:space="preserve"> </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32C988E8" w14:textId="77777777" w:rsidR="007C70A1" w:rsidRPr="00C8579C" w:rsidRDefault="007C70A1" w:rsidP="00AF65C5">
      <w:pPr>
        <w:keepNext/>
        <w:keepLines/>
        <w:jc w:val="center"/>
        <w:rPr>
          <w:rFonts w:ascii="Tahoma" w:hAnsi="Tahoma" w:cs="Tahoma"/>
        </w:rPr>
      </w:pPr>
    </w:p>
    <w:p w14:paraId="789601FF" w14:textId="77777777" w:rsidR="007D7739" w:rsidRPr="00C8579C" w:rsidRDefault="007D7739" w:rsidP="00AF65C5">
      <w:pPr>
        <w:keepNext/>
        <w:keepLines/>
        <w:jc w:val="center"/>
        <w:rPr>
          <w:rFonts w:ascii="Tahoma" w:hAnsi="Tahoma" w:cs="Tahoma"/>
        </w:rPr>
      </w:pPr>
    </w:p>
    <w:p w14:paraId="2DD78C0C" w14:textId="77777777" w:rsidR="007F3A0A" w:rsidRPr="00C8579C" w:rsidRDefault="007F3A0A" w:rsidP="00AF65C5">
      <w:pPr>
        <w:keepNext/>
        <w:keepLines/>
        <w:jc w:val="both"/>
        <w:rPr>
          <w:rFonts w:ascii="Tahoma" w:hAnsi="Tahoma" w:cs="Tahoma"/>
        </w:rPr>
      </w:pPr>
    </w:p>
    <w:p w14:paraId="41247E4D" w14:textId="77777777" w:rsidR="00D9227D" w:rsidRPr="00C8579C" w:rsidRDefault="00D9227D" w:rsidP="00AF65C5">
      <w:pPr>
        <w:keepNext/>
        <w:keepLines/>
        <w:rPr>
          <w:rFonts w:ascii="Tahoma" w:hAnsi="Tahoma" w:cs="Tahoma"/>
        </w:rPr>
      </w:pPr>
    </w:p>
    <w:p w14:paraId="07C24EC2" w14:textId="77777777" w:rsidR="0086293E" w:rsidRDefault="0086293E" w:rsidP="0086293E">
      <w:pPr>
        <w:keepNext/>
        <w:keepLines/>
        <w:jc w:val="both"/>
        <w:rPr>
          <w:rFonts w:ascii="Tahoma" w:hAnsi="Tahoma" w:cs="Tahoma"/>
        </w:rPr>
      </w:pPr>
      <w:r w:rsidRPr="002A1323">
        <w:rPr>
          <w:rFonts w:ascii="Tahoma" w:hAnsi="Tahoma" w:cs="Tahoma"/>
        </w:rPr>
        <w:t>Razpisna dokumentacija natančno določa predmet javnega naročila ter pogoje in merila za izbiro cenovno najugodnejšega ponudnika, s katerim bo sklenjen okvirni sporazum</w:t>
      </w:r>
      <w:r>
        <w:rPr>
          <w:rFonts w:ascii="Tahoma" w:hAnsi="Tahoma" w:cs="Tahoma"/>
        </w:rPr>
        <w:t xml:space="preserve"> </w:t>
      </w:r>
      <w:r w:rsidRPr="002A1323">
        <w:rPr>
          <w:rFonts w:ascii="Tahoma" w:hAnsi="Tahoma" w:cs="Tahoma"/>
        </w:rPr>
        <w:t>za predmetno javno naročilo.</w:t>
      </w:r>
    </w:p>
    <w:p w14:paraId="44541D73" w14:textId="77777777" w:rsidR="0086293E" w:rsidRDefault="0086293E" w:rsidP="0086293E">
      <w:pPr>
        <w:keepNext/>
        <w:keepLines/>
        <w:jc w:val="both"/>
        <w:rPr>
          <w:rFonts w:ascii="Tahoma" w:hAnsi="Tahoma" w:cs="Tahoma"/>
        </w:rPr>
      </w:pPr>
    </w:p>
    <w:p w14:paraId="69FAAEB9" w14:textId="77777777" w:rsidR="0086293E" w:rsidRPr="005A2BF0" w:rsidRDefault="0086293E" w:rsidP="0086293E">
      <w:pPr>
        <w:keepNext/>
        <w:keepLines/>
        <w:jc w:val="both"/>
        <w:rPr>
          <w:rFonts w:ascii="Tahoma" w:hAnsi="Tahoma" w:cs="Tahoma"/>
        </w:rPr>
      </w:pPr>
      <w:r w:rsidRPr="005A2BF0">
        <w:rPr>
          <w:rFonts w:ascii="Tahoma" w:hAnsi="Tahoma" w:cs="Tahoma"/>
        </w:rPr>
        <w:t>Sestavni del razpisne dokumentacije so tudi morebitne spremembe, dopolnitve in pojasnila razpisne dokumentacije ter odgovori na vprašanja gospodarskih subjektov.</w:t>
      </w:r>
    </w:p>
    <w:p w14:paraId="2C5DEB9B" w14:textId="77777777" w:rsidR="007C70A1" w:rsidRPr="00C8579C" w:rsidRDefault="007C70A1" w:rsidP="00AF65C5">
      <w:pPr>
        <w:keepNext/>
        <w:keepLines/>
        <w:rPr>
          <w:rFonts w:ascii="Tahoma" w:hAnsi="Tahoma" w:cs="Tahoma"/>
          <w:color w:val="FF0000"/>
        </w:rPr>
      </w:pPr>
    </w:p>
    <w:p w14:paraId="2A24540E" w14:textId="77777777" w:rsidR="007C70A1" w:rsidRPr="00C8579C" w:rsidRDefault="007C70A1" w:rsidP="00AF65C5">
      <w:pPr>
        <w:keepNext/>
        <w:keepLines/>
        <w:rPr>
          <w:rFonts w:ascii="Tahoma" w:hAnsi="Tahoma" w:cs="Tahoma"/>
          <w:color w:val="FF0000"/>
        </w:rPr>
      </w:pPr>
    </w:p>
    <w:p w14:paraId="4EB96025" w14:textId="77777777" w:rsidR="007C70A1" w:rsidRPr="00C8579C" w:rsidRDefault="007C70A1" w:rsidP="00AF65C5">
      <w:pPr>
        <w:keepNext/>
        <w:keepLines/>
        <w:rPr>
          <w:rFonts w:ascii="Tahoma" w:hAnsi="Tahoma" w:cs="Tahoma"/>
          <w:color w:val="FF0000"/>
        </w:rPr>
      </w:pPr>
    </w:p>
    <w:p w14:paraId="24568899" w14:textId="77777777" w:rsidR="0018757A" w:rsidRPr="0018757A" w:rsidRDefault="0018757A" w:rsidP="00AF65C5">
      <w:pPr>
        <w:keepNext/>
        <w:keepLines/>
        <w:jc w:val="both"/>
        <w:rPr>
          <w:rFonts w:ascii="Tahoma" w:hAnsi="Tahoma" w:cs="Tahoma"/>
          <w:szCs w:val="22"/>
        </w:rPr>
      </w:pPr>
      <w:r w:rsidRPr="0018757A">
        <w:rPr>
          <w:rFonts w:ascii="Tahoma" w:hAnsi="Tahoma" w:cs="Tahoma"/>
          <w:szCs w:val="22"/>
        </w:rPr>
        <w:t>S spoštovanjem!</w:t>
      </w:r>
    </w:p>
    <w:p w14:paraId="26C30EC1" w14:textId="77777777" w:rsidR="0018757A" w:rsidRPr="0018757A" w:rsidRDefault="0018757A" w:rsidP="00AF65C5">
      <w:pPr>
        <w:keepNext/>
        <w:keepLines/>
        <w:autoSpaceDE w:val="0"/>
        <w:autoSpaceDN w:val="0"/>
        <w:adjustRightInd w:val="0"/>
        <w:jc w:val="both"/>
        <w:rPr>
          <w:rFonts w:ascii="Tahoma" w:hAnsi="Tahoma" w:cs="Tahoma"/>
          <w:szCs w:val="22"/>
        </w:rPr>
      </w:pPr>
    </w:p>
    <w:p w14:paraId="2419CC4B" w14:textId="77777777" w:rsidR="0018757A" w:rsidRPr="0018757A" w:rsidRDefault="0018757A" w:rsidP="00AF65C5">
      <w:pPr>
        <w:keepNext/>
        <w:keepLines/>
        <w:autoSpaceDE w:val="0"/>
        <w:autoSpaceDN w:val="0"/>
        <w:adjustRightInd w:val="0"/>
        <w:jc w:val="both"/>
        <w:rPr>
          <w:rFonts w:ascii="Tahoma" w:hAnsi="Tahoma" w:cs="Tahoma"/>
          <w:bCs/>
          <w:szCs w:val="22"/>
        </w:rPr>
      </w:pPr>
    </w:p>
    <w:p w14:paraId="0CBF2C58" w14:textId="77777777" w:rsidR="0018757A" w:rsidRPr="0018757A" w:rsidRDefault="0018757A" w:rsidP="00AF65C5">
      <w:pPr>
        <w:keepNext/>
        <w:keepLines/>
        <w:autoSpaceDE w:val="0"/>
        <w:autoSpaceDN w:val="0"/>
        <w:adjustRightInd w:val="0"/>
        <w:jc w:val="both"/>
        <w:rPr>
          <w:rFonts w:ascii="Tahoma" w:hAnsi="Tahoma" w:cs="Tahoma"/>
          <w:bCs/>
          <w:szCs w:val="22"/>
        </w:rPr>
      </w:pPr>
    </w:p>
    <w:p w14:paraId="1D14F04E" w14:textId="77777777" w:rsidR="0018757A" w:rsidRPr="0018757A" w:rsidRDefault="0018757A" w:rsidP="00AF65C5">
      <w:pPr>
        <w:keepNext/>
        <w:keepLines/>
        <w:autoSpaceDE w:val="0"/>
        <w:autoSpaceDN w:val="0"/>
        <w:adjustRightInd w:val="0"/>
        <w:jc w:val="both"/>
        <w:rPr>
          <w:rFonts w:ascii="Tahoma" w:hAnsi="Tahoma" w:cs="Tahoma"/>
          <w:bCs/>
          <w:szCs w:val="22"/>
        </w:rPr>
      </w:pPr>
    </w:p>
    <w:p w14:paraId="4753ACFD" w14:textId="735C75EC" w:rsidR="0018757A" w:rsidRPr="0018757A" w:rsidRDefault="0018757A" w:rsidP="00AF65C5">
      <w:pPr>
        <w:keepNext/>
        <w:keepLines/>
        <w:autoSpaceDE w:val="0"/>
        <w:autoSpaceDN w:val="0"/>
        <w:adjustRightInd w:val="0"/>
        <w:jc w:val="both"/>
        <w:rPr>
          <w:rFonts w:ascii="Tahoma" w:hAnsi="Tahoma" w:cs="Tahoma"/>
          <w:bCs/>
          <w:szCs w:val="22"/>
        </w:rPr>
      </w:pPr>
      <w:r w:rsidRPr="0018757A">
        <w:rPr>
          <w:rFonts w:ascii="Tahoma" w:hAnsi="Tahoma" w:cs="Tahoma"/>
          <w:bCs/>
          <w:szCs w:val="22"/>
        </w:rPr>
        <w:t xml:space="preserve">                                                                      </w:t>
      </w:r>
      <w:r>
        <w:rPr>
          <w:rFonts w:ascii="Tahoma" w:hAnsi="Tahoma" w:cs="Tahoma"/>
          <w:bCs/>
          <w:szCs w:val="22"/>
        </w:rPr>
        <w:t xml:space="preserve">                               </w:t>
      </w:r>
      <w:r w:rsidRPr="0018757A">
        <w:rPr>
          <w:rFonts w:ascii="Tahoma" w:hAnsi="Tahoma" w:cs="Tahoma"/>
          <w:bCs/>
          <w:szCs w:val="22"/>
        </w:rPr>
        <w:t xml:space="preserve">  JAVNI HOLDING Ljubljana, </w:t>
      </w:r>
      <w:proofErr w:type="spellStart"/>
      <w:r w:rsidRPr="0018757A">
        <w:rPr>
          <w:rFonts w:ascii="Tahoma" w:hAnsi="Tahoma" w:cs="Tahoma"/>
          <w:bCs/>
          <w:szCs w:val="22"/>
        </w:rPr>
        <w:t>d.o.o</w:t>
      </w:r>
      <w:proofErr w:type="spellEnd"/>
      <w:r w:rsidRPr="0018757A">
        <w:rPr>
          <w:rFonts w:ascii="Tahoma" w:hAnsi="Tahoma" w:cs="Tahoma"/>
          <w:bCs/>
          <w:szCs w:val="22"/>
        </w:rPr>
        <w:t>.</w:t>
      </w:r>
    </w:p>
    <w:p w14:paraId="1F2F2674" w14:textId="795ED2E6" w:rsidR="0018757A" w:rsidRPr="0018757A" w:rsidRDefault="0018757A" w:rsidP="00AF65C5">
      <w:pPr>
        <w:keepNext/>
        <w:keepLines/>
        <w:autoSpaceDE w:val="0"/>
        <w:autoSpaceDN w:val="0"/>
        <w:adjustRightInd w:val="0"/>
        <w:ind w:left="5670"/>
        <w:jc w:val="both"/>
        <w:rPr>
          <w:rFonts w:ascii="Tahoma" w:hAnsi="Tahoma" w:cs="Tahoma"/>
          <w:bCs/>
          <w:szCs w:val="22"/>
        </w:rPr>
      </w:pPr>
      <w:r>
        <w:rPr>
          <w:rFonts w:ascii="Tahoma" w:hAnsi="Tahoma" w:cs="Tahoma"/>
          <w:bCs/>
          <w:szCs w:val="22"/>
        </w:rPr>
        <w:t xml:space="preserve">   </w:t>
      </w:r>
      <w:r w:rsidRPr="0018757A">
        <w:rPr>
          <w:rFonts w:ascii="Tahoma" w:hAnsi="Tahoma" w:cs="Tahoma"/>
          <w:bCs/>
          <w:szCs w:val="22"/>
        </w:rPr>
        <w:t xml:space="preserve">  </w:t>
      </w:r>
      <w:r>
        <w:rPr>
          <w:rFonts w:ascii="Tahoma" w:hAnsi="Tahoma" w:cs="Tahoma"/>
          <w:bCs/>
          <w:szCs w:val="22"/>
        </w:rPr>
        <w:t xml:space="preserve">  </w:t>
      </w:r>
      <w:r w:rsidRPr="0018757A">
        <w:rPr>
          <w:rFonts w:ascii="Tahoma" w:hAnsi="Tahoma" w:cs="Tahoma"/>
          <w:bCs/>
          <w:szCs w:val="22"/>
        </w:rPr>
        <w:t xml:space="preserve">     </w:t>
      </w:r>
      <w:r w:rsidR="004D3D35">
        <w:rPr>
          <w:rFonts w:ascii="Tahoma" w:hAnsi="Tahoma" w:cs="Tahoma"/>
          <w:bCs/>
          <w:szCs w:val="22"/>
        </w:rPr>
        <w:t xml:space="preserve"> </w:t>
      </w:r>
      <w:r w:rsidRPr="0018757A">
        <w:rPr>
          <w:rFonts w:ascii="Tahoma" w:hAnsi="Tahoma" w:cs="Tahoma"/>
          <w:bCs/>
          <w:szCs w:val="22"/>
        </w:rPr>
        <w:t>Direktor</w:t>
      </w:r>
    </w:p>
    <w:p w14:paraId="6EE2E2DD" w14:textId="7F2995A5" w:rsidR="0018757A" w:rsidRPr="0018757A" w:rsidRDefault="004D3D35" w:rsidP="00AF65C5">
      <w:pPr>
        <w:keepNext/>
        <w:keepLines/>
        <w:ind w:left="5670"/>
        <w:jc w:val="both"/>
        <w:rPr>
          <w:rFonts w:ascii="Tahoma" w:hAnsi="Tahoma" w:cs="Tahoma"/>
          <w:szCs w:val="22"/>
        </w:rPr>
      </w:pPr>
      <w:r>
        <w:rPr>
          <w:rFonts w:ascii="Tahoma" w:hAnsi="Tahoma" w:cs="Tahoma"/>
          <w:bCs/>
          <w:szCs w:val="22"/>
        </w:rPr>
        <w:t xml:space="preserve"> </w:t>
      </w:r>
      <w:r w:rsidR="0018757A">
        <w:rPr>
          <w:rFonts w:ascii="Tahoma" w:hAnsi="Tahoma" w:cs="Tahoma"/>
          <w:bCs/>
          <w:szCs w:val="22"/>
        </w:rPr>
        <w:t xml:space="preserve">            </w:t>
      </w:r>
      <w:proofErr w:type="spellStart"/>
      <w:r w:rsidR="0018757A" w:rsidRPr="0018757A">
        <w:rPr>
          <w:rFonts w:ascii="Tahoma" w:hAnsi="Tahoma" w:cs="Tahoma"/>
          <w:bCs/>
          <w:szCs w:val="22"/>
        </w:rPr>
        <w:t>l.r</w:t>
      </w:r>
      <w:proofErr w:type="spellEnd"/>
      <w:r w:rsidR="0018757A" w:rsidRPr="0018757A">
        <w:rPr>
          <w:rFonts w:ascii="Tahoma" w:hAnsi="Tahoma" w:cs="Tahoma"/>
          <w:bCs/>
          <w:szCs w:val="22"/>
        </w:rPr>
        <w:t>. Krištof MLAKAR</w:t>
      </w:r>
    </w:p>
    <w:p w14:paraId="1E63F907" w14:textId="77777777" w:rsidR="007C70A1" w:rsidRPr="00C8579C" w:rsidRDefault="007C70A1" w:rsidP="00AF65C5">
      <w:pPr>
        <w:keepNext/>
        <w:keepLines/>
        <w:rPr>
          <w:rFonts w:ascii="Tahoma" w:hAnsi="Tahoma" w:cs="Tahoma"/>
        </w:rPr>
      </w:pPr>
    </w:p>
    <w:p w14:paraId="7C553A7C" w14:textId="77777777" w:rsidR="00325548" w:rsidRPr="00C8579C" w:rsidRDefault="00325548" w:rsidP="00AF65C5">
      <w:pPr>
        <w:keepNext/>
        <w:keepLines/>
        <w:rPr>
          <w:rFonts w:ascii="Tahoma" w:hAnsi="Tahoma" w:cs="Tahoma"/>
        </w:rPr>
      </w:pPr>
    </w:p>
    <w:p w14:paraId="6CB1A90C" w14:textId="77777777" w:rsidR="00325548" w:rsidRPr="00C8579C" w:rsidRDefault="00325548" w:rsidP="00AF65C5">
      <w:pPr>
        <w:keepNext/>
        <w:keepLines/>
        <w:rPr>
          <w:rFonts w:ascii="Tahoma" w:hAnsi="Tahoma" w:cs="Tahoma"/>
        </w:rPr>
      </w:pPr>
    </w:p>
    <w:p w14:paraId="76AF10E4" w14:textId="77777777" w:rsidR="00325548" w:rsidRPr="00C8579C" w:rsidRDefault="00325548" w:rsidP="00AF65C5">
      <w:pPr>
        <w:keepNext/>
        <w:keepLines/>
        <w:rPr>
          <w:rFonts w:ascii="Tahoma" w:hAnsi="Tahoma" w:cs="Tahoma"/>
        </w:rPr>
      </w:pPr>
    </w:p>
    <w:p w14:paraId="3527EB72" w14:textId="77777777" w:rsidR="00325548" w:rsidRPr="00C8579C" w:rsidRDefault="00325548" w:rsidP="00AF65C5">
      <w:pPr>
        <w:keepNext/>
        <w:keepLines/>
        <w:rPr>
          <w:rFonts w:ascii="Tahoma" w:hAnsi="Tahoma" w:cs="Tahoma"/>
        </w:rPr>
      </w:pPr>
    </w:p>
    <w:p w14:paraId="57804E8D" w14:textId="77777777" w:rsidR="00325548" w:rsidRPr="00C8579C" w:rsidRDefault="00325548" w:rsidP="00AF65C5">
      <w:pPr>
        <w:keepNext/>
        <w:keepLines/>
        <w:rPr>
          <w:rFonts w:ascii="Tahoma" w:hAnsi="Tahoma" w:cs="Tahoma"/>
        </w:rPr>
      </w:pPr>
    </w:p>
    <w:p w14:paraId="705264C4" w14:textId="77777777" w:rsidR="00542462" w:rsidRPr="00C8579C" w:rsidRDefault="00890FA5" w:rsidP="00AF65C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23F0A279" w14:textId="77777777" w:rsidR="007C70A1" w:rsidRPr="00C8579C" w:rsidRDefault="007C70A1" w:rsidP="00AF65C5">
      <w:pPr>
        <w:keepNext/>
        <w:keepLines/>
        <w:jc w:val="both"/>
        <w:rPr>
          <w:rFonts w:ascii="Tahoma" w:hAnsi="Tahoma" w:cs="Tahoma"/>
          <w:b/>
          <w:sz w:val="16"/>
          <w:szCs w:val="16"/>
        </w:rPr>
      </w:pPr>
    </w:p>
    <w:p w14:paraId="6195CBC1" w14:textId="77777777" w:rsidR="007C70A1" w:rsidRPr="00C8579C" w:rsidRDefault="007C70A1" w:rsidP="00AF65C5">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4AB6961C" w14:textId="77777777" w:rsidR="007C70A1" w:rsidRPr="00C8579C" w:rsidRDefault="007C70A1" w:rsidP="00AF65C5">
      <w:pPr>
        <w:keepNext/>
        <w:keepLines/>
        <w:jc w:val="both"/>
        <w:rPr>
          <w:rFonts w:ascii="Tahoma" w:hAnsi="Tahoma" w:cs="Tahoma"/>
          <w:b/>
        </w:rPr>
      </w:pPr>
    </w:p>
    <w:p w14:paraId="26A107B0" w14:textId="3A328F36" w:rsidR="0086293E" w:rsidRPr="00E938DF" w:rsidRDefault="00C85E3C" w:rsidP="0086293E">
      <w:pPr>
        <w:keepNext/>
        <w:keepLines/>
        <w:jc w:val="both"/>
        <w:rPr>
          <w:rFonts w:ascii="Tahoma" w:hAnsi="Tahoma" w:cs="Tahoma"/>
        </w:rPr>
      </w:pPr>
      <w:r w:rsidRPr="00E938DF">
        <w:rPr>
          <w:rFonts w:ascii="Tahoma" w:hAnsi="Tahoma" w:cs="Tahoma"/>
        </w:rPr>
        <w:t>Predmet javnega naročila je</w:t>
      </w:r>
      <w:r w:rsidR="00EE2388">
        <w:rPr>
          <w:rFonts w:ascii="Tahoma" w:hAnsi="Tahoma" w:cs="Tahoma"/>
        </w:rPr>
        <w:t xml:space="preserve"> nabava </w:t>
      </w:r>
      <w:r w:rsidR="008D7AFB">
        <w:rPr>
          <w:rFonts w:ascii="Tahoma" w:hAnsi="Tahoma" w:cs="Tahoma"/>
        </w:rPr>
        <w:t>univerzalnih</w:t>
      </w:r>
      <w:r w:rsidR="00EE2388">
        <w:rPr>
          <w:rFonts w:ascii="Tahoma" w:hAnsi="Tahoma" w:cs="Tahoma"/>
        </w:rPr>
        <w:t xml:space="preserve"> spojk.</w:t>
      </w:r>
      <w:r w:rsidR="0086293E" w:rsidRPr="0086293E">
        <w:rPr>
          <w:rFonts w:ascii="Tahoma" w:hAnsi="Tahoma" w:cs="Tahoma"/>
        </w:rPr>
        <w:t xml:space="preserve"> </w:t>
      </w:r>
      <w:r w:rsidR="0086293E">
        <w:rPr>
          <w:rFonts w:ascii="Tahoma" w:hAnsi="Tahoma" w:cs="Tahoma"/>
        </w:rPr>
        <w:t xml:space="preserve">Okvirni sporazum se sklepa za obdobje treh let </w:t>
      </w:r>
      <w:r w:rsidR="0086293E" w:rsidRPr="0086293E">
        <w:rPr>
          <w:rFonts w:ascii="Tahoma" w:hAnsi="Tahoma" w:cs="Tahoma"/>
        </w:rPr>
        <w:t>od dneva obojestranskega podpisa</w:t>
      </w:r>
      <w:r w:rsidR="0086293E">
        <w:rPr>
          <w:rFonts w:ascii="Tahoma" w:hAnsi="Tahoma" w:cs="Tahoma"/>
        </w:rPr>
        <w:t xml:space="preserve"> okvirnega sporazuma, oziroma</w:t>
      </w:r>
      <w:r w:rsidR="0086293E" w:rsidRPr="0086293E">
        <w:rPr>
          <w:rFonts w:ascii="Tahoma" w:hAnsi="Tahoma" w:cs="Tahoma"/>
        </w:rPr>
        <w:t xml:space="preserve"> </w:t>
      </w:r>
      <w:r w:rsidR="0086293E">
        <w:rPr>
          <w:rFonts w:ascii="Tahoma" w:hAnsi="Tahoma" w:cs="Tahoma"/>
        </w:rPr>
        <w:t>do izčrpanja vrednosti okvirnega sporazuma, kar nastopi prej.</w:t>
      </w:r>
    </w:p>
    <w:p w14:paraId="02A340E7" w14:textId="0AB0C528" w:rsidR="00C85E3C" w:rsidRPr="00E938DF" w:rsidRDefault="00C85E3C" w:rsidP="00AF65C5">
      <w:pPr>
        <w:keepNext/>
        <w:keepLines/>
        <w:jc w:val="both"/>
        <w:rPr>
          <w:rFonts w:ascii="Tahoma" w:hAnsi="Tahoma" w:cs="Tahoma"/>
        </w:rPr>
      </w:pPr>
    </w:p>
    <w:p w14:paraId="07AA989B" w14:textId="77777777" w:rsidR="0086293E" w:rsidRPr="0086293E" w:rsidRDefault="0086293E" w:rsidP="0086293E">
      <w:pPr>
        <w:keepNext/>
        <w:keepLines/>
        <w:jc w:val="both"/>
        <w:rPr>
          <w:rFonts w:ascii="Tahoma" w:hAnsi="Tahoma" w:cs="Tahoma"/>
        </w:rPr>
      </w:pPr>
      <w:r w:rsidRPr="0086293E">
        <w:rPr>
          <w:rFonts w:ascii="Tahoma" w:hAnsi="Tahoma" w:cs="Tahoma"/>
        </w:rPr>
        <w:t xml:space="preserve">Podroben opis predmeta javnega naročila je razviden v nadaljevanju te razpisne dokumentacije in v ponudbenem predračunu, ki je kot priloga sestavni del razpisne dokumentacije. </w:t>
      </w:r>
    </w:p>
    <w:p w14:paraId="36AD2BB4" w14:textId="77777777" w:rsidR="0086293E" w:rsidRPr="0086293E" w:rsidRDefault="0086293E" w:rsidP="0086293E">
      <w:pPr>
        <w:keepNext/>
        <w:keepLines/>
        <w:jc w:val="both"/>
        <w:rPr>
          <w:rFonts w:ascii="Tahoma" w:hAnsi="Tahoma" w:cs="Tahoma"/>
        </w:rPr>
      </w:pPr>
    </w:p>
    <w:p w14:paraId="2227EB34" w14:textId="2C72777A" w:rsidR="00C85E3C" w:rsidRDefault="0086293E" w:rsidP="0086293E">
      <w:pPr>
        <w:keepNext/>
        <w:keepLines/>
        <w:jc w:val="both"/>
        <w:rPr>
          <w:rFonts w:ascii="Tahoma" w:hAnsi="Tahoma" w:cs="Tahoma"/>
        </w:rPr>
      </w:pPr>
      <w:r w:rsidRPr="0086293E">
        <w:rPr>
          <w:rFonts w:ascii="Tahoma" w:hAnsi="Tahoma" w:cs="Tahoma"/>
        </w:rPr>
        <w:t xml:space="preserve">Ponujeni predmet javnega naročila, ki ga ponuja ponudnik, mora </w:t>
      </w:r>
      <w:r w:rsidRPr="00BD4CA6">
        <w:rPr>
          <w:rFonts w:ascii="Tahoma" w:hAnsi="Tahoma" w:cs="Tahoma"/>
        </w:rPr>
        <w:t>izpolnjevati ali presegati obvezne minimalne tehnične zahteve, ki so navedene v tehnični specifikaciji pre</w:t>
      </w:r>
      <w:r w:rsidRPr="0086293E">
        <w:rPr>
          <w:rFonts w:ascii="Tahoma" w:hAnsi="Tahoma" w:cs="Tahoma"/>
        </w:rPr>
        <w:t>dmeta javnega naročila. V primeru, da ponujeni predmeti ponudnika ne bodo izpolnjevali minimalnih tehničnih zahtev, bo naročnik tako ponudbo kot neprimerno izločil iz nadaljnje obravnave</w:t>
      </w:r>
    </w:p>
    <w:p w14:paraId="167D1A66" w14:textId="77777777" w:rsidR="00777852" w:rsidRPr="00C8579C" w:rsidRDefault="00777852" w:rsidP="00AF65C5">
      <w:pPr>
        <w:keepNext/>
        <w:keepLines/>
        <w:jc w:val="both"/>
        <w:rPr>
          <w:rFonts w:ascii="Tahoma" w:hAnsi="Tahoma" w:cs="Tahoma"/>
          <w:highlight w:val="yellow"/>
        </w:rPr>
      </w:pPr>
    </w:p>
    <w:p w14:paraId="586A713A" w14:textId="77777777" w:rsidR="007C70A1" w:rsidRPr="00C8579C" w:rsidRDefault="007C70A1" w:rsidP="00AF65C5">
      <w:pPr>
        <w:keepNext/>
        <w:keepLines/>
        <w:numPr>
          <w:ilvl w:val="1"/>
          <w:numId w:val="2"/>
        </w:numPr>
        <w:jc w:val="both"/>
        <w:rPr>
          <w:rFonts w:ascii="Tahoma" w:hAnsi="Tahoma" w:cs="Tahoma"/>
          <w:b/>
        </w:rPr>
      </w:pPr>
      <w:r w:rsidRPr="00C8579C">
        <w:rPr>
          <w:rFonts w:ascii="Tahoma" w:hAnsi="Tahoma" w:cs="Tahoma"/>
          <w:b/>
        </w:rPr>
        <w:t>Podatki o naročniku</w:t>
      </w:r>
    </w:p>
    <w:p w14:paraId="0686A46D" w14:textId="77777777" w:rsidR="007C70A1" w:rsidRPr="00C8579C" w:rsidRDefault="007C70A1" w:rsidP="00AF65C5">
      <w:pPr>
        <w:keepNext/>
        <w:keepLines/>
        <w:jc w:val="both"/>
        <w:rPr>
          <w:rFonts w:ascii="Tahoma" w:hAnsi="Tahoma" w:cs="Tahoma"/>
        </w:rPr>
      </w:pPr>
    </w:p>
    <w:p w14:paraId="60A91948" w14:textId="529B8B2A" w:rsidR="0086293E" w:rsidRDefault="007C70A1" w:rsidP="0086293E">
      <w:pPr>
        <w:keepNext/>
        <w:keepLines/>
        <w:jc w:val="both"/>
        <w:rPr>
          <w:rFonts w:ascii="Tahoma" w:hAnsi="Tahoma" w:cs="Tahoma"/>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1F6CD5">
        <w:rPr>
          <w:rFonts w:ascii="Tahoma" w:hAnsi="Tahoma" w:cs="Tahoma"/>
          <w:bCs/>
          <w:noProof/>
        </w:rPr>
        <w:t xml:space="preserve"> (oz. krajše JP VOKA SNAGA)</w:t>
      </w:r>
      <w:r w:rsidRPr="00C8579C">
        <w:rPr>
          <w:rFonts w:ascii="Tahoma" w:hAnsi="Tahoma" w:cs="Tahoma"/>
        </w:rPr>
        <w:t>, ki</w:t>
      </w:r>
      <w:r w:rsidR="008F6EBC" w:rsidRPr="00C8579C">
        <w:rPr>
          <w:rFonts w:ascii="Tahoma" w:hAnsi="Tahoma" w:cs="Tahoma"/>
        </w:rPr>
        <w:t xml:space="preserve"> je na podlagi </w:t>
      </w:r>
      <w:r w:rsidR="0086293E" w:rsidRPr="004605EA">
        <w:rPr>
          <w:rFonts w:ascii="Tahoma" w:hAnsi="Tahoma" w:cs="Tahoma"/>
        </w:rPr>
        <w:t>pooblastila prenes</w:t>
      </w:r>
      <w:r w:rsidR="0086293E">
        <w:rPr>
          <w:rFonts w:ascii="Tahoma" w:hAnsi="Tahoma" w:cs="Tahoma"/>
        </w:rPr>
        <w:t>e</w:t>
      </w:r>
      <w:r w:rsidR="0086293E" w:rsidRPr="004605EA">
        <w:rPr>
          <w:rFonts w:ascii="Tahoma" w:hAnsi="Tahoma" w:cs="Tahoma"/>
        </w:rPr>
        <w:t xml:space="preserve">l izvedbo postopka oddaje predmetnega javnega naročila na JAVNI HOLDING Ljubljana, </w:t>
      </w:r>
      <w:proofErr w:type="spellStart"/>
      <w:r w:rsidR="0086293E" w:rsidRPr="004605EA">
        <w:rPr>
          <w:rFonts w:ascii="Tahoma" w:hAnsi="Tahoma" w:cs="Tahoma"/>
        </w:rPr>
        <w:t>d.o.o</w:t>
      </w:r>
      <w:proofErr w:type="spellEnd"/>
      <w:r w:rsidR="0086293E" w:rsidRPr="004605EA">
        <w:rPr>
          <w:rFonts w:ascii="Tahoma" w:hAnsi="Tahoma" w:cs="Tahoma"/>
        </w:rPr>
        <w:t>., Verovškova ulica 70, Ljubljana. Okvirni sporazum z izbranim ponudnikom sklene naročnik.</w:t>
      </w:r>
    </w:p>
    <w:p w14:paraId="089E6DD3" w14:textId="77777777" w:rsidR="00C76342" w:rsidRDefault="00C76342" w:rsidP="0086293E">
      <w:pPr>
        <w:keepNext/>
        <w:keepLines/>
        <w:jc w:val="both"/>
        <w:rPr>
          <w:rFonts w:ascii="Tahoma" w:hAnsi="Tahoma" w:cs="Tahoma"/>
        </w:rPr>
      </w:pPr>
    </w:p>
    <w:p w14:paraId="56F85FE2" w14:textId="77777777" w:rsidR="00C76342" w:rsidRPr="007124F0" w:rsidRDefault="00C76342" w:rsidP="008B4123">
      <w:pPr>
        <w:keepNext/>
        <w:keepLines/>
        <w:numPr>
          <w:ilvl w:val="2"/>
          <w:numId w:val="2"/>
        </w:numPr>
        <w:jc w:val="both"/>
        <w:rPr>
          <w:rFonts w:ascii="Tahoma" w:hAnsi="Tahoma" w:cs="Tahoma"/>
          <w:b/>
        </w:rPr>
      </w:pPr>
      <w:r w:rsidRPr="007124F0">
        <w:rPr>
          <w:rFonts w:ascii="Tahoma" w:hAnsi="Tahoma" w:cs="Tahoma"/>
          <w:b/>
        </w:rPr>
        <w:t>Termin »gospodarski subjekt«</w:t>
      </w:r>
    </w:p>
    <w:p w14:paraId="118334E0" w14:textId="77777777" w:rsidR="00C76342" w:rsidRPr="007124F0" w:rsidRDefault="00C76342" w:rsidP="00C76342">
      <w:pPr>
        <w:keepNext/>
        <w:keepLines/>
        <w:jc w:val="both"/>
        <w:rPr>
          <w:rFonts w:ascii="Tahoma" w:hAnsi="Tahoma" w:cs="Tahoma"/>
        </w:rPr>
      </w:pPr>
    </w:p>
    <w:p w14:paraId="71902BB2" w14:textId="77777777" w:rsidR="00C76342" w:rsidRPr="007124F0" w:rsidRDefault="00C76342" w:rsidP="00C76342">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1A84F610" w14:textId="6D25724A" w:rsidR="00C76342" w:rsidRPr="00C76342" w:rsidRDefault="00C76342" w:rsidP="00C76342">
      <w:pPr>
        <w:keepNext/>
        <w:keepLines/>
        <w:jc w:val="both"/>
        <w:rPr>
          <w:rFonts w:ascii="Tahoma" w:hAnsi="Tahoma" w:cs="Tahoma"/>
        </w:rPr>
      </w:pPr>
    </w:p>
    <w:p w14:paraId="765EA1B7" w14:textId="523BBE64" w:rsidR="007C70A1" w:rsidRPr="00C8579C" w:rsidRDefault="00165C5E" w:rsidP="00AF65C5">
      <w:pPr>
        <w:keepNext/>
        <w:keepLines/>
        <w:jc w:val="both"/>
        <w:rPr>
          <w:rFonts w:ascii="Tahoma" w:hAnsi="Tahoma" w:cs="Tahoma"/>
          <w:snapToGrid w:val="0"/>
          <w:sz w:val="18"/>
          <w:szCs w:val="18"/>
        </w:rPr>
      </w:pPr>
      <w:r w:rsidRPr="00C8579C">
        <w:rPr>
          <w:rFonts w:ascii="Tahoma" w:hAnsi="Tahoma" w:cs="Tahoma"/>
        </w:rPr>
        <w:t xml:space="preserve"> </w:t>
      </w:r>
    </w:p>
    <w:p w14:paraId="654F8D03" w14:textId="03B898BC" w:rsidR="007C70A1" w:rsidRPr="00C8579C" w:rsidRDefault="007C70A1" w:rsidP="00AF65C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3943F8">
        <w:rPr>
          <w:rFonts w:ascii="Tahoma" w:hAnsi="Tahoma" w:cs="Tahoma"/>
          <w:b/>
        </w:rPr>
        <w:t>,</w:t>
      </w:r>
      <w:r w:rsidR="00606533" w:rsidRPr="00C8579C">
        <w:rPr>
          <w:rFonts w:ascii="Tahoma" w:hAnsi="Tahoma" w:cs="Tahoma"/>
          <w:b/>
        </w:rPr>
        <w:t xml:space="preserve"> </w:t>
      </w:r>
      <w:r w:rsidR="005D388F" w:rsidRPr="005D388F">
        <w:rPr>
          <w:rFonts w:ascii="Tahoma" w:hAnsi="Tahoma" w:cs="Tahoma"/>
          <w:b/>
        </w:rPr>
        <w:t>opredelitev postopka in odločitev o oddaji javnega naročila</w:t>
      </w:r>
    </w:p>
    <w:p w14:paraId="37E1918B" w14:textId="77777777" w:rsidR="007C70A1" w:rsidRPr="00C8579C" w:rsidRDefault="007C70A1" w:rsidP="00AF65C5">
      <w:pPr>
        <w:keepNext/>
        <w:keepLines/>
        <w:jc w:val="both"/>
      </w:pPr>
    </w:p>
    <w:p w14:paraId="18A41243" w14:textId="6F8CFD0A" w:rsidR="00D96294" w:rsidRPr="00C8579C" w:rsidRDefault="00D96294" w:rsidP="00AF65C5">
      <w:pPr>
        <w:pStyle w:val="Telobesedila3"/>
        <w:keepNext/>
        <w:keepLines/>
        <w:rPr>
          <w:rFonts w:ascii="Tahoma" w:hAnsi="Tahoma" w:cs="Tahoma"/>
          <w:lang w:val="sl-SI"/>
        </w:rPr>
      </w:pPr>
      <w:r w:rsidRPr="00C8579C">
        <w:rPr>
          <w:rFonts w:ascii="Tahoma" w:hAnsi="Tahoma" w:cs="Tahoma"/>
          <w:lang w:val="sl-SI"/>
        </w:rPr>
        <w:t>Ja</w:t>
      </w:r>
      <w:r>
        <w:rPr>
          <w:rFonts w:ascii="Tahoma" w:hAnsi="Tahoma" w:cs="Tahoma"/>
          <w:lang w:val="sl-SI"/>
        </w:rPr>
        <w:t xml:space="preserve">vno naročilo se izvaja skladno </w:t>
      </w:r>
      <w:r w:rsidR="00960C58">
        <w:rPr>
          <w:rFonts w:ascii="Tahoma" w:hAnsi="Tahoma" w:cs="Tahoma"/>
          <w:lang w:val="sl-SI"/>
        </w:rPr>
        <w:t>z</w:t>
      </w:r>
      <w:r w:rsidRPr="00C8579C">
        <w:rPr>
          <w:rFonts w:ascii="Tahoma" w:hAnsi="Tahoma" w:cs="Tahoma"/>
          <w:lang w:val="sl-SI"/>
        </w:rPr>
        <w:t xml:space="preserve"> določbami:</w:t>
      </w:r>
    </w:p>
    <w:p w14:paraId="695D5394" w14:textId="5B22B6E8" w:rsidR="00D96294" w:rsidRPr="00C8579C" w:rsidRDefault="00D96294" w:rsidP="00AF65C5">
      <w:pPr>
        <w:keepNext/>
        <w:keepLines/>
        <w:numPr>
          <w:ilvl w:val="0"/>
          <w:numId w:val="5"/>
        </w:numPr>
        <w:jc w:val="both"/>
        <w:rPr>
          <w:rFonts w:ascii="Tahoma" w:hAnsi="Tahoma" w:cs="Tahoma"/>
        </w:rPr>
      </w:pPr>
      <w:r w:rsidRPr="00C8579C">
        <w:rPr>
          <w:rFonts w:ascii="Tahoma" w:hAnsi="Tahoma" w:cs="Tahoma"/>
        </w:rPr>
        <w:t>Zakona o javnem naročanju (Ur. l. RS, št. 91/15</w:t>
      </w:r>
      <w:r>
        <w:rPr>
          <w:rFonts w:ascii="Tahoma" w:hAnsi="Tahoma" w:cs="Tahoma"/>
        </w:rPr>
        <w:t xml:space="preserve"> </w:t>
      </w:r>
      <w:r w:rsidR="0086293E">
        <w:rPr>
          <w:rFonts w:ascii="Tahoma" w:hAnsi="Tahoma" w:cs="Tahoma"/>
        </w:rPr>
        <w:t>z dopolnitvami in</w:t>
      </w:r>
      <w:r w:rsidR="00EE2388">
        <w:rPr>
          <w:rFonts w:ascii="Tahoma" w:hAnsi="Tahoma" w:cs="Tahoma"/>
        </w:rPr>
        <w:t xml:space="preserve"> spremembami; </w:t>
      </w:r>
      <w:r w:rsidRPr="00C8579C">
        <w:rPr>
          <w:rFonts w:ascii="Tahoma" w:hAnsi="Tahoma" w:cs="Tahoma"/>
        </w:rPr>
        <w:t>v nadaljevanju: ZJN-3),</w:t>
      </w:r>
    </w:p>
    <w:p w14:paraId="1CC8F70B" w14:textId="4BA2F89C" w:rsidR="00067104" w:rsidRPr="00274B4B" w:rsidRDefault="00067104" w:rsidP="00AF65C5">
      <w:pPr>
        <w:keepNext/>
        <w:keepLines/>
        <w:numPr>
          <w:ilvl w:val="0"/>
          <w:numId w:val="5"/>
        </w:numPr>
        <w:jc w:val="both"/>
        <w:rPr>
          <w:rFonts w:ascii="Tahoma" w:hAnsi="Tahoma" w:cs="Tahoma"/>
        </w:rPr>
      </w:pPr>
      <w:r w:rsidRPr="00274B4B">
        <w:rPr>
          <w:rFonts w:ascii="Tahoma" w:hAnsi="Tahoma" w:cs="Tahoma"/>
        </w:rPr>
        <w:t xml:space="preserve">Zakona o pravnem varstvu v postopkih javnega naročanja </w:t>
      </w:r>
      <w:r w:rsidR="0086293E" w:rsidRPr="004605EA">
        <w:rPr>
          <w:rFonts w:ascii="Tahoma" w:hAnsi="Tahoma" w:cs="Tahoma"/>
        </w:rPr>
        <w:t>(Ur. l. RS, št. 43/11</w:t>
      </w:r>
      <w:r w:rsidR="0086293E">
        <w:rPr>
          <w:rFonts w:ascii="Tahoma" w:hAnsi="Tahoma" w:cs="Tahoma"/>
        </w:rPr>
        <w:t xml:space="preserve"> z dopolnitvami in spremembami</w:t>
      </w:r>
      <w:r w:rsidR="0086293E" w:rsidRPr="004605EA">
        <w:rPr>
          <w:rFonts w:ascii="Tahoma" w:hAnsi="Tahoma" w:cs="Tahoma"/>
        </w:rPr>
        <w:t>; v nadaljevanju: ZPVPJN)</w:t>
      </w:r>
      <w:r w:rsidRPr="00274B4B">
        <w:rPr>
          <w:rFonts w:ascii="Tahoma" w:hAnsi="Tahoma" w:cs="Tahoma"/>
        </w:rPr>
        <w:t>,</w:t>
      </w:r>
    </w:p>
    <w:p w14:paraId="3FAF0387" w14:textId="2E63786F" w:rsidR="00EE2388" w:rsidRDefault="00EE2388" w:rsidP="00AF65C5">
      <w:pPr>
        <w:pStyle w:val="BESEDILO"/>
        <w:keepNext/>
        <w:widowControl/>
        <w:numPr>
          <w:ilvl w:val="0"/>
          <w:numId w:val="5"/>
        </w:numPr>
        <w:tabs>
          <w:tab w:val="clear" w:pos="2155"/>
        </w:tabs>
        <w:rPr>
          <w:rFonts w:ascii="Tahoma" w:hAnsi="Tahoma"/>
          <w:lang w:eastAsia="x-none"/>
        </w:rPr>
      </w:pPr>
      <w:r w:rsidRPr="00C24AB6">
        <w:rPr>
          <w:rFonts w:ascii="Tahoma" w:hAnsi="Tahoma"/>
          <w:lang w:eastAsia="x-none"/>
        </w:rPr>
        <w:t>Obligacijsk</w:t>
      </w:r>
      <w:r>
        <w:rPr>
          <w:rFonts w:ascii="Tahoma" w:hAnsi="Tahoma"/>
          <w:lang w:eastAsia="x-none"/>
        </w:rPr>
        <w:t>ega</w:t>
      </w:r>
      <w:r w:rsidRPr="00C24AB6">
        <w:rPr>
          <w:rFonts w:ascii="Tahoma" w:hAnsi="Tahoma"/>
          <w:lang w:eastAsia="x-none"/>
        </w:rPr>
        <w:t xml:space="preserve"> zakonik</w:t>
      </w:r>
      <w:r>
        <w:rPr>
          <w:rFonts w:ascii="Tahoma" w:hAnsi="Tahoma"/>
          <w:lang w:eastAsia="x-none"/>
        </w:rPr>
        <w:t>a</w:t>
      </w:r>
      <w:r w:rsidRPr="00C24AB6">
        <w:rPr>
          <w:rFonts w:ascii="Tahoma" w:hAnsi="Tahoma"/>
          <w:lang w:eastAsia="x-none"/>
        </w:rPr>
        <w:t xml:space="preserve"> (Uradni list RS, št. 97/07 </w:t>
      </w:r>
      <w:r w:rsidR="0086293E">
        <w:rPr>
          <w:rFonts w:ascii="Tahoma" w:hAnsi="Tahoma" w:cs="Tahoma"/>
        </w:rPr>
        <w:t xml:space="preserve">z dopolnitvami in </w:t>
      </w:r>
      <w:r w:rsidR="0086293E" w:rsidRPr="0086293E">
        <w:rPr>
          <w:rFonts w:ascii="Tahoma" w:hAnsi="Tahoma" w:cs="Tahoma"/>
        </w:rPr>
        <w:t>spremembami</w:t>
      </w:r>
      <w:r w:rsidRPr="0086293E">
        <w:rPr>
          <w:rFonts w:ascii="Tahoma" w:hAnsi="Tahoma"/>
          <w:lang w:eastAsia="x-none"/>
        </w:rPr>
        <w:t>, v</w:t>
      </w:r>
      <w:r w:rsidRPr="00C24AB6">
        <w:rPr>
          <w:rFonts w:ascii="Tahoma" w:hAnsi="Tahoma"/>
          <w:lang w:eastAsia="x-none"/>
        </w:rPr>
        <w:t xml:space="preserve"> nadaljevanju: Obligacijski zakonik),</w:t>
      </w:r>
    </w:p>
    <w:p w14:paraId="38272357" w14:textId="77777777" w:rsidR="00EE2388" w:rsidRPr="00C24AB6" w:rsidRDefault="00EE2388" w:rsidP="00AF65C5">
      <w:pPr>
        <w:pStyle w:val="BESEDILO"/>
        <w:keepNext/>
        <w:widowControl/>
        <w:numPr>
          <w:ilvl w:val="0"/>
          <w:numId w:val="5"/>
        </w:numPr>
        <w:tabs>
          <w:tab w:val="clear" w:pos="2155"/>
        </w:tabs>
        <w:rPr>
          <w:rFonts w:ascii="Tahoma" w:hAnsi="Tahoma"/>
          <w:lang w:eastAsia="x-none"/>
        </w:rPr>
      </w:pPr>
      <w:r w:rsidRPr="00C24AB6">
        <w:rPr>
          <w:rFonts w:ascii="Tahoma" w:hAnsi="Tahoma"/>
          <w:lang w:eastAsia="x-none"/>
        </w:rPr>
        <w:t>ostalih predpisov, ki temeljijo na zgoraj navedenih zakonih ter veljavno zakonodajo, ki se nanaša na predmet javnega naročila.</w:t>
      </w:r>
    </w:p>
    <w:p w14:paraId="482B1A84" w14:textId="77777777" w:rsidR="00D96294" w:rsidRPr="00C8579C" w:rsidRDefault="00D96294" w:rsidP="00AF65C5">
      <w:pPr>
        <w:keepNext/>
        <w:keepLines/>
        <w:ind w:left="720"/>
        <w:jc w:val="both"/>
        <w:rPr>
          <w:rFonts w:ascii="Tahoma" w:hAnsi="Tahoma" w:cs="Tahoma"/>
        </w:rPr>
      </w:pPr>
    </w:p>
    <w:p w14:paraId="0C19C5E1" w14:textId="77777777" w:rsidR="005D388F" w:rsidRPr="004605EA" w:rsidRDefault="00D96294" w:rsidP="005D388F">
      <w:pPr>
        <w:keepNext/>
        <w:keepLines/>
        <w:jc w:val="both"/>
        <w:rPr>
          <w:rFonts w:ascii="Tahoma" w:hAnsi="Tahoma" w:cs="Tahoma"/>
        </w:rPr>
      </w:pPr>
      <w:r w:rsidRPr="001D5D59">
        <w:rPr>
          <w:rFonts w:ascii="Tahoma" w:hAnsi="Tahoma" w:cs="Tahoma"/>
        </w:rPr>
        <w:t>Naročnik izvaja javno naročilo po postopku</w:t>
      </w:r>
      <w:r>
        <w:rPr>
          <w:rFonts w:ascii="Tahoma" w:hAnsi="Tahoma" w:cs="Tahoma"/>
        </w:rPr>
        <w:t xml:space="preserve"> </w:t>
      </w:r>
      <w:r w:rsidRPr="00DB7BBF">
        <w:rPr>
          <w:rFonts w:ascii="Tahoma" w:hAnsi="Tahoma" w:cs="Tahoma"/>
          <w:b/>
          <w:bCs/>
        </w:rPr>
        <w:t>naročila male vrednosti v skladu s 47. členom</w:t>
      </w:r>
      <w:r w:rsidRPr="001D5D59">
        <w:rPr>
          <w:rFonts w:ascii="Tahoma" w:hAnsi="Tahoma" w:cs="Tahoma"/>
        </w:rPr>
        <w:t xml:space="preserve"> ZJN-3. </w:t>
      </w:r>
      <w:r w:rsidR="005D388F" w:rsidRPr="004605EA">
        <w:rPr>
          <w:rFonts w:ascii="Tahoma" w:hAnsi="Tahoma" w:cs="Tahoma"/>
        </w:rPr>
        <w:t>Naročnik bo po pregledu in ocenjevanju ponudb izbral ponudnika z najugodnejšo ponudbo glede na postavljena merila.</w:t>
      </w:r>
    </w:p>
    <w:p w14:paraId="53C8F4CC" w14:textId="77777777" w:rsidR="005D388F" w:rsidRPr="004605EA" w:rsidRDefault="005D388F" w:rsidP="005D388F">
      <w:pPr>
        <w:keepNext/>
        <w:keepLines/>
        <w:jc w:val="both"/>
        <w:rPr>
          <w:rFonts w:ascii="Tahoma" w:hAnsi="Tahoma" w:cs="Tahoma"/>
        </w:rPr>
      </w:pPr>
    </w:p>
    <w:p w14:paraId="5F640874" w14:textId="77777777" w:rsidR="005D388F" w:rsidRPr="00613415" w:rsidRDefault="005D388F" w:rsidP="005D388F">
      <w:pPr>
        <w:keepNext/>
        <w:keepLines/>
        <w:ind w:right="56"/>
        <w:jc w:val="both"/>
        <w:rPr>
          <w:rFonts w:ascii="Tahoma" w:hAnsi="Tahoma" w:cs="Tahoma"/>
        </w:rPr>
      </w:pPr>
      <w:r w:rsidRPr="00613415">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BA53BE2" w14:textId="77777777" w:rsidR="005D388F" w:rsidRPr="004605EA" w:rsidRDefault="005D388F" w:rsidP="005D388F">
      <w:pPr>
        <w:keepNext/>
        <w:keepLines/>
        <w:jc w:val="both"/>
        <w:rPr>
          <w:rFonts w:ascii="Tahoma" w:hAnsi="Tahoma" w:cs="Tahoma"/>
        </w:rPr>
      </w:pPr>
    </w:p>
    <w:p w14:paraId="2CF71C9A" w14:textId="77777777" w:rsidR="005D388F" w:rsidRDefault="005D388F" w:rsidP="005D388F">
      <w:pPr>
        <w:keepNext/>
        <w:keepLines/>
        <w:jc w:val="both"/>
        <w:rPr>
          <w:rFonts w:ascii="Tahoma" w:hAnsi="Tahoma" w:cs="Tahoma"/>
        </w:rPr>
      </w:pPr>
      <w:r w:rsidRPr="004605EA">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F110F12" w14:textId="77777777" w:rsidR="005D388F" w:rsidRPr="00597FAB" w:rsidRDefault="005D388F" w:rsidP="005D388F">
      <w:pPr>
        <w:keepNext/>
        <w:keepLines/>
        <w:jc w:val="both"/>
        <w:rPr>
          <w:rFonts w:ascii="Tahoma" w:hAnsi="Tahoma" w:cs="Tahoma"/>
        </w:rPr>
      </w:pPr>
    </w:p>
    <w:p w14:paraId="10E220A5" w14:textId="77777777" w:rsidR="003A41C3" w:rsidRDefault="003A41C3" w:rsidP="005D388F">
      <w:pPr>
        <w:keepNext/>
        <w:keepLines/>
        <w:spacing w:after="120"/>
        <w:jc w:val="both"/>
        <w:rPr>
          <w:rFonts w:ascii="Tahoma" w:hAnsi="Tahoma" w:cs="Tahoma"/>
        </w:rPr>
      </w:pPr>
    </w:p>
    <w:p w14:paraId="6C7BF82F" w14:textId="04AD8C0A" w:rsidR="005D388F" w:rsidRPr="00597FAB" w:rsidRDefault="005D388F" w:rsidP="005D388F">
      <w:pPr>
        <w:keepNext/>
        <w:keepLines/>
        <w:spacing w:after="120"/>
        <w:jc w:val="both"/>
        <w:rPr>
          <w:rFonts w:ascii="Tahoma" w:hAnsi="Tahoma" w:cs="Tahoma"/>
        </w:rPr>
      </w:pPr>
      <w:r w:rsidRPr="00597FAB">
        <w:rPr>
          <w:rFonts w:ascii="Tahoma" w:hAnsi="Tahoma" w:cs="Tahoma"/>
        </w:rPr>
        <w:lastRenderedPageBreak/>
        <w:t>Naročnik lahko, v skladu z določili 90. člena ZJN-3:</w:t>
      </w:r>
    </w:p>
    <w:p w14:paraId="6AED0A53" w14:textId="77777777" w:rsidR="005D388F" w:rsidRPr="00597FAB" w:rsidRDefault="005D388F" w:rsidP="005D388F">
      <w:pPr>
        <w:keepNext/>
        <w:keepLines/>
        <w:numPr>
          <w:ilvl w:val="0"/>
          <w:numId w:val="5"/>
        </w:numPr>
        <w:jc w:val="both"/>
        <w:rPr>
          <w:rFonts w:ascii="Tahoma" w:hAnsi="Tahoma" w:cs="Tahoma"/>
        </w:rPr>
      </w:pPr>
      <w:r w:rsidRPr="00597FAB">
        <w:rPr>
          <w:rFonts w:ascii="Tahoma" w:hAnsi="Tahoma" w:cs="Tahoma"/>
        </w:rPr>
        <w:t>do roka za oddajo ponudb kadar koli ustavi postopek oddaje javnega naročila,</w:t>
      </w:r>
    </w:p>
    <w:p w14:paraId="22B1F7AF" w14:textId="77777777" w:rsidR="005D388F" w:rsidRPr="00597FAB" w:rsidRDefault="005D388F" w:rsidP="005D388F">
      <w:pPr>
        <w:keepNext/>
        <w:keepLines/>
        <w:numPr>
          <w:ilvl w:val="0"/>
          <w:numId w:val="5"/>
        </w:numPr>
        <w:jc w:val="both"/>
        <w:rPr>
          <w:rFonts w:ascii="Tahoma" w:hAnsi="Tahoma" w:cs="Tahoma"/>
        </w:rPr>
      </w:pPr>
      <w:r w:rsidRPr="00597FAB">
        <w:rPr>
          <w:rFonts w:ascii="Tahoma" w:hAnsi="Tahoma" w:cs="Tahoma"/>
        </w:rPr>
        <w:t>na vseh stopnjah postopka oddaje javnega naročila, po izteku roka za odpiranje ponudb, zavrne vse ponudbe,</w:t>
      </w:r>
    </w:p>
    <w:p w14:paraId="2077ACD9" w14:textId="77777777" w:rsidR="005D388F" w:rsidRPr="00597FAB" w:rsidRDefault="005D388F" w:rsidP="005D388F">
      <w:pPr>
        <w:keepNext/>
        <w:keepLines/>
        <w:numPr>
          <w:ilvl w:val="0"/>
          <w:numId w:val="5"/>
        </w:numPr>
        <w:jc w:val="both"/>
        <w:rPr>
          <w:rFonts w:ascii="Tahoma" w:hAnsi="Tahoma" w:cs="Tahoma"/>
        </w:rPr>
      </w:pPr>
      <w:r w:rsidRPr="00597FAB">
        <w:rPr>
          <w:rFonts w:ascii="Tahoma" w:hAnsi="Tahoma" w:cs="Tahoma"/>
        </w:rPr>
        <w:t>po pravnomočnosti odločitve o oddaji javnega naročila do datuma sklenitve okvirnega sporazuma o izvedbi javnega naročila, odstopi od izvedbe javnega naročila.</w:t>
      </w:r>
    </w:p>
    <w:p w14:paraId="5F269115" w14:textId="77777777" w:rsidR="005D388F" w:rsidRDefault="005D388F" w:rsidP="005D388F">
      <w:pPr>
        <w:keepNext/>
        <w:keepLines/>
        <w:jc w:val="both"/>
        <w:rPr>
          <w:rFonts w:ascii="Tahoma" w:hAnsi="Tahoma" w:cs="Tahoma"/>
        </w:rPr>
      </w:pPr>
      <w:r w:rsidRPr="00597FAB">
        <w:rPr>
          <w:rFonts w:ascii="Tahoma" w:hAnsi="Tahoma" w:cs="Tahoma"/>
        </w:rPr>
        <w:t>V zgoraj navedenih primerih, ponudnik ni upravičen od naročnika zahtevati nikakršne odškodnine.</w:t>
      </w:r>
    </w:p>
    <w:bookmarkEnd w:id="1"/>
    <w:bookmarkEnd w:id="2"/>
    <w:bookmarkEnd w:id="3"/>
    <w:bookmarkEnd w:id="4"/>
    <w:bookmarkEnd w:id="5"/>
    <w:p w14:paraId="21DF43C6" w14:textId="77777777" w:rsidR="00870429" w:rsidRPr="004605EA" w:rsidRDefault="00870429" w:rsidP="00870429">
      <w:pPr>
        <w:keepNext/>
        <w:keepLines/>
        <w:jc w:val="both"/>
        <w:rPr>
          <w:rFonts w:ascii="Tahoma" w:hAnsi="Tahoma" w:cs="Tahoma"/>
          <w:u w:val="single"/>
        </w:rPr>
      </w:pPr>
    </w:p>
    <w:p w14:paraId="755C39F9" w14:textId="77777777" w:rsidR="00870429" w:rsidRPr="00D43A0B" w:rsidRDefault="00870429" w:rsidP="00870429">
      <w:pPr>
        <w:keepNext/>
        <w:keepLines/>
        <w:numPr>
          <w:ilvl w:val="1"/>
          <w:numId w:val="2"/>
        </w:numPr>
        <w:spacing w:line="276" w:lineRule="auto"/>
        <w:jc w:val="both"/>
        <w:rPr>
          <w:rFonts w:ascii="Tahoma" w:hAnsi="Tahoma" w:cs="Tahoma"/>
          <w:b/>
        </w:rPr>
      </w:pPr>
      <w:r w:rsidRPr="00D43A0B">
        <w:rPr>
          <w:rFonts w:ascii="Tahoma" w:hAnsi="Tahoma" w:cs="Tahoma"/>
          <w:b/>
        </w:rPr>
        <w:t>Vprašanja oziroma dodatna pojasnila ponudnikom</w:t>
      </w:r>
    </w:p>
    <w:p w14:paraId="6E28F1A7" w14:textId="77777777" w:rsidR="00870429" w:rsidRPr="00D43A0B" w:rsidRDefault="00870429" w:rsidP="00870429">
      <w:pPr>
        <w:keepNext/>
        <w:keepLines/>
        <w:jc w:val="both"/>
        <w:rPr>
          <w:rFonts w:ascii="Tahoma" w:hAnsi="Tahoma" w:cs="Tahoma"/>
        </w:rPr>
      </w:pPr>
    </w:p>
    <w:p w14:paraId="33CB7899" w14:textId="25838E10" w:rsidR="00870429" w:rsidRPr="00B67B08" w:rsidRDefault="00870429" w:rsidP="00870429">
      <w:pPr>
        <w:keepNext/>
        <w:keepLines/>
        <w:jc w:val="both"/>
        <w:rPr>
          <w:rFonts w:ascii="Tahoma" w:hAnsi="Tahoma" w:cs="Tahoma"/>
        </w:rPr>
      </w:pPr>
      <w:r w:rsidRPr="00D43A0B">
        <w:rPr>
          <w:rFonts w:ascii="Tahoma" w:hAnsi="Tahoma" w:cs="Tahoma"/>
        </w:rPr>
        <w:t>Vprašanja oziroma dodatna pojasnila o javnem naročilu oziroma razpisni dokumentaciji št. VKS-</w:t>
      </w:r>
      <w:r>
        <w:rPr>
          <w:rFonts w:ascii="Tahoma" w:hAnsi="Tahoma" w:cs="Tahoma"/>
        </w:rPr>
        <w:t>118</w:t>
      </w:r>
      <w:r w:rsidRPr="00D43A0B">
        <w:rPr>
          <w:rFonts w:ascii="Tahoma" w:hAnsi="Tahoma" w:cs="Tahoma"/>
        </w:rPr>
        <w:t>/26 – »</w:t>
      </w:r>
      <w:r>
        <w:rPr>
          <w:rFonts w:ascii="Tahoma" w:hAnsi="Tahoma" w:cs="Tahoma"/>
        </w:rPr>
        <w:t>N</w:t>
      </w:r>
      <w:r w:rsidRPr="00870429">
        <w:rPr>
          <w:rFonts w:ascii="Tahoma" w:hAnsi="Tahoma" w:cs="Tahoma"/>
        </w:rPr>
        <w:t>abava univerzalnih spojk za obdobje treh let</w:t>
      </w:r>
      <w:r w:rsidRPr="00D43A0B">
        <w:rPr>
          <w:rFonts w:ascii="Tahoma" w:hAnsi="Tahoma" w:cs="Tahoma"/>
        </w:rPr>
        <w:t xml:space="preserve">«, lahko ponudniki zahtevajo preko Portala javnih naročil, </w:t>
      </w:r>
      <w:r w:rsidRPr="00D43A0B">
        <w:rPr>
          <w:rFonts w:ascii="Tahoma" w:hAnsi="Tahoma" w:cs="Tahoma"/>
          <w:b/>
          <w:u w:val="single"/>
        </w:rPr>
        <w:t xml:space="preserve">vendar najkasneje </w:t>
      </w:r>
      <w:r w:rsidRPr="00BD4CA6">
        <w:rPr>
          <w:rFonts w:ascii="Tahoma" w:hAnsi="Tahoma" w:cs="Tahoma"/>
          <w:b/>
          <w:u w:val="single"/>
        </w:rPr>
        <w:t xml:space="preserve">do </w:t>
      </w:r>
      <w:r w:rsidRPr="00B67B08">
        <w:rPr>
          <w:rFonts w:ascii="Tahoma" w:hAnsi="Tahoma" w:cs="Tahoma"/>
          <w:b/>
          <w:u w:val="single"/>
        </w:rPr>
        <w:t>2</w:t>
      </w:r>
      <w:r w:rsidR="00B358D5" w:rsidRPr="00B67B08">
        <w:rPr>
          <w:rFonts w:ascii="Tahoma" w:hAnsi="Tahoma" w:cs="Tahoma"/>
          <w:b/>
          <w:u w:val="single"/>
        </w:rPr>
        <w:t>0</w:t>
      </w:r>
      <w:r w:rsidRPr="00B67B08">
        <w:rPr>
          <w:rFonts w:ascii="Tahoma" w:hAnsi="Tahoma" w:cs="Tahoma"/>
          <w:b/>
          <w:u w:val="single"/>
        </w:rPr>
        <w:t>.</w:t>
      </w:r>
      <w:r w:rsidR="00BD4CA6" w:rsidRPr="00B67B08">
        <w:rPr>
          <w:rFonts w:ascii="Tahoma" w:hAnsi="Tahoma" w:cs="Tahoma"/>
          <w:b/>
          <w:u w:val="single"/>
        </w:rPr>
        <w:t>0</w:t>
      </w:r>
      <w:r w:rsidR="00B358D5" w:rsidRPr="00B67B08">
        <w:rPr>
          <w:rFonts w:ascii="Tahoma" w:hAnsi="Tahoma" w:cs="Tahoma"/>
          <w:b/>
          <w:u w:val="single"/>
        </w:rPr>
        <w:t>8</w:t>
      </w:r>
      <w:r w:rsidRPr="00B67B08">
        <w:rPr>
          <w:rFonts w:ascii="Tahoma" w:hAnsi="Tahoma" w:cs="Tahoma"/>
          <w:b/>
          <w:u w:val="single"/>
        </w:rPr>
        <w:t xml:space="preserve">.2026 do </w:t>
      </w:r>
      <w:r w:rsidRPr="00B67B08">
        <w:rPr>
          <w:rFonts w:ascii="Tahoma" w:hAnsi="Tahoma" w:cs="Tahoma"/>
          <w:b/>
          <w:noProof/>
          <w:u w:val="single"/>
        </w:rPr>
        <w:t xml:space="preserve">10:00 </w:t>
      </w:r>
      <w:r w:rsidRPr="00B67B08">
        <w:rPr>
          <w:rFonts w:ascii="Tahoma" w:hAnsi="Tahoma" w:cs="Tahoma"/>
          <w:b/>
          <w:u w:val="single"/>
        </w:rPr>
        <w:t>ure</w:t>
      </w:r>
      <w:r w:rsidRPr="00B67B08">
        <w:rPr>
          <w:rFonts w:ascii="Tahoma" w:hAnsi="Tahoma" w:cs="Tahoma"/>
        </w:rPr>
        <w:t xml:space="preserve">.   </w:t>
      </w:r>
    </w:p>
    <w:p w14:paraId="1FDE52D6" w14:textId="77777777" w:rsidR="00870429" w:rsidRPr="00D43A0B" w:rsidRDefault="00870429" w:rsidP="00870429">
      <w:pPr>
        <w:keepNext/>
        <w:keepLines/>
        <w:jc w:val="both"/>
        <w:rPr>
          <w:rFonts w:ascii="Tahoma" w:hAnsi="Tahoma" w:cs="Tahoma"/>
        </w:rPr>
      </w:pPr>
    </w:p>
    <w:p w14:paraId="2F1C99A2" w14:textId="7829129B" w:rsidR="00870429" w:rsidRDefault="00870429" w:rsidP="00870429">
      <w:pPr>
        <w:keepNext/>
        <w:keepLines/>
        <w:jc w:val="both"/>
        <w:rPr>
          <w:rFonts w:ascii="Tahoma" w:hAnsi="Tahoma" w:cs="Tahoma"/>
        </w:rPr>
      </w:pPr>
      <w:r w:rsidRPr="00D43A0B">
        <w:rPr>
          <w:rFonts w:ascii="Tahoma" w:hAnsi="Tahoma" w:cs="Tahoma"/>
        </w:rPr>
        <w:t xml:space="preserve">Odgovori oziroma pojasnila bodo objavljeni na Portalu javnih naročil, </w:t>
      </w:r>
      <w:r w:rsidRPr="00B358D5">
        <w:rPr>
          <w:rFonts w:ascii="Tahoma" w:hAnsi="Tahoma" w:cs="Tahoma"/>
          <w:bCs/>
        </w:rPr>
        <w:t xml:space="preserve">najkasneje </w:t>
      </w:r>
      <w:r w:rsidR="00B358D5" w:rsidRPr="00B358D5">
        <w:rPr>
          <w:rFonts w:ascii="Tahoma" w:hAnsi="Tahoma" w:cs="Tahoma"/>
          <w:bCs/>
        </w:rPr>
        <w:t>en dan pred odpiranjem ponudb</w:t>
      </w:r>
      <w:r w:rsidRPr="00B358D5">
        <w:rPr>
          <w:rFonts w:ascii="Tahoma" w:hAnsi="Tahoma" w:cs="Tahoma"/>
          <w:bCs/>
        </w:rPr>
        <w:t>, pod pogojem, da bo zahteva posredovana pravočasn</w:t>
      </w:r>
      <w:r w:rsidRPr="00BD4CA6">
        <w:rPr>
          <w:rFonts w:ascii="Tahoma" w:hAnsi="Tahoma" w:cs="Tahoma"/>
        </w:rPr>
        <w:t>o. Na drugače posredovane zahteve z</w:t>
      </w:r>
      <w:r w:rsidRPr="00D43A0B">
        <w:rPr>
          <w:rFonts w:ascii="Tahoma" w:hAnsi="Tahoma" w:cs="Tahoma"/>
        </w:rPr>
        <w:t>a dodatna pojasnila ali vprašanja naročnik ni dolžan odgovoriti.</w:t>
      </w:r>
    </w:p>
    <w:p w14:paraId="3C00D6A5" w14:textId="77777777" w:rsidR="00870429" w:rsidRPr="004605EA" w:rsidRDefault="00870429" w:rsidP="00870429">
      <w:pPr>
        <w:keepNext/>
        <w:keepLines/>
        <w:jc w:val="both"/>
        <w:rPr>
          <w:rFonts w:ascii="Tahoma" w:hAnsi="Tahoma" w:cs="Tahoma"/>
        </w:rPr>
      </w:pPr>
    </w:p>
    <w:p w14:paraId="73F804A0" w14:textId="79A4D0C7" w:rsidR="005F6B2E" w:rsidRPr="005F6B2E" w:rsidRDefault="005F6B2E" w:rsidP="005F6B2E">
      <w:pPr>
        <w:pStyle w:val="Odstavekseznama"/>
        <w:keepNext/>
        <w:keepLines/>
        <w:numPr>
          <w:ilvl w:val="1"/>
          <w:numId w:val="2"/>
        </w:numPr>
        <w:jc w:val="both"/>
        <w:rPr>
          <w:rFonts w:ascii="Tahoma" w:hAnsi="Tahoma" w:cs="Tahoma"/>
          <w:b/>
        </w:rPr>
      </w:pPr>
      <w:r w:rsidRPr="005F6B2E">
        <w:rPr>
          <w:rFonts w:ascii="Tahoma" w:hAnsi="Tahoma" w:cs="Tahoma"/>
          <w:b/>
        </w:rPr>
        <w:t>Rok za predložitev ponudb in javno odpiranje ponudb</w:t>
      </w:r>
    </w:p>
    <w:p w14:paraId="0CD6632B" w14:textId="77777777" w:rsidR="005F6B2E" w:rsidRPr="00C8579C" w:rsidRDefault="005F6B2E" w:rsidP="005F6B2E">
      <w:pPr>
        <w:keepNext/>
        <w:keepLines/>
        <w:jc w:val="both"/>
        <w:rPr>
          <w:rFonts w:ascii="Tahoma" w:hAnsi="Tahoma" w:cs="Tahoma"/>
        </w:rPr>
      </w:pPr>
    </w:p>
    <w:p w14:paraId="17A7119C" w14:textId="5F76E46B" w:rsidR="005F6B2E" w:rsidRPr="00C8579C" w:rsidRDefault="005F6B2E" w:rsidP="005F6B2E">
      <w:pPr>
        <w:pStyle w:val="Telobesedila3"/>
        <w:keepNext/>
        <w:keepLines/>
        <w:rPr>
          <w:rFonts w:ascii="Tahoma" w:hAnsi="Tahoma" w:cs="Tahoma"/>
          <w:lang w:val="sl-SI"/>
        </w:rPr>
      </w:pPr>
      <w:r w:rsidRPr="00C8579C">
        <w:rPr>
          <w:rFonts w:ascii="Tahoma" w:hAnsi="Tahoma" w:cs="Tahoma"/>
          <w:lang w:val="sl-SI"/>
        </w:rPr>
        <w:t xml:space="preserve">Ponudba se </w:t>
      </w:r>
      <w:r w:rsidRPr="009F78BD">
        <w:rPr>
          <w:rFonts w:ascii="Tahoma" w:hAnsi="Tahoma" w:cs="Tahoma"/>
          <w:lang w:val="sl-SI"/>
        </w:rPr>
        <w:t xml:space="preserve">šteje za pravočasno oddano, če jo naročnik prejme preko sistema e-JN https://ejn.gov.si/eJN2 </w:t>
      </w:r>
      <w:r w:rsidRPr="009F78BD">
        <w:rPr>
          <w:rFonts w:ascii="Tahoma" w:hAnsi="Tahoma" w:cs="Tahoma"/>
          <w:b/>
          <w:lang w:val="sl-SI"/>
        </w:rPr>
        <w:t xml:space="preserve">najkasneje </w:t>
      </w:r>
      <w:r w:rsidRPr="00B67B08">
        <w:rPr>
          <w:rFonts w:ascii="Tahoma" w:hAnsi="Tahoma" w:cs="Tahoma"/>
          <w:b/>
          <w:lang w:val="sl-SI"/>
        </w:rPr>
        <w:t>do</w:t>
      </w:r>
      <w:r w:rsidRPr="00B67B08">
        <w:rPr>
          <w:rFonts w:ascii="Tahoma" w:hAnsi="Tahoma" w:cs="Tahoma"/>
          <w:lang w:val="sl-SI"/>
        </w:rPr>
        <w:t xml:space="preserve"> </w:t>
      </w:r>
      <w:r w:rsidR="00BD4CA6" w:rsidRPr="00B67B08">
        <w:rPr>
          <w:rFonts w:ascii="Tahoma" w:hAnsi="Tahoma" w:cs="Tahoma"/>
          <w:b/>
          <w:lang w:val="sl-SI"/>
        </w:rPr>
        <w:t>2</w:t>
      </w:r>
      <w:r w:rsidR="00B358D5" w:rsidRPr="00B67B08">
        <w:rPr>
          <w:rFonts w:ascii="Tahoma" w:hAnsi="Tahoma" w:cs="Tahoma"/>
          <w:b/>
          <w:lang w:val="sl-SI"/>
        </w:rPr>
        <w:t>7</w:t>
      </w:r>
      <w:r w:rsidRPr="00B67B08">
        <w:rPr>
          <w:rFonts w:ascii="Tahoma" w:hAnsi="Tahoma" w:cs="Tahoma"/>
          <w:b/>
          <w:lang w:val="sl-SI"/>
        </w:rPr>
        <w:t>.</w:t>
      </w:r>
      <w:r w:rsidR="00BD4CA6" w:rsidRPr="00B67B08">
        <w:rPr>
          <w:rFonts w:ascii="Tahoma" w:hAnsi="Tahoma" w:cs="Tahoma"/>
          <w:b/>
          <w:lang w:val="sl-SI"/>
        </w:rPr>
        <w:t>0</w:t>
      </w:r>
      <w:r w:rsidR="00B358D5" w:rsidRPr="00B67B08">
        <w:rPr>
          <w:rFonts w:ascii="Tahoma" w:hAnsi="Tahoma" w:cs="Tahoma"/>
          <w:b/>
          <w:lang w:val="sl-SI"/>
        </w:rPr>
        <w:t>8</w:t>
      </w:r>
      <w:r w:rsidRPr="00B67B08">
        <w:rPr>
          <w:rFonts w:ascii="Tahoma" w:hAnsi="Tahoma" w:cs="Tahoma"/>
          <w:b/>
          <w:lang w:val="sl-SI"/>
        </w:rPr>
        <w:t>.202</w:t>
      </w:r>
      <w:r w:rsidR="00BD4CA6" w:rsidRPr="00B67B08">
        <w:rPr>
          <w:rFonts w:ascii="Tahoma" w:hAnsi="Tahoma" w:cs="Tahoma"/>
          <w:b/>
          <w:lang w:val="sl-SI"/>
        </w:rPr>
        <w:t>6</w:t>
      </w:r>
      <w:r w:rsidRPr="00B67B08">
        <w:rPr>
          <w:rFonts w:ascii="Tahoma" w:hAnsi="Tahoma" w:cs="Tahoma"/>
          <w:b/>
          <w:i/>
          <w:lang w:val="sl-SI"/>
        </w:rPr>
        <w:t xml:space="preserve"> </w:t>
      </w:r>
      <w:r w:rsidRPr="00B67B08">
        <w:rPr>
          <w:rFonts w:ascii="Tahoma" w:hAnsi="Tahoma" w:cs="Tahoma"/>
          <w:b/>
          <w:lang w:val="sl-SI"/>
        </w:rPr>
        <w:t>do 10.00</w:t>
      </w:r>
      <w:r w:rsidRPr="00B67B08">
        <w:rPr>
          <w:rFonts w:ascii="Tahoma" w:hAnsi="Tahoma" w:cs="Tahoma"/>
          <w:lang w:val="sl-SI"/>
        </w:rPr>
        <w:t xml:space="preserve"> </w:t>
      </w:r>
      <w:r w:rsidRPr="00B67B08">
        <w:rPr>
          <w:rFonts w:ascii="Tahoma" w:hAnsi="Tahoma" w:cs="Tahoma"/>
          <w:b/>
          <w:lang w:val="sl-SI"/>
        </w:rPr>
        <w:t>ure</w:t>
      </w:r>
      <w:r w:rsidRPr="00B67B08">
        <w:rPr>
          <w:rFonts w:ascii="Tahoma" w:hAnsi="Tahoma" w:cs="Tahoma"/>
          <w:lang w:val="sl-SI"/>
        </w:rPr>
        <w:t xml:space="preserve">. Za </w:t>
      </w:r>
      <w:r w:rsidRPr="009F78BD">
        <w:rPr>
          <w:rFonts w:ascii="Tahoma" w:hAnsi="Tahoma" w:cs="Tahoma"/>
          <w:lang w:val="sl-SI"/>
        </w:rPr>
        <w:t>oddano ponudbo se šteje ponudba, ki je v informacijskem sistemu e-JN označena s statusom »ODDANO«. Ponudnik</w:t>
      </w:r>
      <w:r w:rsidRPr="00C8579C">
        <w:rPr>
          <w:rFonts w:ascii="Tahoma" w:hAnsi="Tahoma" w:cs="Tahoma"/>
          <w:lang w:val="sl-SI"/>
        </w:rPr>
        <w:t xml:space="preserve"> nosi vse stroške priprave in predložitve ponudbe.</w:t>
      </w:r>
    </w:p>
    <w:p w14:paraId="7F5B4EDB" w14:textId="77777777" w:rsidR="005F6B2E" w:rsidRPr="00C8579C" w:rsidRDefault="005F6B2E" w:rsidP="005F6B2E">
      <w:pPr>
        <w:keepNext/>
        <w:keepLines/>
        <w:jc w:val="both"/>
        <w:rPr>
          <w:rFonts w:ascii="Tahoma" w:hAnsi="Tahoma" w:cs="Tahoma"/>
          <w:b/>
        </w:rPr>
      </w:pPr>
    </w:p>
    <w:p w14:paraId="6CED28CF" w14:textId="77777777" w:rsidR="005F6B2E" w:rsidRPr="00C8579C" w:rsidRDefault="005F6B2E" w:rsidP="005F6B2E">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4373C6" w14:textId="77777777" w:rsidR="005F6B2E" w:rsidRPr="00C8579C" w:rsidRDefault="005F6B2E" w:rsidP="005F6B2E">
      <w:pPr>
        <w:pStyle w:val="Telobesedila3"/>
        <w:keepNext/>
        <w:keepLines/>
        <w:rPr>
          <w:rFonts w:ascii="Tahoma" w:hAnsi="Tahoma" w:cs="Tahoma"/>
          <w:lang w:val="sl-SI"/>
        </w:rPr>
      </w:pPr>
    </w:p>
    <w:p w14:paraId="73BD6664" w14:textId="77777777" w:rsidR="005F6B2E" w:rsidRDefault="005F6B2E" w:rsidP="005F6B2E">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440E0702" w14:textId="77777777" w:rsidR="005F6B2E" w:rsidRPr="00C8579C" w:rsidRDefault="005F6B2E" w:rsidP="005F6B2E">
      <w:pPr>
        <w:pStyle w:val="Telobesedila3"/>
        <w:keepNext/>
        <w:keepLines/>
        <w:rPr>
          <w:rFonts w:ascii="Tahoma" w:hAnsi="Tahoma" w:cs="Tahoma"/>
          <w:lang w:val="sl-SI"/>
        </w:rPr>
      </w:pPr>
    </w:p>
    <w:p w14:paraId="6C0AA977" w14:textId="77777777" w:rsidR="007A7E26" w:rsidRPr="00F40A4D" w:rsidRDefault="007A7E26" w:rsidP="007A7E26">
      <w:pPr>
        <w:keepNext/>
        <w:keepLines/>
        <w:jc w:val="both"/>
        <w:rPr>
          <w:rFonts w:ascii="Tahoma" w:hAnsi="Tahoma" w:cs="Tahoma"/>
          <w:i/>
        </w:rPr>
      </w:pPr>
      <w:r w:rsidRPr="00F40A4D">
        <w:rPr>
          <w:rFonts w:ascii="Tahoma" w:hAnsi="Tahoma" w:cs="Tahoma"/>
        </w:rPr>
        <w:t xml:space="preserve">Dostop do povezave (URL naslov) za elektronsko predložitev ponudbe v tem postopku javnega naročila je ponudnikom na voljo </w:t>
      </w:r>
      <w:r w:rsidRPr="00F40A4D">
        <w:rPr>
          <w:rFonts w:ascii="Tahoma" w:hAnsi="Tahoma" w:cs="Tahoma"/>
          <w:u w:val="single"/>
        </w:rPr>
        <w:t xml:space="preserve">v predmetnem Obvestilu o javnem naročilu, objavljenem na Portalu javnih naročil, </w:t>
      </w:r>
      <w:r w:rsidRPr="00F40A4D">
        <w:rPr>
          <w:rFonts w:ascii="Tahoma" w:hAnsi="Tahoma" w:cs="Tahoma"/>
          <w:b/>
          <w:u w:val="single"/>
        </w:rPr>
        <w:t>v razdelku »B.5 Elektronska predložitev«</w:t>
      </w:r>
      <w:r w:rsidRPr="00F40A4D">
        <w:rPr>
          <w:rFonts w:ascii="Tahoma" w:hAnsi="Tahoma" w:cs="Tahoma"/>
        </w:rPr>
        <w:t xml:space="preserve">. </w:t>
      </w:r>
    </w:p>
    <w:p w14:paraId="672BC8CB" w14:textId="77777777" w:rsidR="005F6B2E" w:rsidRPr="00C8579C" w:rsidRDefault="005F6B2E" w:rsidP="005F6B2E">
      <w:pPr>
        <w:keepNext/>
        <w:keepLines/>
        <w:jc w:val="both"/>
        <w:rPr>
          <w:rFonts w:ascii="Tahoma" w:hAnsi="Tahoma" w:cs="Tahoma"/>
          <w:b/>
        </w:rPr>
      </w:pPr>
    </w:p>
    <w:p w14:paraId="15C2F6BB" w14:textId="38D90988" w:rsidR="005F6B2E" w:rsidRPr="00C8579C" w:rsidRDefault="005F6B2E" w:rsidP="005F6B2E">
      <w:pPr>
        <w:keepNext/>
        <w:keepLines/>
        <w:jc w:val="both"/>
        <w:rPr>
          <w:rFonts w:ascii="Tahoma" w:hAnsi="Tahoma" w:cs="Tahoma"/>
        </w:rPr>
      </w:pPr>
      <w:r w:rsidRPr="00B67B08">
        <w:rPr>
          <w:rFonts w:ascii="Tahoma" w:hAnsi="Tahoma" w:cs="Tahoma"/>
        </w:rPr>
        <w:t xml:space="preserve">Odpiranje ponudb bo potekalo avtomatično v informacijskem sistemu e-JN dne </w:t>
      </w:r>
      <w:r w:rsidR="00B358D5" w:rsidRPr="00B67B08">
        <w:rPr>
          <w:rFonts w:ascii="Tahoma" w:hAnsi="Tahoma" w:cs="Tahoma"/>
          <w:b/>
        </w:rPr>
        <w:t>27</w:t>
      </w:r>
      <w:r w:rsidRPr="00B67B08">
        <w:rPr>
          <w:rFonts w:ascii="Tahoma" w:hAnsi="Tahoma" w:cs="Tahoma"/>
          <w:b/>
        </w:rPr>
        <w:t>.</w:t>
      </w:r>
      <w:r w:rsidR="00BD4CA6" w:rsidRPr="00B67B08">
        <w:rPr>
          <w:rFonts w:ascii="Tahoma" w:hAnsi="Tahoma" w:cs="Tahoma"/>
          <w:b/>
        </w:rPr>
        <w:t>0</w:t>
      </w:r>
      <w:r w:rsidR="00B358D5" w:rsidRPr="00B67B08">
        <w:rPr>
          <w:rFonts w:ascii="Tahoma" w:hAnsi="Tahoma" w:cs="Tahoma"/>
          <w:b/>
        </w:rPr>
        <w:t>8</w:t>
      </w:r>
      <w:r w:rsidRPr="00B67B08">
        <w:rPr>
          <w:rFonts w:ascii="Tahoma" w:hAnsi="Tahoma" w:cs="Tahoma"/>
          <w:b/>
        </w:rPr>
        <w:t>.202</w:t>
      </w:r>
      <w:r w:rsidR="00BD4CA6" w:rsidRPr="00B67B08">
        <w:rPr>
          <w:rFonts w:ascii="Tahoma" w:hAnsi="Tahoma" w:cs="Tahoma"/>
          <w:b/>
        </w:rPr>
        <w:t>6</w:t>
      </w:r>
      <w:r w:rsidRPr="00B67B08">
        <w:rPr>
          <w:rFonts w:ascii="Tahoma" w:hAnsi="Tahoma" w:cs="Tahoma"/>
          <w:b/>
          <w:i/>
        </w:rPr>
        <w:t xml:space="preserve"> </w:t>
      </w:r>
      <w:r w:rsidRPr="00B67B08">
        <w:rPr>
          <w:rFonts w:ascii="Tahoma" w:hAnsi="Tahoma" w:cs="Tahoma"/>
        </w:rPr>
        <w:t xml:space="preserve">in se bo začelo </w:t>
      </w:r>
      <w:r w:rsidRPr="00B67B08">
        <w:rPr>
          <w:rFonts w:ascii="Tahoma" w:hAnsi="Tahoma" w:cs="Tahoma"/>
          <w:b/>
        </w:rPr>
        <w:t>ob 1</w:t>
      </w:r>
      <w:r w:rsidR="00B358D5" w:rsidRPr="00B67B08">
        <w:rPr>
          <w:rFonts w:ascii="Tahoma" w:hAnsi="Tahoma" w:cs="Tahoma"/>
          <w:b/>
        </w:rPr>
        <w:t>2</w:t>
      </w:r>
      <w:r w:rsidRPr="00B67B08">
        <w:rPr>
          <w:rFonts w:ascii="Tahoma" w:hAnsi="Tahoma" w:cs="Tahoma"/>
          <w:b/>
        </w:rPr>
        <w:t>.00 uri</w:t>
      </w:r>
      <w:r w:rsidRPr="00B67B08">
        <w:rPr>
          <w:rFonts w:ascii="Tahoma" w:hAnsi="Tahoma" w:cs="Tahoma"/>
        </w:rPr>
        <w:t xml:space="preserve"> </w:t>
      </w:r>
      <w:r w:rsidRPr="008D596C">
        <w:rPr>
          <w:rFonts w:ascii="Tahoma" w:hAnsi="Tahoma" w:cs="Tahoma"/>
        </w:rPr>
        <w:t xml:space="preserve">na spletnem naslovu </w:t>
      </w:r>
      <w:hyperlink r:id="rId12" w:history="1">
        <w:r w:rsidRPr="008D596C">
          <w:rPr>
            <w:rStyle w:val="Hiperpovezava"/>
            <w:rFonts w:ascii="Tahoma" w:hAnsi="Tahoma" w:cs="Tahoma"/>
          </w:rPr>
          <w:t>https://ejn.gov.si/eJN2</w:t>
        </w:r>
      </w:hyperlink>
      <w:r w:rsidRPr="008D596C">
        <w:rPr>
          <w:rFonts w:ascii="Tahoma" w:hAnsi="Tahoma" w:cs="Tahoma"/>
        </w:rPr>
        <w:t>.</w:t>
      </w:r>
      <w:r w:rsidRPr="00C8579C">
        <w:rPr>
          <w:rFonts w:ascii="Tahoma" w:hAnsi="Tahoma" w:cs="Tahoma"/>
        </w:rPr>
        <w:t xml:space="preserve"> </w:t>
      </w:r>
    </w:p>
    <w:p w14:paraId="73801562" w14:textId="77777777" w:rsidR="005F6B2E" w:rsidRPr="00C8579C" w:rsidRDefault="005F6B2E" w:rsidP="005F6B2E">
      <w:pPr>
        <w:keepNext/>
        <w:keepLines/>
        <w:jc w:val="both"/>
        <w:rPr>
          <w:rFonts w:ascii="Tahoma" w:hAnsi="Tahoma" w:cs="Tahoma"/>
        </w:rPr>
      </w:pPr>
    </w:p>
    <w:p w14:paraId="13C14C50" w14:textId="77777777" w:rsidR="005F6B2E" w:rsidRPr="00C8579C" w:rsidRDefault="005F6B2E" w:rsidP="005F6B2E">
      <w:pPr>
        <w:keepNext/>
        <w:keepLines/>
        <w:jc w:val="both"/>
        <w:rPr>
          <w:rFonts w:ascii="Tahoma" w:hAnsi="Tahoma" w:cs="Tahoma"/>
        </w:rPr>
      </w:pPr>
      <w:r w:rsidRPr="00C8579C">
        <w:rPr>
          <w:rFonts w:ascii="Tahoma" w:hAnsi="Tahoma" w:cs="Tahoma"/>
        </w:rPr>
        <w:t xml:space="preserve">Ob roku </w:t>
      </w:r>
      <w:r>
        <w:rPr>
          <w:rFonts w:ascii="Tahoma" w:hAnsi="Tahoma" w:cs="Tahoma"/>
        </w:rPr>
        <w:t>z</w:t>
      </w:r>
      <w:r w:rsidRPr="00C8579C">
        <w:rPr>
          <w:rFonts w:ascii="Tahoma" w:hAnsi="Tahoma" w:cs="Tahoma"/>
        </w:rPr>
        <w:t>a odpiranje ponudb se ponudbe v sistemu samodejno prikažejo v zavihku »Aktualna javna naročila«. 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79994857" w14:textId="77777777" w:rsidR="005F6B2E" w:rsidRPr="00C8579C" w:rsidRDefault="005F6B2E" w:rsidP="005F6B2E">
      <w:pPr>
        <w:keepNext/>
        <w:keepLines/>
        <w:jc w:val="both"/>
        <w:rPr>
          <w:rFonts w:ascii="Tahoma" w:hAnsi="Tahoma" w:cs="Tahoma"/>
        </w:rPr>
      </w:pPr>
    </w:p>
    <w:p w14:paraId="0879230D" w14:textId="23A9D42A" w:rsidR="005F6B2E" w:rsidRPr="005F6B2E" w:rsidRDefault="005F6B2E" w:rsidP="005F6B2E">
      <w:pPr>
        <w:pStyle w:val="Odstavekseznama"/>
        <w:keepNext/>
        <w:keepLines/>
        <w:numPr>
          <w:ilvl w:val="1"/>
          <w:numId w:val="2"/>
        </w:numPr>
        <w:jc w:val="both"/>
        <w:rPr>
          <w:rFonts w:ascii="Tahoma" w:hAnsi="Tahoma" w:cs="Tahoma"/>
          <w:b/>
        </w:rPr>
      </w:pPr>
      <w:r w:rsidRPr="005F6B2E">
        <w:rPr>
          <w:rFonts w:ascii="Tahoma" w:hAnsi="Tahoma" w:cs="Tahoma"/>
          <w:b/>
        </w:rPr>
        <w:t>Način in navodila za predložitev ponudb</w:t>
      </w:r>
    </w:p>
    <w:p w14:paraId="2A425D80" w14:textId="77777777" w:rsidR="005F6B2E" w:rsidRPr="00C8579C" w:rsidRDefault="005F6B2E" w:rsidP="005F6B2E">
      <w:pPr>
        <w:keepNext/>
        <w:keepLines/>
        <w:jc w:val="both"/>
        <w:rPr>
          <w:rFonts w:ascii="Tahoma" w:hAnsi="Tahoma" w:cs="Tahoma"/>
          <w:b/>
        </w:rPr>
      </w:pPr>
    </w:p>
    <w:p w14:paraId="4F09BEAE" w14:textId="77777777" w:rsidR="005F6B2E" w:rsidRDefault="005F6B2E" w:rsidP="005F6B2E">
      <w:pPr>
        <w:pStyle w:val="Telobesedila3"/>
        <w:keepNext/>
        <w:keepLines/>
        <w:rPr>
          <w:rFonts w:ascii="Tahoma" w:hAnsi="Tahoma" w:cs="Tahoma"/>
          <w:lang w:val="sl-SI"/>
        </w:rPr>
      </w:pPr>
      <w:r w:rsidRPr="00C8579C">
        <w:rPr>
          <w:rFonts w:ascii="Tahoma" w:hAnsi="Tahoma" w:cs="Tahoma"/>
          <w:lang w:val="sl-SI"/>
        </w:rPr>
        <w:t xml:space="preserve">Ponudniki morajo ponudbe predložiti v informacijski sistem e-JN na spletnem naslovu </w:t>
      </w:r>
      <w:hyperlink r:id="rId13" w:history="1">
        <w:r w:rsidRPr="00C8579C">
          <w:rPr>
            <w:rStyle w:val="Hiperpovezava"/>
            <w:rFonts w:ascii="Tahoma" w:hAnsi="Tahoma" w:cs="Tahoma"/>
            <w:lang w:val="sl-SI"/>
          </w:rPr>
          <w:t>https://ejn.gov.si/eJN2</w:t>
        </w:r>
      </w:hyperlink>
      <w:r w:rsidRPr="00C8579C">
        <w:rPr>
          <w:rFonts w:ascii="Tahoma" w:hAnsi="Tahoma" w:cs="Tahoma"/>
          <w:lang w:val="sl-SI"/>
        </w:rPr>
        <w:t xml:space="preserve">, v skladu s točko 3 dokumenta Navodila za uporabo informacijskega sistema za uporabo funkcionalnosti elektronske oddaje ponudb e-JN: PONUDNIKI (v nadaljevanju: Navodila za uporabo e-JN), ki je objavljen na spletnem naslovu </w:t>
      </w:r>
    </w:p>
    <w:p w14:paraId="43E5087B" w14:textId="77777777" w:rsidR="005F6B2E" w:rsidRPr="00C8579C" w:rsidRDefault="00B67B08" w:rsidP="005F6B2E">
      <w:pPr>
        <w:pStyle w:val="Telobesedila3"/>
        <w:keepNext/>
        <w:keepLines/>
        <w:rPr>
          <w:rStyle w:val="Hiperpovezava"/>
          <w:lang w:val="sl-SI"/>
        </w:rPr>
      </w:pPr>
      <w:hyperlink r:id="rId14" w:history="1">
        <w:r w:rsidR="005F6B2E" w:rsidRPr="00C8579C">
          <w:rPr>
            <w:rStyle w:val="Hiperpovezava"/>
            <w:rFonts w:ascii="Tahoma" w:hAnsi="Tahoma" w:cs="Tahoma"/>
            <w:lang w:val="sl-SI"/>
          </w:rPr>
          <w:t>https://ejn.gov.si/ponudba/pages/aktualno/vec_informacij_ponudniki.xhtml</w:t>
        </w:r>
      </w:hyperlink>
      <w:r w:rsidR="005F6B2E" w:rsidRPr="00C8579C">
        <w:rPr>
          <w:rStyle w:val="Hiperpovezava"/>
          <w:lang w:val="sl-SI"/>
        </w:rPr>
        <w:t>.</w:t>
      </w:r>
    </w:p>
    <w:p w14:paraId="44832668" w14:textId="77777777" w:rsidR="005F6B2E" w:rsidRPr="00C8579C" w:rsidRDefault="005F6B2E" w:rsidP="005F6B2E">
      <w:pPr>
        <w:pStyle w:val="Telobesedila3"/>
        <w:keepNext/>
        <w:keepLines/>
        <w:rPr>
          <w:rFonts w:ascii="Tahoma" w:hAnsi="Tahoma" w:cs="Tahoma"/>
          <w:lang w:val="sl-SI"/>
        </w:rPr>
      </w:pPr>
      <w:r w:rsidRPr="00C8579C">
        <w:rPr>
          <w:rFonts w:ascii="Tahoma" w:hAnsi="Tahoma" w:cs="Tahoma"/>
          <w:lang w:val="sl-SI"/>
        </w:rPr>
        <w:t xml:space="preserve">Ponudnik se mora pred oddajo ponudbe registrirati na spletnem naslovu </w:t>
      </w:r>
      <w:hyperlink r:id="rId15" w:history="1">
        <w:r w:rsidRPr="00C8579C">
          <w:rPr>
            <w:rStyle w:val="Hiperpovezava"/>
            <w:rFonts w:ascii="Tahoma" w:hAnsi="Tahoma" w:cs="Tahoma"/>
            <w:lang w:val="sl-SI"/>
          </w:rPr>
          <w:t>https://ejn.gov.si/eJN2</w:t>
        </w:r>
      </w:hyperlink>
      <w:r w:rsidRPr="00C8579C">
        <w:rPr>
          <w:rFonts w:ascii="Tahoma" w:hAnsi="Tahoma" w:cs="Tahoma"/>
          <w:lang w:val="sl-SI"/>
        </w:rPr>
        <w:t>, v skladu z Navodili za uporabo e-JN. Če je ponudnik že registriran v informacijski sistem e-JN, se v aplikacijo prijavi na istem naslovu.</w:t>
      </w:r>
    </w:p>
    <w:p w14:paraId="766547CF" w14:textId="77777777" w:rsidR="005F6B2E" w:rsidRPr="00C8579C" w:rsidRDefault="005F6B2E" w:rsidP="005F6B2E">
      <w:pPr>
        <w:pStyle w:val="Telobesedila3"/>
        <w:keepNext/>
        <w:keepLines/>
        <w:rPr>
          <w:rFonts w:ascii="Tahoma" w:hAnsi="Tahoma" w:cs="Tahoma"/>
          <w:lang w:val="sl-SI"/>
        </w:rPr>
      </w:pPr>
    </w:p>
    <w:p w14:paraId="2680BCD9" w14:textId="77777777" w:rsidR="005F6B2E" w:rsidRPr="00C8579C" w:rsidRDefault="005F6B2E" w:rsidP="005F6B2E">
      <w:pPr>
        <w:keepNext/>
        <w:keepLines/>
        <w:jc w:val="both"/>
        <w:rPr>
          <w:rFonts w:ascii="Tahoma" w:hAnsi="Tahoma" w:cs="Tahoma"/>
        </w:rPr>
      </w:pPr>
      <w:r w:rsidRPr="00C8579C">
        <w:rPr>
          <w:rFonts w:ascii="Tahoma" w:hAnsi="Tahoma" w:cs="Tahoma"/>
        </w:rPr>
        <w:lastRenderedPageBreak/>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0805487" w14:textId="77777777" w:rsidR="00870429" w:rsidRDefault="00870429" w:rsidP="00870429">
      <w:pPr>
        <w:keepNext/>
        <w:keepLines/>
        <w:jc w:val="both"/>
        <w:rPr>
          <w:rFonts w:ascii="Tahoma" w:hAnsi="Tahoma" w:cs="Tahoma"/>
        </w:rPr>
      </w:pPr>
    </w:p>
    <w:p w14:paraId="3637B0EF"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Ponudbena cena</w:t>
      </w:r>
    </w:p>
    <w:p w14:paraId="118B9E43" w14:textId="77777777" w:rsidR="00870429" w:rsidRPr="002A1323" w:rsidRDefault="00870429" w:rsidP="00870429">
      <w:pPr>
        <w:keepNext/>
        <w:keepLines/>
        <w:jc w:val="both"/>
        <w:rPr>
          <w:rFonts w:ascii="Tahoma" w:hAnsi="Tahoma" w:cs="Tahoma"/>
        </w:rPr>
      </w:pPr>
    </w:p>
    <w:p w14:paraId="34433739" w14:textId="6CEF9D69" w:rsidR="00870429" w:rsidRPr="008E585A" w:rsidRDefault="00870429" w:rsidP="00870429">
      <w:pPr>
        <w:keepNext/>
        <w:keepLines/>
        <w:jc w:val="both"/>
        <w:rPr>
          <w:rFonts w:ascii="Tahoma" w:hAnsi="Tahoma" w:cs="Tahoma"/>
        </w:rPr>
      </w:pPr>
      <w:r w:rsidRPr="008E585A">
        <w:rPr>
          <w:rFonts w:ascii="Tahoma" w:hAnsi="Tahoma" w:cs="Tahoma"/>
        </w:rPr>
        <w:t xml:space="preserve">Skupna ponudbena vrednost in cene na enoto mere morajo biti izražene v </w:t>
      </w:r>
      <w:r w:rsidR="000E0E01">
        <w:rPr>
          <w:rFonts w:ascii="Tahoma" w:hAnsi="Tahoma" w:cs="Tahoma"/>
        </w:rPr>
        <w:t>EUR</w:t>
      </w:r>
      <w:r w:rsidRPr="008E585A">
        <w:rPr>
          <w:rFonts w:ascii="Tahoma" w:hAnsi="Tahoma" w:cs="Tahoma"/>
        </w:rPr>
        <w:t xml:space="preserve">, zaokroženo na dve (2) decimalni mesti. </w:t>
      </w:r>
    </w:p>
    <w:p w14:paraId="11AA591B" w14:textId="77777777" w:rsidR="00870429" w:rsidRPr="008E585A" w:rsidRDefault="00870429" w:rsidP="00870429">
      <w:pPr>
        <w:keepNext/>
        <w:keepLines/>
        <w:jc w:val="both"/>
        <w:rPr>
          <w:rFonts w:ascii="Tahoma" w:hAnsi="Tahoma" w:cs="Tahoma"/>
        </w:rPr>
      </w:pPr>
    </w:p>
    <w:p w14:paraId="7D43D36A" w14:textId="77777777" w:rsidR="00CF4EDD" w:rsidRPr="00BF6DCC" w:rsidRDefault="00CF4EDD" w:rsidP="00CF4EDD">
      <w:pPr>
        <w:pStyle w:val="Slog"/>
        <w:keepNext/>
        <w:keepLines/>
        <w:jc w:val="both"/>
        <w:rPr>
          <w:rFonts w:ascii="Tahoma" w:hAnsi="Tahoma" w:cs="Tahoma"/>
          <w:sz w:val="20"/>
          <w:lang w:val="sl-SI"/>
        </w:rPr>
      </w:pPr>
      <w:r w:rsidRPr="00CF4EDD">
        <w:rPr>
          <w:rFonts w:ascii="Tahoma" w:hAnsi="Tahoma" w:cs="Tahoma"/>
          <w:sz w:val="20"/>
          <w:lang w:val="sl-SI"/>
        </w:rPr>
        <w:t xml:space="preserve">Ponudnik v sistem e-JN v razdelek »Skupna ponudbena vrednost« v zato namenjen prostor vpiše skupni </w:t>
      </w:r>
      <w:r w:rsidRPr="00BF6DCC">
        <w:rPr>
          <w:rFonts w:ascii="Tahoma" w:hAnsi="Tahoma" w:cs="Tahoma"/>
          <w:sz w:val="20"/>
          <w:lang w:val="sl-SI"/>
        </w:rPr>
        <w:t>ponudbeni znesek brez davka v EUR in znesek davka v EUR. Znesek skupaj z davkom v EUR se izračuna samodejno.</w:t>
      </w:r>
    </w:p>
    <w:p w14:paraId="2E12837E" w14:textId="77777777" w:rsidR="00CF4EDD" w:rsidRPr="00BF6DCC" w:rsidRDefault="00CF4EDD" w:rsidP="00CF4EDD">
      <w:pPr>
        <w:pStyle w:val="Slog"/>
        <w:keepNext/>
        <w:keepLines/>
        <w:jc w:val="both"/>
        <w:rPr>
          <w:rFonts w:ascii="Tahoma" w:hAnsi="Tahoma" w:cs="Tahoma"/>
          <w:sz w:val="20"/>
          <w:lang w:val="sl-SI"/>
        </w:rPr>
      </w:pPr>
    </w:p>
    <w:p w14:paraId="5388FC5A" w14:textId="77777777" w:rsidR="00AC401E" w:rsidRPr="00F40A4D" w:rsidRDefault="00AC401E" w:rsidP="00AC401E">
      <w:pPr>
        <w:keepNext/>
        <w:keepLines/>
        <w:jc w:val="both"/>
        <w:rPr>
          <w:rFonts w:ascii="Tahoma" w:hAnsi="Tahoma" w:cs="Tahoma"/>
        </w:rPr>
      </w:pPr>
      <w:r w:rsidRPr="00F40A4D">
        <w:rPr>
          <w:rFonts w:ascii="Tahoma" w:hAnsi="Tahoma" w:cs="Tahoma"/>
        </w:rPr>
        <w:t xml:space="preserve">V del »Predračun« naloži izpolnjen obrazec »Povzetek predračuna« v obliki </w:t>
      </w:r>
      <w:proofErr w:type="spellStart"/>
      <w:r w:rsidRPr="00F40A4D">
        <w:rPr>
          <w:rFonts w:ascii="Tahoma" w:hAnsi="Tahoma" w:cs="Tahoma"/>
        </w:rPr>
        <w:t>pdf</w:t>
      </w:r>
      <w:proofErr w:type="spellEnd"/>
      <w:r w:rsidRPr="00F40A4D">
        <w:rPr>
          <w:rFonts w:ascii="Tahoma" w:hAnsi="Tahoma" w:cs="Tahoma"/>
        </w:rPr>
        <w:t xml:space="preserve">. </w:t>
      </w:r>
    </w:p>
    <w:p w14:paraId="4945DA38" w14:textId="77777777" w:rsidR="00AC401E" w:rsidRPr="00F40A4D" w:rsidRDefault="00AC401E" w:rsidP="00AC401E">
      <w:pPr>
        <w:keepNext/>
        <w:keepLines/>
        <w:jc w:val="both"/>
        <w:rPr>
          <w:rFonts w:ascii="Tahoma" w:hAnsi="Tahoma" w:cs="Tahoma"/>
        </w:rPr>
      </w:pPr>
    </w:p>
    <w:p w14:paraId="2E7922A9" w14:textId="4C8493CD" w:rsidR="00CF4EDD" w:rsidRPr="00BF6DCC" w:rsidRDefault="00AC401E" w:rsidP="00CF4EDD">
      <w:pPr>
        <w:pStyle w:val="Slog"/>
        <w:keepNext/>
        <w:keepLines/>
        <w:jc w:val="both"/>
        <w:rPr>
          <w:rFonts w:ascii="Tahoma" w:hAnsi="Tahoma" w:cs="Tahoma"/>
          <w:sz w:val="20"/>
          <w:lang w:val="sl-SI"/>
        </w:rPr>
      </w:pPr>
      <w:r w:rsidRPr="00F40A4D">
        <w:rPr>
          <w:rFonts w:ascii="Tahoma" w:hAnsi="Tahoma" w:cs="Tahoma"/>
          <w:sz w:val="20"/>
          <w:lang w:val="sl-SI"/>
        </w:rPr>
        <w:t xml:space="preserve">»Ponudbeni predračun« </w:t>
      </w:r>
      <w:r w:rsidR="00BF6DCC">
        <w:rPr>
          <w:rFonts w:ascii="Tahoma" w:hAnsi="Tahoma" w:cs="Tahoma"/>
          <w:sz w:val="20"/>
          <w:lang w:val="sl-SI"/>
        </w:rPr>
        <w:t xml:space="preserve">(popisi del) </w:t>
      </w:r>
      <w:r w:rsidRPr="00F40A4D">
        <w:rPr>
          <w:rFonts w:ascii="Tahoma" w:hAnsi="Tahoma" w:cs="Tahoma"/>
          <w:sz w:val="20"/>
          <w:lang w:val="sl-SI"/>
        </w:rPr>
        <w:t>v MS Excel formatu ponudnik naloži v razdelek »Dokumenti«, del »Ostale priloge«.</w:t>
      </w:r>
    </w:p>
    <w:p w14:paraId="7D0CD622" w14:textId="77777777" w:rsidR="00AC401E" w:rsidRPr="00BF6DCC" w:rsidRDefault="00AC401E" w:rsidP="00CF4EDD">
      <w:pPr>
        <w:pStyle w:val="Slog"/>
        <w:keepNext/>
        <w:keepLines/>
        <w:jc w:val="both"/>
        <w:rPr>
          <w:rFonts w:ascii="Tahoma" w:hAnsi="Tahoma" w:cs="Tahoma"/>
          <w:sz w:val="20"/>
          <w:lang w:val="sl-SI"/>
        </w:rPr>
      </w:pPr>
    </w:p>
    <w:p w14:paraId="78336942" w14:textId="553F6B86" w:rsidR="00CF4EDD" w:rsidRPr="00BF6DCC" w:rsidRDefault="00CF4EDD" w:rsidP="00CF4EDD">
      <w:pPr>
        <w:pStyle w:val="Slog"/>
        <w:keepNext/>
        <w:keepLines/>
        <w:jc w:val="both"/>
        <w:rPr>
          <w:rFonts w:ascii="Tahoma" w:hAnsi="Tahoma" w:cs="Tahoma"/>
          <w:sz w:val="20"/>
          <w:lang w:val="sl-SI"/>
        </w:rPr>
      </w:pPr>
      <w:r w:rsidRPr="00BF6DCC">
        <w:rPr>
          <w:rFonts w:ascii="Tahoma" w:hAnsi="Tahoma" w:cs="Tahoma"/>
          <w:sz w:val="20"/>
          <w:lang w:val="sl-SI"/>
        </w:rPr>
        <w:t>»Skupna ponudbena vrednost«, ki bo vpisana v istoimenski razdelek in dokument, ki bo naložen kot predračun v del »Predračun«, bosta razvidna in dostopna na javnem odpiranju ponudb.</w:t>
      </w:r>
    </w:p>
    <w:p w14:paraId="675A0E32" w14:textId="77777777" w:rsidR="00CF4EDD" w:rsidRPr="00BF6DCC" w:rsidRDefault="00CF4EDD" w:rsidP="00CF4EDD">
      <w:pPr>
        <w:pStyle w:val="Slog"/>
        <w:keepNext/>
        <w:keepLines/>
        <w:jc w:val="both"/>
        <w:rPr>
          <w:rFonts w:ascii="Tahoma" w:hAnsi="Tahoma" w:cs="Tahoma"/>
          <w:sz w:val="20"/>
          <w:lang w:val="sl-SI"/>
        </w:rPr>
      </w:pPr>
    </w:p>
    <w:p w14:paraId="04DF92DF" w14:textId="5F483657" w:rsidR="00CF4EDD" w:rsidRPr="00BF6DCC" w:rsidRDefault="00CF4EDD" w:rsidP="00CF4EDD">
      <w:pPr>
        <w:pStyle w:val="Slog"/>
        <w:keepNext/>
        <w:keepLines/>
        <w:jc w:val="both"/>
        <w:rPr>
          <w:rFonts w:ascii="Tahoma" w:hAnsi="Tahoma" w:cs="Tahoma"/>
          <w:sz w:val="20"/>
          <w:lang w:val="sl-SI"/>
        </w:rPr>
      </w:pPr>
      <w:r w:rsidRPr="00BF6DCC">
        <w:rPr>
          <w:rFonts w:ascii="Tahoma" w:hAnsi="Tahoma" w:cs="Tahoma"/>
          <w:sz w:val="20"/>
          <w:lang w:val="sl-SI"/>
        </w:rPr>
        <w:t xml:space="preserve">V primeru skupne ponudbe obrazec </w:t>
      </w:r>
      <w:r w:rsidR="00337934" w:rsidRPr="00BF6DCC">
        <w:rPr>
          <w:rFonts w:ascii="Tahoma" w:hAnsi="Tahoma" w:cs="Tahoma"/>
          <w:sz w:val="20"/>
          <w:lang w:val="sl-SI"/>
        </w:rPr>
        <w:t>»Ponudbeni predračun«</w:t>
      </w:r>
      <w:r w:rsidR="003A071A" w:rsidRPr="00BF6DCC">
        <w:rPr>
          <w:rFonts w:ascii="Tahoma" w:hAnsi="Tahoma" w:cs="Tahoma"/>
          <w:sz w:val="20"/>
          <w:lang w:val="sl-SI"/>
        </w:rPr>
        <w:t>(popisi del)</w:t>
      </w:r>
      <w:r w:rsidRPr="00BF6DCC">
        <w:rPr>
          <w:rFonts w:ascii="Tahoma" w:hAnsi="Tahoma" w:cs="Tahoma"/>
          <w:sz w:val="20"/>
          <w:lang w:val="sl-SI"/>
        </w:rPr>
        <w:t xml:space="preserve"> izpolni le vodilni partner. </w:t>
      </w:r>
    </w:p>
    <w:p w14:paraId="10122E69" w14:textId="77777777" w:rsidR="00CF4EDD" w:rsidRPr="00BF6DCC" w:rsidRDefault="00CF4EDD" w:rsidP="00CF4EDD">
      <w:pPr>
        <w:pStyle w:val="Slog"/>
        <w:keepNext/>
        <w:keepLines/>
        <w:jc w:val="both"/>
        <w:rPr>
          <w:rFonts w:ascii="Tahoma" w:hAnsi="Tahoma" w:cs="Tahoma"/>
          <w:sz w:val="20"/>
          <w:lang w:val="sl-SI"/>
        </w:rPr>
      </w:pPr>
    </w:p>
    <w:p w14:paraId="248B2ADE" w14:textId="77777777" w:rsidR="00CF4EDD" w:rsidRPr="00CF4EDD" w:rsidRDefault="00CF4EDD" w:rsidP="00CF4EDD">
      <w:pPr>
        <w:pStyle w:val="Slog"/>
        <w:keepNext/>
        <w:keepLines/>
        <w:jc w:val="both"/>
        <w:rPr>
          <w:rFonts w:ascii="Tahoma" w:hAnsi="Tahoma" w:cs="Tahoma"/>
          <w:sz w:val="20"/>
          <w:lang w:val="sl-SI"/>
        </w:rPr>
      </w:pPr>
      <w:r w:rsidRPr="00BF6DCC">
        <w:rPr>
          <w:rFonts w:ascii="Tahoma" w:hAnsi="Tahoma" w:cs="Tahoma"/>
          <w:sz w:val="20"/>
          <w:lang w:val="sl-SI"/>
        </w:rPr>
        <w:t>Sestavni del ponudbe so popisi del. Ponudniki pri izpolnjevanju popisov del ne smejo posegati in spreminjati</w:t>
      </w:r>
      <w:r w:rsidRPr="00CF4EDD">
        <w:rPr>
          <w:rFonts w:ascii="Tahoma" w:hAnsi="Tahoma" w:cs="Tahoma"/>
          <w:sz w:val="20"/>
          <w:lang w:val="sl-SI"/>
        </w:rPr>
        <w:t xml:space="preserve">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09F84D62" w14:textId="77777777" w:rsidR="00CF4EDD" w:rsidRPr="00CF4EDD" w:rsidRDefault="00CF4EDD" w:rsidP="00CF4EDD">
      <w:pPr>
        <w:pStyle w:val="Slog"/>
        <w:keepNext/>
        <w:keepLines/>
        <w:jc w:val="both"/>
        <w:rPr>
          <w:rFonts w:ascii="Tahoma" w:hAnsi="Tahoma" w:cs="Tahoma"/>
          <w:sz w:val="20"/>
          <w:lang w:val="sl-SI"/>
        </w:rPr>
      </w:pPr>
    </w:p>
    <w:p w14:paraId="15BD6E10" w14:textId="77777777" w:rsidR="00CF4EDD" w:rsidRPr="00CF4EDD" w:rsidRDefault="00CF4EDD" w:rsidP="00CF4EDD">
      <w:pPr>
        <w:pStyle w:val="Slog"/>
        <w:keepNext/>
        <w:keepLines/>
        <w:jc w:val="both"/>
        <w:rPr>
          <w:rFonts w:ascii="Tahoma" w:hAnsi="Tahoma" w:cs="Tahoma"/>
          <w:sz w:val="20"/>
          <w:lang w:val="sl-SI"/>
        </w:rPr>
      </w:pPr>
      <w:r w:rsidRPr="00CF4EDD">
        <w:rPr>
          <w:rFonts w:ascii="Tahoma" w:hAnsi="Tahoma" w:cs="Tahoma"/>
          <w:sz w:val="20"/>
          <w:lang w:val="sl-SI"/>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1F341DE7" w14:textId="77777777" w:rsidR="00CF4EDD" w:rsidRPr="00CF4EDD" w:rsidRDefault="00CF4EDD" w:rsidP="00CF4EDD">
      <w:pPr>
        <w:pStyle w:val="Slog"/>
        <w:keepNext/>
        <w:keepLines/>
        <w:jc w:val="both"/>
        <w:rPr>
          <w:rFonts w:ascii="Tahoma" w:hAnsi="Tahoma" w:cs="Tahoma"/>
          <w:sz w:val="20"/>
          <w:lang w:val="sl-SI"/>
        </w:rPr>
      </w:pPr>
    </w:p>
    <w:p w14:paraId="01147F7B" w14:textId="341F68CE" w:rsidR="00870429" w:rsidRPr="00112425" w:rsidRDefault="00870429" w:rsidP="00CF4EDD">
      <w:pPr>
        <w:pStyle w:val="Slog"/>
        <w:keepNext/>
        <w:keepLines/>
        <w:jc w:val="both"/>
        <w:rPr>
          <w:rFonts w:ascii="Tahoma" w:hAnsi="Tahoma" w:cs="Tahoma"/>
          <w:b/>
          <w:sz w:val="20"/>
          <w:lang w:val="sl-SI"/>
        </w:rPr>
      </w:pPr>
      <w:r w:rsidRPr="00EE4388">
        <w:rPr>
          <w:rFonts w:ascii="Tahoma" w:hAnsi="Tahoma" w:cs="Tahoma"/>
          <w:b/>
          <w:sz w:val="20"/>
          <w:lang w:val="sl-SI"/>
        </w:rPr>
        <w:t xml:space="preserve">Ponudnik mora v obrazcu </w:t>
      </w:r>
      <w:r w:rsidR="003A6E71">
        <w:rPr>
          <w:rFonts w:ascii="Tahoma" w:hAnsi="Tahoma" w:cs="Tahoma"/>
          <w:b/>
          <w:sz w:val="20"/>
          <w:lang w:val="sl-SI"/>
        </w:rPr>
        <w:t xml:space="preserve">Ponudbeni </w:t>
      </w:r>
      <w:r w:rsidRPr="00EE4388">
        <w:rPr>
          <w:rFonts w:ascii="Tahoma" w:hAnsi="Tahoma" w:cs="Tahoma"/>
          <w:b/>
          <w:sz w:val="20"/>
          <w:lang w:val="sl-SI"/>
        </w:rPr>
        <w:t>predračun</w:t>
      </w:r>
      <w:r w:rsidR="003A6E71">
        <w:rPr>
          <w:rFonts w:ascii="Tahoma" w:hAnsi="Tahoma" w:cs="Tahoma"/>
          <w:b/>
          <w:sz w:val="20"/>
          <w:lang w:val="sl-SI"/>
        </w:rPr>
        <w:t xml:space="preserve"> (Priloga 2/2)</w:t>
      </w:r>
      <w:r w:rsidRPr="00EE4388">
        <w:rPr>
          <w:rFonts w:ascii="Tahoma" w:hAnsi="Tahoma" w:cs="Tahoma"/>
          <w:b/>
          <w:sz w:val="20"/>
          <w:lang w:val="sl-SI"/>
        </w:rPr>
        <w:t xml:space="preserve"> navesti TIP in proizvajalca blaga, ki ga ponuja. V primeru, da ponudnik ne vnese TIP in proizvajalca ponujenega blaga, bo naročnik štel, da je ponudba nedopustna in jo bo izločil </w:t>
      </w:r>
      <w:r w:rsidR="003A6E71">
        <w:rPr>
          <w:rFonts w:ascii="Tahoma" w:hAnsi="Tahoma" w:cs="Tahoma"/>
          <w:b/>
          <w:sz w:val="20"/>
          <w:lang w:val="sl-SI"/>
        </w:rPr>
        <w:t xml:space="preserve">iz </w:t>
      </w:r>
      <w:r w:rsidRPr="00EE4388">
        <w:rPr>
          <w:rFonts w:ascii="Tahoma" w:hAnsi="Tahoma" w:cs="Tahoma"/>
          <w:b/>
          <w:sz w:val="20"/>
          <w:lang w:val="sl-SI"/>
        </w:rPr>
        <w:t>sodelovanja v postopku javnega naročanja.</w:t>
      </w:r>
    </w:p>
    <w:p w14:paraId="0A6B434A" w14:textId="77777777" w:rsidR="00870429" w:rsidRDefault="00870429" w:rsidP="00870429">
      <w:pPr>
        <w:keepNext/>
        <w:keepLines/>
        <w:jc w:val="both"/>
        <w:rPr>
          <w:rFonts w:ascii="Tahoma" w:hAnsi="Tahoma" w:cs="Tahoma"/>
        </w:rPr>
      </w:pPr>
    </w:p>
    <w:p w14:paraId="50012ACD" w14:textId="77777777" w:rsidR="00870429" w:rsidRDefault="00870429" w:rsidP="00870429">
      <w:pPr>
        <w:keepNext/>
        <w:keepLines/>
        <w:jc w:val="both"/>
        <w:rPr>
          <w:rFonts w:ascii="Tahoma" w:hAnsi="Tahoma" w:cs="Tahoma"/>
        </w:rPr>
      </w:pPr>
      <w:r>
        <w:rPr>
          <w:rFonts w:ascii="Tahoma" w:hAnsi="Tahoma" w:cs="Tahoma"/>
        </w:rPr>
        <w:t xml:space="preserve">V primeru razhajanj med ponudbenim predračunom v </w:t>
      </w:r>
      <w:proofErr w:type="spellStart"/>
      <w:r>
        <w:rPr>
          <w:rFonts w:ascii="Tahoma" w:hAnsi="Tahoma" w:cs="Tahoma"/>
        </w:rPr>
        <w:t>pdf</w:t>
      </w:r>
      <w:proofErr w:type="spellEnd"/>
      <w:r>
        <w:rPr>
          <w:rFonts w:ascii="Tahoma" w:hAnsi="Tahoma" w:cs="Tahoma"/>
        </w:rPr>
        <w:t xml:space="preserve">. formatu in ponudbenim predračunom v </w:t>
      </w:r>
      <w:proofErr w:type="spellStart"/>
      <w:r>
        <w:rPr>
          <w:rFonts w:ascii="Tahoma" w:hAnsi="Tahoma" w:cs="Tahoma"/>
        </w:rPr>
        <w:t>excel</w:t>
      </w:r>
      <w:proofErr w:type="spellEnd"/>
      <w:r>
        <w:rPr>
          <w:rFonts w:ascii="Tahoma" w:hAnsi="Tahoma" w:cs="Tahoma"/>
        </w:rPr>
        <w:t xml:space="preserve"> formatu (</w:t>
      </w:r>
      <w:proofErr w:type="spellStart"/>
      <w:r>
        <w:rPr>
          <w:rFonts w:ascii="Tahoma" w:hAnsi="Tahoma" w:cs="Tahoma"/>
        </w:rPr>
        <w:t>xlsx</w:t>
      </w:r>
      <w:proofErr w:type="spellEnd"/>
      <w:r>
        <w:rPr>
          <w:rFonts w:ascii="Tahoma" w:hAnsi="Tahoma" w:cs="Tahoma"/>
        </w:rPr>
        <w:t xml:space="preserve">), bo naročnik kot veljaven ponudbeni predračun štel predračun v </w:t>
      </w:r>
      <w:proofErr w:type="spellStart"/>
      <w:r>
        <w:rPr>
          <w:rFonts w:ascii="Tahoma" w:hAnsi="Tahoma" w:cs="Tahoma"/>
        </w:rPr>
        <w:t>pdf</w:t>
      </w:r>
      <w:proofErr w:type="spellEnd"/>
      <w:r>
        <w:rPr>
          <w:rFonts w:ascii="Tahoma" w:hAnsi="Tahoma" w:cs="Tahoma"/>
        </w:rPr>
        <w:t>. formatu.</w:t>
      </w:r>
    </w:p>
    <w:p w14:paraId="57D3D34D" w14:textId="77777777" w:rsidR="00870429" w:rsidRPr="008E585A" w:rsidRDefault="00870429" w:rsidP="00870429">
      <w:pPr>
        <w:keepNext/>
        <w:keepLines/>
        <w:jc w:val="both"/>
        <w:rPr>
          <w:rFonts w:ascii="Tahoma" w:hAnsi="Tahoma" w:cs="Tahoma"/>
        </w:rPr>
      </w:pPr>
    </w:p>
    <w:p w14:paraId="745E0471" w14:textId="3762B6E4" w:rsidR="00870429" w:rsidRDefault="00870429" w:rsidP="00870429">
      <w:pPr>
        <w:keepNext/>
        <w:keepLines/>
        <w:jc w:val="both"/>
        <w:rPr>
          <w:rFonts w:ascii="Tahoma" w:hAnsi="Tahoma" w:cs="Tahoma"/>
        </w:rPr>
      </w:pPr>
      <w:r w:rsidRPr="008E585A">
        <w:rPr>
          <w:rFonts w:ascii="Tahoma" w:hAnsi="Tahoma" w:cs="Tahoma"/>
        </w:rPr>
        <w:t xml:space="preserve">Cene na enoto mere (v EUR brez DDV), navedene v </w:t>
      </w:r>
      <w:r w:rsidR="003A6E71">
        <w:rPr>
          <w:rFonts w:ascii="Tahoma" w:hAnsi="Tahoma" w:cs="Tahoma"/>
        </w:rPr>
        <w:t>povzetku predračuna</w:t>
      </w:r>
      <w:r w:rsidR="003A6E71" w:rsidRPr="008E585A">
        <w:rPr>
          <w:rFonts w:ascii="Tahoma" w:hAnsi="Tahoma" w:cs="Tahoma"/>
        </w:rPr>
        <w:t xml:space="preserve"> </w:t>
      </w:r>
      <w:r w:rsidRPr="008E585A">
        <w:rPr>
          <w:rFonts w:ascii="Tahoma" w:hAnsi="Tahoma" w:cs="Tahoma"/>
        </w:rPr>
        <w:t xml:space="preserve">(Priloga 2/1) in ponudbenem predračunu (Priloga 2/2) </w:t>
      </w:r>
      <w:r w:rsidR="00DC532A">
        <w:rPr>
          <w:rFonts w:ascii="Tahoma" w:hAnsi="Tahoma" w:cs="Tahoma"/>
        </w:rPr>
        <w:t>so</w:t>
      </w:r>
      <w:r w:rsidRPr="008E585A">
        <w:rPr>
          <w:rFonts w:ascii="Tahoma" w:hAnsi="Tahoma" w:cs="Tahoma"/>
        </w:rPr>
        <w:t xml:space="preserve"> fiksne</w:t>
      </w:r>
      <w:r w:rsidR="009378F5">
        <w:rPr>
          <w:rFonts w:ascii="Tahoma" w:hAnsi="Tahoma" w:cs="Tahoma"/>
        </w:rPr>
        <w:t xml:space="preserve"> in se ne spreminjajo</w:t>
      </w:r>
      <w:r w:rsidRPr="008E585A">
        <w:rPr>
          <w:rFonts w:ascii="Tahoma" w:hAnsi="Tahoma" w:cs="Tahoma"/>
        </w:rPr>
        <w:t xml:space="preserve">, razen </w:t>
      </w:r>
      <w:r w:rsidR="009378F5" w:rsidRPr="009378F5">
        <w:rPr>
          <w:rFonts w:ascii="Tahoma" w:hAnsi="Tahoma" w:cs="Tahoma"/>
        </w:rPr>
        <w:t xml:space="preserve">pod pogoji in na način, naveden v naslednjem odstavku </w:t>
      </w:r>
      <w:r w:rsidR="009378F5">
        <w:rPr>
          <w:rFonts w:ascii="Tahoma" w:hAnsi="Tahoma" w:cs="Tahoma"/>
        </w:rPr>
        <w:t xml:space="preserve">in </w:t>
      </w:r>
      <w:r w:rsidRPr="008E585A">
        <w:rPr>
          <w:rFonts w:ascii="Tahoma" w:hAnsi="Tahoma" w:cs="Tahoma"/>
        </w:rPr>
        <w:t>v primeru znižanja cen.</w:t>
      </w:r>
    </w:p>
    <w:p w14:paraId="02523B58" w14:textId="77777777" w:rsidR="00493A10" w:rsidRDefault="00493A10" w:rsidP="00870429">
      <w:pPr>
        <w:keepNext/>
        <w:keepLines/>
        <w:jc w:val="both"/>
        <w:rPr>
          <w:rFonts w:ascii="Tahoma" w:hAnsi="Tahoma" w:cs="Tahoma"/>
        </w:rPr>
      </w:pPr>
    </w:p>
    <w:p w14:paraId="1B3DF9CF" w14:textId="4AF84418" w:rsidR="00493A10" w:rsidRDefault="00493A10" w:rsidP="00870429">
      <w:pPr>
        <w:keepNext/>
        <w:keepLines/>
        <w:jc w:val="both"/>
        <w:rPr>
          <w:rFonts w:ascii="Tahoma" w:hAnsi="Tahoma" w:cs="Tahoma"/>
        </w:rPr>
      </w:pPr>
      <w:r w:rsidRPr="00493A10">
        <w:rPr>
          <w:rFonts w:ascii="Tahoma" w:hAnsi="Tahoma" w:cs="Tahoma"/>
        </w:rPr>
        <w:t xml:space="preserve">Cene se lahko po preteku enega (1) leta enkrat (1) letno spremenijo, skladno s pravilnikom o načinih valorizacije denarnih obveznosti, ki jih v večletnih pogodbah dogovarjajo pravne osebe javnega sektorja, na podlagi indeksa </w:t>
      </w:r>
      <w:r>
        <w:rPr>
          <w:rFonts w:ascii="Tahoma" w:hAnsi="Tahoma" w:cs="Tahoma"/>
        </w:rPr>
        <w:t xml:space="preserve">cen </w:t>
      </w:r>
      <w:r w:rsidRPr="00493A10">
        <w:rPr>
          <w:rFonts w:ascii="Tahoma" w:hAnsi="Tahoma" w:cs="Tahoma"/>
        </w:rPr>
        <w:t xml:space="preserve">industrijskih proizvodov pri proizvajalcih </w:t>
      </w:r>
      <w:bookmarkStart w:id="6" w:name="_Hlk237334516"/>
      <w:r w:rsidRPr="00493A10">
        <w:rPr>
          <w:rFonts w:ascii="Tahoma" w:hAnsi="Tahoma" w:cs="Tahoma"/>
        </w:rPr>
        <w:t>za prodajo na domačem trgu za blago, ki je predmet okvirnega sporazuma, ki ga objavlja Statistični urad Republike Slovenije (SURS), pri čemer se uporabi indeks, ki je glede na vrsto blaga, ki je predmet okvirnega sporazuma, oziroma glede na elemente, ki vplivajo na določitev denarnih obveznosti, v neposredni ekonomski zvezi s predmetom okvirnega sporazuma</w:t>
      </w:r>
      <w:r>
        <w:rPr>
          <w:rFonts w:ascii="Tahoma" w:hAnsi="Tahoma" w:cs="Tahoma"/>
        </w:rPr>
        <w:t>.</w:t>
      </w:r>
      <w:r w:rsidRPr="00493A10">
        <w:rPr>
          <w:rFonts w:ascii="Tahoma" w:hAnsi="Tahoma" w:cs="Tahoma"/>
        </w:rPr>
        <w:t xml:space="preserve"> Natančne določbe glede zvišanja cen so opredeljene v osnutku okvirnega sporazuma</w:t>
      </w:r>
      <w:bookmarkEnd w:id="6"/>
      <w:r w:rsidRPr="00493A10">
        <w:rPr>
          <w:rFonts w:ascii="Tahoma" w:hAnsi="Tahoma" w:cs="Tahoma"/>
        </w:rPr>
        <w:t>.</w:t>
      </w:r>
      <w:r>
        <w:rPr>
          <w:rFonts w:ascii="Tahoma" w:hAnsi="Tahoma" w:cs="Tahoma"/>
        </w:rPr>
        <w:t xml:space="preserve"> </w:t>
      </w:r>
    </w:p>
    <w:p w14:paraId="260620E9" w14:textId="77777777" w:rsidR="00493A10" w:rsidRDefault="00493A10" w:rsidP="00870429">
      <w:pPr>
        <w:keepNext/>
        <w:keepLines/>
        <w:jc w:val="both"/>
        <w:rPr>
          <w:rFonts w:ascii="Tahoma" w:hAnsi="Tahoma" w:cs="Tahoma"/>
        </w:rPr>
      </w:pPr>
    </w:p>
    <w:p w14:paraId="7453BA09" w14:textId="0328D759" w:rsidR="00870429" w:rsidRDefault="00870429" w:rsidP="00870429">
      <w:pPr>
        <w:keepNext/>
        <w:keepLines/>
        <w:jc w:val="both"/>
        <w:rPr>
          <w:rFonts w:ascii="Tahoma" w:hAnsi="Tahoma" w:cs="Tahoma"/>
          <w:b/>
        </w:rPr>
      </w:pPr>
      <w:r w:rsidRPr="008C5457">
        <w:rPr>
          <w:rFonts w:ascii="Tahoma" w:hAnsi="Tahoma" w:cs="Tahoma"/>
          <w:b/>
        </w:rPr>
        <w:lastRenderedPageBreak/>
        <w:t>V primeru razhajanj med podatki navedenimi v razdelku »Skupna ponudbena vrednost«, podatki del »Predračun«</w:t>
      </w:r>
      <w:r w:rsidR="003A6E71">
        <w:rPr>
          <w:rFonts w:ascii="Tahoma" w:hAnsi="Tahoma" w:cs="Tahoma"/>
          <w:b/>
        </w:rPr>
        <w:t xml:space="preserve"> (Priloga 2/1 – POVZETEK PREDRAČUNA)</w:t>
      </w:r>
      <w:r w:rsidRPr="008C5457">
        <w:rPr>
          <w:rFonts w:ascii="Tahoma" w:hAnsi="Tahoma" w:cs="Tahoma"/>
          <w:b/>
        </w:rPr>
        <w:t xml:space="preserve">, in </w:t>
      </w:r>
      <w:r w:rsidRPr="008B275A">
        <w:rPr>
          <w:rFonts w:ascii="Tahoma" w:hAnsi="Tahoma" w:cs="Tahoma"/>
          <w:b/>
        </w:rPr>
        <w:t xml:space="preserve">celotnim izpolnjenim ponudbenim predračunom v </w:t>
      </w:r>
      <w:proofErr w:type="spellStart"/>
      <w:r w:rsidRPr="008B275A">
        <w:rPr>
          <w:rFonts w:ascii="Tahoma" w:hAnsi="Tahoma" w:cs="Tahoma"/>
          <w:b/>
        </w:rPr>
        <w:t>pdf</w:t>
      </w:r>
      <w:proofErr w:type="spellEnd"/>
      <w:r w:rsidRPr="008B275A">
        <w:rPr>
          <w:rFonts w:ascii="Tahoma" w:hAnsi="Tahoma" w:cs="Tahoma"/>
          <w:b/>
        </w:rPr>
        <w:t>. Format</w:t>
      </w:r>
      <w:r>
        <w:rPr>
          <w:rFonts w:ascii="Tahoma" w:hAnsi="Tahoma" w:cs="Tahoma"/>
          <w:b/>
        </w:rPr>
        <w:t>u (</w:t>
      </w:r>
      <w:r w:rsidRPr="008C5457">
        <w:rPr>
          <w:rFonts w:ascii="Tahoma" w:hAnsi="Tahoma" w:cs="Tahoma"/>
          <w:b/>
        </w:rPr>
        <w:t>Prilog</w:t>
      </w:r>
      <w:r>
        <w:rPr>
          <w:rFonts w:ascii="Tahoma" w:hAnsi="Tahoma" w:cs="Tahoma"/>
          <w:b/>
        </w:rPr>
        <w:t>a</w:t>
      </w:r>
      <w:r w:rsidRPr="008C5457">
        <w:rPr>
          <w:rFonts w:ascii="Tahoma" w:hAnsi="Tahoma" w:cs="Tahoma"/>
          <w:b/>
        </w:rPr>
        <w:t xml:space="preserve"> 2/</w:t>
      </w:r>
      <w:r>
        <w:rPr>
          <w:rFonts w:ascii="Tahoma" w:hAnsi="Tahoma" w:cs="Tahoma"/>
          <w:b/>
        </w:rPr>
        <w:t>2</w:t>
      </w:r>
      <w:r w:rsidRPr="008C5457">
        <w:rPr>
          <w:rFonts w:ascii="Tahoma" w:hAnsi="Tahoma" w:cs="Tahoma"/>
          <w:b/>
        </w:rPr>
        <w:t xml:space="preserve"> »PONUDBENI PREDRAČUN</w:t>
      </w:r>
      <w:r>
        <w:rPr>
          <w:rFonts w:ascii="Tahoma" w:hAnsi="Tahoma" w:cs="Tahoma"/>
          <w:b/>
        </w:rPr>
        <w:t>)</w:t>
      </w:r>
      <w:r w:rsidRPr="008C5457">
        <w:rPr>
          <w:rFonts w:ascii="Tahoma" w:hAnsi="Tahoma" w:cs="Tahoma"/>
          <w:b/>
        </w:rPr>
        <w:t>« - naloženim v razdelek »Dokumenti«, del »Ostale priloge«, kot veljavni štejejo podatki v dokumentu, ki je predložen v razdelku »Dokumenti«, del »Ostale priloge«.</w:t>
      </w:r>
    </w:p>
    <w:p w14:paraId="55F814E0" w14:textId="77777777" w:rsidR="00C1487F" w:rsidRDefault="00C1487F" w:rsidP="00870429">
      <w:pPr>
        <w:keepNext/>
        <w:keepLines/>
        <w:jc w:val="both"/>
        <w:rPr>
          <w:rFonts w:ascii="Tahoma" w:hAnsi="Tahoma" w:cs="Tahoma"/>
          <w:b/>
        </w:rPr>
      </w:pPr>
    </w:p>
    <w:p w14:paraId="21A86687" w14:textId="2876E065" w:rsidR="007E20EA" w:rsidRPr="007E20EA" w:rsidRDefault="007E20EA" w:rsidP="007E20EA">
      <w:pPr>
        <w:pStyle w:val="Odstavekseznama"/>
        <w:keepNext/>
        <w:keepLines/>
        <w:numPr>
          <w:ilvl w:val="1"/>
          <w:numId w:val="2"/>
        </w:numPr>
        <w:tabs>
          <w:tab w:val="left" w:pos="1139"/>
        </w:tabs>
        <w:jc w:val="both"/>
        <w:rPr>
          <w:rFonts w:ascii="Tahoma" w:hAnsi="Tahoma" w:cs="Tahoma"/>
          <w:b/>
        </w:rPr>
      </w:pPr>
      <w:r w:rsidRPr="007E20EA">
        <w:rPr>
          <w:rFonts w:ascii="Tahoma" w:hAnsi="Tahoma" w:cs="Tahoma"/>
          <w:b/>
        </w:rPr>
        <w:t xml:space="preserve">Pogajanja </w:t>
      </w:r>
    </w:p>
    <w:p w14:paraId="5472080F" w14:textId="77777777" w:rsidR="007E20EA" w:rsidRPr="004605EA" w:rsidRDefault="007E20EA" w:rsidP="007E20EA">
      <w:pPr>
        <w:keepNext/>
        <w:keepLines/>
        <w:tabs>
          <w:tab w:val="left" w:pos="1139"/>
        </w:tabs>
        <w:jc w:val="both"/>
        <w:rPr>
          <w:rFonts w:ascii="Tahoma" w:hAnsi="Tahoma" w:cs="Tahoma"/>
          <w:b/>
          <w:sz w:val="18"/>
        </w:rPr>
      </w:pPr>
    </w:p>
    <w:p w14:paraId="35ABF813" w14:textId="6A7F2482" w:rsidR="007E20EA" w:rsidRPr="006C57E4" w:rsidRDefault="007E20EA" w:rsidP="007E20EA">
      <w:pPr>
        <w:keepNext/>
        <w:keepLines/>
        <w:jc w:val="both"/>
        <w:rPr>
          <w:rFonts w:ascii="Tahoma" w:hAnsi="Tahoma" w:cs="Tahoma"/>
          <w:b/>
          <w:bCs/>
          <w:u w:val="single"/>
        </w:rPr>
      </w:pPr>
      <w:r w:rsidRPr="006C57E4">
        <w:rPr>
          <w:rFonts w:ascii="Tahoma" w:hAnsi="Tahoma" w:cs="Tahoma"/>
          <w:b/>
          <w:bCs/>
          <w:u w:val="single"/>
        </w:rPr>
        <w:t xml:space="preserve">Naročnik </w:t>
      </w:r>
      <w:r w:rsidR="00D403F3" w:rsidRPr="006C57E4">
        <w:rPr>
          <w:rFonts w:ascii="Tahoma" w:hAnsi="Tahoma" w:cs="Tahoma"/>
          <w:b/>
          <w:bCs/>
          <w:u w:val="single"/>
        </w:rPr>
        <w:t xml:space="preserve">bo </w:t>
      </w:r>
      <w:r w:rsidRPr="006C57E4">
        <w:rPr>
          <w:rFonts w:ascii="Tahoma" w:hAnsi="Tahoma" w:cs="Tahoma"/>
          <w:b/>
          <w:bCs/>
          <w:u w:val="single"/>
        </w:rPr>
        <w:t>v skladu z 2. odstavkom 47. člena ZJN-3 v predmetnem postopku oddaje javnega naročila vključ</w:t>
      </w:r>
      <w:r w:rsidR="00D403F3" w:rsidRPr="006C57E4">
        <w:rPr>
          <w:rFonts w:ascii="Tahoma" w:hAnsi="Tahoma" w:cs="Tahoma"/>
          <w:b/>
          <w:bCs/>
          <w:u w:val="single"/>
        </w:rPr>
        <w:t>il</w:t>
      </w:r>
      <w:r w:rsidRPr="006C57E4">
        <w:rPr>
          <w:rFonts w:ascii="Tahoma" w:hAnsi="Tahoma" w:cs="Tahoma"/>
          <w:b/>
          <w:bCs/>
          <w:u w:val="single"/>
        </w:rPr>
        <w:t xml:space="preserve"> pogajanja.</w:t>
      </w:r>
    </w:p>
    <w:p w14:paraId="2158B577" w14:textId="77777777" w:rsidR="007E20EA" w:rsidRPr="006C57E4" w:rsidRDefault="007E20EA" w:rsidP="007E20EA">
      <w:pPr>
        <w:keepNext/>
        <w:keepLines/>
        <w:jc w:val="both"/>
        <w:rPr>
          <w:rFonts w:ascii="Tahoma" w:hAnsi="Tahoma" w:cs="Tahoma"/>
        </w:rPr>
      </w:pPr>
    </w:p>
    <w:p w14:paraId="6336516C" w14:textId="77777777" w:rsidR="007E20EA" w:rsidRPr="006C57E4" w:rsidRDefault="007E20EA" w:rsidP="007E20EA">
      <w:pPr>
        <w:keepNext/>
        <w:keepLines/>
        <w:tabs>
          <w:tab w:val="left" w:pos="1139"/>
        </w:tabs>
        <w:jc w:val="both"/>
        <w:rPr>
          <w:rFonts w:ascii="Tahoma" w:hAnsi="Tahoma" w:cs="Tahoma"/>
        </w:rPr>
      </w:pPr>
      <w:r w:rsidRPr="006C57E4">
        <w:rPr>
          <w:rFonts w:ascii="Tahoma" w:hAnsi="Tahoma" w:cs="Tahoma"/>
        </w:rPr>
        <w:t>Naročnik bo po pregledu pravočasno prejetih ponudb, vse ponudnike, ki bodo izpolnjevali</w:t>
      </w:r>
      <w:r w:rsidRPr="006C57E4">
        <w:rPr>
          <w:rFonts w:ascii="Tahoma" w:hAnsi="Tahoma" w:cs="Tahoma"/>
          <w:b/>
        </w:rPr>
        <w:t xml:space="preserve"> vse zahteve in pogoje naročnika, navedene v razpisni dokumentaciji, razen v delu, ki se nanaša na ponudbeno ceno oz. na zagotovljena sredstva naročnika, preko informacijskega sistema e-JN povabil k pogajanjem in k oddaji končne ponudbe</w:t>
      </w:r>
      <w:r w:rsidRPr="006C57E4">
        <w:rPr>
          <w:rFonts w:ascii="Tahoma" w:hAnsi="Tahoma" w:cs="Tahoma"/>
        </w:rPr>
        <w:t xml:space="preserve">. Naročnik bo v povabilu k pogajanjem opredelil </w:t>
      </w:r>
      <w:r w:rsidRPr="006C57E4">
        <w:rPr>
          <w:rFonts w:ascii="Tahoma" w:hAnsi="Tahoma" w:cs="Tahoma"/>
          <w:bCs/>
        </w:rPr>
        <w:t>protokol oz. vsebino in način pogajanj.</w:t>
      </w:r>
      <w:r w:rsidRPr="006C57E4">
        <w:rPr>
          <w:rFonts w:ascii="Tahoma" w:hAnsi="Tahoma" w:cs="Tahoma"/>
        </w:rPr>
        <w:t xml:space="preserve"> Prav tako bo v povabilu k pogajanjem opredeljen postopek pogajanj oz. pravila, po katerih bodo pogajanja potekala, število krogov pogajanj, rok za predložitev končne ponudbe ter vse ostale potrebne informacije za pripravo (končne) ponudbe in izvedbo pogajanj.</w:t>
      </w:r>
    </w:p>
    <w:p w14:paraId="35DE891B" w14:textId="77777777" w:rsidR="007E20EA" w:rsidRPr="006C57E4" w:rsidRDefault="007E20EA" w:rsidP="007E20EA">
      <w:pPr>
        <w:keepNext/>
        <w:keepLines/>
        <w:tabs>
          <w:tab w:val="left" w:pos="1139"/>
        </w:tabs>
        <w:jc w:val="both"/>
        <w:rPr>
          <w:rFonts w:ascii="Tahoma" w:hAnsi="Tahoma" w:cs="Tahoma"/>
        </w:rPr>
      </w:pPr>
    </w:p>
    <w:p w14:paraId="353EA7BA" w14:textId="77777777" w:rsidR="007E20EA" w:rsidRPr="006C57E4" w:rsidRDefault="007E20EA" w:rsidP="007E20EA">
      <w:pPr>
        <w:keepNext/>
        <w:keepLines/>
        <w:tabs>
          <w:tab w:val="left" w:pos="1139"/>
        </w:tabs>
        <w:jc w:val="both"/>
        <w:rPr>
          <w:rFonts w:ascii="Tahoma" w:hAnsi="Tahoma" w:cs="Tahoma"/>
          <w:color w:val="000000" w:themeColor="text1"/>
        </w:rPr>
      </w:pPr>
      <w:r w:rsidRPr="006C57E4">
        <w:rPr>
          <w:rFonts w:ascii="Tahoma" w:hAnsi="Tahoma" w:cs="Tahoma"/>
        </w:rPr>
        <w:t>Prva ponudba bo izhodiščna ponudba za pogajanja. Namen pogajanj je nižanje ponudbene cene za izvedbo predmetnega javnega naročila</w:t>
      </w:r>
      <w:r w:rsidRPr="006C57E4">
        <w:rPr>
          <w:rFonts w:ascii="Tahoma" w:hAnsi="Tahoma" w:cs="Tahoma"/>
          <w:color w:val="000000" w:themeColor="text1"/>
        </w:rPr>
        <w:t xml:space="preserve">, zato bo predmet pogajanj le ponudbena cena, ne pa tudi drugi vidiki izvedbe naročila. Predmet pogajanj bo znižanje ponudbenih cen na enoto mere, navedenih v posamezni postavki ponudbenega predračuna oziroma znižanje ponudbene vrednosti, ki predstavlja merilo za izbiro najugodnejšega ponudnika. </w:t>
      </w:r>
      <w:r w:rsidRPr="006C57E4">
        <w:rPr>
          <w:rFonts w:ascii="Tahoma" w:hAnsi="Tahoma" w:cs="Tahoma"/>
        </w:rPr>
        <w:t>Ponudnik v okviru pogajanj ne sme ponuditi višjih cen na enoto mere, navedene v posamezni postavki ponudbenega predračuna in tudi ne višje skupne ponudbene cene glede na prvotno oddano ponudbo.</w:t>
      </w:r>
    </w:p>
    <w:p w14:paraId="3FB55905" w14:textId="77777777" w:rsidR="007E20EA" w:rsidRPr="006C57E4" w:rsidRDefault="007E20EA" w:rsidP="007E20EA">
      <w:pPr>
        <w:keepNext/>
        <w:keepLines/>
        <w:jc w:val="both"/>
        <w:rPr>
          <w:rFonts w:ascii="Tahoma" w:hAnsi="Tahoma" w:cs="Tahoma"/>
        </w:rPr>
      </w:pPr>
    </w:p>
    <w:p w14:paraId="2B24F57A" w14:textId="77777777" w:rsidR="007E20EA" w:rsidRPr="004605EA" w:rsidRDefault="007E20EA" w:rsidP="007E20EA">
      <w:pPr>
        <w:keepNext/>
        <w:keepLines/>
        <w:suppressAutoHyphens/>
        <w:ind w:right="57"/>
        <w:jc w:val="both"/>
        <w:rPr>
          <w:rFonts w:ascii="Tahoma" w:hAnsi="Tahoma" w:cs="Tahoma"/>
          <w:szCs w:val="18"/>
        </w:rPr>
      </w:pPr>
      <w:r w:rsidRPr="006C57E4">
        <w:rPr>
          <w:rFonts w:ascii="Tahoma" w:hAnsi="Tahoma" w:cs="Tahoma"/>
          <w:szCs w:val="18"/>
        </w:rPr>
        <w:t xml:space="preserve">Ponudnik bo moral oddati (končno) ponudbo preko informacijskega sistema e-JN, v skladu s povabilom na pogajanja. </w:t>
      </w:r>
      <w:r w:rsidRPr="006C57E4">
        <w:rPr>
          <w:rFonts w:ascii="Tahoma" w:hAnsi="Tahoma" w:cs="Tahoma"/>
        </w:rPr>
        <w:t>V kolikor se ponudnik ne bo odzval na naročnikovo povabilo na pogajanja (sodeloval na pogajanjih) in/ali v okviru pogajanj ne bo predložil nove oz. končne ponudbe, bo naročnik kot končno ponudbo upošteval ponudnikovo zadnjo predloženo ponudbo preko informacijskega sistema e-JN.</w:t>
      </w:r>
    </w:p>
    <w:p w14:paraId="68DD0CE4" w14:textId="77777777" w:rsidR="00EE4388" w:rsidRDefault="00EE4388" w:rsidP="00870429">
      <w:pPr>
        <w:keepNext/>
        <w:keepLines/>
        <w:jc w:val="both"/>
        <w:rPr>
          <w:rFonts w:ascii="Tahoma" w:hAnsi="Tahoma" w:cs="Tahoma"/>
          <w:b/>
        </w:rPr>
      </w:pPr>
    </w:p>
    <w:p w14:paraId="789820F2"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Veljavnost ponudbe</w:t>
      </w:r>
    </w:p>
    <w:p w14:paraId="7F34D8A6" w14:textId="77777777" w:rsidR="00870429" w:rsidRPr="002A1323" w:rsidRDefault="00870429" w:rsidP="00870429">
      <w:pPr>
        <w:keepNext/>
        <w:keepLines/>
        <w:jc w:val="both"/>
        <w:rPr>
          <w:rFonts w:ascii="Tahoma" w:hAnsi="Tahoma" w:cs="Tahoma"/>
        </w:rPr>
      </w:pPr>
    </w:p>
    <w:p w14:paraId="29685882" w14:textId="77777777" w:rsidR="00870429" w:rsidRPr="002A1323" w:rsidRDefault="00870429" w:rsidP="00870429">
      <w:pPr>
        <w:keepNext/>
        <w:keepLines/>
        <w:jc w:val="both"/>
        <w:rPr>
          <w:rFonts w:ascii="Tahoma" w:hAnsi="Tahoma" w:cs="Tahoma"/>
        </w:rPr>
      </w:pPr>
      <w:r w:rsidRPr="002A1323">
        <w:rPr>
          <w:rFonts w:ascii="Tahoma" w:hAnsi="Tahoma" w:cs="Tahoma"/>
        </w:rPr>
        <w:t>Ponudba je zavezujoča in mora biti veljavna še najmanj štiri (4) mesece od datuma, določenega za oddajo ponudb.</w:t>
      </w:r>
    </w:p>
    <w:p w14:paraId="231844FA" w14:textId="77777777" w:rsidR="00870429" w:rsidRPr="002A1323" w:rsidRDefault="00870429" w:rsidP="00870429">
      <w:pPr>
        <w:keepNext/>
        <w:keepLines/>
        <w:jc w:val="both"/>
        <w:rPr>
          <w:rFonts w:ascii="Tahoma" w:hAnsi="Tahoma" w:cs="Tahoma"/>
        </w:rPr>
      </w:pPr>
    </w:p>
    <w:p w14:paraId="751AE4D0" w14:textId="77777777" w:rsidR="00870429" w:rsidRPr="004605EA" w:rsidRDefault="00870429" w:rsidP="00870429">
      <w:pPr>
        <w:keepNext/>
        <w:keepLines/>
        <w:numPr>
          <w:ilvl w:val="1"/>
          <w:numId w:val="2"/>
        </w:numPr>
        <w:spacing w:line="276" w:lineRule="auto"/>
        <w:jc w:val="both"/>
        <w:rPr>
          <w:rFonts w:ascii="Tahoma" w:hAnsi="Tahoma" w:cs="Tahoma"/>
          <w:b/>
        </w:rPr>
      </w:pPr>
      <w:r w:rsidRPr="004605EA">
        <w:rPr>
          <w:rFonts w:ascii="Tahoma" w:hAnsi="Tahoma" w:cs="Tahoma"/>
          <w:b/>
        </w:rPr>
        <w:t>Jezik in denarna enota</w:t>
      </w:r>
    </w:p>
    <w:p w14:paraId="23C8F008" w14:textId="77777777" w:rsidR="00870429" w:rsidRPr="004605EA" w:rsidRDefault="00870429" w:rsidP="00870429">
      <w:pPr>
        <w:keepNext/>
        <w:keepLines/>
        <w:jc w:val="both"/>
        <w:rPr>
          <w:rFonts w:ascii="Tahoma" w:hAnsi="Tahoma" w:cs="Tahoma"/>
          <w:b/>
        </w:rPr>
      </w:pPr>
    </w:p>
    <w:p w14:paraId="6EAD2F1B" w14:textId="77777777" w:rsidR="00870429" w:rsidRPr="004605EA" w:rsidRDefault="00870429" w:rsidP="00870429">
      <w:pPr>
        <w:keepNext/>
        <w:keepLines/>
        <w:jc w:val="both"/>
        <w:rPr>
          <w:rFonts w:ascii="Tahoma" w:hAnsi="Tahoma" w:cs="Tahoma"/>
        </w:rPr>
      </w:pPr>
      <w:r w:rsidRPr="004605EA">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04F5149A" w14:textId="77777777" w:rsidR="00870429" w:rsidRPr="004605EA" w:rsidRDefault="00870429" w:rsidP="00870429">
      <w:pPr>
        <w:keepNext/>
        <w:keepLines/>
        <w:jc w:val="both"/>
        <w:rPr>
          <w:rFonts w:ascii="Tahoma" w:hAnsi="Tahoma" w:cs="Tahoma"/>
          <w:sz w:val="16"/>
        </w:rPr>
      </w:pPr>
    </w:p>
    <w:p w14:paraId="4923F9BD" w14:textId="77870057" w:rsidR="00870429" w:rsidRPr="004605EA" w:rsidRDefault="00870429" w:rsidP="00870429">
      <w:pPr>
        <w:keepNext/>
        <w:keepLines/>
        <w:jc w:val="both"/>
        <w:rPr>
          <w:rFonts w:ascii="Tahoma" w:hAnsi="Tahoma" w:cs="Tahoma"/>
        </w:rPr>
      </w:pPr>
      <w:r w:rsidRPr="004605EA">
        <w:rPr>
          <w:rFonts w:ascii="Tahoma" w:hAnsi="Tahoma" w:cs="Tahoma"/>
        </w:rPr>
        <w:t xml:space="preserve">Finančni podatki morajo biti podani v </w:t>
      </w:r>
      <w:r w:rsidR="00AE1443">
        <w:rPr>
          <w:rFonts w:ascii="Tahoma" w:hAnsi="Tahoma" w:cs="Tahoma"/>
        </w:rPr>
        <w:t>EUR</w:t>
      </w:r>
      <w:r w:rsidRPr="004605EA">
        <w:rPr>
          <w:rFonts w:ascii="Tahoma" w:hAnsi="Tahoma" w:cs="Tahoma"/>
        </w:rPr>
        <w:t xml:space="preserve">, na dve (2) decimalni mesti natančno. </w:t>
      </w:r>
    </w:p>
    <w:p w14:paraId="27627BB1" w14:textId="77777777" w:rsidR="00870429" w:rsidRPr="004605EA" w:rsidRDefault="00870429" w:rsidP="00870429">
      <w:pPr>
        <w:keepNext/>
        <w:keepLines/>
        <w:ind w:right="56"/>
        <w:jc w:val="both"/>
        <w:rPr>
          <w:rFonts w:ascii="Tahoma" w:hAnsi="Tahoma" w:cs="Tahoma"/>
        </w:rPr>
      </w:pPr>
    </w:p>
    <w:p w14:paraId="082FF8E4" w14:textId="77777777" w:rsidR="00870429" w:rsidRPr="004605EA" w:rsidRDefault="00870429" w:rsidP="00870429">
      <w:pPr>
        <w:keepNext/>
        <w:keepLines/>
        <w:numPr>
          <w:ilvl w:val="1"/>
          <w:numId w:val="2"/>
        </w:numPr>
        <w:jc w:val="both"/>
        <w:rPr>
          <w:rFonts w:ascii="Tahoma" w:hAnsi="Tahoma" w:cs="Tahoma"/>
          <w:b/>
        </w:rPr>
      </w:pPr>
      <w:r w:rsidRPr="004605EA">
        <w:rPr>
          <w:rFonts w:ascii="Tahoma" w:hAnsi="Tahoma" w:cs="Tahoma"/>
          <w:b/>
        </w:rPr>
        <w:t xml:space="preserve">Samostojna ponudba </w:t>
      </w:r>
    </w:p>
    <w:p w14:paraId="336BF029" w14:textId="77777777" w:rsidR="00870429" w:rsidRPr="004605EA" w:rsidRDefault="00870429" w:rsidP="00870429">
      <w:pPr>
        <w:keepNext/>
        <w:keepLines/>
        <w:jc w:val="both"/>
        <w:rPr>
          <w:rFonts w:ascii="Tahoma" w:hAnsi="Tahoma" w:cs="Tahoma"/>
        </w:rPr>
      </w:pPr>
    </w:p>
    <w:p w14:paraId="4EE92A9D" w14:textId="77777777" w:rsidR="00870429" w:rsidRPr="004605EA" w:rsidRDefault="00870429" w:rsidP="00870429">
      <w:pPr>
        <w:keepNext/>
        <w:keepLines/>
        <w:jc w:val="both"/>
        <w:rPr>
          <w:rFonts w:ascii="Tahoma" w:hAnsi="Tahoma" w:cs="Tahoma"/>
        </w:rPr>
      </w:pPr>
      <w:r w:rsidRPr="004605EA">
        <w:rPr>
          <w:rFonts w:ascii="Tahoma" w:hAnsi="Tahoma" w:cs="Tahoma"/>
        </w:rPr>
        <w:t>Ponudnik lahko odda samostojno ponudbo. Ponudnik mora v ponudbi predložiti priloge v skladu s to razpisno dokumentacijo.</w:t>
      </w:r>
    </w:p>
    <w:p w14:paraId="62149B14" w14:textId="77777777" w:rsidR="00870429" w:rsidRDefault="00870429" w:rsidP="00870429">
      <w:pPr>
        <w:keepNext/>
        <w:keepLines/>
        <w:jc w:val="both"/>
        <w:rPr>
          <w:rFonts w:ascii="Tahoma" w:hAnsi="Tahoma" w:cs="Tahoma"/>
        </w:rPr>
      </w:pPr>
    </w:p>
    <w:p w14:paraId="4B8E4A7F" w14:textId="77777777" w:rsidR="00870429" w:rsidRPr="004605EA" w:rsidRDefault="00870429" w:rsidP="00870429">
      <w:pPr>
        <w:keepNext/>
        <w:keepLines/>
        <w:numPr>
          <w:ilvl w:val="1"/>
          <w:numId w:val="2"/>
        </w:numPr>
        <w:jc w:val="both"/>
        <w:rPr>
          <w:rFonts w:ascii="Tahoma" w:hAnsi="Tahoma" w:cs="Tahoma"/>
          <w:b/>
        </w:rPr>
      </w:pPr>
      <w:r w:rsidRPr="004605EA">
        <w:rPr>
          <w:rFonts w:ascii="Tahoma" w:hAnsi="Tahoma" w:cs="Tahoma"/>
          <w:b/>
        </w:rPr>
        <w:t>Ponudniki s sedežem izven Republike Slovenije</w:t>
      </w:r>
    </w:p>
    <w:p w14:paraId="2CCCCA1F" w14:textId="77777777" w:rsidR="00870429" w:rsidRPr="004605EA" w:rsidRDefault="00870429" w:rsidP="00870429">
      <w:pPr>
        <w:keepNext/>
        <w:keepLines/>
        <w:jc w:val="both"/>
        <w:rPr>
          <w:rFonts w:ascii="Tahoma" w:hAnsi="Tahoma" w:cs="Tahoma"/>
        </w:rPr>
      </w:pPr>
    </w:p>
    <w:p w14:paraId="4772D4E3" w14:textId="77777777" w:rsidR="00870429" w:rsidRPr="004605EA" w:rsidRDefault="00870429" w:rsidP="00870429">
      <w:pPr>
        <w:keepNext/>
        <w:keepLines/>
        <w:autoSpaceDE w:val="0"/>
        <w:autoSpaceDN w:val="0"/>
        <w:adjustRightInd w:val="0"/>
        <w:jc w:val="both"/>
        <w:rPr>
          <w:rFonts w:ascii="Tahoma" w:eastAsia="Calibri" w:hAnsi="Tahoma" w:cs="Tahoma"/>
        </w:rPr>
      </w:pPr>
      <w:r w:rsidRPr="004605EA">
        <w:rPr>
          <w:rFonts w:ascii="Tahoma" w:hAnsi="Tahoma" w:cs="Tahoma"/>
        </w:rPr>
        <w:t xml:space="preserve">Ponudnik </w:t>
      </w:r>
      <w:r w:rsidRPr="004605EA">
        <w:rPr>
          <w:rFonts w:ascii="Tahoma" w:eastAsia="Calibri" w:hAnsi="Tahoma" w:cs="Tahoma"/>
        </w:rPr>
        <w:t>s sedežem v tuji državi mora izpolnjevati enake pogoje kot p</w:t>
      </w:r>
      <w:r w:rsidRPr="004605EA">
        <w:rPr>
          <w:rFonts w:ascii="Tahoma" w:hAnsi="Tahoma" w:cs="Tahoma"/>
        </w:rPr>
        <w:t xml:space="preserve">onudnik </w:t>
      </w:r>
      <w:r w:rsidRPr="004605EA">
        <w:rPr>
          <w:rFonts w:ascii="Tahoma" w:eastAsia="Calibri" w:hAnsi="Tahoma" w:cs="Tahoma"/>
        </w:rPr>
        <w:t xml:space="preserve">s sedežem v Republiki Sloveniji. Enako velja tudi v primeru, da </w:t>
      </w:r>
      <w:r w:rsidRPr="004605EA">
        <w:rPr>
          <w:rFonts w:ascii="Tahoma" w:hAnsi="Tahoma" w:cs="Tahoma"/>
        </w:rPr>
        <w:t xml:space="preserve">ponudnik </w:t>
      </w:r>
      <w:r w:rsidRPr="004605EA">
        <w:rPr>
          <w:rFonts w:ascii="Tahoma" w:eastAsia="Calibri" w:hAnsi="Tahoma" w:cs="Tahoma"/>
        </w:rPr>
        <w:t>nastopa s partnerjem ali podizvajalcem ali se sklicuje na uporabo zmogljivosti drugih subjektov.</w:t>
      </w:r>
    </w:p>
    <w:p w14:paraId="7CC8101B" w14:textId="77777777" w:rsidR="00870429" w:rsidRPr="004605EA" w:rsidRDefault="00870429" w:rsidP="00870429">
      <w:pPr>
        <w:keepNext/>
        <w:keepLines/>
        <w:tabs>
          <w:tab w:val="left" w:pos="142"/>
        </w:tabs>
        <w:jc w:val="both"/>
        <w:rPr>
          <w:rFonts w:ascii="Tahoma" w:hAnsi="Tahoma" w:cs="Tahoma"/>
        </w:rPr>
      </w:pPr>
      <w:r w:rsidRPr="004605EA">
        <w:rPr>
          <w:rFonts w:ascii="Tahoma" w:hAnsi="Tahoma" w:cs="Tahoma"/>
        </w:rPr>
        <w:lastRenderedPageBreak/>
        <w:t>Ponudniki in posamezni člani skupine ponudnikov v okviru skupne ponudbe ter podizvajalci, ki nimajo sedeža v Republiki Sloveniji, morajo posamezno sposobnost dokazovati v skladu z zahtevami naročnika iz razpisne dokumentacije, ki velja za vse ponudnike,</w:t>
      </w:r>
      <w:r>
        <w:rPr>
          <w:rFonts w:ascii="Tahoma" w:hAnsi="Tahoma" w:cs="Tahoma"/>
        </w:rPr>
        <w:t xml:space="preserve"> </w:t>
      </w:r>
      <w:r w:rsidRPr="004605EA">
        <w:rPr>
          <w:rFonts w:ascii="Tahoma" w:hAnsi="Tahoma" w:cs="Tahoma"/>
        </w:rPr>
        <w:t>ter v skladu z določili četrtega odstavka 77. člena ZJN-3 in ta dokazila priložiti k ponudbi.</w:t>
      </w:r>
    </w:p>
    <w:p w14:paraId="221EE00F" w14:textId="77777777" w:rsidR="00870429" w:rsidRPr="004605EA" w:rsidRDefault="00870429" w:rsidP="00870429">
      <w:pPr>
        <w:keepNext/>
        <w:keepLines/>
        <w:ind w:right="56"/>
        <w:jc w:val="both"/>
        <w:rPr>
          <w:rFonts w:ascii="Tahoma" w:hAnsi="Tahoma" w:cs="Tahoma"/>
        </w:rPr>
      </w:pPr>
    </w:p>
    <w:p w14:paraId="158669DB" w14:textId="77777777" w:rsidR="00870429" w:rsidRPr="004605EA" w:rsidRDefault="00870429" w:rsidP="00870429">
      <w:pPr>
        <w:keepNext/>
        <w:keepLines/>
        <w:jc w:val="both"/>
        <w:rPr>
          <w:rFonts w:ascii="Tahoma" w:hAnsi="Tahoma" w:cs="Tahoma"/>
          <w:b/>
        </w:rPr>
      </w:pPr>
      <w:r w:rsidRPr="004605EA">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097B832" w14:textId="77777777" w:rsidR="00870429" w:rsidRPr="004605EA" w:rsidRDefault="00870429" w:rsidP="00870429">
      <w:pPr>
        <w:keepNext/>
        <w:keepLines/>
        <w:autoSpaceDE w:val="0"/>
        <w:autoSpaceDN w:val="0"/>
        <w:adjustRightInd w:val="0"/>
        <w:jc w:val="both"/>
        <w:rPr>
          <w:rFonts w:ascii="Tahoma" w:hAnsi="Tahoma" w:cs="Tahoma"/>
        </w:rPr>
      </w:pPr>
    </w:p>
    <w:p w14:paraId="37823480" w14:textId="77777777" w:rsidR="00870429" w:rsidRPr="004605EA" w:rsidRDefault="00870429" w:rsidP="00870429">
      <w:pPr>
        <w:keepNext/>
        <w:keepLines/>
        <w:numPr>
          <w:ilvl w:val="1"/>
          <w:numId w:val="2"/>
        </w:numPr>
        <w:autoSpaceDE w:val="0"/>
        <w:autoSpaceDN w:val="0"/>
        <w:adjustRightInd w:val="0"/>
        <w:spacing w:line="276" w:lineRule="auto"/>
        <w:jc w:val="both"/>
        <w:rPr>
          <w:rFonts w:ascii="Tahoma" w:hAnsi="Tahoma" w:cs="Tahoma"/>
          <w:b/>
        </w:rPr>
      </w:pPr>
      <w:r w:rsidRPr="004605EA">
        <w:rPr>
          <w:rFonts w:ascii="Tahoma" w:hAnsi="Tahoma" w:cs="Tahoma"/>
          <w:b/>
        </w:rPr>
        <w:t>Skupna ponudba</w:t>
      </w:r>
    </w:p>
    <w:p w14:paraId="1924E047" w14:textId="77777777" w:rsidR="00870429" w:rsidRPr="004605EA" w:rsidRDefault="00870429" w:rsidP="00870429">
      <w:pPr>
        <w:keepNext/>
        <w:keepLines/>
        <w:autoSpaceDE w:val="0"/>
        <w:autoSpaceDN w:val="0"/>
        <w:adjustRightInd w:val="0"/>
        <w:jc w:val="both"/>
        <w:rPr>
          <w:rFonts w:ascii="Tahoma" w:hAnsi="Tahoma" w:cs="Tahoma"/>
        </w:rPr>
      </w:pPr>
    </w:p>
    <w:p w14:paraId="36BCCC1A" w14:textId="46995D21" w:rsidR="00870429" w:rsidRDefault="00870429" w:rsidP="00870429">
      <w:pPr>
        <w:keepNext/>
        <w:keepLines/>
        <w:jc w:val="both"/>
        <w:rPr>
          <w:rFonts w:ascii="Tahoma" w:hAnsi="Tahoma" w:cs="Tahoma"/>
        </w:rPr>
      </w:pPr>
      <w:r w:rsidRPr="004605EA">
        <w:rPr>
          <w:rFonts w:ascii="Tahoma" w:hAnsi="Tahoma" w:cs="Tahoma"/>
        </w:rPr>
        <w:t>Ponudbo lahko predloži skupina ponudnikov, ki mora predložiti pravni akt (</w:t>
      </w:r>
      <w:r w:rsidR="00F91BF8">
        <w:rPr>
          <w:rFonts w:ascii="Tahoma" w:hAnsi="Tahoma" w:cs="Tahoma"/>
        </w:rPr>
        <w:t>Priloga</w:t>
      </w:r>
      <w:r w:rsidRPr="004605EA">
        <w:rPr>
          <w:rFonts w:ascii="Tahoma" w:hAnsi="Tahoma" w:cs="Tahoma"/>
        </w:rPr>
        <w:t xml:space="preserve"> 1</w:t>
      </w:r>
      <w:r w:rsidR="00F91BF8">
        <w:rPr>
          <w:rFonts w:ascii="Tahoma" w:hAnsi="Tahoma" w:cs="Tahoma"/>
        </w:rPr>
        <w:t>/</w:t>
      </w:r>
      <w:r w:rsidRPr="004605EA">
        <w:rPr>
          <w:rFonts w:ascii="Tahoma" w:hAnsi="Tahoma" w:cs="Tahoma"/>
        </w:rPr>
        <w:t>1) o skupni izvedbi naročila, ki mora opredeliti:</w:t>
      </w:r>
    </w:p>
    <w:p w14:paraId="4513768E"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16B7FFE1"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2BE0097F"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4CD90DCD" w14:textId="77777777" w:rsidR="00E51D08" w:rsidRPr="00C8579C" w:rsidRDefault="00E51D08" w:rsidP="00E51D08">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3DF341F2" w14:textId="77777777" w:rsidR="00E51D08" w:rsidRPr="00C8579C" w:rsidRDefault="00E51D08" w:rsidP="00E51D08">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 xml:space="preserve">nosilca zavarovanja obveznosti iz naslova dobre izvedbe del, </w:t>
      </w:r>
    </w:p>
    <w:p w14:paraId="3835BDE7" w14:textId="77777777" w:rsidR="00E51D08" w:rsidRPr="00C8579C" w:rsidRDefault="00E51D08" w:rsidP="00E51D0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0C30A5C" w14:textId="77777777" w:rsidR="00E51D08" w:rsidRPr="00C8579C" w:rsidRDefault="00E51D08" w:rsidP="00E51D0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5710AD1" w14:textId="77777777" w:rsidR="00E51D08" w:rsidRPr="00C8579C" w:rsidRDefault="00E51D08" w:rsidP="00E51D08">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CB8D1E2" w14:textId="77777777" w:rsidR="00E51D08" w:rsidRPr="00C8579C" w:rsidRDefault="00E51D08" w:rsidP="00E51D08">
      <w:pPr>
        <w:pStyle w:val="tekst1"/>
        <w:keepNext/>
        <w:keepLines/>
        <w:tabs>
          <w:tab w:val="left" w:pos="180"/>
        </w:tabs>
        <w:spacing w:before="0" w:line="240" w:lineRule="auto"/>
        <w:ind w:left="720"/>
        <w:rPr>
          <w:rFonts w:ascii="Tahoma" w:hAnsi="Tahoma" w:cs="Tahoma"/>
          <w:sz w:val="20"/>
        </w:rPr>
      </w:pPr>
    </w:p>
    <w:p w14:paraId="611787EC" w14:textId="77777777" w:rsidR="00E51D08" w:rsidRPr="00C8579C" w:rsidRDefault="00E51D08" w:rsidP="00E51D08">
      <w:pPr>
        <w:pStyle w:val="tekst1"/>
        <w:keepNext/>
        <w:keepLines/>
        <w:tabs>
          <w:tab w:val="left" w:pos="180"/>
        </w:tabs>
        <w:spacing w:before="0" w:line="240" w:lineRule="auto"/>
        <w:rPr>
          <w:rFonts w:ascii="Tahoma" w:hAnsi="Tahoma" w:cs="Tahoma"/>
          <w:sz w:val="20"/>
        </w:rPr>
      </w:pPr>
      <w:r w:rsidRPr="00C8579C">
        <w:rPr>
          <w:rFonts w:ascii="Tahoma" w:hAnsi="Tahoma" w:cs="Tahoma"/>
          <w:sz w:val="20"/>
        </w:rPr>
        <w:t>V primeru skupne ponudbe, okvirni sporazum podpišejo vsi partnerji v skupni ponudbi. Vsak član skupine ponudnikov v okviru skupne ponudbe odgovarja naročniku neomejeno solidarno.</w:t>
      </w:r>
    </w:p>
    <w:p w14:paraId="5EC66018" w14:textId="77777777" w:rsidR="00E51D08" w:rsidRDefault="00E51D08" w:rsidP="00E51D08">
      <w:pPr>
        <w:keepNext/>
        <w:keepLines/>
        <w:jc w:val="both"/>
        <w:rPr>
          <w:rFonts w:ascii="Tahoma" w:hAnsi="Tahoma" w:cs="Tahoma"/>
        </w:rPr>
      </w:pPr>
    </w:p>
    <w:p w14:paraId="7B61601E" w14:textId="77777777" w:rsidR="00E51D08" w:rsidRPr="00B74E71" w:rsidRDefault="00E51D08" w:rsidP="00E51D08">
      <w:pPr>
        <w:keepNext/>
        <w:keepLines/>
        <w:jc w:val="both"/>
        <w:rPr>
          <w:rFonts w:ascii="Tahoma" w:hAnsi="Tahoma" w:cs="Tahoma"/>
          <w:b/>
        </w:rPr>
      </w:pPr>
      <w:r w:rsidRPr="003868ED">
        <w:rPr>
          <w:rFonts w:ascii="Tahoma" w:hAnsi="Tahoma" w:cs="Tahoma"/>
        </w:rPr>
        <w:t>V primeru skupne ponudbe mora glavni nosilec izvedbe pogodbenih obveznosti</w:t>
      </w:r>
      <w:r>
        <w:rPr>
          <w:rFonts w:ascii="Tahoma" w:hAnsi="Tahoma" w:cs="Tahoma"/>
        </w:rPr>
        <w:t>/obveznosti iz okvirnega sporazuma</w:t>
      </w:r>
      <w:r w:rsidRPr="003868ED">
        <w:rPr>
          <w:rFonts w:ascii="Tahoma" w:hAnsi="Tahoma" w:cs="Tahoma"/>
        </w:rPr>
        <w:t xml:space="preserve"> za vse partnerje v skupni ponudbi k ponudbi v razdelek »IZJAVA – ostali sodelujoči« priložiti</w:t>
      </w:r>
      <w:r>
        <w:rPr>
          <w:rFonts w:ascii="Tahoma" w:hAnsi="Tahoma" w:cs="Tahoma"/>
        </w:rPr>
        <w:t>:</w:t>
      </w:r>
      <w:r w:rsidRPr="003868ED">
        <w:rPr>
          <w:rFonts w:ascii="Tahoma" w:hAnsi="Tahoma" w:cs="Tahoma"/>
        </w:rPr>
        <w:t xml:space="preserve"> </w:t>
      </w:r>
      <w:r w:rsidRPr="0079174C">
        <w:rPr>
          <w:rFonts w:ascii="Tahoma" w:hAnsi="Tahoma" w:cs="Tahoma"/>
        </w:rPr>
        <w:t>Izpolnjen</w:t>
      </w:r>
      <w:r>
        <w:rPr>
          <w:rFonts w:ascii="Tahoma" w:hAnsi="Tahoma" w:cs="Tahoma"/>
        </w:rPr>
        <w:t>o in podpisano</w:t>
      </w:r>
      <w:r w:rsidRPr="0079174C">
        <w:rPr>
          <w:rFonts w:ascii="Tahoma" w:hAnsi="Tahoma" w:cs="Tahoma"/>
        </w:rPr>
        <w:t xml:space="preserve"> </w:t>
      </w:r>
      <w:r w:rsidRPr="00B74E71">
        <w:rPr>
          <w:rFonts w:ascii="Tahoma" w:hAnsi="Tahoma" w:cs="Tahoma"/>
          <w:b/>
        </w:rPr>
        <w:t>Priloga A</w:t>
      </w:r>
      <w:r w:rsidRPr="0079174C">
        <w:rPr>
          <w:rFonts w:ascii="Tahoma" w:hAnsi="Tahoma" w:cs="Tahoma"/>
        </w:rPr>
        <w:t xml:space="preserve"> – »UGOTAVLJANJE SPOSOBNOSTI« </w:t>
      </w:r>
      <w:r w:rsidRPr="003868ED">
        <w:rPr>
          <w:rFonts w:ascii="Tahoma" w:hAnsi="Tahoma" w:cs="Tahoma"/>
        </w:rPr>
        <w:t>v .</w:t>
      </w:r>
      <w:proofErr w:type="spellStart"/>
      <w:r w:rsidRPr="003868ED">
        <w:rPr>
          <w:rFonts w:ascii="Tahoma" w:hAnsi="Tahoma" w:cs="Tahoma"/>
        </w:rPr>
        <w:t>pdf</w:t>
      </w:r>
      <w:proofErr w:type="spellEnd"/>
      <w:r w:rsidRPr="003868ED">
        <w:rPr>
          <w:rFonts w:ascii="Tahoma" w:hAnsi="Tahoma" w:cs="Tahoma"/>
        </w:rPr>
        <w:t xml:space="preserve"> formatu, </w:t>
      </w:r>
      <w:r w:rsidRPr="00C1487F">
        <w:rPr>
          <w:rFonts w:ascii="Tahoma" w:hAnsi="Tahoma" w:cs="Tahoma"/>
          <w:bCs/>
        </w:rPr>
        <w:t>ter</w:t>
      </w:r>
      <w:r w:rsidRPr="003868ED">
        <w:rPr>
          <w:rFonts w:ascii="Tahoma" w:hAnsi="Tahoma" w:cs="Tahoma"/>
        </w:rPr>
        <w:t xml:space="preserve"> v razdelek »Druge priloge« </w:t>
      </w:r>
      <w:r w:rsidRPr="00C1487F">
        <w:rPr>
          <w:rFonts w:ascii="Tahoma" w:hAnsi="Tahoma" w:cs="Tahoma"/>
        </w:rPr>
        <w:t>v .</w:t>
      </w:r>
      <w:proofErr w:type="spellStart"/>
      <w:r w:rsidRPr="00C1487F">
        <w:rPr>
          <w:rFonts w:ascii="Tahoma" w:hAnsi="Tahoma" w:cs="Tahoma"/>
        </w:rPr>
        <w:t>pdf</w:t>
      </w:r>
      <w:proofErr w:type="spellEnd"/>
      <w:r w:rsidRPr="00C1487F">
        <w:rPr>
          <w:rFonts w:ascii="Tahoma" w:hAnsi="Tahoma" w:cs="Tahoma"/>
        </w:rPr>
        <w:t xml:space="preserve"> formatu izpolnjeno, podpisano in žigosano:</w:t>
      </w:r>
      <w:r w:rsidRPr="00B74E71">
        <w:rPr>
          <w:rFonts w:ascii="Tahoma" w:hAnsi="Tahoma" w:cs="Tahoma"/>
          <w:b/>
        </w:rPr>
        <w:t xml:space="preserve"> Prilogo 1, Prilogo 3/1 in Prilogo 3/2, za vse podizvajalce / subjekte</w:t>
      </w:r>
      <w:r>
        <w:rPr>
          <w:rFonts w:ascii="Tahoma" w:hAnsi="Tahoma" w:cs="Tahoma"/>
          <w:b/>
        </w:rPr>
        <w:t>,</w:t>
      </w:r>
      <w:r w:rsidRPr="00B74E71">
        <w:rPr>
          <w:rFonts w:ascii="Tahoma" w:hAnsi="Tahoma" w:cs="Tahoma"/>
          <w:b/>
        </w:rPr>
        <w:t xml:space="preserve"> kater</w:t>
      </w:r>
      <w:r>
        <w:rPr>
          <w:rFonts w:ascii="Tahoma" w:hAnsi="Tahoma" w:cs="Tahoma"/>
          <w:b/>
        </w:rPr>
        <w:t>ih</w:t>
      </w:r>
      <w:r w:rsidRPr="00B74E71">
        <w:rPr>
          <w:rFonts w:ascii="Tahoma" w:hAnsi="Tahoma" w:cs="Tahoma"/>
          <w:b/>
        </w:rPr>
        <w:t xml:space="preserve"> zmogljivosti uporablja ponudnik.</w:t>
      </w:r>
    </w:p>
    <w:p w14:paraId="40BC5082" w14:textId="77777777" w:rsidR="00E51D08" w:rsidRDefault="00E51D08" w:rsidP="00870429">
      <w:pPr>
        <w:keepNext/>
        <w:keepLines/>
        <w:jc w:val="both"/>
        <w:rPr>
          <w:rFonts w:ascii="Tahoma" w:hAnsi="Tahoma" w:cs="Tahoma"/>
        </w:rPr>
      </w:pPr>
    </w:p>
    <w:p w14:paraId="38472D77" w14:textId="778B7D7C" w:rsidR="00870429" w:rsidRPr="004605EA" w:rsidRDefault="00870429" w:rsidP="00870429">
      <w:pPr>
        <w:keepNext/>
        <w:keepLines/>
        <w:jc w:val="both"/>
        <w:rPr>
          <w:rFonts w:ascii="Tahoma" w:hAnsi="Tahoma" w:cs="Tahoma"/>
        </w:rPr>
      </w:pPr>
      <w:r w:rsidRPr="004605EA">
        <w:rPr>
          <w:rFonts w:ascii="Tahoma" w:hAnsi="Tahoma" w:cs="Tahoma"/>
        </w:rPr>
        <w:t xml:space="preserve">Priloga 3/1 </w:t>
      </w:r>
      <w:r w:rsidR="00E51D08">
        <w:rPr>
          <w:rFonts w:ascii="Tahoma" w:hAnsi="Tahoma" w:cs="Tahoma"/>
        </w:rPr>
        <w:t xml:space="preserve"> in Prilogo 3/2 </w:t>
      </w:r>
      <w:r w:rsidRPr="004605EA">
        <w:rPr>
          <w:rFonts w:ascii="Tahoma" w:hAnsi="Tahoma" w:cs="Tahoma"/>
        </w:rPr>
        <w:t>se izpolni za vsakega od sodelujočih subjektov v ponudbi ločeno.</w:t>
      </w:r>
    </w:p>
    <w:p w14:paraId="1DA7FBA2" w14:textId="77777777" w:rsidR="00870429" w:rsidRPr="004605EA" w:rsidRDefault="00870429" w:rsidP="00870429">
      <w:pPr>
        <w:keepNext/>
        <w:keepLines/>
        <w:autoSpaceDE w:val="0"/>
        <w:autoSpaceDN w:val="0"/>
        <w:adjustRightInd w:val="0"/>
        <w:jc w:val="both"/>
        <w:rPr>
          <w:rFonts w:ascii="Tahoma" w:hAnsi="Tahoma" w:cs="Tahoma"/>
        </w:rPr>
      </w:pPr>
    </w:p>
    <w:p w14:paraId="506D41AE" w14:textId="77777777" w:rsidR="00870429" w:rsidRPr="004605EA" w:rsidRDefault="00870429" w:rsidP="00870429">
      <w:pPr>
        <w:keepNext/>
        <w:keepLines/>
        <w:numPr>
          <w:ilvl w:val="1"/>
          <w:numId w:val="2"/>
        </w:numPr>
        <w:autoSpaceDE w:val="0"/>
        <w:autoSpaceDN w:val="0"/>
        <w:adjustRightInd w:val="0"/>
        <w:spacing w:line="276" w:lineRule="auto"/>
        <w:jc w:val="both"/>
        <w:rPr>
          <w:rFonts w:ascii="Tahoma" w:hAnsi="Tahoma" w:cs="Tahoma"/>
          <w:b/>
        </w:rPr>
      </w:pPr>
      <w:r w:rsidRPr="004605EA">
        <w:rPr>
          <w:rFonts w:ascii="Tahoma" w:hAnsi="Tahoma" w:cs="Tahoma"/>
          <w:b/>
        </w:rPr>
        <w:t>Ponudba s podizvajalci</w:t>
      </w:r>
    </w:p>
    <w:p w14:paraId="0A7D8329" w14:textId="77777777" w:rsidR="00870429" w:rsidRPr="004605EA" w:rsidRDefault="00870429" w:rsidP="00870429">
      <w:pPr>
        <w:keepNext/>
        <w:keepLines/>
        <w:autoSpaceDE w:val="0"/>
        <w:autoSpaceDN w:val="0"/>
        <w:adjustRightInd w:val="0"/>
        <w:jc w:val="both"/>
        <w:rPr>
          <w:rFonts w:ascii="Tahoma" w:hAnsi="Tahoma" w:cs="Tahoma"/>
        </w:rPr>
      </w:pPr>
    </w:p>
    <w:p w14:paraId="2F6FCD51" w14:textId="77777777" w:rsidR="00E51D08" w:rsidRDefault="00E51D08" w:rsidP="00E51D08">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Če bo ponudnik izvajal javno naročilo s podizva</w:t>
      </w:r>
      <w:r>
        <w:rPr>
          <w:rFonts w:ascii="Tahoma" w:hAnsi="Tahoma" w:cs="Tahoma"/>
        </w:rPr>
        <w:t xml:space="preserve">jalci, mora v </w:t>
      </w:r>
      <w:bookmarkStart w:id="7" w:name="_Hlk233709607"/>
      <w:r>
        <w:rPr>
          <w:rFonts w:ascii="Tahoma" w:hAnsi="Tahoma" w:cs="Tahoma"/>
        </w:rPr>
        <w:t>ponudbi priložiti (izpolnjeno, podpisano in žigosano):</w:t>
      </w:r>
    </w:p>
    <w:p w14:paraId="6F247058" w14:textId="77777777" w:rsidR="00E51D08" w:rsidRPr="00C8579C" w:rsidRDefault="00E51D08" w:rsidP="00E51D08">
      <w:pPr>
        <w:keepNext/>
        <w:keepLines/>
        <w:jc w:val="both"/>
        <w:rPr>
          <w:rFonts w:ascii="Tahoma" w:hAnsi="Tahoma" w:cs="Tahoma"/>
        </w:rPr>
      </w:pPr>
    </w:p>
    <w:p w14:paraId="63F6CA97" w14:textId="1FBB9FA0" w:rsidR="00E51D08" w:rsidRDefault="00E51D08" w:rsidP="00E51D08">
      <w:pPr>
        <w:pStyle w:val="Odstavekseznama"/>
        <w:keepNext/>
        <w:keepLines/>
        <w:numPr>
          <w:ilvl w:val="0"/>
          <w:numId w:val="12"/>
        </w:numPr>
        <w:jc w:val="both"/>
        <w:rPr>
          <w:rFonts w:ascii="Tahoma" w:hAnsi="Tahoma" w:cs="Tahoma"/>
        </w:rPr>
      </w:pPr>
      <w:r>
        <w:rPr>
          <w:rFonts w:ascii="Tahoma" w:hAnsi="Tahoma" w:cs="Tahoma"/>
        </w:rPr>
        <w:t>Prilogo A - UGOTAVLJANJE SPOSOBNOSTI,</w:t>
      </w:r>
    </w:p>
    <w:p w14:paraId="652D72D1" w14:textId="36F42F4B" w:rsidR="00C1487F" w:rsidRDefault="00C1487F" w:rsidP="00C1487F">
      <w:pPr>
        <w:keepNext/>
        <w:keepLines/>
        <w:numPr>
          <w:ilvl w:val="0"/>
          <w:numId w:val="12"/>
        </w:numPr>
        <w:jc w:val="both"/>
        <w:rPr>
          <w:rFonts w:ascii="Tahoma" w:hAnsi="Tahoma" w:cs="Tahoma"/>
        </w:rPr>
      </w:pPr>
      <w:bookmarkStart w:id="8" w:name="_Hlk233709272"/>
      <w:r>
        <w:rPr>
          <w:rFonts w:ascii="Tahoma" w:hAnsi="Tahoma" w:cs="Tahoma"/>
        </w:rPr>
        <w:t>Priloga 3/1</w:t>
      </w:r>
      <w:r w:rsidRPr="004C7856">
        <w:rPr>
          <w:rFonts w:ascii="Tahoma" w:hAnsi="Tahoma" w:cs="Tahoma"/>
        </w:rPr>
        <w:t xml:space="preserve"> IZJAVA O UDELEŽBI FIZIČNIH IN PRAVNIH OSEB V LAS</w:t>
      </w:r>
      <w:r>
        <w:rPr>
          <w:rFonts w:ascii="Tahoma" w:hAnsi="Tahoma" w:cs="Tahoma"/>
        </w:rPr>
        <w:t>TNIŠTVU GOSPODARSKEGA SUBJEKTA</w:t>
      </w:r>
      <w:bookmarkEnd w:id="8"/>
      <w:r w:rsidRPr="00BC4D32">
        <w:rPr>
          <w:rFonts w:ascii="Tahoma" w:hAnsi="Tahoma" w:cs="Tahoma"/>
        </w:rPr>
        <w:t>,</w:t>
      </w:r>
    </w:p>
    <w:p w14:paraId="1B9AB72F" w14:textId="1A76E554" w:rsidR="00C1487F" w:rsidRPr="001D70DA" w:rsidRDefault="00C1487F" w:rsidP="00C1487F">
      <w:pPr>
        <w:keepNext/>
        <w:keepLines/>
        <w:numPr>
          <w:ilvl w:val="0"/>
          <w:numId w:val="12"/>
        </w:numPr>
        <w:jc w:val="both"/>
        <w:rPr>
          <w:rFonts w:ascii="Tahoma" w:hAnsi="Tahoma" w:cs="Tahoma"/>
        </w:rPr>
      </w:pPr>
      <w:r>
        <w:rPr>
          <w:rFonts w:ascii="Tahoma" w:hAnsi="Tahoma" w:cs="Tahoma"/>
        </w:rPr>
        <w:t>Prilogo 3/2</w:t>
      </w:r>
      <w:r w:rsidRPr="00223353">
        <w:rPr>
          <w:rFonts w:ascii="Tahoma" w:hAnsi="Tahoma" w:cs="Tahoma"/>
        </w:rPr>
        <w:t xml:space="preserve"> </w:t>
      </w:r>
      <w:r w:rsidRPr="001D70DA">
        <w:rPr>
          <w:rFonts w:ascii="Tahoma" w:hAnsi="Tahoma" w:cs="Tahoma"/>
        </w:rPr>
        <w:t xml:space="preserve">POOBLASTILO ZA PRIDOBITEV DOKAZILA IZ URADNIH EVIDENCE </w:t>
      </w:r>
      <w:r w:rsidRPr="00223353">
        <w:rPr>
          <w:rFonts w:ascii="Tahoma" w:hAnsi="Tahoma" w:cs="Tahoma"/>
        </w:rPr>
        <w:t>– Fizične osebe</w:t>
      </w:r>
      <w:r>
        <w:rPr>
          <w:rFonts w:ascii="Tahoma" w:hAnsi="Tahoma" w:cs="Tahoma"/>
        </w:rPr>
        <w:t>,</w:t>
      </w:r>
    </w:p>
    <w:p w14:paraId="0DC6EEFB" w14:textId="744267F8" w:rsidR="00E51D08" w:rsidRPr="00176EF2" w:rsidRDefault="00E51D08" w:rsidP="00E51D08">
      <w:pPr>
        <w:pStyle w:val="Odstavekseznama"/>
        <w:keepNext/>
        <w:keepLines/>
        <w:numPr>
          <w:ilvl w:val="0"/>
          <w:numId w:val="12"/>
        </w:numPr>
        <w:jc w:val="both"/>
        <w:rPr>
          <w:rFonts w:ascii="Tahoma" w:hAnsi="Tahoma" w:cs="Tahoma"/>
        </w:rPr>
      </w:pPr>
      <w:r>
        <w:rPr>
          <w:rFonts w:ascii="Tahoma" w:hAnsi="Tahoma" w:cs="Tahoma"/>
        </w:rPr>
        <w:t>Prilogo 4/1 UDELEŽBA PODIZVAJALCA,</w:t>
      </w:r>
    </w:p>
    <w:bookmarkEnd w:id="7"/>
    <w:p w14:paraId="23CACAC8" w14:textId="44BE2CFD" w:rsidR="00E51D08" w:rsidRPr="00223353" w:rsidRDefault="00E51D08" w:rsidP="00E51D08">
      <w:pPr>
        <w:keepNext/>
        <w:keepLines/>
        <w:numPr>
          <w:ilvl w:val="0"/>
          <w:numId w:val="12"/>
        </w:numPr>
        <w:jc w:val="both"/>
        <w:rPr>
          <w:rFonts w:ascii="Tahoma" w:hAnsi="Tahoma" w:cs="Tahoma"/>
        </w:rPr>
      </w:pPr>
      <w:r>
        <w:rPr>
          <w:rFonts w:ascii="Tahoma" w:hAnsi="Tahoma" w:cs="Tahoma"/>
        </w:rPr>
        <w:t>Prilogo 4/2</w:t>
      </w:r>
      <w:r w:rsidRPr="00223353">
        <w:rPr>
          <w:rFonts w:ascii="Tahoma" w:hAnsi="Tahoma" w:cs="Tahoma"/>
        </w:rPr>
        <w:t xml:space="preserve"> </w:t>
      </w:r>
      <w:r>
        <w:rPr>
          <w:rFonts w:ascii="Tahoma" w:hAnsi="Tahoma" w:cs="Tahoma"/>
        </w:rPr>
        <w:t>SOGLASJE PODIZVAJALCA</w:t>
      </w:r>
      <w:r w:rsidRPr="00223353">
        <w:rPr>
          <w:rFonts w:ascii="Tahoma" w:hAnsi="Tahoma" w:cs="Tahoma"/>
        </w:rPr>
        <w:t xml:space="preserve"> ZA NEPOSREDN</w:t>
      </w:r>
      <w:r>
        <w:rPr>
          <w:rFonts w:ascii="Tahoma" w:hAnsi="Tahoma" w:cs="Tahoma"/>
        </w:rPr>
        <w:t>A</w:t>
      </w:r>
      <w:r w:rsidRPr="00223353">
        <w:rPr>
          <w:rFonts w:ascii="Tahoma" w:hAnsi="Tahoma" w:cs="Tahoma"/>
        </w:rPr>
        <w:t xml:space="preserve"> PLAČIL</w:t>
      </w:r>
      <w:r>
        <w:rPr>
          <w:rFonts w:ascii="Tahoma" w:hAnsi="Tahoma" w:cs="Tahoma"/>
        </w:rPr>
        <w:t>A</w:t>
      </w:r>
      <w:r w:rsidRPr="00223353">
        <w:rPr>
          <w:rFonts w:ascii="Tahoma" w:hAnsi="Tahoma" w:cs="Tahoma"/>
        </w:rPr>
        <w:t xml:space="preserve">, če podizvajalec </w:t>
      </w:r>
      <w:r>
        <w:rPr>
          <w:rFonts w:ascii="Tahoma" w:hAnsi="Tahoma" w:cs="Tahoma"/>
        </w:rPr>
        <w:t>neposredna plačila</w:t>
      </w:r>
      <w:r w:rsidRPr="00223353">
        <w:rPr>
          <w:rFonts w:ascii="Tahoma" w:hAnsi="Tahoma" w:cs="Tahoma"/>
        </w:rPr>
        <w:t xml:space="preserve"> zahteva,</w:t>
      </w:r>
    </w:p>
    <w:p w14:paraId="5307600D" w14:textId="77777777" w:rsidR="00E51D08" w:rsidRDefault="00E51D08" w:rsidP="00E51D08">
      <w:pPr>
        <w:pStyle w:val="Odstavekseznama"/>
        <w:keepNext/>
        <w:keepLines/>
        <w:numPr>
          <w:ilvl w:val="0"/>
          <w:numId w:val="12"/>
        </w:numPr>
        <w:jc w:val="both"/>
        <w:rPr>
          <w:rFonts w:ascii="Tahoma" w:hAnsi="Tahoma" w:cs="Tahoma"/>
        </w:rPr>
      </w:pPr>
      <w:r w:rsidRPr="00C73DA4">
        <w:rPr>
          <w:rFonts w:ascii="Tahoma" w:eastAsia="Calibri" w:hAnsi="Tahoma" w:cs="Tahoma"/>
        </w:rPr>
        <w:t xml:space="preserve">ter </w:t>
      </w:r>
      <w:r>
        <w:rPr>
          <w:rFonts w:ascii="Tahoma" w:eastAsia="Calibri" w:hAnsi="Tahoma" w:cs="Tahoma"/>
        </w:rPr>
        <w:t>ostala</w:t>
      </w:r>
      <w:r w:rsidRPr="00C73DA4">
        <w:rPr>
          <w:rFonts w:ascii="Tahoma" w:eastAsia="Calibri" w:hAnsi="Tahoma" w:cs="Tahoma"/>
        </w:rPr>
        <w:t xml:space="preserve"> dokazil</w:t>
      </w:r>
      <w:r>
        <w:rPr>
          <w:rFonts w:ascii="Tahoma" w:eastAsia="Calibri" w:hAnsi="Tahoma" w:cs="Tahoma"/>
        </w:rPr>
        <w:t>a</w:t>
      </w:r>
      <w:r w:rsidRPr="00C73DA4">
        <w:rPr>
          <w:rFonts w:ascii="Tahoma" w:eastAsia="Calibri" w:hAnsi="Tahoma" w:cs="Tahoma"/>
        </w:rPr>
        <w:t>, v kolikor/kot to izhaja iz posameznih točk v nada</w:t>
      </w:r>
      <w:r>
        <w:rPr>
          <w:rFonts w:ascii="Tahoma" w:eastAsia="Calibri" w:hAnsi="Tahoma" w:cs="Tahoma"/>
        </w:rPr>
        <w:t>ljevanju razpisne dokumentacije</w:t>
      </w:r>
      <w:r>
        <w:rPr>
          <w:rFonts w:ascii="Tahoma" w:hAnsi="Tahoma" w:cs="Tahoma"/>
        </w:rPr>
        <w:t>.</w:t>
      </w:r>
    </w:p>
    <w:p w14:paraId="5CFCC2F7" w14:textId="77777777" w:rsidR="00E51D08" w:rsidRPr="00C8579C" w:rsidRDefault="00E51D08" w:rsidP="00E51D08">
      <w:pPr>
        <w:pStyle w:val="Odstavekseznama"/>
        <w:keepNext/>
        <w:keepLines/>
        <w:ind w:left="720"/>
        <w:jc w:val="both"/>
        <w:rPr>
          <w:rFonts w:ascii="Tahoma" w:hAnsi="Tahoma" w:cs="Tahoma"/>
        </w:rPr>
      </w:pPr>
    </w:p>
    <w:p w14:paraId="67D05B50" w14:textId="77777777" w:rsidR="00E51D08" w:rsidRPr="00C8579C" w:rsidRDefault="00E51D08" w:rsidP="00E51D08">
      <w:pPr>
        <w:keepNext/>
        <w:keepLines/>
        <w:jc w:val="both"/>
        <w:rPr>
          <w:rFonts w:ascii="Tahoma" w:hAnsi="Tahoma" w:cs="Tahoma"/>
        </w:rPr>
      </w:pPr>
      <w:r w:rsidRPr="00C8579C">
        <w:rPr>
          <w:rFonts w:ascii="Tahoma" w:hAnsi="Tahoma" w:cs="Tahoma"/>
        </w:rPr>
        <w:t xml:space="preserve">Naročnik bo zavrnil vsakega podizvajalca, če zanj obstajajo razlogi za izključitev iz tč. 3.1. razpisne dokumentacije. </w:t>
      </w:r>
    </w:p>
    <w:p w14:paraId="3F4C073F" w14:textId="77777777" w:rsidR="00E51D08" w:rsidRPr="00C8579C" w:rsidRDefault="00E51D08" w:rsidP="00E51D08">
      <w:pPr>
        <w:keepNext/>
        <w:keepLines/>
        <w:jc w:val="both"/>
        <w:rPr>
          <w:rFonts w:ascii="Tahoma" w:hAnsi="Tahoma" w:cs="Tahoma"/>
        </w:rPr>
      </w:pPr>
    </w:p>
    <w:p w14:paraId="62BEC70A" w14:textId="77777777" w:rsidR="00E51D08" w:rsidRPr="00C8579C" w:rsidRDefault="00E51D08" w:rsidP="00E51D08">
      <w:pPr>
        <w:keepNext/>
        <w:keepLines/>
        <w:jc w:val="both"/>
        <w:rPr>
          <w:rFonts w:ascii="Tahoma" w:hAnsi="Tahoma" w:cs="Tahoma"/>
          <w:i/>
        </w:rPr>
      </w:pPr>
      <w:r w:rsidRPr="00C8579C">
        <w:rPr>
          <w:rFonts w:ascii="Tahoma" w:hAnsi="Tahoma" w:cs="Tahoma"/>
          <w:i/>
        </w:rPr>
        <w:t>V kolikor ponudnik oddaja ponudbo brez podizvajalca/podizvajalcev, mu ni potrebno izpolniti/priložiti prilog, ki se nanašajo na podizvajalce.</w:t>
      </w:r>
    </w:p>
    <w:p w14:paraId="6B519B57" w14:textId="77777777" w:rsidR="00E51D08" w:rsidRPr="00C8579C" w:rsidRDefault="00E51D08" w:rsidP="00E51D08">
      <w:pPr>
        <w:keepNext/>
        <w:keepLines/>
        <w:jc w:val="both"/>
        <w:rPr>
          <w:rFonts w:ascii="Tahoma" w:hAnsi="Tahoma" w:cs="Tahoma"/>
        </w:rPr>
      </w:pPr>
      <w:r w:rsidRPr="00C8579C">
        <w:rPr>
          <w:rFonts w:ascii="Tahoma" w:hAnsi="Tahoma" w:cs="Tahoma"/>
        </w:rPr>
        <w:lastRenderedPageBreak/>
        <w:t>Ponudnik, kateremu bo javno naročilo oddano, bo v razmerju do naročnika v celoti odgovarjal za izvedbo prejetega naročila, ne glede na število podizvajalcev.</w:t>
      </w:r>
    </w:p>
    <w:p w14:paraId="34C1507E" w14:textId="77777777" w:rsidR="00E51D08" w:rsidRPr="00C8579C" w:rsidRDefault="00E51D08" w:rsidP="00E51D08">
      <w:pPr>
        <w:keepNext/>
        <w:keepLines/>
        <w:jc w:val="both"/>
        <w:rPr>
          <w:rFonts w:ascii="Tahoma" w:hAnsi="Tahoma" w:cs="Tahoma"/>
        </w:rPr>
      </w:pPr>
    </w:p>
    <w:p w14:paraId="7739BD39" w14:textId="77777777" w:rsidR="00E51D08" w:rsidRPr="00C8579C" w:rsidRDefault="00E51D08" w:rsidP="00E51D08">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Pr>
          <w:rFonts w:ascii="Tahoma" w:hAnsi="Tahoma" w:cs="Tahoma"/>
          <w:kern w:val="16"/>
        </w:rPr>
        <w:t>ne ravna v skladu s 94. členom</w:t>
      </w:r>
      <w:r w:rsidRPr="00C8579C">
        <w:rPr>
          <w:rFonts w:ascii="Tahoma" w:hAnsi="Tahoma" w:cs="Tahoma"/>
          <w:kern w:val="16"/>
        </w:rPr>
        <w:t xml:space="preserve"> ZJN-3, bo naročnik Državni revizijski komisiji podal predlog za uvedbo postopka o prekršku iz 2. točke prvega odstavka 112. člena ZJN-3.</w:t>
      </w:r>
    </w:p>
    <w:p w14:paraId="7D1D3089" w14:textId="77777777" w:rsidR="00E51D08" w:rsidRPr="00C8579C" w:rsidRDefault="00E51D08" w:rsidP="00E51D08">
      <w:pPr>
        <w:keepNext/>
        <w:keepLines/>
        <w:numPr>
          <w:ilvl w:val="12"/>
          <w:numId w:val="0"/>
        </w:numPr>
        <w:jc w:val="both"/>
        <w:rPr>
          <w:rFonts w:ascii="Tahoma" w:eastAsia="Calibri" w:hAnsi="Tahoma" w:cs="Tahoma"/>
        </w:rPr>
      </w:pPr>
      <w:r w:rsidRPr="00C8579C">
        <w:rPr>
          <w:rFonts w:ascii="Tahoma" w:hAnsi="Tahoma" w:cs="Tahoma"/>
          <w:kern w:val="16"/>
        </w:rPr>
        <w:t xml:space="preserve"> </w:t>
      </w:r>
    </w:p>
    <w:p w14:paraId="63DBE949" w14:textId="77777777" w:rsidR="00E51D08" w:rsidRPr="00C8579C" w:rsidRDefault="00E51D08" w:rsidP="00E51D08">
      <w:pPr>
        <w:keepNext/>
        <w:keepLines/>
        <w:jc w:val="both"/>
        <w:rPr>
          <w:rFonts w:ascii="Tahoma" w:hAnsi="Tahoma" w:cs="Tahoma"/>
          <w:i/>
        </w:rPr>
      </w:pPr>
      <w:r w:rsidRPr="00C8579C">
        <w:rPr>
          <w:rFonts w:ascii="Tahoma" w:hAnsi="Tahoma" w:cs="Tahoma"/>
        </w:rPr>
        <w:t>Naročnik lahko od ponudnika, kateremu se je odločil oddati javno naročilo</w:t>
      </w:r>
      <w:r>
        <w:rPr>
          <w:rFonts w:ascii="Tahoma" w:hAnsi="Tahoma" w:cs="Tahoma"/>
        </w:rPr>
        <w:t>,</w:t>
      </w:r>
      <w:r w:rsidRPr="00C8579C">
        <w:rPr>
          <w:rFonts w:ascii="Tahoma" w:hAnsi="Tahoma" w:cs="Tahoma"/>
        </w:rPr>
        <w:t xml:space="preserve"> zahteva predložitev </w:t>
      </w:r>
      <w:proofErr w:type="spellStart"/>
      <w:r w:rsidRPr="00C8579C">
        <w:rPr>
          <w:rFonts w:ascii="Tahoma" w:hAnsi="Tahoma" w:cs="Tahoma"/>
        </w:rPr>
        <w:t>podizvajalske</w:t>
      </w:r>
      <w:proofErr w:type="spellEnd"/>
      <w:r w:rsidRPr="00C8579C">
        <w:rPr>
          <w:rFonts w:ascii="Tahoma" w:hAnsi="Tahoma" w:cs="Tahoma"/>
        </w:rPr>
        <w:t xml:space="preserve"> pogodbe, v kateri morajo biti opredeljeni poln naziv in naslov podizvajalca (vključno z matično številko, davčno številko in transakcijskim računom)</w:t>
      </w:r>
      <w:r>
        <w:rPr>
          <w:rFonts w:ascii="Tahoma" w:hAnsi="Tahoma" w:cs="Tahoma"/>
        </w:rPr>
        <w:t xml:space="preserve"> ter</w:t>
      </w:r>
      <w:r w:rsidRPr="00C8579C">
        <w:rPr>
          <w:rFonts w:ascii="Tahoma" w:hAnsi="Tahoma" w:cs="Tahoma"/>
        </w:rPr>
        <w:t xml:space="preserve"> vsak del javnega naročila (storitev/gradnja/blago), ki se oddaja v </w:t>
      </w:r>
      <w:proofErr w:type="spellStart"/>
      <w:r w:rsidRPr="00C8579C">
        <w:rPr>
          <w:rFonts w:ascii="Tahoma" w:hAnsi="Tahoma" w:cs="Tahoma"/>
        </w:rPr>
        <w:t>podizvajanje</w:t>
      </w:r>
      <w:proofErr w:type="spellEnd"/>
      <w:r w:rsidRPr="00C8579C">
        <w:rPr>
          <w:rFonts w:ascii="Tahoma" w:hAnsi="Tahoma" w:cs="Tahoma"/>
        </w:rPr>
        <w:t>.</w:t>
      </w:r>
    </w:p>
    <w:p w14:paraId="389E5C99" w14:textId="77777777" w:rsidR="00870429" w:rsidRPr="004605EA" w:rsidRDefault="00870429" w:rsidP="00870429">
      <w:pPr>
        <w:keepNext/>
        <w:keepLines/>
        <w:jc w:val="both"/>
        <w:rPr>
          <w:rFonts w:ascii="Tahoma" w:hAnsi="Tahoma" w:cs="Tahoma"/>
          <w:i/>
          <w:sz w:val="19"/>
          <w:szCs w:val="19"/>
        </w:rPr>
      </w:pPr>
    </w:p>
    <w:p w14:paraId="2E533D3D" w14:textId="77777777" w:rsidR="00870429" w:rsidRPr="002A1323" w:rsidRDefault="00870429" w:rsidP="00870429">
      <w:pPr>
        <w:keepNext/>
        <w:keepLines/>
        <w:jc w:val="both"/>
        <w:rPr>
          <w:rFonts w:ascii="Tahoma" w:hAnsi="Tahoma" w:cs="Tahoma"/>
          <w:i/>
          <w:sz w:val="19"/>
          <w:szCs w:val="19"/>
        </w:rPr>
      </w:pPr>
      <w:r w:rsidRPr="004605EA">
        <w:rPr>
          <w:rFonts w:ascii="Tahoma" w:hAnsi="Tahoma" w:cs="Tahoma"/>
          <w:i/>
          <w:sz w:val="19"/>
          <w:szCs w:val="19"/>
        </w:rPr>
        <w:t>V kolikor ponudnik ne oddaja ponudbe z nobenim podizvajalcem, mu ni potrebno upoštevati določil oz. izpolniti/priložiti prilog, ki se nanašajo na podizvajalce.</w:t>
      </w:r>
    </w:p>
    <w:p w14:paraId="4A6116F7" w14:textId="77777777" w:rsidR="00870429" w:rsidRPr="002A1323" w:rsidRDefault="00870429" w:rsidP="00870429">
      <w:pPr>
        <w:keepNext/>
        <w:keepLines/>
        <w:autoSpaceDE w:val="0"/>
        <w:autoSpaceDN w:val="0"/>
        <w:adjustRightInd w:val="0"/>
        <w:jc w:val="both"/>
        <w:rPr>
          <w:rFonts w:ascii="Tahoma" w:hAnsi="Tahoma" w:cs="Tahoma"/>
        </w:rPr>
      </w:pPr>
    </w:p>
    <w:p w14:paraId="09BAD85A" w14:textId="77777777" w:rsidR="00870429" w:rsidRPr="002869DE" w:rsidRDefault="00870429" w:rsidP="00870429">
      <w:pPr>
        <w:keepNext/>
        <w:keepLines/>
        <w:numPr>
          <w:ilvl w:val="1"/>
          <w:numId w:val="2"/>
        </w:numPr>
        <w:spacing w:line="276" w:lineRule="auto"/>
        <w:jc w:val="both"/>
        <w:rPr>
          <w:rFonts w:ascii="Tahoma" w:hAnsi="Tahoma" w:cs="Tahoma"/>
          <w:b/>
        </w:rPr>
      </w:pPr>
      <w:r w:rsidRPr="002869DE">
        <w:rPr>
          <w:rFonts w:ascii="Tahoma" w:hAnsi="Tahoma" w:cs="Tahoma"/>
          <w:b/>
        </w:rPr>
        <w:t>Uporaba zmogljivosti drugih subjektov</w:t>
      </w:r>
    </w:p>
    <w:p w14:paraId="600AA745" w14:textId="77777777" w:rsidR="00870429" w:rsidRPr="004605EA" w:rsidRDefault="00870429" w:rsidP="00870429">
      <w:pPr>
        <w:keepNext/>
        <w:keepLines/>
        <w:autoSpaceDE w:val="0"/>
        <w:autoSpaceDN w:val="0"/>
        <w:adjustRightInd w:val="0"/>
        <w:jc w:val="both"/>
        <w:rPr>
          <w:rFonts w:ascii="Tahoma" w:hAnsi="Tahoma" w:cs="Tahoma"/>
          <w:sz w:val="18"/>
          <w:highlight w:val="lightGray"/>
        </w:rPr>
      </w:pPr>
    </w:p>
    <w:p w14:paraId="13BFF336" w14:textId="77777777" w:rsidR="00870429" w:rsidRPr="005127CF" w:rsidRDefault="00870429" w:rsidP="00870429">
      <w:pPr>
        <w:keepNext/>
        <w:keepLines/>
        <w:jc w:val="both"/>
        <w:rPr>
          <w:rFonts w:ascii="Tahoma" w:hAnsi="Tahoma" w:cs="Tahoma"/>
          <w:u w:val="single"/>
        </w:rPr>
      </w:pPr>
      <w:r w:rsidRPr="00FE447E">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obstajati razlogi za izključitev, ter morajo izpolnjevati tudi vse ostale pogoje in zahteve iz razpisne dokumentacije in ZJN-3, ki se nanašajo na subjekte, katerih zmogljivosti namerava ponudnik uporabit</w:t>
      </w:r>
      <w:r w:rsidRPr="005127CF">
        <w:rPr>
          <w:rFonts w:ascii="Tahoma" w:hAnsi="Tahoma" w:cs="Tahoma"/>
        </w:rPr>
        <w:t xml:space="preserve">i. </w:t>
      </w:r>
      <w:r w:rsidRPr="005127CF">
        <w:rPr>
          <w:rFonts w:ascii="Tahoma" w:hAnsi="Tahoma" w:cs="Tahoma"/>
          <w:kern w:val="16"/>
        </w:rPr>
        <w:t>Ponudnik mora za vse navedene subjekte, katerih zmogljivosti namerava uporabiti, predložiti izpolnjene in podpisane zahtevane obrazce oz. zahtevano dokumentacijo iz razpisne dokumentacije.</w:t>
      </w:r>
    </w:p>
    <w:p w14:paraId="45E21CBC" w14:textId="77777777" w:rsidR="00870429" w:rsidRPr="001B3503" w:rsidRDefault="00870429" w:rsidP="00870429">
      <w:pPr>
        <w:keepNext/>
        <w:keepLines/>
        <w:jc w:val="both"/>
        <w:rPr>
          <w:rFonts w:ascii="Tahoma" w:hAnsi="Tahoma" w:cs="Tahoma"/>
          <w:sz w:val="18"/>
        </w:rPr>
      </w:pPr>
    </w:p>
    <w:p w14:paraId="0E752208" w14:textId="77777777" w:rsidR="00870429" w:rsidRPr="001B3503" w:rsidRDefault="00870429" w:rsidP="00870429">
      <w:pPr>
        <w:keepNext/>
        <w:keepLines/>
        <w:autoSpaceDE w:val="0"/>
        <w:autoSpaceDN w:val="0"/>
        <w:adjustRightInd w:val="0"/>
        <w:jc w:val="both"/>
        <w:rPr>
          <w:rFonts w:ascii="Tahoma" w:hAnsi="Tahoma" w:cs="Tahoma"/>
        </w:rPr>
      </w:pPr>
      <w:r w:rsidRPr="001B3503">
        <w:rPr>
          <w:rFonts w:ascii="Tahoma" w:hAnsi="Tahoma" w:cs="Tahoma"/>
        </w:rPr>
        <w:t xml:space="preserve">O uporabi zmogljivosti drugih subjektov govorimo, ko drugi subjekt </w:t>
      </w:r>
      <w:r w:rsidRPr="001B3503">
        <w:rPr>
          <w:rFonts w:ascii="Tahoma" w:hAnsi="Tahoma" w:cs="Tahoma"/>
          <w:u w:val="single"/>
        </w:rPr>
        <w:t>ni neposredno udeležen pri sami izvedbi naročila</w:t>
      </w:r>
      <w:r w:rsidRPr="001B3503">
        <w:rPr>
          <w:rFonts w:ascii="Tahoma" w:hAnsi="Tahoma" w:cs="Tahoma"/>
        </w:rPr>
        <w:t xml:space="preserve">, temveč ponudniku le npr. posodi določeno opremo, tehnična sredstva, mehanizacijo itd.. Če bo drugi subjekt z zmogljivostmi, s katerimi razpolaga in na katere se sklicuje ponudnik, </w:t>
      </w:r>
      <w:r w:rsidRPr="001B3503">
        <w:rPr>
          <w:rFonts w:ascii="Tahoma" w:hAnsi="Tahoma" w:cs="Tahoma"/>
          <w:u w:val="single"/>
        </w:rPr>
        <w:t>neposredno sam izvedel del predmeta javnega naročila</w:t>
      </w:r>
      <w:r w:rsidRPr="001B3503">
        <w:rPr>
          <w:rFonts w:ascii="Tahoma" w:hAnsi="Tahoma" w:cs="Tahoma"/>
        </w:rPr>
        <w:t xml:space="preserve">, potem govorimo o subjektu, ki izpolnjuje definicijo </w:t>
      </w:r>
      <w:r w:rsidRPr="001B3503">
        <w:rPr>
          <w:rFonts w:ascii="Tahoma" w:hAnsi="Tahoma" w:cs="Tahoma"/>
          <w:b/>
        </w:rPr>
        <w:t>podizvajalca</w:t>
      </w:r>
      <w:r w:rsidRPr="001B3503">
        <w:rPr>
          <w:rFonts w:ascii="Tahoma" w:hAnsi="Tahoma" w:cs="Tahoma"/>
        </w:rPr>
        <w:t xml:space="preserve">, </w:t>
      </w:r>
      <w:r w:rsidRPr="001B3503">
        <w:rPr>
          <w:rFonts w:ascii="Tahoma" w:hAnsi="Tahoma" w:cs="Tahoma"/>
          <w:u w:val="single"/>
        </w:rPr>
        <w:t xml:space="preserve">zato naj ga ponudnik nominira kot podizvajalca/e </w:t>
      </w:r>
      <w:r w:rsidRPr="001B3503">
        <w:rPr>
          <w:rFonts w:ascii="Tahoma" w:hAnsi="Tahoma" w:cs="Tahoma"/>
          <w:b/>
          <w:u w:val="single"/>
        </w:rPr>
        <w:t>in ne</w:t>
      </w:r>
      <w:r w:rsidRPr="001B3503">
        <w:rPr>
          <w:rFonts w:ascii="Tahoma" w:hAnsi="Tahoma" w:cs="Tahoma"/>
          <w:u w:val="single"/>
        </w:rPr>
        <w:t xml:space="preserve"> kot subjekt/e, katerih zmogljivost uporablja ponudnik v ponudbi</w:t>
      </w:r>
      <w:r w:rsidRPr="001B3503">
        <w:rPr>
          <w:rFonts w:ascii="Tahoma" w:hAnsi="Tahoma" w:cs="Tahoma"/>
        </w:rPr>
        <w:t>.</w:t>
      </w:r>
    </w:p>
    <w:p w14:paraId="3EA73631" w14:textId="77777777" w:rsidR="00870429" w:rsidRPr="004605EA" w:rsidRDefault="00870429" w:rsidP="00870429">
      <w:pPr>
        <w:keepNext/>
        <w:keepLines/>
        <w:jc w:val="both"/>
        <w:rPr>
          <w:rFonts w:ascii="Tahoma" w:hAnsi="Tahoma" w:cs="Tahoma"/>
          <w:sz w:val="18"/>
          <w:highlight w:val="lightGray"/>
        </w:rPr>
      </w:pPr>
    </w:p>
    <w:p w14:paraId="2F284BFC" w14:textId="32391EBE" w:rsidR="00381CE3" w:rsidRDefault="00870429" w:rsidP="00381CE3">
      <w:pPr>
        <w:keepNext/>
        <w:keepLines/>
        <w:jc w:val="both"/>
        <w:rPr>
          <w:rFonts w:ascii="Tahoma" w:hAnsi="Tahoma" w:cs="Tahoma"/>
        </w:rPr>
      </w:pPr>
      <w:r w:rsidRPr="00381CE3">
        <w:rPr>
          <w:rFonts w:ascii="Tahoma" w:hAnsi="Tahoma" w:cs="Tahoma"/>
          <w:bCs/>
        </w:rPr>
        <w:t>Dokazila oz. zahtevana dokumentacija za subjekt/e, katerih zmogljivost uporablja ponudnik</w:t>
      </w:r>
      <w:r w:rsidR="00381CE3" w:rsidRPr="00381CE3">
        <w:rPr>
          <w:rFonts w:ascii="Tahoma" w:hAnsi="Tahoma" w:cs="Tahoma"/>
          <w:bCs/>
        </w:rPr>
        <w:t xml:space="preserve"> mora</w:t>
      </w:r>
      <w:r w:rsidR="00381CE3">
        <w:rPr>
          <w:rFonts w:ascii="Tahoma" w:hAnsi="Tahoma" w:cs="Tahoma"/>
          <w:b/>
          <w:u w:val="single"/>
        </w:rPr>
        <w:t xml:space="preserve"> </w:t>
      </w:r>
      <w:r w:rsidR="00381CE3">
        <w:rPr>
          <w:rFonts w:ascii="Tahoma" w:hAnsi="Tahoma" w:cs="Tahoma"/>
        </w:rPr>
        <w:t>ponudbi priložiti (izpolnjeno, podpisano in žigosano):</w:t>
      </w:r>
    </w:p>
    <w:p w14:paraId="37F7DA70" w14:textId="77777777" w:rsidR="00381CE3" w:rsidRPr="00C8579C" w:rsidRDefault="00381CE3" w:rsidP="00381CE3">
      <w:pPr>
        <w:keepNext/>
        <w:keepLines/>
        <w:jc w:val="both"/>
        <w:rPr>
          <w:rFonts w:ascii="Tahoma" w:hAnsi="Tahoma" w:cs="Tahoma"/>
        </w:rPr>
      </w:pPr>
    </w:p>
    <w:p w14:paraId="3A83D700" w14:textId="77777777" w:rsidR="00381CE3" w:rsidRDefault="00381CE3" w:rsidP="00381CE3">
      <w:pPr>
        <w:pStyle w:val="Odstavekseznama"/>
        <w:keepNext/>
        <w:keepLines/>
        <w:numPr>
          <w:ilvl w:val="0"/>
          <w:numId w:val="12"/>
        </w:numPr>
        <w:jc w:val="both"/>
        <w:rPr>
          <w:rFonts w:ascii="Tahoma" w:hAnsi="Tahoma" w:cs="Tahoma"/>
        </w:rPr>
      </w:pPr>
      <w:r>
        <w:rPr>
          <w:rFonts w:ascii="Tahoma" w:hAnsi="Tahoma" w:cs="Tahoma"/>
        </w:rPr>
        <w:t>Prilogo A - UGOTAVLJANJE SPOSOBNOSTI,</w:t>
      </w:r>
    </w:p>
    <w:p w14:paraId="6EDBEC72" w14:textId="77777777" w:rsidR="00381CE3" w:rsidRDefault="00381CE3" w:rsidP="00381CE3">
      <w:pPr>
        <w:keepNext/>
        <w:keepLines/>
        <w:numPr>
          <w:ilvl w:val="0"/>
          <w:numId w:val="12"/>
        </w:numPr>
        <w:jc w:val="both"/>
        <w:rPr>
          <w:rFonts w:ascii="Tahoma" w:hAnsi="Tahoma" w:cs="Tahoma"/>
        </w:rPr>
      </w:pPr>
      <w:r>
        <w:rPr>
          <w:rFonts w:ascii="Tahoma" w:hAnsi="Tahoma" w:cs="Tahoma"/>
        </w:rPr>
        <w:t>Priloga 3/1</w:t>
      </w:r>
      <w:r w:rsidRPr="004C7856">
        <w:rPr>
          <w:rFonts w:ascii="Tahoma" w:hAnsi="Tahoma" w:cs="Tahoma"/>
        </w:rPr>
        <w:t xml:space="preserve"> IZJAVA O UDELEŽBI FIZIČNIH IN PRAVNIH OSEB V LAS</w:t>
      </w:r>
      <w:r>
        <w:rPr>
          <w:rFonts w:ascii="Tahoma" w:hAnsi="Tahoma" w:cs="Tahoma"/>
        </w:rPr>
        <w:t>TNIŠTVU GOSPODARSKEGA SUBJEKTA</w:t>
      </w:r>
      <w:r w:rsidRPr="00BC4D32">
        <w:rPr>
          <w:rFonts w:ascii="Tahoma" w:hAnsi="Tahoma" w:cs="Tahoma"/>
        </w:rPr>
        <w:t>,</w:t>
      </w:r>
    </w:p>
    <w:p w14:paraId="060ABC44" w14:textId="77777777" w:rsidR="00381CE3" w:rsidRPr="001D70DA" w:rsidRDefault="00381CE3" w:rsidP="00381CE3">
      <w:pPr>
        <w:keepNext/>
        <w:keepLines/>
        <w:numPr>
          <w:ilvl w:val="0"/>
          <w:numId w:val="12"/>
        </w:numPr>
        <w:jc w:val="both"/>
        <w:rPr>
          <w:rFonts w:ascii="Tahoma" w:hAnsi="Tahoma" w:cs="Tahoma"/>
        </w:rPr>
      </w:pPr>
      <w:r>
        <w:rPr>
          <w:rFonts w:ascii="Tahoma" w:hAnsi="Tahoma" w:cs="Tahoma"/>
        </w:rPr>
        <w:t>Prilogo 3/2</w:t>
      </w:r>
      <w:r w:rsidRPr="00223353">
        <w:rPr>
          <w:rFonts w:ascii="Tahoma" w:hAnsi="Tahoma" w:cs="Tahoma"/>
        </w:rPr>
        <w:t xml:space="preserve"> </w:t>
      </w:r>
      <w:r w:rsidRPr="001D70DA">
        <w:rPr>
          <w:rFonts w:ascii="Tahoma" w:hAnsi="Tahoma" w:cs="Tahoma"/>
        </w:rPr>
        <w:t xml:space="preserve">POOBLASTILO ZA PRIDOBITEV DOKAZILA IZ URADNIH EVIDENCE </w:t>
      </w:r>
      <w:r w:rsidRPr="00223353">
        <w:rPr>
          <w:rFonts w:ascii="Tahoma" w:hAnsi="Tahoma" w:cs="Tahoma"/>
        </w:rPr>
        <w:t>– Fizične osebe</w:t>
      </w:r>
      <w:r>
        <w:rPr>
          <w:rFonts w:ascii="Tahoma" w:hAnsi="Tahoma" w:cs="Tahoma"/>
        </w:rPr>
        <w:t>,</w:t>
      </w:r>
    </w:p>
    <w:p w14:paraId="15BA7AB6" w14:textId="095D990C" w:rsidR="00381CE3" w:rsidRDefault="00381CE3" w:rsidP="00381CE3">
      <w:pPr>
        <w:pStyle w:val="Odstavekseznama"/>
        <w:keepNext/>
        <w:keepLines/>
        <w:numPr>
          <w:ilvl w:val="0"/>
          <w:numId w:val="12"/>
        </w:numPr>
        <w:jc w:val="both"/>
        <w:rPr>
          <w:rFonts w:ascii="Tahoma" w:hAnsi="Tahoma" w:cs="Tahoma"/>
        </w:rPr>
      </w:pPr>
      <w:r>
        <w:rPr>
          <w:rFonts w:ascii="Tahoma" w:hAnsi="Tahoma" w:cs="Tahoma"/>
        </w:rPr>
        <w:t xml:space="preserve">Priloga 4/3 </w:t>
      </w:r>
      <w:r w:rsidRPr="00381CE3">
        <w:rPr>
          <w:rFonts w:ascii="Tahoma" w:hAnsi="Tahoma" w:cs="Tahoma"/>
        </w:rPr>
        <w:t>SEZNAM SUBJEKTOV, KATERIH ZMOGLJIVOST UPORABLJA PONUDNIK</w:t>
      </w:r>
    </w:p>
    <w:p w14:paraId="3277FF02" w14:textId="1F1DC0C8" w:rsidR="00381CE3" w:rsidRPr="00176EF2" w:rsidRDefault="00381CE3" w:rsidP="00381CE3">
      <w:pPr>
        <w:pStyle w:val="Odstavekseznama"/>
        <w:keepNext/>
        <w:keepLines/>
        <w:numPr>
          <w:ilvl w:val="0"/>
          <w:numId w:val="12"/>
        </w:numPr>
        <w:jc w:val="both"/>
        <w:rPr>
          <w:rFonts w:ascii="Tahoma" w:hAnsi="Tahoma" w:cs="Tahoma"/>
        </w:rPr>
      </w:pPr>
      <w:r>
        <w:rPr>
          <w:rFonts w:ascii="Tahoma" w:eastAsia="Calibri" w:hAnsi="Tahoma" w:cs="Tahoma"/>
        </w:rPr>
        <w:t>t</w:t>
      </w:r>
      <w:r w:rsidRPr="004A3DC8">
        <w:rPr>
          <w:rFonts w:ascii="Tahoma" w:eastAsia="Calibri" w:hAnsi="Tahoma" w:cs="Tahoma"/>
        </w:rPr>
        <w:t>er ostala dokazila, v kolikor/kot to izhaja iz posameznih točk v nadaljevanju razpisne dokumentacije</w:t>
      </w:r>
      <w:r>
        <w:rPr>
          <w:rFonts w:ascii="Tahoma" w:eastAsia="Calibri" w:hAnsi="Tahoma" w:cs="Tahoma"/>
        </w:rPr>
        <w:t>.</w:t>
      </w:r>
    </w:p>
    <w:p w14:paraId="1D3895A6" w14:textId="77777777" w:rsidR="00870429" w:rsidRPr="004605EA" w:rsidRDefault="00870429" w:rsidP="00870429">
      <w:pPr>
        <w:keepNext/>
        <w:keepLines/>
        <w:jc w:val="both"/>
        <w:rPr>
          <w:rFonts w:ascii="Tahoma" w:hAnsi="Tahoma" w:cs="Tahoma"/>
          <w:sz w:val="18"/>
          <w:highlight w:val="lightGray"/>
        </w:rPr>
      </w:pPr>
    </w:p>
    <w:p w14:paraId="1ED1B156" w14:textId="77777777" w:rsidR="00870429" w:rsidRPr="005A2BF0" w:rsidRDefault="00870429" w:rsidP="00870429">
      <w:pPr>
        <w:keepNext/>
        <w:keepLines/>
        <w:jc w:val="both"/>
        <w:rPr>
          <w:rFonts w:ascii="Tahoma" w:hAnsi="Tahoma" w:cs="Tahoma"/>
        </w:rPr>
      </w:pPr>
      <w:r w:rsidRPr="005A2BF0">
        <w:rPr>
          <w:rFonts w:ascii="Tahoma" w:hAnsi="Tahoma" w:cs="Tahoma"/>
        </w:rPr>
        <w:t xml:space="preserve">Priloge se izpolnijo za vsakega od sodelujočih subjektov v ponudbi ločeno. V kolikor bo ponudnik za del javnega naročila uporabil zmogljivost drugih subjektov, mora v Prilogi </w:t>
      </w:r>
      <w:r>
        <w:rPr>
          <w:rFonts w:ascii="Tahoma" w:hAnsi="Tahoma" w:cs="Tahoma"/>
        </w:rPr>
        <w:t>5</w:t>
      </w:r>
      <w:r w:rsidRPr="005A2BF0">
        <w:rPr>
          <w:rFonts w:ascii="Tahoma" w:hAnsi="Tahoma" w:cs="Tahoma"/>
        </w:rPr>
        <w:t xml:space="preserve"> označiti, za katerega od naročnikov bo ponudnik uporabil zmogljivost drugih subjektov, ter ustrezno izpolniti preostali del priloge.</w:t>
      </w:r>
    </w:p>
    <w:p w14:paraId="6D8CF446" w14:textId="77777777" w:rsidR="00870429" w:rsidRDefault="00870429" w:rsidP="00870429">
      <w:pPr>
        <w:keepNext/>
        <w:keepLines/>
        <w:jc w:val="both"/>
        <w:rPr>
          <w:rFonts w:ascii="Tahoma" w:hAnsi="Tahoma" w:cs="Tahoma"/>
        </w:rPr>
      </w:pPr>
    </w:p>
    <w:p w14:paraId="53841EEF" w14:textId="77777777" w:rsidR="00870429" w:rsidRPr="005127CF" w:rsidRDefault="00870429" w:rsidP="00870429">
      <w:pPr>
        <w:keepNext/>
        <w:keepLines/>
        <w:jc w:val="both"/>
        <w:rPr>
          <w:rFonts w:ascii="Tahoma" w:hAnsi="Tahoma" w:cs="Tahoma"/>
        </w:rPr>
      </w:pPr>
      <w:r w:rsidRPr="005127CF">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0EA39A42" w14:textId="77777777" w:rsidR="00870429" w:rsidRPr="005127CF" w:rsidRDefault="00870429" w:rsidP="00870429">
      <w:pPr>
        <w:keepNext/>
        <w:keepLines/>
        <w:jc w:val="both"/>
        <w:rPr>
          <w:rFonts w:ascii="Tahoma" w:hAnsi="Tahoma" w:cs="Tahoma"/>
          <w:sz w:val="16"/>
        </w:rPr>
      </w:pPr>
    </w:p>
    <w:p w14:paraId="35618AE0" w14:textId="7FC72CB9" w:rsidR="00870429" w:rsidRDefault="00870429" w:rsidP="00870429">
      <w:pPr>
        <w:keepNext/>
        <w:keepLines/>
        <w:jc w:val="both"/>
        <w:rPr>
          <w:rFonts w:ascii="Tahoma" w:hAnsi="Tahoma" w:cs="Tahoma"/>
          <w:i/>
          <w:sz w:val="19"/>
          <w:szCs w:val="19"/>
        </w:rPr>
      </w:pPr>
      <w:r w:rsidRPr="005127CF">
        <w:rPr>
          <w:rFonts w:ascii="Tahoma" w:hAnsi="Tahoma" w:cs="Tahoma"/>
          <w:i/>
          <w:sz w:val="19"/>
          <w:szCs w:val="19"/>
        </w:rPr>
        <w:t>V kolikor ponudnik za izvedbo javnega naročila ne bo uporabil zmogljivosti drugih subjektov, mu ni potrebno upoštevati določil oz. izpolniti/priložiti prilog, ki se nanašajo na subjekt/e, katerih zmogljivost</w:t>
      </w:r>
      <w:r w:rsidR="003109CD">
        <w:rPr>
          <w:rFonts w:ascii="Tahoma" w:hAnsi="Tahoma" w:cs="Tahoma"/>
          <w:i/>
          <w:sz w:val="19"/>
          <w:szCs w:val="19"/>
        </w:rPr>
        <w:t xml:space="preserve"> </w:t>
      </w:r>
      <w:r w:rsidRPr="005127CF">
        <w:rPr>
          <w:rFonts w:ascii="Tahoma" w:hAnsi="Tahoma" w:cs="Tahoma"/>
          <w:i/>
          <w:sz w:val="19"/>
          <w:szCs w:val="19"/>
        </w:rPr>
        <w:t>uporablja ponudnik v ponudbi.</w:t>
      </w:r>
    </w:p>
    <w:p w14:paraId="1E913E2A" w14:textId="77777777" w:rsidR="00935B7C" w:rsidRDefault="00935B7C" w:rsidP="00870429">
      <w:pPr>
        <w:keepNext/>
        <w:keepLines/>
        <w:jc w:val="both"/>
        <w:rPr>
          <w:rFonts w:ascii="Tahoma" w:hAnsi="Tahoma" w:cs="Tahoma"/>
          <w:i/>
          <w:sz w:val="19"/>
          <w:szCs w:val="19"/>
        </w:rPr>
      </w:pPr>
    </w:p>
    <w:p w14:paraId="44419C0A" w14:textId="77777777" w:rsidR="00935B7C" w:rsidRDefault="00935B7C" w:rsidP="00870429">
      <w:pPr>
        <w:keepNext/>
        <w:keepLines/>
        <w:jc w:val="both"/>
        <w:rPr>
          <w:rFonts w:ascii="Tahoma" w:hAnsi="Tahoma" w:cs="Tahoma"/>
          <w:i/>
          <w:sz w:val="19"/>
          <w:szCs w:val="19"/>
        </w:rPr>
      </w:pPr>
    </w:p>
    <w:p w14:paraId="7D5757D2" w14:textId="77777777" w:rsidR="00935B7C" w:rsidRDefault="00935B7C" w:rsidP="00870429">
      <w:pPr>
        <w:keepNext/>
        <w:keepLines/>
        <w:jc w:val="both"/>
        <w:rPr>
          <w:rFonts w:ascii="Tahoma" w:hAnsi="Tahoma" w:cs="Tahoma"/>
          <w:i/>
          <w:sz w:val="19"/>
          <w:szCs w:val="19"/>
        </w:rPr>
      </w:pPr>
    </w:p>
    <w:p w14:paraId="7A19965A" w14:textId="77777777" w:rsidR="00870429" w:rsidRDefault="00870429" w:rsidP="00870429">
      <w:pPr>
        <w:keepNext/>
        <w:keepLines/>
        <w:jc w:val="both"/>
        <w:rPr>
          <w:rFonts w:ascii="Tahoma" w:hAnsi="Tahoma" w:cs="Tahoma"/>
          <w:i/>
          <w:sz w:val="19"/>
          <w:szCs w:val="19"/>
        </w:rPr>
      </w:pPr>
    </w:p>
    <w:p w14:paraId="71CD3329" w14:textId="77777777" w:rsidR="0062445C" w:rsidRPr="004605EA" w:rsidRDefault="0062445C" w:rsidP="0062445C">
      <w:pPr>
        <w:keepNext/>
        <w:keepLines/>
        <w:numPr>
          <w:ilvl w:val="1"/>
          <w:numId w:val="2"/>
        </w:numPr>
        <w:spacing w:line="276" w:lineRule="auto"/>
        <w:jc w:val="both"/>
        <w:rPr>
          <w:rFonts w:ascii="Tahoma" w:hAnsi="Tahoma" w:cs="Tahoma"/>
          <w:b/>
        </w:rPr>
      </w:pPr>
      <w:r w:rsidRPr="004605EA">
        <w:rPr>
          <w:rFonts w:ascii="Tahoma" w:hAnsi="Tahoma" w:cs="Tahoma"/>
          <w:b/>
        </w:rPr>
        <w:lastRenderedPageBreak/>
        <w:t>Celovitost ponudbe, dopustnost ponudbe, pregled in ocenjevanje ponudb</w:t>
      </w:r>
    </w:p>
    <w:p w14:paraId="6830A188" w14:textId="77777777" w:rsidR="0062445C" w:rsidRPr="004605EA" w:rsidRDefault="0062445C" w:rsidP="0062445C">
      <w:pPr>
        <w:keepNext/>
        <w:keepLines/>
        <w:jc w:val="both"/>
        <w:rPr>
          <w:rFonts w:ascii="Tahoma" w:hAnsi="Tahoma" w:cs="Tahoma"/>
          <w:sz w:val="18"/>
        </w:rPr>
      </w:pPr>
    </w:p>
    <w:p w14:paraId="2CB1BF24" w14:textId="77777777" w:rsidR="0062445C" w:rsidRPr="00CC0DBD" w:rsidRDefault="0062445C" w:rsidP="0062445C">
      <w:pPr>
        <w:keepNext/>
        <w:keepLines/>
        <w:jc w:val="both"/>
        <w:rPr>
          <w:rFonts w:ascii="Tahoma" w:hAnsi="Tahoma" w:cs="Tahoma"/>
        </w:rPr>
      </w:pPr>
      <w:r w:rsidRPr="00CC0DBD">
        <w:rPr>
          <w:rFonts w:ascii="Tahoma" w:hAnsi="Tahoma" w:cs="Tahoma"/>
        </w:rPr>
        <w:t>Predmet ponudbe mora ustrezati tehničnim in ostalim zahtevam, navedenim v predmetni dokumentaciji naročnika. V primeru, da predmet ponudbe ne bo v skladu z vsemi zahtevami in pogoji razpisne dokumentacije, bo naročnik tako ponudbo izključil iz sodelovanja v postopku oddaje javnega naročila.</w:t>
      </w:r>
    </w:p>
    <w:p w14:paraId="39FE8EA9" w14:textId="77777777" w:rsidR="0062445C" w:rsidRPr="00CC0DBD" w:rsidRDefault="0062445C" w:rsidP="0062445C">
      <w:pPr>
        <w:keepNext/>
        <w:keepLines/>
        <w:jc w:val="both"/>
        <w:rPr>
          <w:rFonts w:ascii="Tahoma" w:hAnsi="Tahoma" w:cs="Tahoma"/>
        </w:rPr>
      </w:pPr>
    </w:p>
    <w:p w14:paraId="75B3C747" w14:textId="77777777" w:rsidR="0062445C" w:rsidRDefault="0062445C" w:rsidP="0062445C">
      <w:pPr>
        <w:keepNext/>
        <w:keepLines/>
        <w:jc w:val="both"/>
        <w:rPr>
          <w:rFonts w:ascii="Tahoma" w:hAnsi="Tahoma" w:cs="Tahoma"/>
          <w:color w:val="000000" w:themeColor="text1"/>
        </w:rPr>
      </w:pPr>
      <w:r w:rsidRPr="00A714BA">
        <w:rPr>
          <w:rFonts w:ascii="Tahoma" w:hAnsi="Tahoma" w:cs="Tahoma"/>
          <w:color w:val="000000" w:themeColor="text1"/>
        </w:rPr>
        <w:t>Ponudnik mora v celoti ponuditi blago, ki je naveden</w:t>
      </w:r>
      <w:r>
        <w:rPr>
          <w:rFonts w:ascii="Tahoma" w:hAnsi="Tahoma" w:cs="Tahoma"/>
          <w:color w:val="000000" w:themeColor="text1"/>
        </w:rPr>
        <w:t>o</w:t>
      </w:r>
      <w:r w:rsidRPr="00A714BA">
        <w:rPr>
          <w:rFonts w:ascii="Tahoma" w:hAnsi="Tahoma" w:cs="Tahoma"/>
          <w:color w:val="000000" w:themeColor="text1"/>
        </w:rPr>
        <w:t xml:space="preserve"> v razpisni dokumentaciji, sicer lahko naročnik izloči tako ponudbo iz nadaljnjega ocenjevanja.</w:t>
      </w:r>
    </w:p>
    <w:p w14:paraId="0CF0DF7D" w14:textId="77777777" w:rsidR="0062445C" w:rsidRPr="004605EA" w:rsidRDefault="0062445C" w:rsidP="0062445C">
      <w:pPr>
        <w:keepNext/>
        <w:keepLines/>
        <w:jc w:val="both"/>
        <w:rPr>
          <w:rFonts w:ascii="Tahoma" w:hAnsi="Tahoma" w:cs="Tahoma"/>
        </w:rPr>
      </w:pPr>
    </w:p>
    <w:p w14:paraId="0FBA7915" w14:textId="77777777" w:rsidR="0062445C" w:rsidRPr="004605EA" w:rsidRDefault="0062445C" w:rsidP="0062445C">
      <w:pPr>
        <w:keepNext/>
        <w:keepLines/>
        <w:jc w:val="both"/>
        <w:rPr>
          <w:rFonts w:ascii="Tahoma" w:hAnsi="Tahoma" w:cs="Tahoma"/>
          <w:sz w:val="18"/>
        </w:rPr>
      </w:pPr>
      <w:r w:rsidRPr="004605EA">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4605EA">
        <w:rPr>
          <w:rFonts w:ascii="Tahoma" w:hAnsi="Tahoma" w:cs="Tahoma"/>
          <w:sz w:val="18"/>
        </w:rPr>
        <w:t xml:space="preserve">. </w:t>
      </w:r>
    </w:p>
    <w:p w14:paraId="7FC3D6B8" w14:textId="77777777" w:rsidR="0062445C" w:rsidRPr="004605EA" w:rsidRDefault="0062445C" w:rsidP="0062445C">
      <w:pPr>
        <w:keepNext/>
        <w:keepLines/>
        <w:ind w:right="56"/>
        <w:jc w:val="both"/>
        <w:rPr>
          <w:rFonts w:ascii="Tahoma" w:hAnsi="Tahoma" w:cs="Tahoma"/>
        </w:rPr>
      </w:pPr>
    </w:p>
    <w:p w14:paraId="1711449C" w14:textId="77777777" w:rsidR="0062445C" w:rsidRPr="004605EA" w:rsidRDefault="0062445C" w:rsidP="0062445C">
      <w:pPr>
        <w:keepNext/>
        <w:keepLines/>
        <w:ind w:right="56"/>
        <w:jc w:val="both"/>
        <w:rPr>
          <w:rFonts w:ascii="Tahoma" w:hAnsi="Tahoma" w:cs="Tahoma"/>
        </w:rPr>
      </w:pPr>
      <w:r w:rsidRPr="004605EA">
        <w:rPr>
          <w:rFonts w:ascii="Tahoma" w:hAnsi="Tahoma" w:cs="Tahoma"/>
        </w:rPr>
        <w:t>Naročnik lahko od ponudnikov zahteva razčlembo (analizo) ponudbenih cen. Zahtevek za dodatna pojasnila kot tudi odgovor morata biti posredovana v enaki obliki kot dodatna pojasnila.</w:t>
      </w:r>
    </w:p>
    <w:p w14:paraId="0C81E094" w14:textId="77777777" w:rsidR="0062445C" w:rsidRPr="004605EA" w:rsidRDefault="0062445C" w:rsidP="0062445C">
      <w:pPr>
        <w:keepNext/>
        <w:keepLines/>
        <w:ind w:right="56"/>
        <w:jc w:val="both"/>
        <w:rPr>
          <w:rFonts w:ascii="Tahoma" w:hAnsi="Tahoma" w:cs="Tahoma"/>
        </w:rPr>
      </w:pPr>
    </w:p>
    <w:p w14:paraId="6D914150" w14:textId="77777777" w:rsidR="0062445C" w:rsidRDefault="0062445C" w:rsidP="0062445C">
      <w:pPr>
        <w:keepNext/>
        <w:keepLines/>
        <w:ind w:right="56"/>
        <w:jc w:val="both"/>
        <w:rPr>
          <w:rFonts w:ascii="Tahoma" w:hAnsi="Tahoma" w:cs="Tahoma"/>
        </w:rPr>
      </w:pPr>
      <w:r w:rsidRPr="004605EA">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3386B1B8" w14:textId="77777777" w:rsidR="0062445C" w:rsidRPr="004605EA" w:rsidRDefault="0062445C" w:rsidP="0062445C">
      <w:pPr>
        <w:keepNext/>
        <w:keepLines/>
        <w:ind w:right="56"/>
        <w:jc w:val="both"/>
        <w:rPr>
          <w:rFonts w:ascii="Tahoma" w:hAnsi="Tahoma" w:cs="Tahoma"/>
        </w:rPr>
      </w:pPr>
    </w:p>
    <w:p w14:paraId="45DF2493" w14:textId="77777777" w:rsidR="0062445C" w:rsidRPr="00DD7DF6" w:rsidRDefault="0062445C" w:rsidP="0062445C">
      <w:pPr>
        <w:pStyle w:val="Odstavekseznama"/>
        <w:keepNext/>
        <w:keepLines/>
        <w:numPr>
          <w:ilvl w:val="1"/>
          <w:numId w:val="2"/>
        </w:numPr>
        <w:rPr>
          <w:rFonts w:ascii="Tahoma" w:hAnsi="Tahoma" w:cs="Tahoma"/>
          <w:b/>
        </w:rPr>
      </w:pPr>
      <w:r w:rsidRPr="00DD7DF6">
        <w:rPr>
          <w:rFonts w:ascii="Tahoma" w:hAnsi="Tahoma" w:cs="Tahoma"/>
          <w:b/>
        </w:rPr>
        <w:t>Preveritev ponudbe v postopku naročila male vrednosti</w:t>
      </w:r>
    </w:p>
    <w:p w14:paraId="1C8AE7E8" w14:textId="77777777" w:rsidR="0062445C" w:rsidRPr="002A1323" w:rsidRDefault="0062445C" w:rsidP="0062445C">
      <w:pPr>
        <w:keepNext/>
        <w:keepLines/>
        <w:jc w:val="both"/>
        <w:rPr>
          <w:rFonts w:ascii="Tahoma" w:hAnsi="Tahoma" w:cs="Tahoma"/>
          <w:sz w:val="16"/>
        </w:rPr>
      </w:pPr>
    </w:p>
    <w:p w14:paraId="17EF7438" w14:textId="77777777" w:rsidR="0062445C" w:rsidRPr="004739B6" w:rsidRDefault="0062445C" w:rsidP="0062445C">
      <w:pPr>
        <w:keepNext/>
        <w:keepLines/>
        <w:jc w:val="both"/>
        <w:rPr>
          <w:rFonts w:ascii="Tahoma" w:hAnsi="Tahoma" w:cs="Tahoma"/>
          <w:b/>
          <w:sz w:val="18"/>
        </w:rPr>
      </w:pPr>
      <w:r w:rsidRPr="002A1323">
        <w:rPr>
          <w:rFonts w:ascii="Tahoma" w:hAnsi="Tahoma" w:cs="Tahoma"/>
        </w:rPr>
        <w:t>V skladu s 3. odstavkom 47. člena ZJN-3 naročniku ni treba preveriti obstoja in vsebine navedb v ponudbi, razen če dvomi o resničnosti ponudnikovih izjav.</w:t>
      </w:r>
      <w:r>
        <w:rPr>
          <w:rFonts w:ascii="Tahoma" w:hAnsi="Tahoma" w:cs="Tahoma"/>
        </w:rPr>
        <w:t xml:space="preserve"> </w:t>
      </w:r>
      <w:r w:rsidRPr="002A1323">
        <w:rPr>
          <w:rFonts w:ascii="Tahoma" w:hAnsi="Tahoma" w:cs="Tahoma"/>
        </w:rPr>
        <w:t>Naročnik bo v tem primeru preveril ponudbo ponudnika v skladu z določili ZJN-3, od ponudnika pa ima pravico zahtevati dokazila ali soglasja, ki bodo izkazovala, da je obstoj in vsebina navedb v ponudbi ponudnika resnična.</w:t>
      </w:r>
    </w:p>
    <w:p w14:paraId="53C95816" w14:textId="77777777" w:rsidR="0062445C" w:rsidRDefault="0062445C" w:rsidP="00870429">
      <w:pPr>
        <w:keepNext/>
        <w:keepLines/>
        <w:jc w:val="both"/>
        <w:rPr>
          <w:rFonts w:ascii="Tahoma" w:hAnsi="Tahoma" w:cs="Tahoma"/>
          <w:i/>
          <w:sz w:val="19"/>
          <w:szCs w:val="19"/>
        </w:rPr>
      </w:pPr>
    </w:p>
    <w:p w14:paraId="42A9F8E0"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Način obračunavanja in plačilni pogoji</w:t>
      </w:r>
    </w:p>
    <w:p w14:paraId="0DBD7EB9" w14:textId="77777777" w:rsidR="00870429" w:rsidRPr="002A1323" w:rsidRDefault="00870429" w:rsidP="00870429">
      <w:pPr>
        <w:keepNext/>
        <w:keepLines/>
        <w:jc w:val="both"/>
        <w:rPr>
          <w:rFonts w:ascii="Tahoma" w:hAnsi="Tahoma" w:cs="Tahoma"/>
          <w:kern w:val="16"/>
          <w:sz w:val="18"/>
        </w:rPr>
      </w:pPr>
    </w:p>
    <w:p w14:paraId="39B32E6A" w14:textId="77777777" w:rsidR="00870429" w:rsidRPr="002A1323" w:rsidRDefault="00870429" w:rsidP="00870429">
      <w:pPr>
        <w:keepNext/>
        <w:keepLines/>
        <w:jc w:val="both"/>
        <w:rPr>
          <w:rFonts w:ascii="Tahoma" w:hAnsi="Tahoma" w:cs="Tahoma"/>
          <w:kern w:val="16"/>
        </w:rPr>
      </w:pPr>
      <w:r w:rsidRPr="002A1323">
        <w:rPr>
          <w:rFonts w:ascii="Tahoma" w:hAnsi="Tahoma" w:cs="Tahoma"/>
          <w:kern w:val="16"/>
        </w:rPr>
        <w:t>Način obračunavanja in plačilni pogoji so razvidni iz priloženega vzorca okvirnega sporazuma.</w:t>
      </w:r>
    </w:p>
    <w:p w14:paraId="2A085C9F" w14:textId="77777777" w:rsidR="00870429" w:rsidRPr="002A1323" w:rsidRDefault="00870429" w:rsidP="00870429">
      <w:pPr>
        <w:keepNext/>
        <w:keepLines/>
        <w:jc w:val="both"/>
        <w:rPr>
          <w:rFonts w:ascii="Tahoma" w:hAnsi="Tahoma" w:cs="Tahoma"/>
          <w:kern w:val="16"/>
          <w:sz w:val="18"/>
        </w:rPr>
      </w:pPr>
    </w:p>
    <w:p w14:paraId="1DD5F783" w14:textId="77777777" w:rsidR="00870429" w:rsidRPr="003746CD" w:rsidRDefault="00870429" w:rsidP="00870429">
      <w:pPr>
        <w:keepNext/>
        <w:keepLines/>
        <w:numPr>
          <w:ilvl w:val="1"/>
          <w:numId w:val="2"/>
        </w:numPr>
        <w:spacing w:line="276" w:lineRule="auto"/>
        <w:jc w:val="both"/>
        <w:rPr>
          <w:rFonts w:ascii="Tahoma" w:hAnsi="Tahoma" w:cs="Tahoma"/>
          <w:b/>
        </w:rPr>
      </w:pPr>
      <w:r w:rsidRPr="003746CD">
        <w:rPr>
          <w:rFonts w:ascii="Tahoma" w:hAnsi="Tahoma" w:cs="Tahoma"/>
          <w:b/>
        </w:rPr>
        <w:t>Variantna/opcijska ponudba</w:t>
      </w:r>
    </w:p>
    <w:p w14:paraId="34851576" w14:textId="77777777" w:rsidR="00870429" w:rsidRPr="003746CD" w:rsidRDefault="00870429" w:rsidP="00870429">
      <w:pPr>
        <w:keepNext/>
        <w:keepLines/>
        <w:jc w:val="both"/>
        <w:rPr>
          <w:rFonts w:ascii="Tahoma" w:hAnsi="Tahoma" w:cs="Tahoma"/>
          <w:sz w:val="18"/>
        </w:rPr>
      </w:pPr>
    </w:p>
    <w:p w14:paraId="70952489" w14:textId="77777777" w:rsidR="00870429" w:rsidRDefault="00870429" w:rsidP="00870429">
      <w:pPr>
        <w:keepNext/>
        <w:keepLines/>
        <w:ind w:right="56"/>
        <w:jc w:val="both"/>
        <w:rPr>
          <w:rFonts w:ascii="Tahoma" w:hAnsi="Tahoma" w:cs="Tahoma"/>
        </w:rPr>
      </w:pPr>
      <w:r w:rsidRPr="003746CD">
        <w:rPr>
          <w:rFonts w:ascii="Tahoma" w:hAnsi="Tahoma" w:cs="Tahoma"/>
        </w:rPr>
        <w:t>Naročnik ne dopušča predložitve variantne in opcijske ponudbe. Naročnik bo tako ponudbo zavrnil kot nedopustno.</w:t>
      </w:r>
    </w:p>
    <w:p w14:paraId="6FD6C53A" w14:textId="77777777" w:rsidR="00870429" w:rsidRPr="002A1323" w:rsidRDefault="00870429" w:rsidP="00870429">
      <w:pPr>
        <w:keepNext/>
        <w:keepLines/>
        <w:ind w:right="56"/>
        <w:jc w:val="both"/>
        <w:rPr>
          <w:rFonts w:ascii="Tahoma" w:hAnsi="Tahoma" w:cs="Tahoma"/>
        </w:rPr>
      </w:pPr>
    </w:p>
    <w:p w14:paraId="1D5937A3" w14:textId="77777777" w:rsidR="00870429" w:rsidRPr="002A1323" w:rsidRDefault="00870429" w:rsidP="00870429">
      <w:pPr>
        <w:keepNext/>
        <w:keepLines/>
        <w:numPr>
          <w:ilvl w:val="1"/>
          <w:numId w:val="2"/>
        </w:numPr>
        <w:spacing w:line="276" w:lineRule="auto"/>
        <w:jc w:val="both"/>
        <w:rPr>
          <w:rFonts w:ascii="Tahoma" w:hAnsi="Tahoma" w:cs="Tahoma"/>
          <w:b/>
        </w:rPr>
      </w:pPr>
      <w:r w:rsidRPr="002A1323">
        <w:rPr>
          <w:rFonts w:ascii="Tahoma" w:hAnsi="Tahoma" w:cs="Tahoma"/>
          <w:b/>
        </w:rPr>
        <w:t>Okvirni sporazum</w:t>
      </w:r>
    </w:p>
    <w:p w14:paraId="6C05673B" w14:textId="77777777" w:rsidR="00870429" w:rsidRPr="002A1323" w:rsidRDefault="00870429" w:rsidP="00870429">
      <w:pPr>
        <w:keepNext/>
        <w:keepLines/>
        <w:jc w:val="both"/>
        <w:rPr>
          <w:rFonts w:ascii="Tahoma" w:hAnsi="Tahoma" w:cs="Tahoma"/>
        </w:rPr>
      </w:pPr>
      <w:r w:rsidRPr="002A1323">
        <w:rPr>
          <w:rFonts w:ascii="Tahoma" w:hAnsi="Tahoma" w:cs="Tahoma"/>
        </w:rPr>
        <w:t xml:space="preserve">Izbrani ponudnik bo k podpisu okvirnega sporazuma pozvan pisno. Okvirni sporazum z izbranim ponudnikom podpiše zakoniti zastopnik naročnika. </w:t>
      </w:r>
    </w:p>
    <w:p w14:paraId="26562412" w14:textId="77777777" w:rsidR="00870429" w:rsidRPr="002A1323" w:rsidRDefault="00870429" w:rsidP="00870429">
      <w:pPr>
        <w:keepNext/>
        <w:keepLines/>
        <w:jc w:val="both"/>
        <w:rPr>
          <w:rFonts w:ascii="Tahoma" w:hAnsi="Tahoma" w:cs="Tahoma"/>
          <w:sz w:val="18"/>
        </w:rPr>
      </w:pPr>
    </w:p>
    <w:p w14:paraId="0981DB62" w14:textId="77777777" w:rsidR="00870429" w:rsidRPr="003746CD" w:rsidRDefault="00870429" w:rsidP="00870429">
      <w:pPr>
        <w:keepNext/>
        <w:keepLines/>
        <w:numPr>
          <w:ilvl w:val="1"/>
          <w:numId w:val="2"/>
        </w:numPr>
        <w:jc w:val="both"/>
        <w:rPr>
          <w:rFonts w:ascii="Tahoma" w:hAnsi="Tahoma" w:cs="Tahoma"/>
          <w:b/>
        </w:rPr>
      </w:pPr>
      <w:bookmarkStart w:id="9" w:name="_Toc163615935"/>
      <w:r w:rsidRPr="003746CD">
        <w:rPr>
          <w:rFonts w:ascii="Tahoma" w:hAnsi="Tahoma" w:cs="Tahoma"/>
          <w:b/>
        </w:rPr>
        <w:t>Zaupnost po</w:t>
      </w:r>
      <w:bookmarkEnd w:id="9"/>
      <w:r w:rsidRPr="003746CD">
        <w:rPr>
          <w:rFonts w:ascii="Tahoma" w:hAnsi="Tahoma" w:cs="Tahoma"/>
          <w:b/>
        </w:rPr>
        <w:t xml:space="preserve">datkov in vpogled v ponudbo </w:t>
      </w:r>
    </w:p>
    <w:p w14:paraId="55C9E5B7" w14:textId="77777777" w:rsidR="00870429" w:rsidRPr="003746CD" w:rsidRDefault="00870429" w:rsidP="00870429">
      <w:pPr>
        <w:keepNext/>
        <w:keepLines/>
        <w:jc w:val="both"/>
        <w:rPr>
          <w:rFonts w:ascii="Tahoma" w:hAnsi="Tahoma" w:cs="Tahoma"/>
          <w:sz w:val="16"/>
        </w:rPr>
      </w:pPr>
    </w:p>
    <w:p w14:paraId="3D7E7047" w14:textId="77777777" w:rsidR="00870429" w:rsidRDefault="00870429" w:rsidP="00870429">
      <w:pPr>
        <w:keepNext/>
        <w:keepLines/>
        <w:jc w:val="both"/>
        <w:rPr>
          <w:rFonts w:ascii="Tahoma" w:hAnsi="Tahoma" w:cs="Tahoma"/>
        </w:rPr>
      </w:pPr>
      <w:r w:rsidRPr="003746CD">
        <w:rPr>
          <w:rFonts w:ascii="Tahoma" w:hAnsi="Tahoma" w:cs="Tahoma"/>
        </w:rPr>
        <w:t>Naročnik zagotavlja javnost in zaupnost podatkov skladno s 35. členom ZJN-3 ob upoštevanju določb zakona, ki ureja varstvo osebnih podatkov, tajne podatke ali gospodarske družbe.</w:t>
      </w:r>
    </w:p>
    <w:p w14:paraId="36A6229E" w14:textId="77777777" w:rsidR="00870429" w:rsidRPr="003746CD" w:rsidRDefault="00870429" w:rsidP="00870429">
      <w:pPr>
        <w:keepNext/>
        <w:keepLines/>
        <w:jc w:val="both"/>
        <w:rPr>
          <w:rFonts w:ascii="Tahoma" w:hAnsi="Tahoma" w:cs="Tahoma"/>
        </w:rPr>
      </w:pPr>
    </w:p>
    <w:p w14:paraId="1E8AE489" w14:textId="77777777" w:rsidR="00870429" w:rsidRPr="003746CD" w:rsidRDefault="00870429" w:rsidP="00870429">
      <w:pPr>
        <w:keepNext/>
        <w:keepLines/>
        <w:jc w:val="both"/>
        <w:rPr>
          <w:rFonts w:ascii="Tahoma" w:hAnsi="Tahoma" w:cs="Tahoma"/>
        </w:rPr>
      </w:pPr>
      <w:r w:rsidRPr="003746CD">
        <w:rPr>
          <w:rFonts w:ascii="Tahoma"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w:t>
      </w:r>
    </w:p>
    <w:p w14:paraId="516E2D24" w14:textId="77777777" w:rsidR="00870429" w:rsidRPr="003746CD" w:rsidRDefault="00870429" w:rsidP="00870429">
      <w:pPr>
        <w:keepNext/>
        <w:keepLines/>
        <w:jc w:val="both"/>
        <w:rPr>
          <w:rFonts w:ascii="Tahoma" w:hAnsi="Tahoma" w:cs="Tahoma"/>
        </w:rPr>
      </w:pPr>
    </w:p>
    <w:p w14:paraId="0AC6A1F6" w14:textId="77777777" w:rsidR="00870429" w:rsidRPr="003746CD" w:rsidRDefault="00870429" w:rsidP="00870429">
      <w:pPr>
        <w:keepNext/>
        <w:keepLines/>
        <w:jc w:val="both"/>
        <w:rPr>
          <w:rFonts w:ascii="Tahoma" w:hAnsi="Tahoma" w:cs="Tahoma"/>
        </w:rPr>
      </w:pPr>
      <w:r w:rsidRPr="003746CD">
        <w:rPr>
          <w:rFonts w:ascii="Tahoma" w:hAnsi="Tahoma" w:cs="Tahoma"/>
        </w:rPr>
        <w:t xml:space="preserve">Naročnik bo v celoti odgovoren za varovanje zaupnosti tako dobljenih podatkov. Naročnik bo omogočil vpogled v ponudbo izbranega ponudnika v skladu s 35. členom ZJN-3. Ponudnik mora zahtevo za vpogled pravočasno posredovati naročniku pisno na naslov: JAVNI HOLDING Ljubljana, </w:t>
      </w:r>
      <w:proofErr w:type="spellStart"/>
      <w:r w:rsidRPr="003746CD">
        <w:rPr>
          <w:rFonts w:ascii="Tahoma" w:hAnsi="Tahoma" w:cs="Tahoma"/>
        </w:rPr>
        <w:t>d.o.o</w:t>
      </w:r>
      <w:proofErr w:type="spellEnd"/>
      <w:r w:rsidRPr="003746CD">
        <w:rPr>
          <w:rFonts w:ascii="Tahoma" w:hAnsi="Tahoma" w:cs="Tahoma"/>
        </w:rPr>
        <w:t xml:space="preserve">., Verovškova ulica 70, 1000 Ljubljana ali po elektronski pošti na elektronski naslov: </w:t>
      </w:r>
      <w:hyperlink r:id="rId16" w:history="1">
        <w:r w:rsidRPr="003746CD">
          <w:rPr>
            <w:rStyle w:val="Hiperpovezava"/>
            <w:rFonts w:ascii="Tahoma" w:hAnsi="Tahoma" w:cs="Tahoma"/>
          </w:rPr>
          <w:t>sjn@jhl.si</w:t>
        </w:r>
      </w:hyperlink>
      <w:r w:rsidRPr="003746CD">
        <w:rPr>
          <w:rFonts w:ascii="Tahoma" w:hAnsi="Tahoma" w:cs="Tahoma"/>
        </w:rPr>
        <w:t xml:space="preserve">. </w:t>
      </w:r>
    </w:p>
    <w:p w14:paraId="014012B8" w14:textId="77777777" w:rsidR="00870429" w:rsidRPr="003746CD" w:rsidRDefault="00870429" w:rsidP="00870429">
      <w:pPr>
        <w:keepNext/>
        <w:keepLines/>
        <w:jc w:val="both"/>
        <w:rPr>
          <w:rFonts w:ascii="Tahoma" w:hAnsi="Tahoma" w:cs="Tahoma"/>
        </w:rPr>
      </w:pPr>
    </w:p>
    <w:p w14:paraId="121AC0BD" w14:textId="77777777" w:rsidR="00870429" w:rsidRPr="003746CD" w:rsidRDefault="00870429" w:rsidP="00870429">
      <w:pPr>
        <w:keepNext/>
        <w:keepLines/>
        <w:numPr>
          <w:ilvl w:val="1"/>
          <w:numId w:val="2"/>
        </w:numPr>
        <w:jc w:val="both"/>
        <w:rPr>
          <w:rFonts w:ascii="Tahoma" w:hAnsi="Tahoma" w:cs="Tahoma"/>
          <w:b/>
        </w:rPr>
      </w:pPr>
      <w:r w:rsidRPr="003746CD">
        <w:rPr>
          <w:rFonts w:ascii="Tahoma" w:hAnsi="Tahoma" w:cs="Tahoma"/>
          <w:b/>
        </w:rPr>
        <w:lastRenderedPageBreak/>
        <w:t>Jamstvo za napake in reklamacije</w:t>
      </w:r>
    </w:p>
    <w:p w14:paraId="2760C65D" w14:textId="77777777" w:rsidR="00870429" w:rsidRPr="003746CD" w:rsidRDefault="00870429" w:rsidP="00870429">
      <w:pPr>
        <w:keepNext/>
        <w:keepLines/>
        <w:jc w:val="both"/>
        <w:rPr>
          <w:rFonts w:ascii="Tahoma" w:hAnsi="Tahoma" w:cs="Tahoma"/>
          <w:sz w:val="16"/>
        </w:rPr>
      </w:pPr>
    </w:p>
    <w:p w14:paraId="436923D8" w14:textId="77777777" w:rsidR="0000285E" w:rsidRPr="00C8579C" w:rsidRDefault="0000285E" w:rsidP="0000285E">
      <w:pPr>
        <w:keepNext/>
        <w:keepLines/>
        <w:jc w:val="both"/>
        <w:rPr>
          <w:rFonts w:ascii="Tahoma" w:hAnsi="Tahoma" w:cs="Tahoma"/>
        </w:rPr>
      </w:pPr>
      <w:r w:rsidRPr="00C8579C">
        <w:rPr>
          <w:rFonts w:ascii="Tahoma" w:hAnsi="Tahoma" w:cs="Tahoma"/>
        </w:rPr>
        <w:t>Izbrani ponudnik, s katerim bo naročnik sklenil okvirni sporazum, bo jamčil za odpravo vseh vrst napak na predmetu javnega naročila, skladno z določili Obligacijskega zakonika.</w:t>
      </w:r>
    </w:p>
    <w:p w14:paraId="12A3C293" w14:textId="77777777" w:rsidR="00BF6DCC" w:rsidRDefault="00BF6DCC" w:rsidP="00870429">
      <w:pPr>
        <w:keepNext/>
        <w:keepLines/>
        <w:jc w:val="both"/>
        <w:rPr>
          <w:rFonts w:ascii="Tahoma" w:hAnsi="Tahoma" w:cs="Tahoma"/>
        </w:rPr>
      </w:pPr>
    </w:p>
    <w:p w14:paraId="0EAC61AC" w14:textId="77777777" w:rsidR="007E20EA" w:rsidRPr="003746CD" w:rsidRDefault="007E20EA" w:rsidP="007E20EA">
      <w:pPr>
        <w:keepNext/>
        <w:keepLines/>
        <w:numPr>
          <w:ilvl w:val="1"/>
          <w:numId w:val="2"/>
        </w:numPr>
        <w:spacing w:line="276" w:lineRule="auto"/>
        <w:jc w:val="both"/>
        <w:rPr>
          <w:rFonts w:ascii="Tahoma" w:hAnsi="Tahoma" w:cs="Tahoma"/>
          <w:b/>
        </w:rPr>
      </w:pPr>
      <w:bookmarkStart w:id="10" w:name="_Toc116720524"/>
      <w:bookmarkStart w:id="11" w:name="_Toc116720588"/>
      <w:bookmarkStart w:id="12" w:name="_Toc116783499"/>
      <w:bookmarkStart w:id="13" w:name="_Toc116792933"/>
      <w:bookmarkStart w:id="14" w:name="_Toc136417505"/>
      <w:r w:rsidRPr="003746CD">
        <w:rPr>
          <w:rFonts w:ascii="Tahoma" w:hAnsi="Tahoma" w:cs="Tahoma"/>
          <w:b/>
        </w:rPr>
        <w:t>Prav</w:t>
      </w:r>
      <w:bookmarkEnd w:id="10"/>
      <w:bookmarkEnd w:id="11"/>
      <w:bookmarkEnd w:id="12"/>
      <w:bookmarkEnd w:id="13"/>
      <w:bookmarkEnd w:id="14"/>
      <w:r w:rsidRPr="003746CD">
        <w:rPr>
          <w:rFonts w:ascii="Tahoma" w:hAnsi="Tahoma" w:cs="Tahoma"/>
          <w:b/>
        </w:rPr>
        <w:t>no varstvo</w:t>
      </w:r>
    </w:p>
    <w:p w14:paraId="062BAB0D" w14:textId="77777777" w:rsidR="007E20EA" w:rsidRPr="003746CD" w:rsidRDefault="007E20EA" w:rsidP="007E20EA">
      <w:pPr>
        <w:keepNext/>
        <w:keepLines/>
        <w:jc w:val="both"/>
        <w:rPr>
          <w:rFonts w:ascii="Tahoma" w:hAnsi="Tahoma" w:cs="Tahoma"/>
          <w:sz w:val="12"/>
        </w:rPr>
      </w:pPr>
    </w:p>
    <w:p w14:paraId="544DC19A" w14:textId="77777777" w:rsidR="007E20EA" w:rsidRPr="003746CD" w:rsidRDefault="007E20EA" w:rsidP="007E20EA">
      <w:pPr>
        <w:keepNext/>
        <w:keepLines/>
        <w:autoSpaceDE w:val="0"/>
        <w:autoSpaceDN w:val="0"/>
        <w:adjustRightInd w:val="0"/>
        <w:jc w:val="both"/>
        <w:rPr>
          <w:rFonts w:ascii="Tahoma" w:hAnsi="Tahoma" w:cs="Tahoma"/>
        </w:rPr>
      </w:pPr>
      <w:r w:rsidRPr="003746CD">
        <w:rPr>
          <w:rFonts w:ascii="Tahoma" w:hAnsi="Tahoma" w:cs="Tahoma"/>
        </w:rPr>
        <w:t xml:space="preserve">Ponudniku je zagotovljeno pravno varstvo, skladno z </w:t>
      </w:r>
      <w:r w:rsidRPr="003746CD">
        <w:rPr>
          <w:rFonts w:ascii="Tahoma" w:hAnsi="Tahoma" w:cs="Tahoma"/>
          <w:bCs/>
        </w:rPr>
        <w:t>Zakonom o pravnem varstvu v postopkih javnega naročanja</w:t>
      </w:r>
      <w:r w:rsidRPr="003746CD">
        <w:rPr>
          <w:rFonts w:ascii="Tahoma" w:hAnsi="Tahoma" w:cs="Tahoma"/>
        </w:rPr>
        <w:t xml:space="preserve"> (Ur. l. RS, št. 43/11</w:t>
      </w:r>
      <w:r>
        <w:rPr>
          <w:rFonts w:ascii="Tahoma" w:hAnsi="Tahoma" w:cs="Tahoma"/>
        </w:rPr>
        <w:t xml:space="preserve"> s spremembami in dopolnitvami</w:t>
      </w:r>
      <w:r w:rsidRPr="003746CD">
        <w:rPr>
          <w:rFonts w:ascii="Tahoma" w:hAnsi="Tahoma" w:cs="Tahoma"/>
        </w:rPr>
        <w:t xml:space="preserve">; v nadaljevanju: ZPVPJN). </w:t>
      </w:r>
    </w:p>
    <w:p w14:paraId="46090D68" w14:textId="77777777" w:rsidR="007E20EA" w:rsidRPr="003746CD" w:rsidRDefault="007E20EA" w:rsidP="007E20EA">
      <w:pPr>
        <w:keepNext/>
        <w:keepLines/>
        <w:autoSpaceDE w:val="0"/>
        <w:autoSpaceDN w:val="0"/>
        <w:adjustRightInd w:val="0"/>
        <w:jc w:val="both"/>
        <w:rPr>
          <w:rFonts w:ascii="Tahoma" w:hAnsi="Tahoma" w:cs="Tahoma"/>
        </w:rPr>
      </w:pPr>
    </w:p>
    <w:p w14:paraId="64542E2A" w14:textId="77777777" w:rsidR="007E20EA" w:rsidRPr="003746CD" w:rsidRDefault="007E20EA" w:rsidP="007E20EA">
      <w:pPr>
        <w:keepNext/>
        <w:keepLines/>
        <w:tabs>
          <w:tab w:val="left" w:pos="1155"/>
        </w:tabs>
        <w:autoSpaceDE w:val="0"/>
        <w:autoSpaceDN w:val="0"/>
        <w:adjustRightInd w:val="0"/>
        <w:jc w:val="both"/>
        <w:rPr>
          <w:rFonts w:ascii="Tahoma" w:hAnsi="Tahoma" w:cs="Tahoma"/>
        </w:rPr>
      </w:pPr>
      <w:r w:rsidRPr="003746CD">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0C7BE3DE" w14:textId="77777777" w:rsidR="007E20EA" w:rsidRPr="003746CD" w:rsidRDefault="007E20EA" w:rsidP="007E20EA">
      <w:pPr>
        <w:keepNext/>
        <w:keepLines/>
        <w:autoSpaceDE w:val="0"/>
        <w:autoSpaceDN w:val="0"/>
        <w:adjustRightInd w:val="0"/>
        <w:jc w:val="both"/>
        <w:rPr>
          <w:rFonts w:ascii="Tahoma" w:hAnsi="Tahoma" w:cs="Tahoma"/>
        </w:rPr>
      </w:pPr>
    </w:p>
    <w:p w14:paraId="07E170A0" w14:textId="77777777" w:rsidR="007E20EA" w:rsidRPr="003746CD" w:rsidRDefault="007E20EA" w:rsidP="007E20EA">
      <w:pPr>
        <w:keepNext/>
        <w:keepLines/>
        <w:autoSpaceDE w:val="0"/>
        <w:autoSpaceDN w:val="0"/>
        <w:adjustRightInd w:val="0"/>
        <w:jc w:val="both"/>
        <w:rPr>
          <w:rFonts w:ascii="Tahoma" w:hAnsi="Tahoma" w:cs="Tahoma"/>
        </w:rPr>
      </w:pPr>
      <w:r w:rsidRPr="003746CD">
        <w:rPr>
          <w:rFonts w:ascii="Tahoma" w:hAnsi="Tahoma" w:cs="Tahoma"/>
        </w:rPr>
        <w:t xml:space="preserve">V kolikor se zahtevek za revizijo nanaša na vsebino objave, povabilo k oddaji ponudbe ali razpisno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EAA6DB5" w14:textId="77777777" w:rsidR="007E20EA" w:rsidRPr="003746CD" w:rsidRDefault="007E20EA" w:rsidP="007E20EA">
      <w:pPr>
        <w:keepNext/>
        <w:keepLines/>
        <w:autoSpaceDE w:val="0"/>
        <w:autoSpaceDN w:val="0"/>
        <w:adjustRightInd w:val="0"/>
        <w:jc w:val="both"/>
        <w:rPr>
          <w:rFonts w:ascii="Tahoma" w:hAnsi="Tahoma" w:cs="Tahoma"/>
        </w:rPr>
      </w:pPr>
    </w:p>
    <w:p w14:paraId="1B3FB2D1" w14:textId="77777777" w:rsidR="007E20EA" w:rsidRPr="003746CD" w:rsidRDefault="007E20EA" w:rsidP="007E20EA">
      <w:pPr>
        <w:keepNext/>
        <w:keepLines/>
        <w:autoSpaceDE w:val="0"/>
        <w:autoSpaceDN w:val="0"/>
        <w:adjustRightInd w:val="0"/>
        <w:jc w:val="both"/>
        <w:rPr>
          <w:rFonts w:ascii="Tahoma" w:hAnsi="Tahoma" w:cs="Tahoma"/>
        </w:rPr>
      </w:pPr>
      <w:r w:rsidRPr="003746CD">
        <w:rPr>
          <w:rFonts w:ascii="Tahoma" w:hAnsi="Tahoma" w:cs="Tahoma"/>
        </w:rPr>
        <w:t xml:space="preserve">Zahtevek za revizijo mora biti sestavljen v skladu z določili 15. člena ZPVPJN, vloži se preko portala </w:t>
      </w:r>
      <w:proofErr w:type="spellStart"/>
      <w:r w:rsidRPr="003746CD">
        <w:rPr>
          <w:rFonts w:ascii="Tahoma" w:hAnsi="Tahoma" w:cs="Tahoma"/>
        </w:rPr>
        <w:t>eRevizija</w:t>
      </w:r>
      <w:proofErr w:type="spellEnd"/>
      <w:r w:rsidRPr="003746CD">
        <w:rPr>
          <w:rFonts w:ascii="Tahoma" w:hAnsi="Tahoma" w:cs="Tahoma"/>
        </w:rPr>
        <w:t>. Vlagatelj mora zahtevku za revizijo priložiti potrdilo o plačilu takse. Zahtevek za revizijo se vloži v roku iz 25. člena ZPVPJN.</w:t>
      </w:r>
    </w:p>
    <w:p w14:paraId="59D5EBBA" w14:textId="77777777" w:rsidR="00BD4CA6" w:rsidRDefault="00BD4CA6" w:rsidP="00870429">
      <w:pPr>
        <w:keepNext/>
        <w:keepLines/>
        <w:jc w:val="both"/>
        <w:rPr>
          <w:rFonts w:ascii="Tahoma" w:hAnsi="Tahoma" w:cs="Tahoma"/>
        </w:rPr>
      </w:pPr>
    </w:p>
    <w:p w14:paraId="7FEC905C" w14:textId="77777777" w:rsidR="00894103" w:rsidRDefault="00894103" w:rsidP="00AF65C5">
      <w:pPr>
        <w:pStyle w:val="BESEDILO"/>
        <w:keepNext/>
        <w:widowControl/>
        <w:tabs>
          <w:tab w:val="clear" w:pos="2155"/>
        </w:tabs>
        <w:rPr>
          <w:rFonts w:ascii="Tahoma" w:hAnsi="Tahoma" w:cs="Tahoma"/>
        </w:rPr>
      </w:pPr>
    </w:p>
    <w:p w14:paraId="38CB3915" w14:textId="5748881F" w:rsidR="004423F8" w:rsidRPr="00D2038A" w:rsidRDefault="00B54A7F" w:rsidP="00AF65C5">
      <w:pPr>
        <w:keepNext/>
        <w:keepLines/>
        <w:numPr>
          <w:ilvl w:val="0"/>
          <w:numId w:val="2"/>
        </w:numPr>
        <w:jc w:val="both"/>
        <w:rPr>
          <w:rFonts w:ascii="Tahoma" w:hAnsi="Tahoma" w:cs="Tahoma"/>
          <w:b/>
          <w:sz w:val="24"/>
          <w:szCs w:val="24"/>
        </w:rPr>
      </w:pPr>
      <w:r w:rsidRPr="00D2038A">
        <w:rPr>
          <w:rFonts w:ascii="Tahoma" w:hAnsi="Tahoma" w:cs="Tahoma"/>
          <w:b/>
          <w:sz w:val="24"/>
          <w:szCs w:val="24"/>
        </w:rPr>
        <w:t>TEHNIČNE ZAHTEVE</w:t>
      </w:r>
    </w:p>
    <w:p w14:paraId="297931A3" w14:textId="7B490D8F" w:rsidR="008E5B78" w:rsidRDefault="008E5B78" w:rsidP="00AF65C5">
      <w:pPr>
        <w:keepNext/>
        <w:keepLines/>
        <w:jc w:val="both"/>
        <w:rPr>
          <w:rFonts w:ascii="Tahoma" w:hAnsi="Tahoma" w:cs="Tahoma"/>
        </w:rPr>
      </w:pPr>
    </w:p>
    <w:p w14:paraId="333BFC3A" w14:textId="213A762D" w:rsidR="00EE2388" w:rsidRPr="00EE2388" w:rsidRDefault="00EE2388" w:rsidP="00AF65C5">
      <w:pPr>
        <w:keepNext/>
        <w:keepLines/>
        <w:jc w:val="both"/>
        <w:rPr>
          <w:rFonts w:ascii="Tahoma" w:hAnsi="Tahoma" w:cs="Tahoma"/>
        </w:rPr>
      </w:pPr>
      <w:r w:rsidRPr="00EE2388">
        <w:rPr>
          <w:rFonts w:ascii="Tahoma" w:hAnsi="Tahoma" w:cs="Tahoma"/>
        </w:rPr>
        <w:t>Ponudnik mora pri pripravi ponudbe ponuditi artikle, ki v celoti upošteva</w:t>
      </w:r>
      <w:r w:rsidR="00F93150">
        <w:rPr>
          <w:rFonts w:ascii="Tahoma" w:hAnsi="Tahoma" w:cs="Tahoma"/>
        </w:rPr>
        <w:t>jo</w:t>
      </w:r>
      <w:r w:rsidRPr="00EE2388">
        <w:rPr>
          <w:rFonts w:ascii="Tahoma" w:hAnsi="Tahoma" w:cs="Tahoma"/>
        </w:rPr>
        <w:t xml:space="preserve"> tehnične zahteve in specifikacije navedene v ponudbenem predračunu ter </w:t>
      </w:r>
      <w:r w:rsidR="00F93150">
        <w:rPr>
          <w:rFonts w:ascii="Tahoma" w:hAnsi="Tahoma" w:cs="Tahoma"/>
        </w:rPr>
        <w:t>so</w:t>
      </w:r>
      <w:r w:rsidR="00F93150" w:rsidRPr="00EE2388">
        <w:rPr>
          <w:rFonts w:ascii="Tahoma" w:hAnsi="Tahoma" w:cs="Tahoma"/>
        </w:rPr>
        <w:t xml:space="preserve"> </w:t>
      </w:r>
      <w:r w:rsidRPr="00EE2388">
        <w:rPr>
          <w:rFonts w:ascii="Tahoma" w:hAnsi="Tahoma" w:cs="Tahoma"/>
        </w:rPr>
        <w:t xml:space="preserve">v skladu z zahtevanimi standardi in ostalimi zahtevami v razpisni dokumentaciji. </w:t>
      </w:r>
    </w:p>
    <w:p w14:paraId="3C73BE10" w14:textId="77777777" w:rsidR="00EE2388" w:rsidRPr="00EE2388" w:rsidRDefault="00EE2388" w:rsidP="00AF65C5">
      <w:pPr>
        <w:keepNext/>
        <w:keepLines/>
        <w:jc w:val="both"/>
        <w:rPr>
          <w:rFonts w:ascii="Tahoma" w:hAnsi="Tahoma" w:cs="Tahoma"/>
          <w:b/>
        </w:rPr>
      </w:pPr>
    </w:p>
    <w:tbl>
      <w:tblPr>
        <w:tblStyle w:val="Tabelamrea2"/>
        <w:tblW w:w="9322" w:type="dxa"/>
        <w:tblLook w:val="04A0" w:firstRow="1" w:lastRow="0" w:firstColumn="1" w:lastColumn="0" w:noHBand="0" w:noVBand="1"/>
      </w:tblPr>
      <w:tblGrid>
        <w:gridCol w:w="3085"/>
        <w:gridCol w:w="4394"/>
        <w:gridCol w:w="1843"/>
      </w:tblGrid>
      <w:tr w:rsidR="00E707FA" w:rsidRPr="00E707FA" w14:paraId="47D9557C" w14:textId="77777777" w:rsidTr="00E707FA">
        <w:tc>
          <w:tcPr>
            <w:tcW w:w="3085" w:type="dxa"/>
          </w:tcPr>
          <w:p w14:paraId="7A40D5A3" w14:textId="77777777" w:rsidR="00E707FA" w:rsidRPr="00E707FA" w:rsidRDefault="00E707FA" w:rsidP="00AF65C5">
            <w:pPr>
              <w:keepNext/>
              <w:keepLines/>
              <w:jc w:val="both"/>
              <w:rPr>
                <w:b/>
              </w:rPr>
            </w:pPr>
          </w:p>
        </w:tc>
        <w:tc>
          <w:tcPr>
            <w:tcW w:w="4394" w:type="dxa"/>
          </w:tcPr>
          <w:p w14:paraId="2450CD25" w14:textId="77777777" w:rsidR="00E707FA" w:rsidRPr="00E707FA" w:rsidRDefault="00E707FA" w:rsidP="00AF65C5">
            <w:pPr>
              <w:keepNext/>
              <w:keepLines/>
              <w:jc w:val="both"/>
              <w:rPr>
                <w:b/>
              </w:rPr>
            </w:pPr>
          </w:p>
        </w:tc>
        <w:tc>
          <w:tcPr>
            <w:tcW w:w="1843" w:type="dxa"/>
          </w:tcPr>
          <w:p w14:paraId="4ADAD2E4" w14:textId="77777777" w:rsidR="00E707FA" w:rsidRPr="00E707FA" w:rsidRDefault="00E707FA" w:rsidP="00AF65C5">
            <w:pPr>
              <w:keepNext/>
              <w:keepLines/>
              <w:jc w:val="both"/>
            </w:pPr>
            <w:r w:rsidRPr="00E707FA">
              <w:rPr>
                <w:rFonts w:ascii="Tahoma" w:hAnsi="Tahoma" w:cs="Tahoma"/>
              </w:rPr>
              <w:t>Standard</w:t>
            </w:r>
          </w:p>
        </w:tc>
      </w:tr>
      <w:tr w:rsidR="00E707FA" w:rsidRPr="00E707FA" w14:paraId="4570E3E2" w14:textId="77777777" w:rsidTr="00E707FA">
        <w:tc>
          <w:tcPr>
            <w:tcW w:w="3085" w:type="dxa"/>
          </w:tcPr>
          <w:p w14:paraId="77B15C05" w14:textId="77777777" w:rsidR="00E707FA" w:rsidRPr="00E707FA" w:rsidRDefault="00E707FA" w:rsidP="00AF65C5">
            <w:pPr>
              <w:keepNext/>
              <w:keepLines/>
              <w:jc w:val="both"/>
              <w:rPr>
                <w:rFonts w:ascii="Tahoma" w:hAnsi="Tahoma" w:cs="Tahoma"/>
              </w:rPr>
            </w:pPr>
            <w:r w:rsidRPr="00E707FA">
              <w:rPr>
                <w:rFonts w:ascii="Tahoma" w:hAnsi="Tahoma" w:cs="Tahoma"/>
              </w:rPr>
              <w:t>Uporaba</w:t>
            </w:r>
          </w:p>
        </w:tc>
        <w:tc>
          <w:tcPr>
            <w:tcW w:w="4394" w:type="dxa"/>
          </w:tcPr>
          <w:p w14:paraId="6A24342F" w14:textId="77777777" w:rsidR="00E707FA" w:rsidRPr="00E707FA" w:rsidRDefault="00E707FA" w:rsidP="00AF65C5">
            <w:pPr>
              <w:keepNext/>
              <w:keepLines/>
              <w:jc w:val="both"/>
              <w:rPr>
                <w:rFonts w:ascii="Tahoma" w:hAnsi="Tahoma" w:cs="Tahoma"/>
              </w:rPr>
            </w:pPr>
            <w:r w:rsidRPr="00E707FA">
              <w:rPr>
                <w:rFonts w:ascii="Tahoma" w:hAnsi="Tahoma" w:cs="Tahoma"/>
              </w:rPr>
              <w:t>Pitna voda</w:t>
            </w:r>
          </w:p>
        </w:tc>
        <w:tc>
          <w:tcPr>
            <w:tcW w:w="1843" w:type="dxa"/>
          </w:tcPr>
          <w:p w14:paraId="09F2DF65" w14:textId="77777777" w:rsidR="00E707FA" w:rsidRPr="00E707FA" w:rsidRDefault="00E707FA" w:rsidP="00AF65C5">
            <w:pPr>
              <w:keepNext/>
              <w:keepLines/>
              <w:jc w:val="both"/>
              <w:rPr>
                <w:rFonts w:ascii="Tahoma" w:hAnsi="Tahoma" w:cs="Tahoma"/>
              </w:rPr>
            </w:pPr>
          </w:p>
        </w:tc>
      </w:tr>
      <w:tr w:rsidR="00E707FA" w:rsidRPr="00E707FA" w14:paraId="2F8E3592" w14:textId="77777777" w:rsidTr="00E707FA">
        <w:tc>
          <w:tcPr>
            <w:tcW w:w="3085" w:type="dxa"/>
          </w:tcPr>
          <w:p w14:paraId="16E325CD" w14:textId="77777777" w:rsidR="00E707FA" w:rsidRPr="00E707FA" w:rsidRDefault="00E707FA" w:rsidP="00AF65C5">
            <w:pPr>
              <w:keepNext/>
              <w:keepLines/>
              <w:jc w:val="both"/>
              <w:rPr>
                <w:rFonts w:ascii="Tahoma" w:hAnsi="Tahoma" w:cs="Tahoma"/>
              </w:rPr>
            </w:pPr>
            <w:r w:rsidRPr="00E707FA">
              <w:rPr>
                <w:rFonts w:ascii="Tahoma" w:hAnsi="Tahoma" w:cs="Tahoma"/>
              </w:rPr>
              <w:t>Tlačna stopnja</w:t>
            </w:r>
          </w:p>
        </w:tc>
        <w:tc>
          <w:tcPr>
            <w:tcW w:w="4394" w:type="dxa"/>
          </w:tcPr>
          <w:p w14:paraId="232DF501" w14:textId="77777777" w:rsidR="00E707FA" w:rsidRPr="00E707FA" w:rsidRDefault="00E707FA" w:rsidP="00AF65C5">
            <w:pPr>
              <w:keepNext/>
              <w:keepLines/>
              <w:jc w:val="both"/>
              <w:rPr>
                <w:rFonts w:ascii="Tahoma" w:hAnsi="Tahoma" w:cs="Tahoma"/>
              </w:rPr>
            </w:pPr>
            <w:r w:rsidRPr="00E707FA">
              <w:rPr>
                <w:rFonts w:ascii="Tahoma" w:hAnsi="Tahoma" w:cs="Tahoma"/>
              </w:rPr>
              <w:t>DN50-300 PN16, DN350-600 PN10</w:t>
            </w:r>
          </w:p>
        </w:tc>
        <w:tc>
          <w:tcPr>
            <w:tcW w:w="1843" w:type="dxa"/>
          </w:tcPr>
          <w:p w14:paraId="351CDE70" w14:textId="77777777" w:rsidR="00E707FA" w:rsidRPr="00E707FA" w:rsidRDefault="00E707FA" w:rsidP="00AF65C5">
            <w:pPr>
              <w:keepNext/>
              <w:keepLines/>
              <w:jc w:val="both"/>
              <w:rPr>
                <w:rFonts w:ascii="Tahoma" w:hAnsi="Tahoma" w:cs="Tahoma"/>
              </w:rPr>
            </w:pPr>
          </w:p>
        </w:tc>
      </w:tr>
      <w:tr w:rsidR="00E707FA" w:rsidRPr="00E707FA" w14:paraId="2216FDA2" w14:textId="77777777" w:rsidTr="00E707FA">
        <w:tc>
          <w:tcPr>
            <w:tcW w:w="3085" w:type="dxa"/>
          </w:tcPr>
          <w:p w14:paraId="7DA9F56E" w14:textId="77777777" w:rsidR="00E707FA" w:rsidRPr="00E707FA" w:rsidRDefault="00E707FA" w:rsidP="00AF65C5">
            <w:pPr>
              <w:keepNext/>
              <w:keepLines/>
              <w:jc w:val="both"/>
              <w:rPr>
                <w:rFonts w:ascii="Tahoma" w:hAnsi="Tahoma" w:cs="Tahoma"/>
              </w:rPr>
            </w:pPr>
            <w:r w:rsidRPr="00E707FA">
              <w:rPr>
                <w:rFonts w:ascii="Tahoma" w:hAnsi="Tahoma" w:cs="Tahoma"/>
              </w:rPr>
              <w:t>Certifikat</w:t>
            </w:r>
          </w:p>
        </w:tc>
        <w:tc>
          <w:tcPr>
            <w:tcW w:w="4394" w:type="dxa"/>
          </w:tcPr>
          <w:p w14:paraId="7C398387" w14:textId="77777777" w:rsidR="00E707FA" w:rsidRPr="00E707FA" w:rsidRDefault="00E707FA" w:rsidP="00AF65C5">
            <w:pPr>
              <w:keepNext/>
              <w:keepLines/>
              <w:jc w:val="both"/>
              <w:rPr>
                <w:rFonts w:ascii="Tahoma" w:hAnsi="Tahoma" w:cs="Tahoma"/>
              </w:rPr>
            </w:pPr>
          </w:p>
        </w:tc>
        <w:tc>
          <w:tcPr>
            <w:tcW w:w="1843" w:type="dxa"/>
          </w:tcPr>
          <w:p w14:paraId="4577DAF0" w14:textId="77777777" w:rsidR="00E707FA" w:rsidRPr="00E707FA" w:rsidRDefault="00E707FA" w:rsidP="00AF65C5">
            <w:pPr>
              <w:keepNext/>
              <w:keepLines/>
              <w:jc w:val="both"/>
              <w:rPr>
                <w:rFonts w:ascii="Tahoma" w:hAnsi="Tahoma" w:cs="Tahoma"/>
              </w:rPr>
            </w:pPr>
            <w:r w:rsidRPr="00E707FA">
              <w:rPr>
                <w:rFonts w:ascii="Tahoma" w:hAnsi="Tahoma" w:cs="Tahoma"/>
              </w:rPr>
              <w:t>EN14525</w:t>
            </w:r>
          </w:p>
        </w:tc>
      </w:tr>
      <w:tr w:rsidR="00E707FA" w:rsidRPr="00E707FA" w14:paraId="667905D8" w14:textId="77777777" w:rsidTr="00E707FA">
        <w:tc>
          <w:tcPr>
            <w:tcW w:w="3085" w:type="dxa"/>
          </w:tcPr>
          <w:p w14:paraId="670CFE86" w14:textId="77777777" w:rsidR="00E707FA" w:rsidRPr="00E707FA" w:rsidRDefault="00E707FA" w:rsidP="00AF65C5">
            <w:pPr>
              <w:keepNext/>
              <w:keepLines/>
              <w:jc w:val="both"/>
              <w:rPr>
                <w:rFonts w:ascii="Tahoma" w:hAnsi="Tahoma" w:cs="Tahoma"/>
              </w:rPr>
            </w:pPr>
            <w:r w:rsidRPr="00E707FA">
              <w:rPr>
                <w:rFonts w:ascii="Tahoma" w:hAnsi="Tahoma" w:cs="Tahoma"/>
              </w:rPr>
              <w:t>Uporaba za</w:t>
            </w:r>
          </w:p>
        </w:tc>
        <w:tc>
          <w:tcPr>
            <w:tcW w:w="4394" w:type="dxa"/>
          </w:tcPr>
          <w:p w14:paraId="788D503D" w14:textId="77777777" w:rsidR="00E707FA" w:rsidRPr="00E707FA" w:rsidRDefault="00E707FA" w:rsidP="00AF65C5">
            <w:pPr>
              <w:keepNext/>
              <w:keepLines/>
              <w:jc w:val="both"/>
              <w:rPr>
                <w:rFonts w:ascii="Tahoma" w:hAnsi="Tahoma" w:cs="Tahoma"/>
              </w:rPr>
            </w:pPr>
            <w:r w:rsidRPr="00E707FA">
              <w:rPr>
                <w:rFonts w:ascii="Tahoma" w:hAnsi="Tahoma" w:cs="Tahoma"/>
              </w:rPr>
              <w:t xml:space="preserve">Jeklo, </w:t>
            </w:r>
            <w:proofErr w:type="spellStart"/>
            <w:r w:rsidRPr="00E707FA">
              <w:rPr>
                <w:rFonts w:ascii="Tahoma" w:hAnsi="Tahoma" w:cs="Tahoma"/>
              </w:rPr>
              <w:t>duktilna</w:t>
            </w:r>
            <w:proofErr w:type="spellEnd"/>
            <w:r w:rsidRPr="00E707FA">
              <w:rPr>
                <w:rFonts w:ascii="Tahoma" w:hAnsi="Tahoma" w:cs="Tahoma"/>
              </w:rPr>
              <w:t xml:space="preserve"> litina, PE/PVC, salonit</w:t>
            </w:r>
          </w:p>
        </w:tc>
        <w:tc>
          <w:tcPr>
            <w:tcW w:w="1843" w:type="dxa"/>
          </w:tcPr>
          <w:p w14:paraId="604C3423" w14:textId="77777777" w:rsidR="00E707FA" w:rsidRPr="00E707FA" w:rsidRDefault="00E707FA" w:rsidP="00AF65C5">
            <w:pPr>
              <w:keepNext/>
              <w:keepLines/>
              <w:jc w:val="both"/>
              <w:rPr>
                <w:rFonts w:ascii="Tahoma" w:hAnsi="Tahoma" w:cs="Tahoma"/>
              </w:rPr>
            </w:pPr>
          </w:p>
        </w:tc>
      </w:tr>
      <w:tr w:rsidR="00E707FA" w:rsidRPr="00E707FA" w14:paraId="555FF262" w14:textId="77777777" w:rsidTr="00E707FA">
        <w:tc>
          <w:tcPr>
            <w:tcW w:w="3085" w:type="dxa"/>
          </w:tcPr>
          <w:p w14:paraId="4BE21539" w14:textId="77777777" w:rsidR="00E707FA" w:rsidRPr="00E707FA" w:rsidRDefault="00E707FA" w:rsidP="00AF65C5">
            <w:pPr>
              <w:keepNext/>
              <w:keepLines/>
              <w:jc w:val="both"/>
              <w:rPr>
                <w:rFonts w:ascii="Tahoma" w:hAnsi="Tahoma" w:cs="Tahoma"/>
              </w:rPr>
            </w:pPr>
            <w:r w:rsidRPr="00E707FA">
              <w:rPr>
                <w:rFonts w:ascii="Tahoma" w:hAnsi="Tahoma" w:cs="Tahoma"/>
              </w:rPr>
              <w:t>Material</w:t>
            </w:r>
          </w:p>
        </w:tc>
        <w:tc>
          <w:tcPr>
            <w:tcW w:w="4394" w:type="dxa"/>
          </w:tcPr>
          <w:p w14:paraId="3B54F8CF" w14:textId="77777777" w:rsidR="00E707FA" w:rsidRPr="00E707FA" w:rsidRDefault="00E707FA" w:rsidP="00AF65C5">
            <w:pPr>
              <w:keepNext/>
              <w:keepLines/>
              <w:jc w:val="both"/>
              <w:rPr>
                <w:rFonts w:ascii="Tahoma" w:hAnsi="Tahoma" w:cs="Tahoma"/>
              </w:rPr>
            </w:pPr>
            <w:proofErr w:type="spellStart"/>
            <w:r w:rsidRPr="00E707FA">
              <w:rPr>
                <w:rFonts w:ascii="Tahoma" w:hAnsi="Tahoma" w:cs="Tahoma"/>
              </w:rPr>
              <w:t>Duktilna</w:t>
            </w:r>
            <w:proofErr w:type="spellEnd"/>
            <w:r w:rsidRPr="00E707FA">
              <w:rPr>
                <w:rFonts w:ascii="Tahoma" w:hAnsi="Tahoma" w:cs="Tahoma"/>
              </w:rPr>
              <w:t xml:space="preserve"> litina</w:t>
            </w:r>
          </w:p>
        </w:tc>
        <w:tc>
          <w:tcPr>
            <w:tcW w:w="1843" w:type="dxa"/>
          </w:tcPr>
          <w:p w14:paraId="45D9F384" w14:textId="77777777" w:rsidR="00E707FA" w:rsidRPr="00E707FA" w:rsidRDefault="00E707FA" w:rsidP="00AF65C5">
            <w:pPr>
              <w:keepNext/>
              <w:keepLines/>
              <w:jc w:val="both"/>
              <w:rPr>
                <w:rFonts w:ascii="Tahoma" w:hAnsi="Tahoma" w:cs="Tahoma"/>
              </w:rPr>
            </w:pPr>
            <w:r w:rsidRPr="00E707FA">
              <w:rPr>
                <w:rFonts w:ascii="Tahoma" w:hAnsi="Tahoma" w:cs="Tahoma"/>
              </w:rPr>
              <w:t>EN-GJS-450-10</w:t>
            </w:r>
          </w:p>
        </w:tc>
      </w:tr>
      <w:tr w:rsidR="00E707FA" w:rsidRPr="00E707FA" w14:paraId="4196B8A9" w14:textId="77777777" w:rsidTr="00E707FA">
        <w:tc>
          <w:tcPr>
            <w:tcW w:w="3085" w:type="dxa"/>
          </w:tcPr>
          <w:p w14:paraId="5CE274DD" w14:textId="77777777" w:rsidR="00E707FA" w:rsidRPr="00E707FA" w:rsidRDefault="00E707FA" w:rsidP="00AF65C5">
            <w:pPr>
              <w:keepNext/>
              <w:keepLines/>
              <w:jc w:val="both"/>
              <w:rPr>
                <w:rFonts w:ascii="Tahoma" w:hAnsi="Tahoma" w:cs="Tahoma"/>
              </w:rPr>
            </w:pPr>
            <w:r w:rsidRPr="00E707FA">
              <w:rPr>
                <w:rFonts w:ascii="Tahoma" w:hAnsi="Tahoma" w:cs="Tahoma"/>
              </w:rPr>
              <w:t>Pritrdilni elementi</w:t>
            </w:r>
          </w:p>
        </w:tc>
        <w:tc>
          <w:tcPr>
            <w:tcW w:w="4394" w:type="dxa"/>
          </w:tcPr>
          <w:p w14:paraId="76AA2543" w14:textId="77777777" w:rsidR="00E707FA" w:rsidRPr="00E707FA" w:rsidRDefault="00E707FA" w:rsidP="00AF65C5">
            <w:pPr>
              <w:keepNext/>
              <w:keepLines/>
              <w:jc w:val="both"/>
              <w:rPr>
                <w:rFonts w:ascii="Tahoma" w:hAnsi="Tahoma" w:cs="Tahoma"/>
              </w:rPr>
            </w:pPr>
            <w:r w:rsidRPr="00E707FA">
              <w:rPr>
                <w:rFonts w:ascii="Tahoma" w:hAnsi="Tahoma" w:cs="Tahoma"/>
              </w:rPr>
              <w:t>Možnost večkratne uporabe</w:t>
            </w:r>
          </w:p>
        </w:tc>
        <w:tc>
          <w:tcPr>
            <w:tcW w:w="1843" w:type="dxa"/>
          </w:tcPr>
          <w:p w14:paraId="78647984" w14:textId="77777777" w:rsidR="00E707FA" w:rsidRPr="00E707FA" w:rsidRDefault="00E707FA" w:rsidP="00AF65C5">
            <w:pPr>
              <w:keepNext/>
              <w:keepLines/>
              <w:jc w:val="both"/>
              <w:rPr>
                <w:rFonts w:ascii="Tahoma" w:hAnsi="Tahoma" w:cs="Tahoma"/>
              </w:rPr>
            </w:pPr>
          </w:p>
        </w:tc>
      </w:tr>
      <w:tr w:rsidR="00E707FA" w:rsidRPr="00E707FA" w14:paraId="4119AA6B" w14:textId="77777777" w:rsidTr="00E707FA">
        <w:tc>
          <w:tcPr>
            <w:tcW w:w="3085" w:type="dxa"/>
          </w:tcPr>
          <w:p w14:paraId="4E370109" w14:textId="77777777" w:rsidR="00E707FA" w:rsidRPr="00E707FA" w:rsidRDefault="00E707FA" w:rsidP="00AF65C5">
            <w:pPr>
              <w:keepNext/>
              <w:keepLines/>
              <w:jc w:val="both"/>
              <w:rPr>
                <w:rFonts w:ascii="Tahoma" w:hAnsi="Tahoma" w:cs="Tahoma"/>
              </w:rPr>
            </w:pPr>
            <w:r w:rsidRPr="00E707FA">
              <w:rPr>
                <w:rFonts w:ascii="Tahoma" w:hAnsi="Tahoma" w:cs="Tahoma"/>
              </w:rPr>
              <w:t>Prirobnica</w:t>
            </w:r>
          </w:p>
        </w:tc>
        <w:tc>
          <w:tcPr>
            <w:tcW w:w="4394" w:type="dxa"/>
          </w:tcPr>
          <w:p w14:paraId="2F2FA7B6" w14:textId="77777777" w:rsidR="00E707FA" w:rsidRPr="00E707FA" w:rsidRDefault="00E707FA" w:rsidP="00AF65C5">
            <w:pPr>
              <w:keepNext/>
              <w:keepLines/>
              <w:jc w:val="both"/>
              <w:rPr>
                <w:rFonts w:ascii="Tahoma" w:hAnsi="Tahoma" w:cs="Tahoma"/>
              </w:rPr>
            </w:pPr>
            <w:r w:rsidRPr="00E707FA">
              <w:rPr>
                <w:rFonts w:ascii="Tahoma" w:hAnsi="Tahoma" w:cs="Tahoma"/>
              </w:rPr>
              <w:t>PN 10 in PN 16</w:t>
            </w:r>
          </w:p>
        </w:tc>
        <w:tc>
          <w:tcPr>
            <w:tcW w:w="1843" w:type="dxa"/>
          </w:tcPr>
          <w:p w14:paraId="5241CB1B" w14:textId="77777777" w:rsidR="00E707FA" w:rsidRPr="00E707FA" w:rsidRDefault="00E707FA" w:rsidP="00AF65C5">
            <w:pPr>
              <w:keepNext/>
              <w:keepLines/>
              <w:jc w:val="both"/>
              <w:rPr>
                <w:rFonts w:ascii="Tahoma" w:hAnsi="Tahoma" w:cs="Tahoma"/>
              </w:rPr>
            </w:pPr>
            <w:r w:rsidRPr="00E707FA">
              <w:rPr>
                <w:rFonts w:ascii="Tahoma" w:hAnsi="Tahoma" w:cs="Tahoma"/>
              </w:rPr>
              <w:t>EN 1092-2</w:t>
            </w:r>
          </w:p>
        </w:tc>
      </w:tr>
      <w:tr w:rsidR="00E707FA" w:rsidRPr="00E707FA" w14:paraId="0DA34BA3" w14:textId="77777777" w:rsidTr="00E707FA">
        <w:tc>
          <w:tcPr>
            <w:tcW w:w="3085" w:type="dxa"/>
          </w:tcPr>
          <w:p w14:paraId="10AB9C06" w14:textId="77777777" w:rsidR="00E707FA" w:rsidRPr="00E707FA" w:rsidRDefault="00E707FA" w:rsidP="00AF65C5">
            <w:pPr>
              <w:keepNext/>
              <w:keepLines/>
              <w:jc w:val="both"/>
              <w:rPr>
                <w:rFonts w:ascii="Tahoma" w:hAnsi="Tahoma" w:cs="Tahoma"/>
              </w:rPr>
            </w:pPr>
            <w:r w:rsidRPr="00E707FA">
              <w:rPr>
                <w:rFonts w:ascii="Tahoma" w:hAnsi="Tahoma" w:cs="Tahoma"/>
              </w:rPr>
              <w:t>Vijaki</w:t>
            </w:r>
          </w:p>
        </w:tc>
        <w:tc>
          <w:tcPr>
            <w:tcW w:w="4394" w:type="dxa"/>
          </w:tcPr>
          <w:p w14:paraId="228D3ACB" w14:textId="234B46AC" w:rsidR="00E707FA" w:rsidRPr="00E707FA" w:rsidRDefault="00E707FA" w:rsidP="00F93150">
            <w:pPr>
              <w:keepNext/>
              <w:keepLines/>
              <w:jc w:val="both"/>
              <w:rPr>
                <w:rFonts w:ascii="Tahoma" w:hAnsi="Tahoma" w:cs="Tahoma"/>
              </w:rPr>
            </w:pPr>
            <w:r w:rsidRPr="00E707FA">
              <w:rPr>
                <w:rFonts w:ascii="Tahoma" w:hAnsi="Tahoma" w:cs="Tahoma"/>
              </w:rPr>
              <w:t xml:space="preserve">Nerjavno jeklo, teflonska zaščita ali podobna zaščita, ki preprečuje </w:t>
            </w:r>
            <w:r w:rsidR="00F93150">
              <w:rPr>
                <w:rFonts w:ascii="Tahoma" w:hAnsi="Tahoma" w:cs="Tahoma"/>
              </w:rPr>
              <w:t xml:space="preserve">pojav </w:t>
            </w:r>
            <w:r w:rsidR="00F93150" w:rsidRPr="00E707FA">
              <w:rPr>
                <w:rFonts w:ascii="Tahoma" w:hAnsi="Tahoma" w:cs="Tahoma"/>
              </w:rPr>
              <w:t>hlad</w:t>
            </w:r>
            <w:r w:rsidR="00F93150">
              <w:rPr>
                <w:rFonts w:ascii="Tahoma" w:hAnsi="Tahoma" w:cs="Tahoma"/>
              </w:rPr>
              <w:t>nega</w:t>
            </w:r>
            <w:r w:rsidR="00F93150" w:rsidRPr="00E707FA">
              <w:rPr>
                <w:rFonts w:ascii="Tahoma" w:hAnsi="Tahoma" w:cs="Tahoma"/>
              </w:rPr>
              <w:t xml:space="preserve"> </w:t>
            </w:r>
            <w:r w:rsidRPr="00E707FA">
              <w:rPr>
                <w:rFonts w:ascii="Tahoma" w:hAnsi="Tahoma" w:cs="Tahoma"/>
              </w:rPr>
              <w:t>zvar</w:t>
            </w:r>
            <w:r w:rsidR="00F93150">
              <w:rPr>
                <w:rFonts w:ascii="Tahoma" w:hAnsi="Tahoma" w:cs="Tahoma"/>
              </w:rPr>
              <w:t>a</w:t>
            </w:r>
            <w:r w:rsidRPr="00E707FA">
              <w:rPr>
                <w:rFonts w:ascii="Tahoma" w:hAnsi="Tahoma" w:cs="Tahoma"/>
              </w:rPr>
              <w:t xml:space="preserve"> in deluje </w:t>
            </w:r>
            <w:proofErr w:type="spellStart"/>
            <w:r w:rsidRPr="00E707FA">
              <w:rPr>
                <w:rFonts w:ascii="Tahoma" w:hAnsi="Tahoma" w:cs="Tahoma"/>
              </w:rPr>
              <w:t>protikorozivno</w:t>
            </w:r>
            <w:proofErr w:type="spellEnd"/>
          </w:p>
        </w:tc>
        <w:tc>
          <w:tcPr>
            <w:tcW w:w="1843" w:type="dxa"/>
          </w:tcPr>
          <w:p w14:paraId="1F154275" w14:textId="77777777" w:rsidR="00E707FA" w:rsidRPr="00E707FA" w:rsidRDefault="00E707FA" w:rsidP="00AF65C5">
            <w:pPr>
              <w:keepNext/>
              <w:keepLines/>
              <w:jc w:val="both"/>
              <w:rPr>
                <w:rFonts w:ascii="Tahoma" w:hAnsi="Tahoma" w:cs="Tahoma"/>
              </w:rPr>
            </w:pPr>
            <w:r w:rsidRPr="00E707FA">
              <w:rPr>
                <w:rFonts w:ascii="Tahoma" w:hAnsi="Tahoma" w:cs="Tahoma"/>
              </w:rPr>
              <w:t>AISI 304 ali 316</w:t>
            </w:r>
          </w:p>
        </w:tc>
      </w:tr>
      <w:tr w:rsidR="00E707FA" w:rsidRPr="00E707FA" w14:paraId="2DBE7F42" w14:textId="77777777" w:rsidTr="00E707FA">
        <w:tc>
          <w:tcPr>
            <w:tcW w:w="3085" w:type="dxa"/>
          </w:tcPr>
          <w:p w14:paraId="4C996A7B" w14:textId="77777777" w:rsidR="00E707FA" w:rsidRPr="00E707FA" w:rsidRDefault="00E707FA" w:rsidP="00AF65C5">
            <w:pPr>
              <w:keepNext/>
              <w:keepLines/>
              <w:jc w:val="both"/>
              <w:rPr>
                <w:rFonts w:ascii="Tahoma" w:hAnsi="Tahoma" w:cs="Tahoma"/>
              </w:rPr>
            </w:pPr>
            <w:r w:rsidRPr="00E707FA">
              <w:rPr>
                <w:rFonts w:ascii="Tahoma" w:hAnsi="Tahoma" w:cs="Tahoma"/>
              </w:rPr>
              <w:t>Tesnila</w:t>
            </w:r>
          </w:p>
        </w:tc>
        <w:tc>
          <w:tcPr>
            <w:tcW w:w="4394" w:type="dxa"/>
          </w:tcPr>
          <w:p w14:paraId="3496C85A" w14:textId="77777777" w:rsidR="00E707FA" w:rsidRPr="00E707FA" w:rsidRDefault="00E707FA" w:rsidP="00AF65C5">
            <w:pPr>
              <w:keepNext/>
              <w:keepLines/>
              <w:jc w:val="both"/>
              <w:rPr>
                <w:rFonts w:ascii="Tahoma" w:hAnsi="Tahoma" w:cs="Tahoma"/>
              </w:rPr>
            </w:pPr>
            <w:r w:rsidRPr="00E707FA">
              <w:rPr>
                <w:rFonts w:ascii="Tahoma" w:hAnsi="Tahoma" w:cs="Tahoma"/>
              </w:rPr>
              <w:t>EPDM</w:t>
            </w:r>
          </w:p>
        </w:tc>
        <w:tc>
          <w:tcPr>
            <w:tcW w:w="1843" w:type="dxa"/>
          </w:tcPr>
          <w:p w14:paraId="1790EC1B" w14:textId="77777777" w:rsidR="00E707FA" w:rsidRPr="00E707FA" w:rsidRDefault="00E707FA" w:rsidP="00AF65C5">
            <w:pPr>
              <w:keepNext/>
              <w:keepLines/>
              <w:jc w:val="both"/>
              <w:rPr>
                <w:rFonts w:ascii="Tahoma" w:hAnsi="Tahoma" w:cs="Tahoma"/>
              </w:rPr>
            </w:pPr>
            <w:r w:rsidRPr="00E707FA">
              <w:rPr>
                <w:rFonts w:ascii="Tahoma" w:hAnsi="Tahoma" w:cs="Tahoma"/>
              </w:rPr>
              <w:t>EN 681-1</w:t>
            </w:r>
          </w:p>
        </w:tc>
      </w:tr>
      <w:tr w:rsidR="00E707FA" w:rsidRPr="00E707FA" w14:paraId="615DF93D" w14:textId="77777777" w:rsidTr="00E707FA">
        <w:tc>
          <w:tcPr>
            <w:tcW w:w="3085" w:type="dxa"/>
          </w:tcPr>
          <w:p w14:paraId="0024CA57" w14:textId="77777777" w:rsidR="00E707FA" w:rsidRPr="00E707FA" w:rsidRDefault="00E707FA" w:rsidP="00AF65C5">
            <w:pPr>
              <w:keepNext/>
              <w:keepLines/>
              <w:jc w:val="both"/>
              <w:rPr>
                <w:rFonts w:ascii="Tahoma" w:hAnsi="Tahoma" w:cs="Tahoma"/>
              </w:rPr>
            </w:pPr>
            <w:r w:rsidRPr="00E707FA">
              <w:rPr>
                <w:rFonts w:ascii="Tahoma" w:hAnsi="Tahoma" w:cs="Tahoma"/>
              </w:rPr>
              <w:t>Kotni premiki po montaži</w:t>
            </w:r>
          </w:p>
        </w:tc>
        <w:tc>
          <w:tcPr>
            <w:tcW w:w="4394" w:type="dxa"/>
          </w:tcPr>
          <w:p w14:paraId="1E732A66" w14:textId="77777777" w:rsidR="00E707FA" w:rsidRPr="00E707FA" w:rsidRDefault="00E707FA" w:rsidP="00AF65C5">
            <w:pPr>
              <w:keepNext/>
              <w:keepLines/>
              <w:jc w:val="both"/>
              <w:rPr>
                <w:rFonts w:ascii="Tahoma" w:hAnsi="Tahoma" w:cs="Tahoma"/>
              </w:rPr>
            </w:pPr>
            <w:r w:rsidRPr="00E707FA">
              <w:rPr>
                <w:rFonts w:ascii="Tahoma" w:hAnsi="Tahoma" w:cs="Tahoma"/>
              </w:rPr>
              <w:t>4° na posameznem spoju na celem razponu</w:t>
            </w:r>
          </w:p>
        </w:tc>
        <w:tc>
          <w:tcPr>
            <w:tcW w:w="1843" w:type="dxa"/>
          </w:tcPr>
          <w:p w14:paraId="432E46C6" w14:textId="77777777" w:rsidR="00E707FA" w:rsidRPr="00E707FA" w:rsidRDefault="00E707FA" w:rsidP="00AF65C5">
            <w:pPr>
              <w:keepNext/>
              <w:keepLines/>
              <w:jc w:val="both"/>
              <w:rPr>
                <w:rFonts w:ascii="Tahoma" w:hAnsi="Tahoma" w:cs="Tahoma"/>
              </w:rPr>
            </w:pPr>
          </w:p>
        </w:tc>
      </w:tr>
      <w:tr w:rsidR="00E707FA" w:rsidRPr="00E707FA" w14:paraId="221FBF36" w14:textId="77777777" w:rsidTr="00E707FA">
        <w:tc>
          <w:tcPr>
            <w:tcW w:w="3085" w:type="dxa"/>
          </w:tcPr>
          <w:p w14:paraId="6D2F74CC" w14:textId="77777777" w:rsidR="00E707FA" w:rsidRPr="00E707FA" w:rsidRDefault="00E707FA" w:rsidP="00AF65C5">
            <w:pPr>
              <w:keepNext/>
              <w:keepLines/>
              <w:jc w:val="both"/>
              <w:rPr>
                <w:rFonts w:ascii="Tahoma" w:hAnsi="Tahoma" w:cs="Tahoma"/>
              </w:rPr>
            </w:pPr>
            <w:r w:rsidRPr="00E707FA">
              <w:rPr>
                <w:rFonts w:ascii="Tahoma" w:hAnsi="Tahoma" w:cs="Tahoma"/>
              </w:rPr>
              <w:t>Zaščita površine</w:t>
            </w:r>
          </w:p>
        </w:tc>
        <w:tc>
          <w:tcPr>
            <w:tcW w:w="4394" w:type="dxa"/>
          </w:tcPr>
          <w:p w14:paraId="50A09591" w14:textId="77777777" w:rsidR="00E707FA" w:rsidRPr="00E707FA" w:rsidRDefault="00E707FA" w:rsidP="00AF65C5">
            <w:pPr>
              <w:keepNext/>
              <w:keepLines/>
              <w:jc w:val="both"/>
              <w:rPr>
                <w:rFonts w:ascii="Tahoma" w:hAnsi="Tahoma" w:cs="Tahoma"/>
              </w:rPr>
            </w:pPr>
            <w:r w:rsidRPr="00E707FA">
              <w:rPr>
                <w:rFonts w:ascii="Tahoma" w:hAnsi="Tahoma" w:cs="Tahoma"/>
              </w:rPr>
              <w:t>Epoksi, 250 min. mikronov potrjena z GSK certifikatom</w:t>
            </w:r>
          </w:p>
        </w:tc>
        <w:tc>
          <w:tcPr>
            <w:tcW w:w="1843" w:type="dxa"/>
          </w:tcPr>
          <w:p w14:paraId="3B96C566" w14:textId="77777777" w:rsidR="00E707FA" w:rsidRPr="00E707FA" w:rsidRDefault="00E707FA" w:rsidP="00AF65C5">
            <w:pPr>
              <w:keepNext/>
              <w:keepLines/>
              <w:jc w:val="both"/>
              <w:rPr>
                <w:rFonts w:ascii="Tahoma" w:hAnsi="Tahoma" w:cs="Tahoma"/>
              </w:rPr>
            </w:pPr>
          </w:p>
        </w:tc>
      </w:tr>
      <w:tr w:rsidR="00E707FA" w:rsidRPr="00E707FA" w14:paraId="0D965860" w14:textId="77777777" w:rsidTr="00E707FA">
        <w:tc>
          <w:tcPr>
            <w:tcW w:w="3085" w:type="dxa"/>
          </w:tcPr>
          <w:p w14:paraId="36F73656" w14:textId="77777777" w:rsidR="00E707FA" w:rsidRPr="00E707FA" w:rsidRDefault="00E707FA" w:rsidP="00AF65C5">
            <w:pPr>
              <w:keepNext/>
              <w:keepLines/>
              <w:jc w:val="both"/>
              <w:rPr>
                <w:rFonts w:ascii="Tahoma" w:hAnsi="Tahoma" w:cs="Tahoma"/>
              </w:rPr>
            </w:pPr>
            <w:r w:rsidRPr="00E707FA">
              <w:rPr>
                <w:rFonts w:ascii="Tahoma" w:hAnsi="Tahoma" w:cs="Tahoma"/>
              </w:rPr>
              <w:t>Sidranje</w:t>
            </w:r>
          </w:p>
        </w:tc>
        <w:tc>
          <w:tcPr>
            <w:tcW w:w="4394" w:type="dxa"/>
          </w:tcPr>
          <w:p w14:paraId="44EC522A" w14:textId="77777777" w:rsidR="00E707FA" w:rsidRPr="00E707FA" w:rsidRDefault="00E707FA" w:rsidP="00AF65C5">
            <w:pPr>
              <w:keepNext/>
              <w:keepLines/>
              <w:jc w:val="both"/>
              <w:rPr>
                <w:rFonts w:ascii="Tahoma" w:hAnsi="Tahoma" w:cs="Tahoma"/>
              </w:rPr>
            </w:pPr>
            <w:r w:rsidRPr="00E707FA">
              <w:rPr>
                <w:rFonts w:ascii="Tahoma" w:hAnsi="Tahoma" w:cs="Tahoma"/>
              </w:rPr>
              <w:t>Kovinski sistem proti izvleku cevi</w:t>
            </w:r>
          </w:p>
        </w:tc>
        <w:tc>
          <w:tcPr>
            <w:tcW w:w="1843" w:type="dxa"/>
          </w:tcPr>
          <w:p w14:paraId="3918F5B1" w14:textId="77777777" w:rsidR="00E707FA" w:rsidRPr="00E707FA" w:rsidRDefault="00E707FA" w:rsidP="00AF65C5">
            <w:pPr>
              <w:keepNext/>
              <w:keepLines/>
              <w:jc w:val="both"/>
              <w:rPr>
                <w:rFonts w:ascii="Tahoma" w:hAnsi="Tahoma" w:cs="Tahoma"/>
              </w:rPr>
            </w:pPr>
          </w:p>
        </w:tc>
      </w:tr>
    </w:tbl>
    <w:p w14:paraId="5BC922E1" w14:textId="77777777" w:rsidR="00E707FA" w:rsidRPr="00E707FA" w:rsidRDefault="00E707FA" w:rsidP="00AF65C5">
      <w:pPr>
        <w:keepNext/>
        <w:keepLines/>
        <w:jc w:val="both"/>
        <w:rPr>
          <w:b/>
        </w:rPr>
      </w:pPr>
    </w:p>
    <w:tbl>
      <w:tblPr>
        <w:tblW w:w="6252" w:type="dxa"/>
        <w:tblInd w:w="55" w:type="dxa"/>
        <w:tblCellMar>
          <w:left w:w="70" w:type="dxa"/>
          <w:right w:w="70" w:type="dxa"/>
        </w:tblCellMar>
        <w:tblLook w:val="04A0" w:firstRow="1" w:lastRow="0" w:firstColumn="1" w:lastColumn="0" w:noHBand="0" w:noVBand="1"/>
      </w:tblPr>
      <w:tblGrid>
        <w:gridCol w:w="5093"/>
        <w:gridCol w:w="1159"/>
      </w:tblGrid>
      <w:tr w:rsidR="00E707FA" w:rsidRPr="00E707FA" w14:paraId="6716395B" w14:textId="77777777" w:rsidTr="00E707FA">
        <w:trPr>
          <w:trHeight w:val="420"/>
        </w:trPr>
        <w:tc>
          <w:tcPr>
            <w:tcW w:w="50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CAAEA" w14:textId="77777777" w:rsidR="00E707FA" w:rsidRPr="00E707FA" w:rsidRDefault="00E707FA" w:rsidP="00AF65C5">
            <w:pPr>
              <w:keepNext/>
              <w:keepLines/>
              <w:jc w:val="both"/>
              <w:rPr>
                <w:rFonts w:ascii="Tahoma" w:hAnsi="Tahoma" w:cs="Tahoma"/>
                <w:b/>
                <w:bCs/>
              </w:rPr>
            </w:pPr>
            <w:r w:rsidRPr="00E707FA">
              <w:rPr>
                <w:rFonts w:ascii="Tahoma" w:hAnsi="Tahoma" w:cs="Tahoma"/>
                <w:b/>
                <w:bCs/>
              </w:rPr>
              <w:lastRenderedPageBreak/>
              <w:t>OPIS</w:t>
            </w:r>
          </w:p>
        </w:tc>
        <w:tc>
          <w:tcPr>
            <w:tcW w:w="1159" w:type="dxa"/>
            <w:tcBorders>
              <w:top w:val="single" w:sz="4" w:space="0" w:color="auto"/>
              <w:left w:val="nil"/>
              <w:bottom w:val="single" w:sz="4" w:space="0" w:color="auto"/>
              <w:right w:val="single" w:sz="4" w:space="0" w:color="auto"/>
            </w:tcBorders>
          </w:tcPr>
          <w:p w14:paraId="74A5BF47" w14:textId="77777777" w:rsidR="00E707FA" w:rsidRPr="00E707FA" w:rsidRDefault="00E707FA" w:rsidP="00AF65C5">
            <w:pPr>
              <w:keepNext/>
              <w:keepLines/>
              <w:jc w:val="center"/>
              <w:rPr>
                <w:rFonts w:ascii="Calibri" w:hAnsi="Calibri"/>
                <w:b/>
                <w:bCs/>
                <w:color w:val="000000"/>
                <w:sz w:val="24"/>
                <w:szCs w:val="24"/>
              </w:rPr>
            </w:pPr>
            <w:r w:rsidRPr="00E707FA">
              <w:rPr>
                <w:rFonts w:ascii="Calibri" w:hAnsi="Calibri"/>
                <w:b/>
                <w:bCs/>
                <w:color w:val="000000"/>
                <w:sz w:val="24"/>
                <w:szCs w:val="24"/>
              </w:rPr>
              <w:t>RAZPON</w:t>
            </w:r>
          </w:p>
          <w:p w14:paraId="15A7F2B1" w14:textId="77777777" w:rsidR="00E707FA" w:rsidRPr="00E707FA" w:rsidRDefault="00E707FA" w:rsidP="00AF65C5">
            <w:pPr>
              <w:keepNext/>
              <w:keepLines/>
              <w:jc w:val="center"/>
              <w:rPr>
                <w:rFonts w:ascii="Calibri" w:hAnsi="Calibri"/>
                <w:color w:val="000000"/>
                <w:sz w:val="24"/>
                <w:szCs w:val="24"/>
              </w:rPr>
            </w:pPr>
            <w:r w:rsidRPr="00E707FA">
              <w:rPr>
                <w:rFonts w:ascii="Calibri" w:hAnsi="Calibri"/>
                <w:b/>
                <w:bCs/>
                <w:color w:val="000000"/>
                <w:sz w:val="24"/>
                <w:szCs w:val="24"/>
              </w:rPr>
              <w:t>(mm)</w:t>
            </w:r>
          </w:p>
        </w:tc>
      </w:tr>
      <w:tr w:rsidR="00E707FA" w:rsidRPr="00E707FA" w14:paraId="2C6EA0E3" w14:textId="77777777" w:rsidTr="00455600">
        <w:trPr>
          <w:trHeight w:val="420"/>
        </w:trPr>
        <w:tc>
          <w:tcPr>
            <w:tcW w:w="50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335B8" w14:textId="77777777" w:rsidR="00E707FA" w:rsidRPr="00E707FA" w:rsidRDefault="00E707FA" w:rsidP="00AF65C5">
            <w:pPr>
              <w:keepNext/>
              <w:keepLines/>
              <w:jc w:val="both"/>
              <w:rPr>
                <w:rFonts w:ascii="Tahoma" w:hAnsi="Tahoma" w:cs="Tahoma"/>
              </w:rPr>
            </w:pPr>
            <w:r w:rsidRPr="00E707FA">
              <w:rPr>
                <w:rFonts w:ascii="Tahoma" w:hAnsi="Tahoma" w:cs="Tahoma"/>
              </w:rPr>
              <w:t>SPOJKA-UNIVERZALNA DN 50 – ENOJNA</w:t>
            </w:r>
          </w:p>
        </w:tc>
        <w:tc>
          <w:tcPr>
            <w:tcW w:w="1159" w:type="dxa"/>
            <w:tcBorders>
              <w:top w:val="single" w:sz="4" w:space="0" w:color="auto"/>
              <w:left w:val="nil"/>
              <w:bottom w:val="single" w:sz="4" w:space="0" w:color="auto"/>
              <w:right w:val="single" w:sz="4" w:space="0" w:color="auto"/>
            </w:tcBorders>
            <w:vAlign w:val="bottom"/>
          </w:tcPr>
          <w:p w14:paraId="4250AFA2"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48-71</w:t>
            </w:r>
          </w:p>
        </w:tc>
      </w:tr>
      <w:tr w:rsidR="00E707FA" w:rsidRPr="00E707FA" w14:paraId="5BC96329"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2B1EDF6F" w14:textId="77777777" w:rsidR="00E707FA" w:rsidRPr="00E707FA" w:rsidRDefault="00E707FA" w:rsidP="00AF65C5">
            <w:pPr>
              <w:keepNext/>
              <w:keepLines/>
              <w:jc w:val="both"/>
              <w:rPr>
                <w:rFonts w:ascii="Tahoma" w:hAnsi="Tahoma" w:cs="Tahoma"/>
              </w:rPr>
            </w:pPr>
            <w:r w:rsidRPr="00E707FA">
              <w:rPr>
                <w:rFonts w:ascii="Tahoma" w:hAnsi="Tahoma" w:cs="Tahoma"/>
              </w:rPr>
              <w:t>SPOJKA-UNIVERZALNA DN 65 – ENOJNA</w:t>
            </w:r>
          </w:p>
        </w:tc>
        <w:tc>
          <w:tcPr>
            <w:tcW w:w="1159" w:type="dxa"/>
            <w:tcBorders>
              <w:top w:val="nil"/>
              <w:left w:val="nil"/>
              <w:bottom w:val="single" w:sz="4" w:space="0" w:color="auto"/>
              <w:right w:val="single" w:sz="4" w:space="0" w:color="auto"/>
            </w:tcBorders>
            <w:vAlign w:val="bottom"/>
          </w:tcPr>
          <w:p w14:paraId="5A6E7D4A"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69-83,7</w:t>
            </w:r>
          </w:p>
        </w:tc>
      </w:tr>
      <w:tr w:rsidR="00E707FA" w:rsidRPr="00E707FA" w14:paraId="2E3EFDC3"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57EE0F95" w14:textId="77777777" w:rsidR="00E707FA" w:rsidRPr="00E707FA" w:rsidRDefault="00E707FA" w:rsidP="00AF65C5">
            <w:pPr>
              <w:keepNext/>
              <w:keepLines/>
              <w:jc w:val="both"/>
              <w:rPr>
                <w:rFonts w:ascii="Tahoma" w:hAnsi="Tahoma" w:cs="Tahoma"/>
              </w:rPr>
            </w:pPr>
            <w:r w:rsidRPr="00E707FA">
              <w:rPr>
                <w:rFonts w:ascii="Tahoma" w:hAnsi="Tahoma" w:cs="Tahoma"/>
              </w:rPr>
              <w:t>SPOJKA-UNIVERZALNA DN 80 – ENOJNA</w:t>
            </w:r>
          </w:p>
        </w:tc>
        <w:tc>
          <w:tcPr>
            <w:tcW w:w="1159" w:type="dxa"/>
            <w:tcBorders>
              <w:top w:val="nil"/>
              <w:left w:val="nil"/>
              <w:bottom w:val="single" w:sz="4" w:space="0" w:color="auto"/>
              <w:right w:val="single" w:sz="4" w:space="0" w:color="auto"/>
            </w:tcBorders>
            <w:vAlign w:val="bottom"/>
          </w:tcPr>
          <w:p w14:paraId="62D8B259"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86-105</w:t>
            </w:r>
          </w:p>
        </w:tc>
      </w:tr>
      <w:tr w:rsidR="00E707FA" w:rsidRPr="00E707FA" w14:paraId="58B6AEC6"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4199FE3A" w14:textId="77777777" w:rsidR="00E707FA" w:rsidRPr="00E707FA" w:rsidRDefault="00E707FA" w:rsidP="00AF65C5">
            <w:pPr>
              <w:keepNext/>
              <w:keepLines/>
              <w:jc w:val="both"/>
              <w:rPr>
                <w:rFonts w:ascii="Tahoma" w:hAnsi="Tahoma" w:cs="Tahoma"/>
              </w:rPr>
            </w:pPr>
            <w:r w:rsidRPr="00E707FA">
              <w:rPr>
                <w:rFonts w:ascii="Tahoma" w:hAnsi="Tahoma" w:cs="Tahoma"/>
              </w:rPr>
              <w:t>SPOJKA-UNIVERZALNA DN 100- ENOJNA</w:t>
            </w:r>
          </w:p>
        </w:tc>
        <w:tc>
          <w:tcPr>
            <w:tcW w:w="1159" w:type="dxa"/>
            <w:tcBorders>
              <w:top w:val="nil"/>
              <w:left w:val="nil"/>
              <w:bottom w:val="single" w:sz="4" w:space="0" w:color="auto"/>
              <w:right w:val="single" w:sz="4" w:space="0" w:color="auto"/>
            </w:tcBorders>
            <w:vAlign w:val="bottom"/>
          </w:tcPr>
          <w:p w14:paraId="4BBACF7C"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107-132</w:t>
            </w:r>
          </w:p>
        </w:tc>
      </w:tr>
      <w:tr w:rsidR="00E707FA" w:rsidRPr="00E707FA" w14:paraId="09969FFD"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735BBCE4" w14:textId="77777777" w:rsidR="00E707FA" w:rsidRPr="00E707FA" w:rsidRDefault="00E707FA" w:rsidP="00AF65C5">
            <w:pPr>
              <w:keepNext/>
              <w:keepLines/>
              <w:jc w:val="both"/>
              <w:rPr>
                <w:rFonts w:ascii="Tahoma" w:hAnsi="Tahoma" w:cs="Tahoma"/>
              </w:rPr>
            </w:pPr>
            <w:r w:rsidRPr="00E707FA">
              <w:rPr>
                <w:rFonts w:ascii="Tahoma" w:hAnsi="Tahoma" w:cs="Tahoma"/>
              </w:rPr>
              <w:t>SPOJKA-UNIVERZALNA DN 125 – ENOJNA</w:t>
            </w:r>
          </w:p>
        </w:tc>
        <w:tc>
          <w:tcPr>
            <w:tcW w:w="1159" w:type="dxa"/>
            <w:tcBorders>
              <w:top w:val="nil"/>
              <w:left w:val="nil"/>
              <w:bottom w:val="single" w:sz="4" w:space="0" w:color="auto"/>
              <w:right w:val="single" w:sz="4" w:space="0" w:color="auto"/>
            </w:tcBorders>
            <w:vAlign w:val="bottom"/>
          </w:tcPr>
          <w:p w14:paraId="216A644D"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133-155</w:t>
            </w:r>
          </w:p>
        </w:tc>
      </w:tr>
      <w:tr w:rsidR="00E707FA" w:rsidRPr="00E707FA" w14:paraId="6D5DB241"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7284615B" w14:textId="77777777" w:rsidR="00E707FA" w:rsidRPr="00E707FA" w:rsidRDefault="00E707FA" w:rsidP="00AF65C5">
            <w:pPr>
              <w:keepNext/>
              <w:keepLines/>
              <w:jc w:val="both"/>
              <w:rPr>
                <w:rFonts w:ascii="Tahoma" w:hAnsi="Tahoma" w:cs="Tahoma"/>
              </w:rPr>
            </w:pPr>
            <w:r w:rsidRPr="00E707FA">
              <w:rPr>
                <w:rFonts w:ascii="Tahoma" w:hAnsi="Tahoma" w:cs="Tahoma"/>
              </w:rPr>
              <w:t>SPOJKA-UNIVERZALNA DN 150 – ENOJNA</w:t>
            </w:r>
          </w:p>
        </w:tc>
        <w:tc>
          <w:tcPr>
            <w:tcW w:w="1159" w:type="dxa"/>
            <w:tcBorders>
              <w:top w:val="nil"/>
              <w:left w:val="nil"/>
              <w:bottom w:val="single" w:sz="4" w:space="0" w:color="auto"/>
              <w:right w:val="single" w:sz="4" w:space="0" w:color="auto"/>
            </w:tcBorders>
            <w:vAlign w:val="bottom"/>
          </w:tcPr>
          <w:p w14:paraId="5B97E5F4"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159-192</w:t>
            </w:r>
          </w:p>
        </w:tc>
      </w:tr>
      <w:tr w:rsidR="00E707FA" w:rsidRPr="00E707FA" w14:paraId="6F7F5A62" w14:textId="77777777" w:rsidTr="00455600">
        <w:trPr>
          <w:trHeight w:val="420"/>
        </w:trPr>
        <w:tc>
          <w:tcPr>
            <w:tcW w:w="50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C680A"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200 - ENOJNA</w:t>
            </w:r>
          </w:p>
        </w:tc>
        <w:tc>
          <w:tcPr>
            <w:tcW w:w="1159" w:type="dxa"/>
            <w:tcBorders>
              <w:top w:val="single" w:sz="4" w:space="0" w:color="auto"/>
              <w:left w:val="nil"/>
              <w:bottom w:val="single" w:sz="4" w:space="0" w:color="auto"/>
              <w:right w:val="single" w:sz="4" w:space="0" w:color="auto"/>
            </w:tcBorders>
            <w:vAlign w:val="bottom"/>
          </w:tcPr>
          <w:p w14:paraId="2B802E5C"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193-226</w:t>
            </w:r>
          </w:p>
        </w:tc>
      </w:tr>
      <w:tr w:rsidR="00E707FA" w:rsidRPr="00E707FA" w14:paraId="691AE4D2"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03BB4F13"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250 - ENOJNA</w:t>
            </w:r>
          </w:p>
        </w:tc>
        <w:tc>
          <w:tcPr>
            <w:tcW w:w="1159" w:type="dxa"/>
            <w:tcBorders>
              <w:top w:val="nil"/>
              <w:left w:val="nil"/>
              <w:bottom w:val="single" w:sz="4" w:space="0" w:color="auto"/>
              <w:right w:val="single" w:sz="4" w:space="0" w:color="auto"/>
            </w:tcBorders>
            <w:vAlign w:val="bottom"/>
          </w:tcPr>
          <w:p w14:paraId="43D54DEA"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267-301</w:t>
            </w:r>
          </w:p>
        </w:tc>
      </w:tr>
      <w:tr w:rsidR="00E707FA" w:rsidRPr="00E707FA" w14:paraId="0870497A"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47C92BD3"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300 - ENOJNA</w:t>
            </w:r>
          </w:p>
        </w:tc>
        <w:tc>
          <w:tcPr>
            <w:tcW w:w="1159" w:type="dxa"/>
            <w:tcBorders>
              <w:top w:val="nil"/>
              <w:left w:val="nil"/>
              <w:bottom w:val="single" w:sz="4" w:space="0" w:color="auto"/>
              <w:right w:val="single" w:sz="4" w:space="0" w:color="auto"/>
            </w:tcBorders>
            <w:vAlign w:val="bottom"/>
          </w:tcPr>
          <w:p w14:paraId="0BA307D6"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315-356</w:t>
            </w:r>
          </w:p>
        </w:tc>
      </w:tr>
      <w:tr w:rsidR="00E707FA" w:rsidRPr="00E707FA" w14:paraId="545E5A72"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56BF91A7"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SPOJKA-UNIVERZALNADN 350 - ENOJNA</w:t>
            </w:r>
          </w:p>
        </w:tc>
        <w:tc>
          <w:tcPr>
            <w:tcW w:w="1159" w:type="dxa"/>
            <w:tcBorders>
              <w:top w:val="nil"/>
              <w:left w:val="nil"/>
              <w:bottom w:val="single" w:sz="4" w:space="0" w:color="auto"/>
              <w:right w:val="single" w:sz="4" w:space="0" w:color="auto"/>
            </w:tcBorders>
            <w:vAlign w:val="bottom"/>
          </w:tcPr>
          <w:p w14:paraId="0E43A6B0"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353-393</w:t>
            </w:r>
          </w:p>
        </w:tc>
      </w:tr>
      <w:tr w:rsidR="00E707FA" w:rsidRPr="00E707FA" w14:paraId="47C4CFD0"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42C09D35"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400 - ENOJNA</w:t>
            </w:r>
          </w:p>
        </w:tc>
        <w:tc>
          <w:tcPr>
            <w:tcW w:w="1159" w:type="dxa"/>
            <w:tcBorders>
              <w:top w:val="nil"/>
              <w:left w:val="nil"/>
              <w:bottom w:val="single" w:sz="4" w:space="0" w:color="auto"/>
              <w:right w:val="single" w:sz="4" w:space="0" w:color="auto"/>
            </w:tcBorders>
            <w:vAlign w:val="bottom"/>
          </w:tcPr>
          <w:p w14:paraId="725BD344"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399-433</w:t>
            </w:r>
          </w:p>
        </w:tc>
      </w:tr>
      <w:tr w:rsidR="00E707FA" w:rsidRPr="00E707FA" w14:paraId="53585F74"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64653EFE"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500 - ENOJNA</w:t>
            </w:r>
          </w:p>
        </w:tc>
        <w:tc>
          <w:tcPr>
            <w:tcW w:w="1159" w:type="dxa"/>
            <w:tcBorders>
              <w:top w:val="nil"/>
              <w:left w:val="nil"/>
              <w:bottom w:val="single" w:sz="4" w:space="0" w:color="auto"/>
              <w:right w:val="single" w:sz="4" w:space="0" w:color="auto"/>
            </w:tcBorders>
            <w:vAlign w:val="bottom"/>
          </w:tcPr>
          <w:p w14:paraId="1B2E8DB6" w14:textId="6061F3D5"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500-532</w:t>
            </w:r>
          </w:p>
          <w:p w14:paraId="63FF471F" w14:textId="77777777" w:rsidR="00E707FA" w:rsidRPr="00E707FA" w:rsidRDefault="00E707FA" w:rsidP="00F93150">
            <w:pPr>
              <w:keepNext/>
              <w:keepLines/>
              <w:jc w:val="center"/>
              <w:rPr>
                <w:rFonts w:ascii="Calibri" w:hAnsi="Calibri"/>
                <w:color w:val="000000"/>
                <w:sz w:val="24"/>
                <w:szCs w:val="24"/>
              </w:rPr>
            </w:pPr>
          </w:p>
        </w:tc>
      </w:tr>
      <w:tr w:rsidR="00E707FA" w:rsidRPr="00E707FA" w14:paraId="682E47E5" w14:textId="77777777" w:rsidTr="00E707FA">
        <w:trPr>
          <w:trHeight w:val="420"/>
        </w:trPr>
        <w:tc>
          <w:tcPr>
            <w:tcW w:w="5093" w:type="dxa"/>
            <w:tcBorders>
              <w:top w:val="single" w:sz="4" w:space="0" w:color="auto"/>
              <w:left w:val="single" w:sz="4" w:space="0" w:color="auto"/>
              <w:bottom w:val="thinThickSmallGap" w:sz="24" w:space="0" w:color="auto"/>
              <w:right w:val="single" w:sz="4" w:space="0" w:color="auto"/>
            </w:tcBorders>
            <w:shd w:val="clear" w:color="auto" w:fill="auto"/>
            <w:noWrap/>
            <w:vAlign w:val="bottom"/>
            <w:hideMark/>
          </w:tcPr>
          <w:p w14:paraId="0052D443"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600 - ENOJNA</w:t>
            </w:r>
          </w:p>
        </w:tc>
        <w:tc>
          <w:tcPr>
            <w:tcW w:w="1159" w:type="dxa"/>
            <w:tcBorders>
              <w:top w:val="single" w:sz="4" w:space="0" w:color="auto"/>
              <w:left w:val="nil"/>
              <w:bottom w:val="thinThickSmallGap" w:sz="24" w:space="0" w:color="auto"/>
              <w:right w:val="single" w:sz="4" w:space="0" w:color="auto"/>
            </w:tcBorders>
          </w:tcPr>
          <w:p w14:paraId="04A5D021" w14:textId="77777777" w:rsidR="00E707FA" w:rsidRPr="00E707FA" w:rsidRDefault="00E707FA" w:rsidP="00AF65C5">
            <w:pPr>
              <w:keepNext/>
              <w:keepLines/>
              <w:jc w:val="center"/>
              <w:rPr>
                <w:rFonts w:ascii="Calibri" w:hAnsi="Calibri"/>
                <w:color w:val="000000"/>
                <w:sz w:val="24"/>
                <w:szCs w:val="24"/>
              </w:rPr>
            </w:pPr>
            <w:r w:rsidRPr="00E707FA">
              <w:rPr>
                <w:rFonts w:ascii="Calibri" w:hAnsi="Calibri"/>
                <w:color w:val="000000"/>
                <w:sz w:val="24"/>
                <w:szCs w:val="24"/>
              </w:rPr>
              <w:t>605-637</w:t>
            </w:r>
          </w:p>
        </w:tc>
      </w:tr>
      <w:tr w:rsidR="00E707FA" w:rsidRPr="00E707FA" w14:paraId="6966C9E6" w14:textId="77777777" w:rsidTr="00E707FA">
        <w:trPr>
          <w:trHeight w:val="420"/>
        </w:trPr>
        <w:tc>
          <w:tcPr>
            <w:tcW w:w="5093" w:type="dxa"/>
            <w:tcBorders>
              <w:top w:val="thinThickSmallGap" w:sz="24" w:space="0" w:color="auto"/>
              <w:left w:val="single" w:sz="4" w:space="0" w:color="auto"/>
              <w:bottom w:val="thinThickSmallGap" w:sz="24" w:space="0" w:color="auto"/>
              <w:right w:val="single" w:sz="4" w:space="0" w:color="auto"/>
            </w:tcBorders>
            <w:shd w:val="clear" w:color="auto" w:fill="auto"/>
            <w:noWrap/>
            <w:vAlign w:val="bottom"/>
          </w:tcPr>
          <w:p w14:paraId="52891676" w14:textId="77777777" w:rsidR="00E707FA" w:rsidRPr="00E707FA" w:rsidRDefault="00E707FA" w:rsidP="00AF65C5">
            <w:pPr>
              <w:keepNext/>
              <w:keepLines/>
              <w:rPr>
                <w:rFonts w:ascii="Calibri" w:hAnsi="Calibri"/>
                <w:color w:val="000000"/>
                <w:sz w:val="24"/>
                <w:szCs w:val="24"/>
              </w:rPr>
            </w:pPr>
          </w:p>
        </w:tc>
        <w:tc>
          <w:tcPr>
            <w:tcW w:w="1159" w:type="dxa"/>
            <w:tcBorders>
              <w:top w:val="thinThickSmallGap" w:sz="24" w:space="0" w:color="auto"/>
              <w:left w:val="nil"/>
              <w:bottom w:val="thinThickSmallGap" w:sz="24" w:space="0" w:color="auto"/>
              <w:right w:val="single" w:sz="4" w:space="0" w:color="auto"/>
            </w:tcBorders>
          </w:tcPr>
          <w:p w14:paraId="702F80A2" w14:textId="77777777" w:rsidR="00E707FA" w:rsidRPr="00E707FA" w:rsidRDefault="00E707FA" w:rsidP="00AF65C5">
            <w:pPr>
              <w:keepNext/>
              <w:keepLines/>
              <w:jc w:val="center"/>
              <w:rPr>
                <w:rFonts w:ascii="Calibri" w:hAnsi="Calibri"/>
                <w:color w:val="000000"/>
                <w:sz w:val="24"/>
                <w:szCs w:val="24"/>
              </w:rPr>
            </w:pPr>
          </w:p>
        </w:tc>
      </w:tr>
      <w:tr w:rsidR="00E707FA" w:rsidRPr="00E707FA" w14:paraId="54D66078" w14:textId="77777777" w:rsidTr="00455600">
        <w:trPr>
          <w:trHeight w:val="420"/>
        </w:trPr>
        <w:tc>
          <w:tcPr>
            <w:tcW w:w="5093" w:type="dxa"/>
            <w:tcBorders>
              <w:top w:val="thinThickSmallGap" w:sz="24" w:space="0" w:color="auto"/>
              <w:left w:val="single" w:sz="4" w:space="0" w:color="auto"/>
              <w:bottom w:val="single" w:sz="4" w:space="0" w:color="auto"/>
              <w:right w:val="single" w:sz="4" w:space="0" w:color="auto"/>
            </w:tcBorders>
            <w:shd w:val="clear" w:color="auto" w:fill="auto"/>
            <w:noWrap/>
            <w:vAlign w:val="bottom"/>
          </w:tcPr>
          <w:p w14:paraId="275C70EC"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50 – DVOJNA</w:t>
            </w:r>
          </w:p>
        </w:tc>
        <w:tc>
          <w:tcPr>
            <w:tcW w:w="1159" w:type="dxa"/>
            <w:tcBorders>
              <w:top w:val="thinThickSmallGap" w:sz="24" w:space="0" w:color="auto"/>
              <w:left w:val="nil"/>
              <w:bottom w:val="single" w:sz="4" w:space="0" w:color="auto"/>
              <w:right w:val="single" w:sz="4" w:space="0" w:color="auto"/>
            </w:tcBorders>
            <w:vAlign w:val="bottom"/>
          </w:tcPr>
          <w:p w14:paraId="2064C496"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48-71</w:t>
            </w:r>
          </w:p>
        </w:tc>
      </w:tr>
      <w:tr w:rsidR="00E707FA" w:rsidRPr="00E707FA" w14:paraId="1858A164"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tcPr>
          <w:p w14:paraId="3F3FBB5A"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65 – DVOJNA</w:t>
            </w:r>
          </w:p>
        </w:tc>
        <w:tc>
          <w:tcPr>
            <w:tcW w:w="1159" w:type="dxa"/>
            <w:tcBorders>
              <w:top w:val="nil"/>
              <w:left w:val="nil"/>
              <w:bottom w:val="single" w:sz="4" w:space="0" w:color="auto"/>
              <w:right w:val="single" w:sz="4" w:space="0" w:color="auto"/>
            </w:tcBorders>
            <w:vAlign w:val="bottom"/>
          </w:tcPr>
          <w:p w14:paraId="0B034AC8"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63-83</w:t>
            </w:r>
          </w:p>
        </w:tc>
      </w:tr>
      <w:tr w:rsidR="00E707FA" w:rsidRPr="00E707FA" w14:paraId="0C951661"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tcPr>
          <w:p w14:paraId="1B343ECA"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80 – DVOJNA</w:t>
            </w:r>
          </w:p>
        </w:tc>
        <w:tc>
          <w:tcPr>
            <w:tcW w:w="1159" w:type="dxa"/>
            <w:tcBorders>
              <w:top w:val="nil"/>
              <w:left w:val="nil"/>
              <w:bottom w:val="single" w:sz="4" w:space="0" w:color="auto"/>
              <w:right w:val="single" w:sz="4" w:space="0" w:color="auto"/>
            </w:tcBorders>
            <w:vAlign w:val="bottom"/>
          </w:tcPr>
          <w:p w14:paraId="3E598D78"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86-105</w:t>
            </w:r>
          </w:p>
        </w:tc>
      </w:tr>
      <w:tr w:rsidR="00E707FA" w:rsidRPr="00E707FA" w14:paraId="7F737142"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tcPr>
          <w:p w14:paraId="4E883C49"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100 – DVOJNA</w:t>
            </w:r>
          </w:p>
        </w:tc>
        <w:tc>
          <w:tcPr>
            <w:tcW w:w="1159" w:type="dxa"/>
            <w:tcBorders>
              <w:top w:val="nil"/>
              <w:left w:val="nil"/>
              <w:bottom w:val="single" w:sz="4" w:space="0" w:color="auto"/>
              <w:right w:val="single" w:sz="4" w:space="0" w:color="auto"/>
            </w:tcBorders>
            <w:vAlign w:val="bottom"/>
          </w:tcPr>
          <w:p w14:paraId="5B7DAD6F"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107-132</w:t>
            </w:r>
          </w:p>
        </w:tc>
      </w:tr>
      <w:tr w:rsidR="00E707FA" w:rsidRPr="00E707FA" w14:paraId="6C611153"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tcPr>
          <w:p w14:paraId="0ACCED70"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125 – DVOJNA</w:t>
            </w:r>
          </w:p>
        </w:tc>
        <w:tc>
          <w:tcPr>
            <w:tcW w:w="1159" w:type="dxa"/>
            <w:tcBorders>
              <w:top w:val="nil"/>
              <w:left w:val="nil"/>
              <w:bottom w:val="single" w:sz="4" w:space="0" w:color="auto"/>
              <w:right w:val="single" w:sz="4" w:space="0" w:color="auto"/>
            </w:tcBorders>
            <w:vAlign w:val="bottom"/>
          </w:tcPr>
          <w:p w14:paraId="72BD89EC"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133-155</w:t>
            </w:r>
          </w:p>
        </w:tc>
      </w:tr>
      <w:tr w:rsidR="00E707FA" w:rsidRPr="00E707FA" w14:paraId="5C23AA82"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tcPr>
          <w:p w14:paraId="62E2A140"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150 – DVOJNA</w:t>
            </w:r>
          </w:p>
        </w:tc>
        <w:tc>
          <w:tcPr>
            <w:tcW w:w="1159" w:type="dxa"/>
            <w:tcBorders>
              <w:top w:val="nil"/>
              <w:left w:val="nil"/>
              <w:bottom w:val="single" w:sz="4" w:space="0" w:color="auto"/>
              <w:right w:val="single" w:sz="4" w:space="0" w:color="auto"/>
            </w:tcBorders>
            <w:vAlign w:val="bottom"/>
          </w:tcPr>
          <w:p w14:paraId="2B50F715"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159-192</w:t>
            </w:r>
          </w:p>
        </w:tc>
      </w:tr>
      <w:tr w:rsidR="00E707FA" w:rsidRPr="00E707FA" w14:paraId="1EF6E4C2"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5F511ACF"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200 - DVOJNA</w:t>
            </w:r>
          </w:p>
        </w:tc>
        <w:tc>
          <w:tcPr>
            <w:tcW w:w="1159" w:type="dxa"/>
            <w:tcBorders>
              <w:top w:val="nil"/>
              <w:left w:val="nil"/>
              <w:bottom w:val="single" w:sz="4" w:space="0" w:color="auto"/>
              <w:right w:val="single" w:sz="4" w:space="0" w:color="auto"/>
            </w:tcBorders>
            <w:vAlign w:val="bottom"/>
          </w:tcPr>
          <w:p w14:paraId="457E7262"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193-226</w:t>
            </w:r>
          </w:p>
        </w:tc>
      </w:tr>
      <w:tr w:rsidR="00E707FA" w:rsidRPr="00E707FA" w14:paraId="4AE5DD11"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00B2A113"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225 - DVOJNA</w:t>
            </w:r>
          </w:p>
        </w:tc>
        <w:tc>
          <w:tcPr>
            <w:tcW w:w="1159" w:type="dxa"/>
            <w:tcBorders>
              <w:top w:val="nil"/>
              <w:left w:val="nil"/>
              <w:bottom w:val="single" w:sz="4" w:space="0" w:color="auto"/>
              <w:right w:val="single" w:sz="4" w:space="0" w:color="auto"/>
            </w:tcBorders>
            <w:vAlign w:val="bottom"/>
          </w:tcPr>
          <w:p w14:paraId="5FDA0B06"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230-256</w:t>
            </w:r>
          </w:p>
        </w:tc>
      </w:tr>
      <w:tr w:rsidR="00E707FA" w:rsidRPr="00E707FA" w14:paraId="09A3C95B"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6F5EAC17"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250 - DVOJNA</w:t>
            </w:r>
          </w:p>
        </w:tc>
        <w:tc>
          <w:tcPr>
            <w:tcW w:w="1159" w:type="dxa"/>
            <w:tcBorders>
              <w:top w:val="nil"/>
              <w:left w:val="nil"/>
              <w:bottom w:val="single" w:sz="4" w:space="0" w:color="auto"/>
              <w:right w:val="single" w:sz="4" w:space="0" w:color="auto"/>
            </w:tcBorders>
            <w:vAlign w:val="bottom"/>
          </w:tcPr>
          <w:p w14:paraId="1DFCE32C"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267-301</w:t>
            </w:r>
          </w:p>
        </w:tc>
      </w:tr>
      <w:tr w:rsidR="00E707FA" w:rsidRPr="00E707FA" w14:paraId="74FB0AA2"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6B706EA4"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300 - DVOJNA</w:t>
            </w:r>
          </w:p>
        </w:tc>
        <w:tc>
          <w:tcPr>
            <w:tcW w:w="1159" w:type="dxa"/>
            <w:tcBorders>
              <w:top w:val="nil"/>
              <w:left w:val="nil"/>
              <w:bottom w:val="single" w:sz="4" w:space="0" w:color="auto"/>
              <w:right w:val="single" w:sz="4" w:space="0" w:color="auto"/>
            </w:tcBorders>
            <w:vAlign w:val="bottom"/>
          </w:tcPr>
          <w:p w14:paraId="53516776"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315-356</w:t>
            </w:r>
          </w:p>
        </w:tc>
      </w:tr>
      <w:tr w:rsidR="00E707FA" w:rsidRPr="00E707FA" w14:paraId="78E0442E"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5DD3D0DA"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350 - DVOJNA</w:t>
            </w:r>
          </w:p>
        </w:tc>
        <w:tc>
          <w:tcPr>
            <w:tcW w:w="1159" w:type="dxa"/>
            <w:tcBorders>
              <w:top w:val="nil"/>
              <w:left w:val="nil"/>
              <w:bottom w:val="single" w:sz="4" w:space="0" w:color="auto"/>
              <w:right w:val="single" w:sz="4" w:space="0" w:color="auto"/>
            </w:tcBorders>
            <w:vAlign w:val="bottom"/>
          </w:tcPr>
          <w:p w14:paraId="22001988"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353-393</w:t>
            </w:r>
          </w:p>
        </w:tc>
      </w:tr>
      <w:tr w:rsidR="00E707FA" w:rsidRPr="00E707FA" w14:paraId="7631740E"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4EA48761"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400 - DVOJNA</w:t>
            </w:r>
          </w:p>
        </w:tc>
        <w:tc>
          <w:tcPr>
            <w:tcW w:w="1159" w:type="dxa"/>
            <w:tcBorders>
              <w:top w:val="nil"/>
              <w:left w:val="nil"/>
              <w:bottom w:val="single" w:sz="4" w:space="0" w:color="auto"/>
              <w:right w:val="single" w:sz="4" w:space="0" w:color="auto"/>
            </w:tcBorders>
            <w:vAlign w:val="bottom"/>
          </w:tcPr>
          <w:p w14:paraId="18EA7905"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399-433</w:t>
            </w:r>
          </w:p>
        </w:tc>
      </w:tr>
      <w:tr w:rsidR="00E707FA" w:rsidRPr="00E707FA" w14:paraId="356B1FC1" w14:textId="77777777" w:rsidTr="00455600">
        <w:trPr>
          <w:trHeight w:val="439"/>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623E229D"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500 - DVOJNA</w:t>
            </w:r>
          </w:p>
        </w:tc>
        <w:tc>
          <w:tcPr>
            <w:tcW w:w="1159" w:type="dxa"/>
            <w:tcBorders>
              <w:top w:val="nil"/>
              <w:left w:val="nil"/>
              <w:bottom w:val="single" w:sz="4" w:space="0" w:color="auto"/>
              <w:right w:val="single" w:sz="4" w:space="0" w:color="auto"/>
            </w:tcBorders>
            <w:vAlign w:val="bottom"/>
          </w:tcPr>
          <w:p w14:paraId="3E3FECC5" w14:textId="770B6A14"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500-532</w:t>
            </w:r>
          </w:p>
        </w:tc>
      </w:tr>
      <w:tr w:rsidR="00E707FA" w:rsidRPr="00E707FA" w14:paraId="44B03064" w14:textId="77777777" w:rsidTr="00455600">
        <w:trPr>
          <w:trHeight w:val="420"/>
        </w:trPr>
        <w:tc>
          <w:tcPr>
            <w:tcW w:w="5093" w:type="dxa"/>
            <w:tcBorders>
              <w:top w:val="nil"/>
              <w:left w:val="single" w:sz="4" w:space="0" w:color="auto"/>
              <w:bottom w:val="single" w:sz="4" w:space="0" w:color="auto"/>
              <w:right w:val="single" w:sz="4" w:space="0" w:color="auto"/>
            </w:tcBorders>
            <w:shd w:val="clear" w:color="auto" w:fill="auto"/>
            <w:noWrap/>
            <w:vAlign w:val="bottom"/>
            <w:hideMark/>
          </w:tcPr>
          <w:p w14:paraId="69ADEEF3" w14:textId="77777777" w:rsidR="00E707FA" w:rsidRPr="00E707FA" w:rsidRDefault="00E707FA" w:rsidP="00AF65C5">
            <w:pPr>
              <w:keepNext/>
              <w:keepLines/>
              <w:rPr>
                <w:rFonts w:ascii="Calibri" w:hAnsi="Calibri"/>
                <w:color w:val="000000"/>
                <w:sz w:val="24"/>
                <w:szCs w:val="24"/>
              </w:rPr>
            </w:pPr>
            <w:r w:rsidRPr="00E707FA">
              <w:rPr>
                <w:rFonts w:ascii="Calibri" w:hAnsi="Calibri"/>
                <w:color w:val="000000"/>
                <w:sz w:val="24"/>
                <w:szCs w:val="24"/>
              </w:rPr>
              <w:t>SPOJKA-UNIVERZALNA DN 600 - DVOJNA</w:t>
            </w:r>
          </w:p>
        </w:tc>
        <w:tc>
          <w:tcPr>
            <w:tcW w:w="1159" w:type="dxa"/>
            <w:tcBorders>
              <w:top w:val="nil"/>
              <w:left w:val="nil"/>
              <w:bottom w:val="single" w:sz="4" w:space="0" w:color="auto"/>
              <w:right w:val="single" w:sz="4" w:space="0" w:color="auto"/>
            </w:tcBorders>
            <w:vAlign w:val="bottom"/>
          </w:tcPr>
          <w:p w14:paraId="50B4D730" w14:textId="77777777" w:rsidR="00E707FA" w:rsidRPr="00E707FA" w:rsidRDefault="00E707FA" w:rsidP="00F93150">
            <w:pPr>
              <w:keepNext/>
              <w:keepLines/>
              <w:jc w:val="center"/>
              <w:rPr>
                <w:rFonts w:ascii="Calibri" w:hAnsi="Calibri"/>
                <w:color w:val="000000"/>
                <w:sz w:val="24"/>
                <w:szCs w:val="24"/>
              </w:rPr>
            </w:pPr>
            <w:r w:rsidRPr="00E707FA">
              <w:rPr>
                <w:rFonts w:ascii="Calibri" w:hAnsi="Calibri"/>
                <w:color w:val="000000"/>
                <w:sz w:val="24"/>
                <w:szCs w:val="24"/>
              </w:rPr>
              <w:t>605-637</w:t>
            </w:r>
          </w:p>
        </w:tc>
      </w:tr>
    </w:tbl>
    <w:p w14:paraId="50C6C655" w14:textId="77777777" w:rsidR="00BD4CA6" w:rsidRDefault="00BD4CA6" w:rsidP="00AF65C5">
      <w:pPr>
        <w:keepNext/>
        <w:keepLines/>
        <w:rPr>
          <w:rFonts w:ascii="Tahoma" w:hAnsi="Tahoma" w:cs="Tahoma"/>
          <w:b/>
        </w:rPr>
      </w:pPr>
    </w:p>
    <w:p w14:paraId="03920AB1" w14:textId="7EC1181B" w:rsidR="006F14B5" w:rsidRPr="006F14B5" w:rsidRDefault="006F14B5" w:rsidP="00AF65C5">
      <w:pPr>
        <w:keepNext/>
        <w:keepLines/>
        <w:rPr>
          <w:rFonts w:ascii="Tahoma" w:hAnsi="Tahoma" w:cs="Tahoma"/>
          <w:b/>
        </w:rPr>
      </w:pPr>
      <w:r w:rsidRPr="006F14B5">
        <w:rPr>
          <w:rFonts w:ascii="Tahoma" w:hAnsi="Tahoma" w:cs="Tahoma"/>
          <w:b/>
        </w:rPr>
        <w:t>Vse spojke mora</w:t>
      </w:r>
      <w:r w:rsidR="004350A8">
        <w:rPr>
          <w:rFonts w:ascii="Tahoma" w:hAnsi="Tahoma" w:cs="Tahoma"/>
          <w:b/>
        </w:rPr>
        <w:t xml:space="preserve"> proizvesti isti proizvajalec.</w:t>
      </w:r>
    </w:p>
    <w:p w14:paraId="14B0E811" w14:textId="6709D5CC" w:rsidR="006F14B5" w:rsidRPr="00F40A4D" w:rsidRDefault="004D43A4" w:rsidP="00F40A4D">
      <w:pPr>
        <w:pStyle w:val="Odstavekseznama"/>
        <w:keepNext/>
        <w:keepLines/>
        <w:numPr>
          <w:ilvl w:val="1"/>
          <w:numId w:val="2"/>
        </w:numPr>
        <w:rPr>
          <w:rFonts w:ascii="Tahoma" w:hAnsi="Tahoma" w:cs="Tahoma"/>
          <w:b/>
        </w:rPr>
      </w:pPr>
      <w:r w:rsidRPr="00F40A4D">
        <w:rPr>
          <w:rFonts w:ascii="Tahoma" w:hAnsi="Tahoma" w:cs="Tahoma"/>
          <w:b/>
        </w:rPr>
        <w:lastRenderedPageBreak/>
        <w:t>SPLOŠNE ZAHTEVE</w:t>
      </w:r>
    </w:p>
    <w:p w14:paraId="60AF89CD" w14:textId="77777777" w:rsidR="004D43A4" w:rsidRDefault="004D43A4" w:rsidP="00AF65C5">
      <w:pPr>
        <w:keepNext/>
        <w:keepLines/>
        <w:rPr>
          <w:rFonts w:ascii="Tahoma" w:hAnsi="Tahoma" w:cs="Tahoma"/>
          <w:b/>
        </w:rPr>
      </w:pPr>
    </w:p>
    <w:p w14:paraId="61C39DC1" w14:textId="2C47FC87" w:rsidR="006F14B5" w:rsidRPr="006F14B5" w:rsidRDefault="006F14B5" w:rsidP="00AF65C5">
      <w:pPr>
        <w:keepNext/>
        <w:keepLines/>
        <w:rPr>
          <w:rFonts w:ascii="Tahoma" w:hAnsi="Tahoma" w:cs="Tahoma"/>
          <w:b/>
        </w:rPr>
      </w:pPr>
      <w:r w:rsidRPr="006F14B5">
        <w:rPr>
          <w:rFonts w:ascii="Tahoma" w:hAnsi="Tahoma" w:cs="Tahoma"/>
          <w:b/>
        </w:rPr>
        <w:t>Spojke morajo ustrezati zahtevam za pitno vodo</w:t>
      </w:r>
      <w:r w:rsidR="006A0577">
        <w:rPr>
          <w:rFonts w:ascii="Tahoma" w:hAnsi="Tahoma" w:cs="Tahoma"/>
          <w:b/>
        </w:rPr>
        <w:t>,</w:t>
      </w:r>
      <w:r w:rsidRPr="006F14B5">
        <w:rPr>
          <w:rFonts w:ascii="Tahoma" w:hAnsi="Tahoma" w:cs="Tahoma"/>
          <w:b/>
        </w:rPr>
        <w:t xml:space="preserve"> kar mora ponudnik na zahtevo naročnika v fazi preverjanja ponudb dokazati z ustreznimi slovenskimi ali evropskimi certifikati.</w:t>
      </w:r>
    </w:p>
    <w:p w14:paraId="708EC5AD" w14:textId="26FC8745" w:rsidR="006F14B5" w:rsidRPr="006F14B5" w:rsidRDefault="006F14B5" w:rsidP="00AF65C5">
      <w:pPr>
        <w:keepNext/>
        <w:keepLines/>
        <w:rPr>
          <w:rFonts w:ascii="Tahoma" w:hAnsi="Tahoma" w:cs="Tahoma"/>
          <w:b/>
        </w:rPr>
      </w:pPr>
    </w:p>
    <w:p w14:paraId="30426CF8" w14:textId="77777777" w:rsidR="006F14B5" w:rsidRPr="00DF2D6B" w:rsidRDefault="006F14B5" w:rsidP="00AF65C5">
      <w:pPr>
        <w:keepNext/>
        <w:keepLines/>
        <w:rPr>
          <w:rFonts w:ascii="Tahoma" w:hAnsi="Tahoma" w:cs="Tahoma"/>
          <w:b/>
          <w:u w:val="single"/>
        </w:rPr>
      </w:pPr>
      <w:r w:rsidRPr="00DF2D6B">
        <w:rPr>
          <w:rFonts w:ascii="Tahoma" w:hAnsi="Tahoma" w:cs="Tahoma"/>
          <w:b/>
          <w:u w:val="single"/>
        </w:rPr>
        <w:t>Ponudnik mora k ponudbi priložiti:</w:t>
      </w:r>
    </w:p>
    <w:p w14:paraId="6718AEE1" w14:textId="15F1B0F4" w:rsidR="006F14B5" w:rsidRPr="00DF2D6B" w:rsidRDefault="006F14B5" w:rsidP="00AF65C5">
      <w:pPr>
        <w:keepNext/>
        <w:keepLines/>
        <w:rPr>
          <w:rFonts w:ascii="Tahoma" w:hAnsi="Tahoma" w:cs="Tahoma"/>
          <w:bCs/>
        </w:rPr>
      </w:pPr>
      <w:r w:rsidRPr="00DF2D6B">
        <w:rPr>
          <w:rFonts w:ascii="Tahoma" w:hAnsi="Tahoma" w:cs="Tahoma"/>
          <w:bCs/>
        </w:rPr>
        <w:t>-</w:t>
      </w:r>
      <w:r w:rsidRPr="00DF2D6B">
        <w:rPr>
          <w:rFonts w:ascii="Tahoma" w:hAnsi="Tahoma" w:cs="Tahoma"/>
          <w:bCs/>
        </w:rPr>
        <w:tab/>
        <w:t xml:space="preserve">Izjavo o </w:t>
      </w:r>
      <w:r w:rsidR="00B11071" w:rsidRPr="00DF2D6B">
        <w:rPr>
          <w:rFonts w:ascii="Tahoma" w:hAnsi="Tahoma" w:cs="Tahoma"/>
          <w:bCs/>
        </w:rPr>
        <w:t xml:space="preserve">skladnosti/lastnostih </w:t>
      </w:r>
    </w:p>
    <w:p w14:paraId="38F9D5AA" w14:textId="0157DB3B" w:rsidR="006F14B5" w:rsidRPr="00DF2D6B" w:rsidRDefault="006F14B5" w:rsidP="00DF2D6B">
      <w:pPr>
        <w:keepNext/>
        <w:keepLines/>
        <w:ind w:left="705" w:hanging="705"/>
        <w:rPr>
          <w:rFonts w:ascii="Tahoma" w:hAnsi="Tahoma" w:cs="Tahoma"/>
          <w:bCs/>
        </w:rPr>
      </w:pPr>
      <w:r w:rsidRPr="00DF2D6B">
        <w:rPr>
          <w:rFonts w:ascii="Tahoma" w:hAnsi="Tahoma" w:cs="Tahoma"/>
          <w:bCs/>
        </w:rPr>
        <w:t>-</w:t>
      </w:r>
      <w:r w:rsidRPr="00DF2D6B">
        <w:rPr>
          <w:rFonts w:ascii="Tahoma" w:hAnsi="Tahoma" w:cs="Tahoma"/>
          <w:bCs/>
        </w:rPr>
        <w:tab/>
        <w:t xml:space="preserve">Certifikate slovenskih ali akreditiranih evropskih institucij, ki dokazujejo skladnost   </w:t>
      </w:r>
      <w:r w:rsidR="00492D8C" w:rsidRPr="00DF2D6B">
        <w:rPr>
          <w:rFonts w:ascii="Tahoma" w:hAnsi="Tahoma" w:cs="Tahoma"/>
          <w:bCs/>
        </w:rPr>
        <w:t xml:space="preserve"> </w:t>
      </w:r>
      <w:r w:rsidRPr="00DF2D6B">
        <w:rPr>
          <w:rFonts w:ascii="Tahoma" w:hAnsi="Tahoma" w:cs="Tahoma"/>
          <w:bCs/>
        </w:rPr>
        <w:t xml:space="preserve">proizvodov s standardi </w:t>
      </w:r>
    </w:p>
    <w:p w14:paraId="6386B21F" w14:textId="77777777" w:rsidR="006F14B5" w:rsidRPr="00DF2D6B" w:rsidRDefault="006F14B5" w:rsidP="00AF65C5">
      <w:pPr>
        <w:keepNext/>
        <w:keepLines/>
        <w:rPr>
          <w:rFonts w:ascii="Tahoma" w:hAnsi="Tahoma" w:cs="Tahoma"/>
          <w:bCs/>
        </w:rPr>
      </w:pPr>
      <w:r w:rsidRPr="00DF2D6B">
        <w:rPr>
          <w:rFonts w:ascii="Tahoma" w:hAnsi="Tahoma" w:cs="Tahoma"/>
          <w:bCs/>
        </w:rPr>
        <w:t>-</w:t>
      </w:r>
      <w:r w:rsidRPr="00DF2D6B">
        <w:rPr>
          <w:rFonts w:ascii="Tahoma" w:hAnsi="Tahoma" w:cs="Tahoma"/>
          <w:bCs/>
        </w:rPr>
        <w:tab/>
        <w:t>Katalog ponujenih spojk</w:t>
      </w:r>
    </w:p>
    <w:p w14:paraId="72F7C49B" w14:textId="5E86DBC5" w:rsidR="00EE2388" w:rsidRPr="00DF2D6B" w:rsidRDefault="006F14B5" w:rsidP="00DF2D6B">
      <w:pPr>
        <w:keepNext/>
        <w:keepLines/>
        <w:jc w:val="both"/>
        <w:rPr>
          <w:rFonts w:ascii="Tahoma" w:hAnsi="Tahoma" w:cs="Tahoma"/>
          <w:bCs/>
        </w:rPr>
      </w:pPr>
      <w:r w:rsidRPr="00DF2D6B">
        <w:rPr>
          <w:rFonts w:ascii="Tahoma" w:hAnsi="Tahoma" w:cs="Tahoma"/>
          <w:bCs/>
        </w:rPr>
        <w:t>-</w:t>
      </w:r>
      <w:r w:rsidRPr="00DF2D6B">
        <w:rPr>
          <w:rFonts w:ascii="Tahoma" w:hAnsi="Tahoma" w:cs="Tahoma"/>
          <w:bCs/>
        </w:rPr>
        <w:tab/>
        <w:t>MAF izjavo, ki potrjuje, da ima ponudnik za to naročilo zagotovljeno dobavo spojk</w:t>
      </w:r>
      <w:r w:rsidR="00DF2D6B">
        <w:rPr>
          <w:rFonts w:ascii="Tahoma" w:hAnsi="Tahoma" w:cs="Tahoma"/>
          <w:bCs/>
        </w:rPr>
        <w:t xml:space="preserve"> </w:t>
      </w:r>
      <w:r w:rsidRPr="00DF2D6B">
        <w:rPr>
          <w:rFonts w:ascii="Tahoma" w:hAnsi="Tahoma" w:cs="Tahoma"/>
          <w:bCs/>
        </w:rPr>
        <w:t>pri proizvajalcu</w:t>
      </w:r>
      <w:r w:rsidR="00887B4F" w:rsidRPr="00DF2D6B">
        <w:rPr>
          <w:rFonts w:ascii="Tahoma" w:hAnsi="Tahoma" w:cs="Tahoma"/>
          <w:bCs/>
        </w:rPr>
        <w:t>.</w:t>
      </w:r>
    </w:p>
    <w:p w14:paraId="6AD8DCD6" w14:textId="2C3237F4" w:rsidR="00105644" w:rsidRDefault="00105644" w:rsidP="00AF65C5">
      <w:pPr>
        <w:keepNext/>
        <w:keepLines/>
        <w:rPr>
          <w:rFonts w:ascii="Tahoma" w:hAnsi="Tahoma" w:cs="Tahoma"/>
          <w:b/>
        </w:rPr>
      </w:pPr>
    </w:p>
    <w:p w14:paraId="2A400E0F" w14:textId="77777777" w:rsidR="00105644" w:rsidRPr="00C8579C" w:rsidRDefault="00105644" w:rsidP="00AF65C5">
      <w:pPr>
        <w:pStyle w:val="Telobesedila2"/>
        <w:keepNext/>
        <w:keepLines/>
        <w:rPr>
          <w:rFonts w:ascii="Tahoma" w:hAnsi="Tahoma" w:cs="Tahoma"/>
          <w:smallCaps/>
          <w:lang w:val="sl-SI"/>
        </w:rPr>
      </w:pPr>
      <w:r w:rsidRPr="00C8579C">
        <w:rPr>
          <w:rFonts w:ascii="Tahoma" w:hAnsi="Tahoma" w:cs="Tahoma"/>
          <w:smallCaps/>
          <w:lang w:val="sl-SI"/>
        </w:rPr>
        <w:t>Dokazila:</w:t>
      </w:r>
    </w:p>
    <w:p w14:paraId="766812E3" w14:textId="3C06DF6C" w:rsidR="00105644" w:rsidRPr="00F91BF8" w:rsidRDefault="00105644" w:rsidP="00AF65C5">
      <w:pPr>
        <w:pStyle w:val="Telobesedila2"/>
        <w:keepNext/>
        <w:keepLines/>
        <w:rPr>
          <w:rFonts w:ascii="Tahoma" w:hAnsi="Tahoma" w:cs="Tahoma"/>
          <w:b w:val="0"/>
          <w:lang w:val="sl-SI"/>
        </w:rPr>
      </w:pPr>
      <w:r w:rsidRPr="00F91BF8">
        <w:rPr>
          <w:rFonts w:ascii="Tahoma" w:hAnsi="Tahoma" w:cs="Tahoma"/>
          <w:b w:val="0"/>
          <w:lang w:val="sl-SI"/>
        </w:rPr>
        <w:t xml:space="preserve">Izpolnjena in podpisana Priloga </w:t>
      </w:r>
      <w:r w:rsidR="005E6714" w:rsidRPr="00F91BF8">
        <w:rPr>
          <w:rFonts w:ascii="Tahoma" w:hAnsi="Tahoma" w:cs="Tahoma"/>
          <w:b w:val="0"/>
          <w:lang w:val="sl-SI"/>
        </w:rPr>
        <w:t>6</w:t>
      </w:r>
      <w:r w:rsidRPr="00F91BF8">
        <w:rPr>
          <w:rFonts w:ascii="Tahoma" w:hAnsi="Tahoma" w:cs="Tahoma"/>
          <w:b w:val="0"/>
          <w:lang w:val="sl-SI"/>
        </w:rPr>
        <w:t xml:space="preserve"> – »</w:t>
      </w:r>
      <w:r w:rsidR="00703CDA" w:rsidRPr="00F91BF8">
        <w:rPr>
          <w:rFonts w:ascii="Tahoma" w:hAnsi="Tahoma" w:cs="Tahoma"/>
          <w:b w:val="0"/>
          <w:lang w:val="sl-SI"/>
        </w:rPr>
        <w:t>IZJAVA O SKLADNOSTI/LASTNOSTIH PROIZVODA s strani proizvajalca proizvoda«</w:t>
      </w:r>
      <w:r w:rsidR="0054669D" w:rsidRPr="00F91BF8">
        <w:rPr>
          <w:rFonts w:ascii="Tahoma" w:hAnsi="Tahoma" w:cs="Tahoma"/>
          <w:b w:val="0"/>
          <w:lang w:val="sl-SI"/>
        </w:rPr>
        <w:t xml:space="preserve"> ter dokazila navedena zgoraj</w:t>
      </w:r>
      <w:r w:rsidR="00703CDA" w:rsidRPr="00F91BF8">
        <w:rPr>
          <w:rFonts w:ascii="Tahoma" w:hAnsi="Tahoma" w:cs="Tahoma"/>
          <w:b w:val="0"/>
          <w:lang w:val="sl-SI"/>
        </w:rPr>
        <w:t>.</w:t>
      </w:r>
    </w:p>
    <w:p w14:paraId="1D995273" w14:textId="77777777" w:rsidR="00105644" w:rsidRPr="00F91BF8" w:rsidRDefault="00105644" w:rsidP="00AF65C5">
      <w:pPr>
        <w:keepNext/>
        <w:keepLines/>
        <w:rPr>
          <w:rFonts w:ascii="Tahoma" w:hAnsi="Tahoma" w:cs="Tahoma"/>
          <w:b/>
        </w:rPr>
      </w:pPr>
    </w:p>
    <w:p w14:paraId="69708CAC" w14:textId="77777777" w:rsidR="004D43A4" w:rsidRPr="00F91BF8" w:rsidRDefault="004D43A4" w:rsidP="00F40A4D">
      <w:pPr>
        <w:keepNext/>
        <w:keepLines/>
        <w:jc w:val="both"/>
        <w:rPr>
          <w:rFonts w:ascii="Tahoma" w:hAnsi="Tahoma" w:cs="Tahoma"/>
          <w:bCs/>
        </w:rPr>
      </w:pPr>
      <w:r w:rsidRPr="00F91BF8">
        <w:rPr>
          <w:rFonts w:ascii="Tahoma" w:hAnsi="Tahoma" w:cs="Tahoma"/>
          <w:bCs/>
        </w:rPr>
        <w:t>Ponudnik mora priložiti dokumentacijo, skladno z zahtevami Uredbe o pitni vodi.</w:t>
      </w:r>
    </w:p>
    <w:p w14:paraId="1D67B938" w14:textId="77777777" w:rsidR="005E6714" w:rsidRPr="00F91BF8" w:rsidRDefault="005E6714" w:rsidP="005E6714">
      <w:pPr>
        <w:keepNext/>
        <w:keepLines/>
        <w:jc w:val="both"/>
        <w:rPr>
          <w:rFonts w:ascii="Tahoma" w:hAnsi="Tahoma" w:cs="Tahoma"/>
          <w:bCs/>
        </w:rPr>
      </w:pPr>
    </w:p>
    <w:p w14:paraId="4A6FDB26" w14:textId="57433F53" w:rsidR="005E6714" w:rsidRPr="00F91BF8" w:rsidRDefault="005E6714" w:rsidP="005E6714">
      <w:pPr>
        <w:keepNext/>
        <w:keepLines/>
        <w:jc w:val="both"/>
        <w:rPr>
          <w:rFonts w:ascii="Tahoma" w:hAnsi="Tahoma" w:cs="Tahoma"/>
          <w:b/>
        </w:rPr>
      </w:pPr>
      <w:r w:rsidRPr="00F91BF8">
        <w:rPr>
          <w:rFonts w:ascii="Tahoma" w:hAnsi="Tahoma" w:cs="Tahoma"/>
          <w:b/>
        </w:rPr>
        <w:t>Ponudnik mora k ponudbi priložiti (Priloga 7):</w:t>
      </w:r>
    </w:p>
    <w:p w14:paraId="0D5B371F" w14:textId="455C2440" w:rsidR="004D43A4" w:rsidRPr="00F91BF8" w:rsidRDefault="004D43A4" w:rsidP="00F40A4D">
      <w:pPr>
        <w:keepNext/>
        <w:keepLines/>
        <w:jc w:val="both"/>
        <w:rPr>
          <w:rFonts w:ascii="Tahoma" w:hAnsi="Tahoma" w:cs="Tahoma"/>
          <w:bCs/>
        </w:rPr>
      </w:pPr>
      <w:r w:rsidRPr="00F91BF8">
        <w:rPr>
          <w:rFonts w:ascii="Tahoma" w:hAnsi="Tahoma" w:cs="Tahoma"/>
          <w:bCs/>
        </w:rPr>
        <w:t>Ponudnik mora za ponudbene materiale in proizvode, ki so namenjeni za uporabo v javnem vodovodnem sistemu in stiku s pitno vodo, predložiti dokazila o preiskavi materialov skladno z Uredbo o pitni vodi (Ur. l. RS, št. 61/23 in 192/26), pri čemer se upoštevajo Priporočila za ocenjevanje primernosti materialov in proizvodov, ki prihajajo v stik s pitno vodo (P-MPPV) (NLZOH, ZAG, NIJZ, verzija junij 2023 in novejše). Dokazila o preiskavi materialov, morajo biti izvedena s strani certificiranih laboratorijev (ZAG, NZLOH, NIJZ) izdana v slovenskem jeziku. Ponudnik lahko priloži dokazila s strani certificiranih laboratorijev na območju EU, pri čemer predloži dokazilo laboratorija in hkrati uradni slovenski prevod dokazila.</w:t>
      </w:r>
    </w:p>
    <w:p w14:paraId="7F5E68CA" w14:textId="77777777" w:rsidR="004D43A4" w:rsidRPr="00F91BF8" w:rsidRDefault="004D43A4" w:rsidP="00F40A4D">
      <w:pPr>
        <w:keepNext/>
        <w:keepLines/>
        <w:jc w:val="both"/>
        <w:rPr>
          <w:rFonts w:ascii="Tahoma" w:hAnsi="Tahoma" w:cs="Tahoma"/>
          <w:bCs/>
        </w:rPr>
      </w:pPr>
    </w:p>
    <w:p w14:paraId="3104109F" w14:textId="77777777" w:rsidR="004D43A4" w:rsidRPr="00F91BF8" w:rsidRDefault="004D43A4" w:rsidP="00F40A4D">
      <w:pPr>
        <w:keepNext/>
        <w:keepLines/>
        <w:jc w:val="both"/>
        <w:rPr>
          <w:rFonts w:ascii="Tahoma" w:hAnsi="Tahoma" w:cs="Tahoma"/>
          <w:bCs/>
        </w:rPr>
      </w:pPr>
      <w:r w:rsidRPr="00F91BF8">
        <w:rPr>
          <w:rFonts w:ascii="Tahoma" w:hAnsi="Tahoma" w:cs="Tahoma"/>
          <w:bCs/>
        </w:rPr>
        <w:t>V kolikor bo naročnik zahteval tudi poročilo o preizkusu, bo le-tega ponudnik moral dostaviti. Vse skupaj bo moralo biti uradno prevedeno v slovenski jezik, da bo naročnik lahko preverjal skladnost z Uredbo o pitni vodi.</w:t>
      </w:r>
    </w:p>
    <w:p w14:paraId="572B01CB" w14:textId="77777777" w:rsidR="004D43A4" w:rsidRPr="00F91BF8" w:rsidRDefault="004D43A4" w:rsidP="00AF65C5">
      <w:pPr>
        <w:keepNext/>
        <w:keepLines/>
        <w:rPr>
          <w:rFonts w:ascii="Tahoma" w:hAnsi="Tahoma" w:cs="Tahoma"/>
          <w:b/>
        </w:rPr>
      </w:pPr>
    </w:p>
    <w:p w14:paraId="263E6A2B" w14:textId="77777777" w:rsidR="00EE2388" w:rsidRPr="00F91BF8" w:rsidRDefault="00EE2388" w:rsidP="005F6B2E">
      <w:pPr>
        <w:keepNext/>
        <w:keepLines/>
        <w:numPr>
          <w:ilvl w:val="1"/>
          <w:numId w:val="2"/>
        </w:numPr>
        <w:jc w:val="both"/>
        <w:rPr>
          <w:rFonts w:ascii="Tahoma" w:hAnsi="Tahoma" w:cs="Tahoma"/>
          <w:b/>
          <w:sz w:val="22"/>
        </w:rPr>
      </w:pPr>
      <w:r w:rsidRPr="00F91BF8">
        <w:rPr>
          <w:rFonts w:ascii="Tahoma" w:hAnsi="Tahoma" w:cs="Tahoma"/>
          <w:b/>
          <w:sz w:val="22"/>
        </w:rPr>
        <w:t xml:space="preserve">Posebne zahteve </w:t>
      </w:r>
    </w:p>
    <w:p w14:paraId="437BB0D6" w14:textId="77777777" w:rsidR="00EE2388" w:rsidRPr="00EE2388" w:rsidRDefault="00EE2388" w:rsidP="00AF65C5">
      <w:pPr>
        <w:keepNext/>
        <w:keepLines/>
        <w:ind w:left="720"/>
        <w:jc w:val="both"/>
        <w:rPr>
          <w:rFonts w:ascii="Tahoma" w:hAnsi="Tahoma" w:cs="Tahoma"/>
          <w:b/>
          <w:sz w:val="22"/>
        </w:rPr>
      </w:pPr>
    </w:p>
    <w:p w14:paraId="7B3BEAF0" w14:textId="77777777" w:rsidR="00EE2388" w:rsidRPr="005F0ACF" w:rsidRDefault="00EE2388" w:rsidP="005F6B2E">
      <w:pPr>
        <w:keepNext/>
        <w:keepLines/>
        <w:numPr>
          <w:ilvl w:val="2"/>
          <w:numId w:val="2"/>
        </w:numPr>
        <w:tabs>
          <w:tab w:val="left" w:pos="0"/>
        </w:tabs>
        <w:jc w:val="both"/>
        <w:rPr>
          <w:rFonts w:ascii="Tahoma" w:hAnsi="Tahoma" w:cs="Tahoma"/>
          <w:noProof/>
        </w:rPr>
      </w:pPr>
      <w:r w:rsidRPr="005F0ACF">
        <w:rPr>
          <w:rFonts w:ascii="Tahoma" w:hAnsi="Tahoma" w:cs="Tahoma"/>
          <w:noProof/>
        </w:rPr>
        <w:t>Dežurstvo</w:t>
      </w:r>
    </w:p>
    <w:p w14:paraId="44B0FA4A" w14:textId="77777777" w:rsidR="00EE2388" w:rsidRPr="00EE2388" w:rsidRDefault="00EE2388" w:rsidP="00AF65C5">
      <w:pPr>
        <w:keepNext/>
        <w:keepLines/>
        <w:tabs>
          <w:tab w:val="left" w:pos="0"/>
        </w:tabs>
        <w:jc w:val="both"/>
        <w:rPr>
          <w:rFonts w:ascii="Tahoma" w:hAnsi="Tahoma" w:cs="Tahoma"/>
          <w:noProof/>
        </w:rPr>
      </w:pPr>
    </w:p>
    <w:p w14:paraId="1DD306F3" w14:textId="741E33F7" w:rsidR="00EE2388" w:rsidRDefault="00EE2388" w:rsidP="00AF65C5">
      <w:pPr>
        <w:keepNext/>
        <w:keepLines/>
        <w:jc w:val="both"/>
        <w:rPr>
          <w:rFonts w:ascii="Tahoma" w:hAnsi="Tahoma" w:cs="Tahoma"/>
        </w:rPr>
      </w:pPr>
      <w:r w:rsidRPr="00EE2388">
        <w:rPr>
          <w:rFonts w:ascii="Tahoma" w:hAnsi="Tahoma" w:cs="Tahoma"/>
        </w:rPr>
        <w:t xml:space="preserve">Ponudnik mora posredovati ime in priimek, elektronski naslov in telefonsko številko odgovorne osebe za dobavo materiala v okviru 24-urnega dežurstva vse dni v letu, zaradi izrednih dogodkov pri kupcu. </w:t>
      </w:r>
      <w:bookmarkStart w:id="15" w:name="_Hlk233795610"/>
      <w:r w:rsidRPr="00D004D6">
        <w:rPr>
          <w:rFonts w:ascii="Tahoma" w:hAnsi="Tahoma" w:cs="Tahoma"/>
        </w:rPr>
        <w:t>Naziv odgovorne osebe, elektronski naslov in telefonsko številko ter lokacijo prevzema materiala za te primere</w:t>
      </w:r>
      <w:bookmarkEnd w:id="15"/>
      <w:r w:rsidRPr="00D004D6">
        <w:rPr>
          <w:rFonts w:ascii="Tahoma" w:hAnsi="Tahoma" w:cs="Tahoma"/>
        </w:rPr>
        <w:t>,</w:t>
      </w:r>
      <w:r w:rsidR="000A659E" w:rsidRPr="00D004D6">
        <w:rPr>
          <w:rFonts w:ascii="Tahoma" w:hAnsi="Tahoma" w:cs="Tahoma"/>
        </w:rPr>
        <w:t xml:space="preserve"> </w:t>
      </w:r>
      <w:r w:rsidRPr="00D004D6">
        <w:rPr>
          <w:rFonts w:ascii="Tahoma" w:hAnsi="Tahoma" w:cs="Tahoma"/>
        </w:rPr>
        <w:t xml:space="preserve">ponudnik navede </w:t>
      </w:r>
      <w:r w:rsidR="00D004D6" w:rsidRPr="00F40A4D">
        <w:rPr>
          <w:rFonts w:ascii="Tahoma" w:hAnsi="Tahoma" w:cs="Tahoma"/>
        </w:rPr>
        <w:t>v Prilogi 1 (Podatki o ponudniku)</w:t>
      </w:r>
      <w:r w:rsidRPr="00D004D6">
        <w:rPr>
          <w:rFonts w:ascii="Tahoma" w:hAnsi="Tahoma" w:cs="Tahoma"/>
        </w:rPr>
        <w:t>.</w:t>
      </w:r>
    </w:p>
    <w:p w14:paraId="3F532D41" w14:textId="77777777" w:rsidR="00AC7D72" w:rsidRPr="00EE2388" w:rsidRDefault="00AC7D72" w:rsidP="00AF65C5">
      <w:pPr>
        <w:keepNext/>
        <w:keepLines/>
        <w:ind w:left="720"/>
        <w:jc w:val="both"/>
        <w:rPr>
          <w:rFonts w:ascii="Tahoma" w:hAnsi="Tahoma" w:cs="Tahoma"/>
          <w:b/>
          <w:sz w:val="22"/>
        </w:rPr>
      </w:pPr>
    </w:p>
    <w:p w14:paraId="4FF77D27" w14:textId="0EB1EA09" w:rsidR="00AC7D72" w:rsidRPr="00AC7D72" w:rsidRDefault="00AC7D72" w:rsidP="005F6B2E">
      <w:pPr>
        <w:keepNext/>
        <w:keepLines/>
        <w:numPr>
          <w:ilvl w:val="2"/>
          <w:numId w:val="2"/>
        </w:numPr>
        <w:tabs>
          <w:tab w:val="left" w:pos="0"/>
        </w:tabs>
        <w:jc w:val="both"/>
        <w:rPr>
          <w:rFonts w:ascii="Tahoma" w:hAnsi="Tahoma" w:cs="Tahoma"/>
          <w:noProof/>
        </w:rPr>
      </w:pPr>
      <w:r w:rsidRPr="00AC7D72">
        <w:rPr>
          <w:rFonts w:ascii="Tahoma" w:hAnsi="Tahoma" w:cs="Tahoma"/>
        </w:rPr>
        <w:t>Ustreznost zahtevanim standardom</w:t>
      </w:r>
    </w:p>
    <w:p w14:paraId="64891037" w14:textId="77777777" w:rsidR="00AC7D72" w:rsidRPr="00AC7D72" w:rsidRDefault="00AC7D72" w:rsidP="00AF65C5">
      <w:pPr>
        <w:keepNext/>
        <w:keepLines/>
        <w:jc w:val="both"/>
        <w:rPr>
          <w:rFonts w:ascii="Tahoma" w:hAnsi="Tahoma" w:cs="Tahoma"/>
        </w:rPr>
      </w:pPr>
    </w:p>
    <w:p w14:paraId="480FA337" w14:textId="2143E193" w:rsidR="004D43A4" w:rsidRPr="00AC7D72" w:rsidRDefault="004D43A4" w:rsidP="00AF65C5">
      <w:pPr>
        <w:keepNext/>
        <w:keepLines/>
        <w:jc w:val="both"/>
        <w:rPr>
          <w:rFonts w:ascii="Tahoma" w:hAnsi="Tahoma" w:cs="Tahoma"/>
        </w:rPr>
      </w:pPr>
      <w:r w:rsidRPr="004D43A4">
        <w:rPr>
          <w:rFonts w:ascii="Tahoma" w:hAnsi="Tahoma" w:cs="Tahoma"/>
        </w:rPr>
        <w:t xml:space="preserve">Ponudnik mora ponuditi artikle, ki tehnično in funkcionalno ustrezajo navedenim zahtevam ter upoštevati, da morajo proizvodi, ki prihajajo v stik s pitno vodo, dodatno ustrezati zahtevam Zakona o zdravstveni ustreznosti živil in izdelkov ter snovi, ki prihajajo v stik z živili (ZZUZIS) (Ur. l. št. 52/00, 42/02 in 47/04 – </w:t>
      </w:r>
      <w:proofErr w:type="spellStart"/>
      <w:r w:rsidRPr="004D43A4">
        <w:rPr>
          <w:rFonts w:ascii="Tahoma" w:hAnsi="Tahoma" w:cs="Tahoma"/>
        </w:rPr>
        <w:t>ZdZPZ</w:t>
      </w:r>
      <w:proofErr w:type="spellEnd"/>
      <w:r w:rsidRPr="004D43A4">
        <w:rPr>
          <w:rFonts w:ascii="Tahoma" w:hAnsi="Tahoma" w:cs="Tahoma"/>
        </w:rPr>
        <w:t xml:space="preserve"> in 100/25 – ZVHK), Pravilniku o materialih in izdelkih, namenjenih za stik z živili (Ur. l. št. 36/05, 38/06, 100/06, 65/08 in 100/25 – ZVHK), Pravilniku o preskušanju izdelkov in snovi, ki prihajajo v stik z živili (Ur. l. št. 131/03, 38/06, 65/08 in 100/25 – ZVHK) in Uredba o pitni vodi (Ul. RS. Št. 61/23 in 192/26), </w:t>
      </w:r>
      <w:r w:rsidRPr="00F91BF8">
        <w:rPr>
          <w:rFonts w:ascii="Tahoma" w:hAnsi="Tahoma" w:cs="Tahoma"/>
        </w:rPr>
        <w:t xml:space="preserve">(priloga </w:t>
      </w:r>
      <w:r w:rsidR="005E6714" w:rsidRPr="00F91BF8">
        <w:rPr>
          <w:rFonts w:ascii="Tahoma" w:hAnsi="Tahoma" w:cs="Tahoma"/>
        </w:rPr>
        <w:t>7</w:t>
      </w:r>
      <w:r w:rsidRPr="00F91BF8">
        <w:rPr>
          <w:rFonts w:ascii="Tahoma" w:hAnsi="Tahoma" w:cs="Tahoma"/>
        </w:rPr>
        <w:t>).</w:t>
      </w:r>
    </w:p>
    <w:p w14:paraId="3B4771E0" w14:textId="77777777" w:rsidR="00785DB0" w:rsidRPr="00EE2388" w:rsidRDefault="00785DB0" w:rsidP="00AF65C5">
      <w:pPr>
        <w:keepNext/>
        <w:keepLines/>
        <w:jc w:val="both"/>
        <w:rPr>
          <w:rFonts w:ascii="Tahoma" w:hAnsi="Tahoma" w:cs="Tahoma"/>
          <w:b/>
          <w:sz w:val="22"/>
        </w:rPr>
      </w:pPr>
    </w:p>
    <w:p w14:paraId="1D184882" w14:textId="2F6ED9E0" w:rsidR="00785DB0" w:rsidRPr="00785DB0" w:rsidRDefault="00785DB0" w:rsidP="005F6B2E">
      <w:pPr>
        <w:keepNext/>
        <w:keepLines/>
        <w:numPr>
          <w:ilvl w:val="2"/>
          <w:numId w:val="2"/>
        </w:numPr>
        <w:tabs>
          <w:tab w:val="left" w:pos="0"/>
        </w:tabs>
        <w:jc w:val="both"/>
        <w:rPr>
          <w:rFonts w:ascii="Tahoma" w:hAnsi="Tahoma" w:cs="Tahoma"/>
          <w:noProof/>
        </w:rPr>
      </w:pPr>
      <w:r w:rsidRPr="00785DB0">
        <w:rPr>
          <w:rFonts w:ascii="Tahoma" w:hAnsi="Tahoma" w:cs="Tahoma"/>
        </w:rPr>
        <w:t>Izjava o skladnosti/ lastnostih proizvoda</w:t>
      </w:r>
    </w:p>
    <w:p w14:paraId="47A2683C" w14:textId="77777777" w:rsidR="00785DB0" w:rsidRPr="00785DB0" w:rsidRDefault="00785DB0" w:rsidP="00AF65C5">
      <w:pPr>
        <w:keepNext/>
        <w:keepLines/>
        <w:jc w:val="both"/>
        <w:rPr>
          <w:rFonts w:ascii="Tahoma" w:hAnsi="Tahoma" w:cs="Tahoma"/>
        </w:rPr>
      </w:pPr>
    </w:p>
    <w:p w14:paraId="3C85AACD" w14:textId="06E8E8FD" w:rsidR="00785DB0" w:rsidRPr="00785DB0" w:rsidRDefault="00785DB0" w:rsidP="00AF65C5">
      <w:pPr>
        <w:keepNext/>
        <w:keepLines/>
        <w:jc w:val="both"/>
        <w:rPr>
          <w:rFonts w:ascii="Tahoma" w:hAnsi="Tahoma" w:cs="Tahoma"/>
        </w:rPr>
      </w:pPr>
      <w:r w:rsidRPr="00785DB0">
        <w:rPr>
          <w:rFonts w:ascii="Tahoma" w:hAnsi="Tahoma" w:cs="Tahoma"/>
        </w:rPr>
        <w:t xml:space="preserve">Ponudnik mora predložiti za vse artikle Izjavo o skladnosti/lastnostih proizvajalca </w:t>
      </w:r>
      <w:r w:rsidRPr="00BD5B13">
        <w:rPr>
          <w:rFonts w:ascii="Tahoma" w:hAnsi="Tahoma" w:cs="Tahoma"/>
        </w:rPr>
        <w:t xml:space="preserve">proizvoda </w:t>
      </w:r>
      <w:r w:rsidR="002B4C4A">
        <w:rPr>
          <w:rFonts w:ascii="Tahoma" w:hAnsi="Tahoma" w:cs="Tahoma"/>
        </w:rPr>
        <w:t xml:space="preserve">(Priloga </w:t>
      </w:r>
      <w:r w:rsidR="005E6714">
        <w:rPr>
          <w:rFonts w:ascii="Tahoma" w:hAnsi="Tahoma" w:cs="Tahoma"/>
        </w:rPr>
        <w:t>6</w:t>
      </w:r>
      <w:r w:rsidRPr="00BD5B13">
        <w:rPr>
          <w:rFonts w:ascii="Tahoma" w:hAnsi="Tahoma" w:cs="Tahoma"/>
        </w:rPr>
        <w:t>).</w:t>
      </w:r>
      <w:r w:rsidRPr="00785DB0">
        <w:rPr>
          <w:rFonts w:ascii="Tahoma" w:hAnsi="Tahoma" w:cs="Tahoma"/>
        </w:rPr>
        <w:t xml:space="preserve"> </w:t>
      </w:r>
    </w:p>
    <w:p w14:paraId="2754060A" w14:textId="77777777" w:rsidR="00785DB0" w:rsidRDefault="00785DB0" w:rsidP="00AF65C5">
      <w:pPr>
        <w:keepNext/>
        <w:keepLines/>
        <w:jc w:val="both"/>
        <w:rPr>
          <w:rFonts w:ascii="Tahoma" w:hAnsi="Tahoma" w:cs="Tahoma"/>
          <w:b/>
          <w:sz w:val="22"/>
        </w:rPr>
      </w:pPr>
    </w:p>
    <w:p w14:paraId="23123DC3" w14:textId="77777777" w:rsidR="00F91BF8" w:rsidRDefault="00F91BF8" w:rsidP="00AF65C5">
      <w:pPr>
        <w:keepNext/>
        <w:keepLines/>
        <w:jc w:val="both"/>
        <w:rPr>
          <w:rFonts w:ascii="Tahoma" w:hAnsi="Tahoma" w:cs="Tahoma"/>
          <w:b/>
          <w:sz w:val="22"/>
        </w:rPr>
      </w:pPr>
    </w:p>
    <w:p w14:paraId="292CD6B9" w14:textId="77777777" w:rsidR="00935B7C" w:rsidRDefault="00935B7C" w:rsidP="00AF65C5">
      <w:pPr>
        <w:keepNext/>
        <w:keepLines/>
        <w:jc w:val="both"/>
        <w:rPr>
          <w:rFonts w:ascii="Tahoma" w:hAnsi="Tahoma" w:cs="Tahoma"/>
          <w:b/>
          <w:sz w:val="22"/>
        </w:rPr>
      </w:pPr>
    </w:p>
    <w:p w14:paraId="4843A083" w14:textId="77777777" w:rsidR="00F91BF8" w:rsidRPr="00EE2388" w:rsidRDefault="00F91BF8" w:rsidP="00F91BF8">
      <w:pPr>
        <w:keepNext/>
        <w:keepLines/>
        <w:numPr>
          <w:ilvl w:val="2"/>
          <w:numId w:val="2"/>
        </w:numPr>
        <w:jc w:val="both"/>
        <w:rPr>
          <w:rFonts w:ascii="Tahoma" w:hAnsi="Tahoma" w:cs="Tahoma"/>
        </w:rPr>
      </w:pPr>
      <w:r w:rsidRPr="00EE2388">
        <w:rPr>
          <w:rFonts w:ascii="Tahoma" w:hAnsi="Tahoma" w:cs="Tahoma"/>
        </w:rPr>
        <w:t>Reklamacije</w:t>
      </w:r>
    </w:p>
    <w:p w14:paraId="7443C2EF" w14:textId="77777777" w:rsidR="00F91BF8" w:rsidRDefault="00F91BF8" w:rsidP="00AF65C5">
      <w:pPr>
        <w:keepNext/>
        <w:keepLines/>
        <w:jc w:val="both"/>
        <w:rPr>
          <w:rFonts w:ascii="Tahoma" w:hAnsi="Tahoma" w:cs="Tahoma"/>
          <w:b/>
          <w:sz w:val="22"/>
        </w:rPr>
      </w:pPr>
    </w:p>
    <w:p w14:paraId="7A0FE7D8" w14:textId="77777777" w:rsidR="00EE2388" w:rsidRPr="00EE2388" w:rsidRDefault="00EE2388" w:rsidP="00AF65C5">
      <w:pPr>
        <w:keepNext/>
        <w:keepLines/>
        <w:jc w:val="both"/>
        <w:rPr>
          <w:rFonts w:ascii="Tahoma" w:hAnsi="Tahoma" w:cs="Tahoma"/>
        </w:rPr>
      </w:pPr>
      <w:r w:rsidRPr="00EE2388">
        <w:rPr>
          <w:rFonts w:ascii="Tahoma" w:hAnsi="Tahoma" w:cs="Tahoma"/>
        </w:rPr>
        <w:t>Naročnik bo morebitne reklamacije uveljavljal v skladu z določili Obligacijskega zakonika ter v skladu z določili, navedenimi v vzorcu okvirnega sporazuma.</w:t>
      </w:r>
    </w:p>
    <w:p w14:paraId="4F3E39B6" w14:textId="77777777" w:rsidR="00EE2388" w:rsidRPr="00EE2388" w:rsidRDefault="00EE2388" w:rsidP="00AF65C5">
      <w:pPr>
        <w:keepNext/>
        <w:keepLines/>
        <w:jc w:val="both"/>
        <w:rPr>
          <w:rFonts w:ascii="Tahoma" w:hAnsi="Tahoma" w:cs="Tahoma"/>
        </w:rPr>
      </w:pPr>
    </w:p>
    <w:p w14:paraId="2138D8DB" w14:textId="77777777" w:rsidR="00EE2388" w:rsidRPr="00EE2388" w:rsidRDefault="00EE2388" w:rsidP="005F6B2E">
      <w:pPr>
        <w:keepNext/>
        <w:keepLines/>
        <w:numPr>
          <w:ilvl w:val="2"/>
          <w:numId w:val="2"/>
        </w:numPr>
        <w:jc w:val="both"/>
        <w:rPr>
          <w:rFonts w:ascii="Tahoma" w:hAnsi="Tahoma" w:cs="Tahoma"/>
        </w:rPr>
      </w:pPr>
      <w:r w:rsidRPr="00EE2388">
        <w:rPr>
          <w:rFonts w:ascii="Tahoma" w:hAnsi="Tahoma" w:cs="Tahoma"/>
        </w:rPr>
        <w:t>Garancijska doba</w:t>
      </w:r>
    </w:p>
    <w:p w14:paraId="1CE405F4" w14:textId="77777777" w:rsidR="00EE2388" w:rsidRPr="00EE2388" w:rsidRDefault="00EE2388" w:rsidP="00AF65C5">
      <w:pPr>
        <w:keepNext/>
        <w:keepLines/>
        <w:jc w:val="both"/>
        <w:rPr>
          <w:rFonts w:ascii="Tahoma" w:hAnsi="Tahoma" w:cs="Tahoma"/>
        </w:rPr>
      </w:pPr>
    </w:p>
    <w:p w14:paraId="72C5248C" w14:textId="2C9E0978" w:rsidR="00EE2388" w:rsidRDefault="00EE2388" w:rsidP="00AF65C5">
      <w:pPr>
        <w:keepNext/>
        <w:keepLines/>
        <w:jc w:val="both"/>
        <w:rPr>
          <w:rFonts w:ascii="Tahoma" w:hAnsi="Tahoma" w:cs="Tahoma"/>
          <w:kern w:val="16"/>
        </w:rPr>
      </w:pPr>
      <w:r w:rsidRPr="00EE2388">
        <w:rPr>
          <w:rFonts w:ascii="Tahoma" w:hAnsi="Tahoma" w:cs="Tahoma"/>
          <w:kern w:val="16"/>
        </w:rPr>
        <w:t xml:space="preserve">Garancijska doba </w:t>
      </w:r>
      <w:r w:rsidR="00D24344">
        <w:rPr>
          <w:rFonts w:ascii="Tahoma" w:hAnsi="Tahoma" w:cs="Tahoma"/>
          <w:kern w:val="16"/>
        </w:rPr>
        <w:t>mora veljati min. eno (1) leto</w:t>
      </w:r>
      <w:r w:rsidRPr="00EE2388">
        <w:rPr>
          <w:rFonts w:ascii="Tahoma" w:hAnsi="Tahoma" w:cs="Tahoma"/>
          <w:kern w:val="16"/>
        </w:rPr>
        <w:t xml:space="preserve">. Garancijska doba prične teči z dnem primopredaje artikla naročniku. </w:t>
      </w:r>
    </w:p>
    <w:p w14:paraId="5A461C38" w14:textId="5B223433" w:rsidR="004A2FBF" w:rsidRDefault="004A2FBF" w:rsidP="00AF65C5">
      <w:pPr>
        <w:keepNext/>
        <w:keepLines/>
        <w:jc w:val="both"/>
        <w:rPr>
          <w:rFonts w:ascii="Tahoma" w:hAnsi="Tahoma" w:cs="Tahoma"/>
          <w:kern w:val="16"/>
        </w:rPr>
      </w:pPr>
    </w:p>
    <w:p w14:paraId="07347CE9" w14:textId="64EE579A" w:rsidR="00EE2388" w:rsidRPr="005D77BE" w:rsidRDefault="0054204B" w:rsidP="005F6B2E">
      <w:pPr>
        <w:keepNext/>
        <w:keepLines/>
        <w:numPr>
          <w:ilvl w:val="2"/>
          <w:numId w:val="2"/>
        </w:numPr>
        <w:jc w:val="both"/>
        <w:rPr>
          <w:rFonts w:ascii="Tahoma" w:hAnsi="Tahoma" w:cs="Tahoma"/>
        </w:rPr>
      </w:pPr>
      <w:r w:rsidRPr="005D77BE">
        <w:rPr>
          <w:rFonts w:ascii="Tahoma" w:hAnsi="Tahoma" w:cs="Tahoma"/>
        </w:rPr>
        <w:t>Vzorci materiala</w:t>
      </w:r>
    </w:p>
    <w:p w14:paraId="03A89EF6" w14:textId="77777777" w:rsidR="00EE2388" w:rsidRPr="00EE2388" w:rsidRDefault="00EE2388" w:rsidP="00AF65C5">
      <w:pPr>
        <w:keepNext/>
        <w:keepLines/>
        <w:jc w:val="both"/>
        <w:rPr>
          <w:rFonts w:ascii="Tahoma" w:hAnsi="Tahoma" w:cs="Tahoma"/>
        </w:rPr>
      </w:pPr>
    </w:p>
    <w:p w14:paraId="250858DB" w14:textId="3B6FE0C9" w:rsidR="0054204B" w:rsidRPr="0054204B" w:rsidRDefault="0054204B" w:rsidP="00AF65C5">
      <w:pPr>
        <w:keepNext/>
        <w:keepLines/>
        <w:jc w:val="both"/>
        <w:rPr>
          <w:rFonts w:ascii="Tahoma" w:hAnsi="Tahoma" w:cs="Tahoma"/>
        </w:rPr>
      </w:pPr>
      <w:r w:rsidRPr="0054204B">
        <w:rPr>
          <w:rFonts w:ascii="Tahoma" w:hAnsi="Tahoma" w:cs="Tahoma"/>
        </w:rPr>
        <w:t xml:space="preserve">Naročnik bo preveril tudi skladnost vzorcev materiala s tehničnimi karakteristikami, ki so navedene v razpisni dokumentaciji, zato je potrebno do roka oddaje ponudbe, </w:t>
      </w:r>
      <w:r w:rsidRPr="00BD4CA6">
        <w:rPr>
          <w:rFonts w:ascii="Tahoma" w:hAnsi="Tahoma" w:cs="Tahoma"/>
          <w:b/>
          <w:color w:val="FF0000"/>
        </w:rPr>
        <w:t xml:space="preserve">do </w:t>
      </w:r>
      <w:r w:rsidR="00BD4CA6" w:rsidRPr="00BD4CA6">
        <w:rPr>
          <w:rFonts w:ascii="Tahoma" w:hAnsi="Tahoma" w:cs="Tahoma"/>
          <w:b/>
          <w:color w:val="FF0000"/>
        </w:rPr>
        <w:t>26</w:t>
      </w:r>
      <w:r w:rsidR="00087EE0" w:rsidRPr="00BD4CA6">
        <w:rPr>
          <w:rFonts w:ascii="Tahoma" w:hAnsi="Tahoma" w:cs="Tahoma"/>
          <w:b/>
          <w:color w:val="FF0000"/>
        </w:rPr>
        <w:t>.</w:t>
      </w:r>
      <w:r w:rsidR="00BD4CA6" w:rsidRPr="00BD4CA6">
        <w:rPr>
          <w:rFonts w:ascii="Tahoma" w:hAnsi="Tahoma" w:cs="Tahoma"/>
          <w:b/>
          <w:color w:val="FF0000"/>
        </w:rPr>
        <w:t>06</w:t>
      </w:r>
      <w:r w:rsidR="00087EE0" w:rsidRPr="00BD4CA6">
        <w:rPr>
          <w:rFonts w:ascii="Tahoma" w:hAnsi="Tahoma" w:cs="Tahoma"/>
          <w:b/>
          <w:color w:val="FF0000"/>
        </w:rPr>
        <w:t>.202</w:t>
      </w:r>
      <w:r w:rsidR="002E79B7" w:rsidRPr="00BD4CA6">
        <w:rPr>
          <w:rFonts w:ascii="Tahoma" w:hAnsi="Tahoma" w:cs="Tahoma"/>
          <w:b/>
          <w:color w:val="FF0000"/>
        </w:rPr>
        <w:t>6</w:t>
      </w:r>
      <w:r w:rsidR="005F0ACF" w:rsidRPr="00BD4CA6">
        <w:rPr>
          <w:rFonts w:ascii="Tahoma" w:hAnsi="Tahoma" w:cs="Tahoma"/>
          <w:b/>
          <w:color w:val="FF0000"/>
        </w:rPr>
        <w:t xml:space="preserve"> </w:t>
      </w:r>
      <w:r w:rsidRPr="00BD4CA6">
        <w:rPr>
          <w:rFonts w:ascii="Tahoma" w:hAnsi="Tahoma" w:cs="Tahoma"/>
          <w:b/>
          <w:color w:val="FF0000"/>
        </w:rPr>
        <w:t>do 10.00</w:t>
      </w:r>
      <w:r w:rsidRPr="005F0ACF">
        <w:rPr>
          <w:rFonts w:ascii="Tahoma" w:hAnsi="Tahoma" w:cs="Tahoma"/>
          <w:b/>
        </w:rPr>
        <w:t xml:space="preserve"> ure</w:t>
      </w:r>
      <w:r w:rsidRPr="005F0ACF">
        <w:rPr>
          <w:rFonts w:ascii="Tahoma" w:hAnsi="Tahoma" w:cs="Tahoma"/>
        </w:rPr>
        <w:t xml:space="preserve"> dostaviti sled</w:t>
      </w:r>
      <w:r w:rsidR="003357D0" w:rsidRPr="005F0ACF">
        <w:rPr>
          <w:rFonts w:ascii="Tahoma" w:hAnsi="Tahoma" w:cs="Tahoma"/>
        </w:rPr>
        <w:t>eče vzorce</w:t>
      </w:r>
      <w:r w:rsidRPr="005F0ACF">
        <w:rPr>
          <w:rFonts w:ascii="Tahoma" w:hAnsi="Tahoma" w:cs="Tahoma"/>
        </w:rPr>
        <w:t>:</w:t>
      </w:r>
    </w:p>
    <w:p w14:paraId="72177558" w14:textId="59821FED" w:rsidR="003357D0" w:rsidRPr="003357D0" w:rsidRDefault="003357D0" w:rsidP="00AF65C5">
      <w:pPr>
        <w:keepNext/>
        <w:keepLines/>
        <w:numPr>
          <w:ilvl w:val="0"/>
          <w:numId w:val="28"/>
        </w:numPr>
        <w:jc w:val="both"/>
        <w:rPr>
          <w:rFonts w:ascii="Tahoma" w:hAnsi="Tahoma" w:cs="Tahoma"/>
        </w:rPr>
      </w:pPr>
      <w:r w:rsidRPr="003357D0">
        <w:rPr>
          <w:rFonts w:ascii="Tahoma" w:hAnsi="Tahoma" w:cs="Tahoma"/>
        </w:rPr>
        <w:t>Spojka univerzalna enojna (med DN 50 in DN 200)…….kos 1</w:t>
      </w:r>
      <w:r>
        <w:rPr>
          <w:rFonts w:ascii="Tahoma" w:hAnsi="Tahoma" w:cs="Tahoma"/>
        </w:rPr>
        <w:t>;</w:t>
      </w:r>
    </w:p>
    <w:p w14:paraId="08FDB66B" w14:textId="31B629FC" w:rsidR="003357D0" w:rsidRPr="003357D0" w:rsidRDefault="003357D0" w:rsidP="00AF65C5">
      <w:pPr>
        <w:keepNext/>
        <w:keepLines/>
        <w:numPr>
          <w:ilvl w:val="0"/>
          <w:numId w:val="28"/>
        </w:numPr>
        <w:jc w:val="both"/>
        <w:rPr>
          <w:rFonts w:ascii="Tahoma" w:hAnsi="Tahoma" w:cs="Tahoma"/>
        </w:rPr>
      </w:pPr>
      <w:r>
        <w:rPr>
          <w:rFonts w:ascii="Tahoma" w:hAnsi="Tahoma" w:cs="Tahoma"/>
        </w:rPr>
        <w:t xml:space="preserve">Spojka univerzalna enojna </w:t>
      </w:r>
      <w:r w:rsidRPr="003357D0">
        <w:rPr>
          <w:rFonts w:ascii="Tahoma" w:hAnsi="Tahoma" w:cs="Tahoma"/>
        </w:rPr>
        <w:t>(med DN 250 do DN 600)…..kos 1</w:t>
      </w:r>
      <w:r>
        <w:rPr>
          <w:rFonts w:ascii="Tahoma" w:hAnsi="Tahoma" w:cs="Tahoma"/>
        </w:rPr>
        <w:t>;</w:t>
      </w:r>
    </w:p>
    <w:p w14:paraId="084BEDAF" w14:textId="12C8DAB5" w:rsidR="003357D0" w:rsidRPr="003357D0" w:rsidRDefault="003357D0" w:rsidP="00AF65C5">
      <w:pPr>
        <w:keepNext/>
        <w:keepLines/>
        <w:numPr>
          <w:ilvl w:val="0"/>
          <w:numId w:val="28"/>
        </w:numPr>
        <w:jc w:val="both"/>
        <w:rPr>
          <w:rFonts w:ascii="Tahoma" w:hAnsi="Tahoma" w:cs="Tahoma"/>
        </w:rPr>
      </w:pPr>
      <w:r w:rsidRPr="003357D0">
        <w:rPr>
          <w:rFonts w:ascii="Tahoma" w:hAnsi="Tahoma" w:cs="Tahoma"/>
        </w:rPr>
        <w:t>Spojka univerzalna dvojna (med DN 50 in DN 200)…..kos 1</w:t>
      </w:r>
      <w:r>
        <w:rPr>
          <w:rFonts w:ascii="Tahoma" w:hAnsi="Tahoma" w:cs="Tahoma"/>
        </w:rPr>
        <w:t>;</w:t>
      </w:r>
    </w:p>
    <w:p w14:paraId="63E9F8A3" w14:textId="1D4AD712" w:rsidR="003357D0" w:rsidRPr="003357D0" w:rsidRDefault="003357D0" w:rsidP="00AF65C5">
      <w:pPr>
        <w:keepNext/>
        <w:keepLines/>
        <w:numPr>
          <w:ilvl w:val="0"/>
          <w:numId w:val="28"/>
        </w:numPr>
        <w:jc w:val="both"/>
        <w:rPr>
          <w:rFonts w:ascii="Tahoma" w:hAnsi="Tahoma" w:cs="Tahoma"/>
        </w:rPr>
      </w:pPr>
      <w:r w:rsidRPr="003357D0">
        <w:rPr>
          <w:rFonts w:ascii="Tahoma" w:hAnsi="Tahoma" w:cs="Tahoma"/>
        </w:rPr>
        <w:t>Spojka univerzalna dvojna (med DN 250 do DN 600)…..kos 1</w:t>
      </w:r>
      <w:r>
        <w:rPr>
          <w:rFonts w:ascii="Tahoma" w:hAnsi="Tahoma" w:cs="Tahoma"/>
        </w:rPr>
        <w:t>.</w:t>
      </w:r>
    </w:p>
    <w:p w14:paraId="21F4698C" w14:textId="77777777" w:rsidR="003357D0" w:rsidRPr="003357D0" w:rsidRDefault="003357D0" w:rsidP="00AF65C5">
      <w:pPr>
        <w:keepNext/>
        <w:keepLines/>
        <w:jc w:val="both"/>
        <w:rPr>
          <w:rFonts w:ascii="Tahoma" w:hAnsi="Tahoma" w:cs="Tahoma"/>
        </w:rPr>
      </w:pPr>
    </w:p>
    <w:p w14:paraId="5B845D42" w14:textId="5EFB8483" w:rsidR="0054204B" w:rsidRPr="0054204B" w:rsidRDefault="0054204B" w:rsidP="00AF65C5">
      <w:pPr>
        <w:keepNext/>
        <w:keepLines/>
        <w:jc w:val="both"/>
        <w:rPr>
          <w:rFonts w:ascii="Tahoma" w:hAnsi="Tahoma" w:cs="Tahoma"/>
        </w:rPr>
      </w:pPr>
    </w:p>
    <w:p w14:paraId="7FFA96EC" w14:textId="7990C603" w:rsidR="0054204B" w:rsidRPr="0054204B" w:rsidRDefault="0054204B" w:rsidP="00AF65C5">
      <w:pPr>
        <w:keepNext/>
        <w:keepLines/>
        <w:jc w:val="both"/>
        <w:rPr>
          <w:rFonts w:ascii="Tahoma" w:hAnsi="Tahoma" w:cs="Tahoma"/>
        </w:rPr>
      </w:pPr>
      <w:r w:rsidRPr="0054204B">
        <w:rPr>
          <w:rFonts w:ascii="Tahoma" w:hAnsi="Tahoma" w:cs="Tahoma"/>
        </w:rPr>
        <w:t xml:space="preserve">Vzorci se dostavijo v naročnikovo skladišče Kleče, Saveljska cesta 1, </w:t>
      </w:r>
      <w:r w:rsidRPr="00F970F6">
        <w:rPr>
          <w:rFonts w:ascii="Tahoma" w:hAnsi="Tahoma" w:cs="Tahoma"/>
        </w:rPr>
        <w:t>Ljubljana (</w:t>
      </w:r>
      <w:r w:rsidR="002B4C4A">
        <w:rPr>
          <w:rFonts w:ascii="Tahoma" w:hAnsi="Tahoma" w:cs="Tahoma"/>
        </w:rPr>
        <w:t xml:space="preserve">Priloga </w:t>
      </w:r>
      <w:r w:rsidR="005E6714">
        <w:rPr>
          <w:rFonts w:ascii="Tahoma" w:hAnsi="Tahoma" w:cs="Tahoma"/>
        </w:rPr>
        <w:t>8</w:t>
      </w:r>
      <w:r w:rsidRPr="00F970F6">
        <w:rPr>
          <w:rFonts w:ascii="Tahoma" w:hAnsi="Tahoma" w:cs="Tahoma"/>
        </w:rPr>
        <w:t>).</w:t>
      </w:r>
    </w:p>
    <w:p w14:paraId="4B7CD5CB" w14:textId="77777777" w:rsidR="0054204B" w:rsidRPr="0054204B" w:rsidRDefault="0054204B" w:rsidP="00AF65C5">
      <w:pPr>
        <w:keepNext/>
        <w:keepLines/>
        <w:jc w:val="both"/>
        <w:rPr>
          <w:rFonts w:ascii="Tahoma" w:hAnsi="Tahoma" w:cs="Tahoma"/>
        </w:rPr>
      </w:pPr>
    </w:p>
    <w:p w14:paraId="0F22A28B" w14:textId="19E2FF44" w:rsidR="0054204B" w:rsidRPr="0054204B" w:rsidRDefault="0054204B" w:rsidP="00AF65C5">
      <w:pPr>
        <w:keepNext/>
        <w:keepLines/>
        <w:jc w:val="both"/>
        <w:rPr>
          <w:rFonts w:ascii="Tahoma" w:hAnsi="Tahoma" w:cs="Tahoma"/>
        </w:rPr>
      </w:pPr>
      <w:r w:rsidRPr="0054204B">
        <w:rPr>
          <w:rFonts w:ascii="Tahoma" w:hAnsi="Tahoma" w:cs="Tahoma"/>
        </w:rPr>
        <w:t xml:space="preserve">Naročnik bo izločil ponudbo ponudnika, ki ne bo dostavil vseh vzorcev materiala ali katerih vzorci ne bodo skladni z zahtevami naročnika. </w:t>
      </w:r>
    </w:p>
    <w:p w14:paraId="3EC26126" w14:textId="77777777" w:rsidR="0054204B" w:rsidRPr="0054204B" w:rsidRDefault="0054204B" w:rsidP="00AF65C5">
      <w:pPr>
        <w:keepNext/>
        <w:keepLines/>
        <w:jc w:val="both"/>
        <w:rPr>
          <w:rFonts w:ascii="Tahoma" w:hAnsi="Tahoma" w:cs="Tahoma"/>
        </w:rPr>
      </w:pPr>
    </w:p>
    <w:p w14:paraId="593C5106" w14:textId="438F3652" w:rsidR="00EE2388" w:rsidRPr="009502D1" w:rsidRDefault="001957AA" w:rsidP="00AF65C5">
      <w:pPr>
        <w:keepNext/>
        <w:keepLines/>
        <w:jc w:val="both"/>
        <w:rPr>
          <w:rFonts w:ascii="Tahoma" w:hAnsi="Tahoma" w:cs="Tahoma"/>
        </w:rPr>
      </w:pPr>
      <w:r w:rsidRPr="009502D1">
        <w:rPr>
          <w:rFonts w:ascii="Tahoma" w:hAnsi="Tahoma" w:cs="Tahoma"/>
        </w:rPr>
        <w:t>Vsi ponudniki lahko prevzamejo svoje vzorce materiala, dostavljenega za predmetno javno naročilo,  pet (5) dni po objavi obvestila o oddaji JN</w:t>
      </w:r>
      <w:r w:rsidR="004270F1" w:rsidRPr="009502D1">
        <w:rPr>
          <w:rFonts w:ascii="Tahoma" w:hAnsi="Tahoma" w:cs="Tahoma"/>
        </w:rPr>
        <w:t>.</w:t>
      </w:r>
    </w:p>
    <w:p w14:paraId="7FE9C769" w14:textId="77777777" w:rsidR="004270F1" w:rsidRPr="00EE2388" w:rsidRDefault="004270F1" w:rsidP="00AF65C5">
      <w:pPr>
        <w:keepNext/>
        <w:keepLines/>
        <w:jc w:val="both"/>
        <w:rPr>
          <w:rFonts w:ascii="Tahoma" w:hAnsi="Tahoma" w:cs="Tahoma"/>
        </w:rPr>
      </w:pPr>
    </w:p>
    <w:p w14:paraId="79FD46CA" w14:textId="77777777" w:rsidR="00EE2388" w:rsidRPr="00EE2388" w:rsidRDefault="00EE2388" w:rsidP="005F6B2E">
      <w:pPr>
        <w:keepNext/>
        <w:keepLines/>
        <w:numPr>
          <w:ilvl w:val="2"/>
          <w:numId w:val="2"/>
        </w:numPr>
        <w:jc w:val="both"/>
        <w:rPr>
          <w:rFonts w:ascii="Tahoma" w:hAnsi="Tahoma" w:cs="Tahoma"/>
        </w:rPr>
      </w:pPr>
      <w:r w:rsidRPr="00EE2388">
        <w:rPr>
          <w:rFonts w:ascii="Tahoma" w:hAnsi="Tahoma" w:cs="Tahoma"/>
        </w:rPr>
        <w:t>Rok dobave</w:t>
      </w:r>
    </w:p>
    <w:p w14:paraId="0491BE01" w14:textId="77777777" w:rsidR="00EE2388" w:rsidRPr="00EE2388" w:rsidRDefault="00EE2388" w:rsidP="00AF65C5">
      <w:pPr>
        <w:keepNext/>
        <w:keepLines/>
        <w:jc w:val="both"/>
        <w:rPr>
          <w:rFonts w:ascii="Tahoma" w:hAnsi="Tahoma" w:cs="Tahoma"/>
        </w:rPr>
      </w:pPr>
    </w:p>
    <w:p w14:paraId="6632E156" w14:textId="77777777" w:rsidR="00EE2388" w:rsidRPr="00EE2388" w:rsidRDefault="00EE2388" w:rsidP="00AF65C5">
      <w:pPr>
        <w:keepNext/>
        <w:keepLines/>
        <w:jc w:val="both"/>
        <w:rPr>
          <w:rFonts w:ascii="Tahoma" w:hAnsi="Tahoma" w:cs="Tahoma"/>
        </w:rPr>
      </w:pPr>
      <w:r w:rsidRPr="00EE2388">
        <w:rPr>
          <w:rFonts w:ascii="Tahoma" w:hAnsi="Tahoma" w:cs="Tahoma"/>
        </w:rPr>
        <w:t>Rok dobave materiala znaša največ tri (3) delovne dni od pisnega naročila s strani naročnika.</w:t>
      </w:r>
    </w:p>
    <w:p w14:paraId="48FB8A31" w14:textId="77777777" w:rsidR="00EE2388" w:rsidRPr="00EE2388" w:rsidRDefault="00EE2388" w:rsidP="00AF65C5">
      <w:pPr>
        <w:keepNext/>
        <w:keepLines/>
        <w:jc w:val="both"/>
        <w:rPr>
          <w:rFonts w:ascii="Tahoma" w:hAnsi="Tahoma" w:cs="Tahoma"/>
        </w:rPr>
      </w:pPr>
    </w:p>
    <w:p w14:paraId="74F14D7E" w14:textId="77777777" w:rsidR="00EE2388" w:rsidRPr="00691C62" w:rsidRDefault="00EE2388" w:rsidP="005F6B2E">
      <w:pPr>
        <w:keepNext/>
        <w:keepLines/>
        <w:numPr>
          <w:ilvl w:val="2"/>
          <w:numId w:val="2"/>
        </w:numPr>
        <w:jc w:val="both"/>
        <w:rPr>
          <w:rFonts w:ascii="Tahoma" w:hAnsi="Tahoma" w:cs="Tahoma"/>
        </w:rPr>
      </w:pPr>
      <w:r w:rsidRPr="00691C62">
        <w:rPr>
          <w:rFonts w:ascii="Tahoma" w:hAnsi="Tahoma" w:cs="Tahoma"/>
        </w:rPr>
        <w:t>Zaloga</w:t>
      </w:r>
    </w:p>
    <w:p w14:paraId="6836D6DA" w14:textId="77777777" w:rsidR="00EE2388" w:rsidRPr="00EE2388" w:rsidRDefault="00EE2388" w:rsidP="00AF65C5">
      <w:pPr>
        <w:keepNext/>
        <w:keepLines/>
        <w:jc w:val="both"/>
        <w:rPr>
          <w:rFonts w:ascii="Tahoma" w:hAnsi="Tahoma" w:cs="Tahoma"/>
        </w:rPr>
      </w:pPr>
    </w:p>
    <w:p w14:paraId="1ADD619C" w14:textId="091A54EE" w:rsidR="00EE2388" w:rsidRDefault="00EE2388" w:rsidP="00AF65C5">
      <w:pPr>
        <w:keepNext/>
        <w:keepLines/>
        <w:jc w:val="both"/>
        <w:rPr>
          <w:rFonts w:ascii="Tahoma" w:hAnsi="Tahoma" w:cs="Tahoma"/>
        </w:rPr>
      </w:pPr>
      <w:r w:rsidRPr="00EE2388">
        <w:rPr>
          <w:rFonts w:ascii="Tahoma" w:hAnsi="Tahoma" w:cs="Tahoma"/>
        </w:rPr>
        <w:t>Ponudnik/izbrani dobavitelj  bo moral zagotavljati stalno zalogo po dva (2) kosa spojk sledečih dimenzij, do konca izteka okvirnega sporazuma:</w:t>
      </w:r>
    </w:p>
    <w:p w14:paraId="16578DD6" w14:textId="77777777" w:rsidR="00D2038A" w:rsidRDefault="00D2038A" w:rsidP="00AF65C5">
      <w:pPr>
        <w:keepNext/>
        <w:keepLines/>
        <w:jc w:val="both"/>
        <w:rPr>
          <w:rFonts w:ascii="Tahoma" w:hAnsi="Tahoma" w:cs="Tahoma"/>
        </w:rPr>
      </w:pPr>
    </w:p>
    <w:p w14:paraId="3EA619E6" w14:textId="3638A05C" w:rsidR="00D2038A" w:rsidRDefault="00D2038A" w:rsidP="00D2038A">
      <w:pPr>
        <w:keepNext/>
        <w:keepLines/>
        <w:jc w:val="both"/>
        <w:rPr>
          <w:rFonts w:ascii="Tahoma" w:hAnsi="Tahoma" w:cs="Tahoma"/>
          <w:b/>
          <w:bCs/>
          <w:u w:val="single"/>
        </w:rPr>
      </w:pPr>
      <w:r w:rsidRPr="00D2038A">
        <w:rPr>
          <w:rFonts w:ascii="Tahoma" w:hAnsi="Tahoma" w:cs="Tahoma"/>
          <w:b/>
          <w:bCs/>
          <w:u w:val="single"/>
        </w:rPr>
        <w:t>Material</w:t>
      </w:r>
      <w:r w:rsidRPr="00D2038A">
        <w:rPr>
          <w:rFonts w:ascii="Tahoma" w:hAnsi="Tahoma" w:cs="Tahoma"/>
          <w:b/>
          <w:bCs/>
          <w:u w:val="single"/>
        </w:rPr>
        <w:tab/>
        <w:t>Kratki tekst</w:t>
      </w:r>
    </w:p>
    <w:p w14:paraId="503A1AE7" w14:textId="77777777" w:rsidR="00D2038A" w:rsidRPr="00D2038A" w:rsidRDefault="00D2038A" w:rsidP="00D2038A">
      <w:pPr>
        <w:keepNext/>
        <w:keepLines/>
        <w:jc w:val="both"/>
        <w:rPr>
          <w:rFonts w:ascii="Tahoma" w:hAnsi="Tahoma" w:cs="Tahoma"/>
          <w:b/>
          <w:bCs/>
          <w:sz w:val="10"/>
          <w:szCs w:val="10"/>
          <w:u w:val="single"/>
        </w:rPr>
      </w:pPr>
    </w:p>
    <w:p w14:paraId="053C510B" w14:textId="77777777" w:rsidR="00D2038A" w:rsidRPr="00D2038A" w:rsidRDefault="00D2038A" w:rsidP="00D2038A">
      <w:pPr>
        <w:keepNext/>
        <w:keepLines/>
        <w:jc w:val="both"/>
        <w:rPr>
          <w:rFonts w:ascii="Tahoma" w:hAnsi="Tahoma" w:cs="Tahoma"/>
        </w:rPr>
      </w:pPr>
      <w:r w:rsidRPr="00D2038A">
        <w:rPr>
          <w:rFonts w:ascii="Tahoma" w:hAnsi="Tahoma" w:cs="Tahoma"/>
        </w:rPr>
        <w:t>2003896</w:t>
      </w:r>
      <w:r w:rsidRPr="00D2038A">
        <w:rPr>
          <w:rFonts w:ascii="Tahoma" w:hAnsi="Tahoma" w:cs="Tahoma"/>
        </w:rPr>
        <w:tab/>
        <w:t>SPOJKA-UNIVERZALNA DN 65 - ENOJNA</w:t>
      </w:r>
    </w:p>
    <w:p w14:paraId="75FDC738" w14:textId="77777777" w:rsidR="00D2038A" w:rsidRPr="00D2038A" w:rsidRDefault="00D2038A" w:rsidP="00D2038A">
      <w:pPr>
        <w:keepNext/>
        <w:keepLines/>
        <w:jc w:val="both"/>
        <w:rPr>
          <w:rFonts w:ascii="Tahoma" w:hAnsi="Tahoma" w:cs="Tahoma"/>
        </w:rPr>
      </w:pPr>
      <w:r w:rsidRPr="00D2038A">
        <w:rPr>
          <w:rFonts w:ascii="Tahoma" w:hAnsi="Tahoma" w:cs="Tahoma"/>
        </w:rPr>
        <w:t>2003897</w:t>
      </w:r>
      <w:r w:rsidRPr="00D2038A">
        <w:rPr>
          <w:rFonts w:ascii="Tahoma" w:hAnsi="Tahoma" w:cs="Tahoma"/>
        </w:rPr>
        <w:tab/>
        <w:t>SPOJKA-UNIVERZALNA DN 80 - ENOJNA</w:t>
      </w:r>
    </w:p>
    <w:p w14:paraId="23D0A056" w14:textId="77777777" w:rsidR="00D2038A" w:rsidRPr="00D2038A" w:rsidRDefault="00D2038A" w:rsidP="00D2038A">
      <w:pPr>
        <w:keepNext/>
        <w:keepLines/>
        <w:jc w:val="both"/>
        <w:rPr>
          <w:rFonts w:ascii="Tahoma" w:hAnsi="Tahoma" w:cs="Tahoma"/>
        </w:rPr>
      </w:pPr>
      <w:r w:rsidRPr="00D2038A">
        <w:rPr>
          <w:rFonts w:ascii="Tahoma" w:hAnsi="Tahoma" w:cs="Tahoma"/>
        </w:rPr>
        <w:t>2003898</w:t>
      </w:r>
      <w:r w:rsidRPr="00D2038A">
        <w:rPr>
          <w:rFonts w:ascii="Tahoma" w:hAnsi="Tahoma" w:cs="Tahoma"/>
        </w:rPr>
        <w:tab/>
        <w:t>SPOJKA-UNIVERZALNA 100 - ENOJNA</w:t>
      </w:r>
    </w:p>
    <w:p w14:paraId="15A3D9CA" w14:textId="77777777" w:rsidR="00D2038A" w:rsidRPr="00D2038A" w:rsidRDefault="00D2038A" w:rsidP="00D2038A">
      <w:pPr>
        <w:keepNext/>
        <w:keepLines/>
        <w:jc w:val="both"/>
        <w:rPr>
          <w:rFonts w:ascii="Tahoma" w:hAnsi="Tahoma" w:cs="Tahoma"/>
        </w:rPr>
      </w:pPr>
      <w:r w:rsidRPr="00D2038A">
        <w:rPr>
          <w:rFonts w:ascii="Tahoma" w:hAnsi="Tahoma" w:cs="Tahoma"/>
        </w:rPr>
        <w:t>2003899</w:t>
      </w:r>
      <w:r w:rsidRPr="00D2038A">
        <w:rPr>
          <w:rFonts w:ascii="Tahoma" w:hAnsi="Tahoma" w:cs="Tahoma"/>
        </w:rPr>
        <w:tab/>
        <w:t>SPOJKA-UNIVERZALNA 125 - ENOJNA</w:t>
      </w:r>
    </w:p>
    <w:p w14:paraId="49E6C5FE" w14:textId="77777777" w:rsidR="00D2038A" w:rsidRPr="00D2038A" w:rsidRDefault="00D2038A" w:rsidP="00D2038A">
      <w:pPr>
        <w:keepNext/>
        <w:keepLines/>
        <w:jc w:val="both"/>
        <w:rPr>
          <w:rFonts w:ascii="Tahoma" w:hAnsi="Tahoma" w:cs="Tahoma"/>
        </w:rPr>
      </w:pPr>
      <w:r w:rsidRPr="00D2038A">
        <w:rPr>
          <w:rFonts w:ascii="Tahoma" w:hAnsi="Tahoma" w:cs="Tahoma"/>
        </w:rPr>
        <w:t>2003900</w:t>
      </w:r>
      <w:r w:rsidRPr="00D2038A">
        <w:rPr>
          <w:rFonts w:ascii="Tahoma" w:hAnsi="Tahoma" w:cs="Tahoma"/>
        </w:rPr>
        <w:tab/>
        <w:t>SPOJKA-UNIVERZALNA DN 150 - ENOJNA</w:t>
      </w:r>
    </w:p>
    <w:p w14:paraId="3546702D" w14:textId="77777777" w:rsidR="00D2038A" w:rsidRPr="00D2038A" w:rsidRDefault="00D2038A" w:rsidP="00D2038A">
      <w:pPr>
        <w:keepNext/>
        <w:keepLines/>
        <w:jc w:val="both"/>
        <w:rPr>
          <w:rFonts w:ascii="Tahoma" w:hAnsi="Tahoma" w:cs="Tahoma"/>
        </w:rPr>
      </w:pPr>
      <w:r w:rsidRPr="00D2038A">
        <w:rPr>
          <w:rFonts w:ascii="Tahoma" w:hAnsi="Tahoma" w:cs="Tahoma"/>
        </w:rPr>
        <w:t>2003901</w:t>
      </w:r>
      <w:r w:rsidRPr="00D2038A">
        <w:rPr>
          <w:rFonts w:ascii="Tahoma" w:hAnsi="Tahoma" w:cs="Tahoma"/>
        </w:rPr>
        <w:tab/>
        <w:t>SPOJKA-UNIVERZALNA DN 200 - ENOJNA</w:t>
      </w:r>
    </w:p>
    <w:p w14:paraId="6A4A2C16" w14:textId="77777777" w:rsidR="00D2038A" w:rsidRPr="00D2038A" w:rsidRDefault="00D2038A" w:rsidP="00D2038A">
      <w:pPr>
        <w:keepNext/>
        <w:keepLines/>
        <w:jc w:val="both"/>
        <w:rPr>
          <w:rFonts w:ascii="Tahoma" w:hAnsi="Tahoma" w:cs="Tahoma"/>
        </w:rPr>
      </w:pPr>
      <w:r w:rsidRPr="00D2038A">
        <w:rPr>
          <w:rFonts w:ascii="Tahoma" w:hAnsi="Tahoma" w:cs="Tahoma"/>
        </w:rPr>
        <w:t>2003902</w:t>
      </w:r>
      <w:r w:rsidRPr="00D2038A">
        <w:rPr>
          <w:rFonts w:ascii="Tahoma" w:hAnsi="Tahoma" w:cs="Tahoma"/>
        </w:rPr>
        <w:tab/>
        <w:t>SPOJKA-UNIVERZALNA DN 250 - ENOJNA</w:t>
      </w:r>
    </w:p>
    <w:p w14:paraId="3A8A3B9B" w14:textId="77777777" w:rsidR="00D2038A" w:rsidRPr="00D2038A" w:rsidRDefault="00D2038A" w:rsidP="00D2038A">
      <w:pPr>
        <w:keepNext/>
        <w:keepLines/>
        <w:jc w:val="both"/>
        <w:rPr>
          <w:rFonts w:ascii="Tahoma" w:hAnsi="Tahoma" w:cs="Tahoma"/>
        </w:rPr>
      </w:pPr>
      <w:r w:rsidRPr="00D2038A">
        <w:rPr>
          <w:rFonts w:ascii="Tahoma" w:hAnsi="Tahoma" w:cs="Tahoma"/>
        </w:rPr>
        <w:t>2003903</w:t>
      </w:r>
      <w:r w:rsidRPr="00D2038A">
        <w:rPr>
          <w:rFonts w:ascii="Tahoma" w:hAnsi="Tahoma" w:cs="Tahoma"/>
        </w:rPr>
        <w:tab/>
        <w:t>SPOJKA-UNIVERZALNA DN 300 - ENOJNA</w:t>
      </w:r>
    </w:p>
    <w:p w14:paraId="641D8D90" w14:textId="77777777" w:rsidR="00D2038A" w:rsidRPr="00D2038A" w:rsidRDefault="00D2038A" w:rsidP="00D2038A">
      <w:pPr>
        <w:keepNext/>
        <w:keepLines/>
        <w:jc w:val="both"/>
        <w:rPr>
          <w:rFonts w:ascii="Tahoma" w:hAnsi="Tahoma" w:cs="Tahoma"/>
        </w:rPr>
      </w:pPr>
      <w:r w:rsidRPr="00D2038A">
        <w:rPr>
          <w:rFonts w:ascii="Tahoma" w:hAnsi="Tahoma" w:cs="Tahoma"/>
        </w:rPr>
        <w:t>2003908</w:t>
      </w:r>
      <w:r w:rsidRPr="00D2038A">
        <w:rPr>
          <w:rFonts w:ascii="Tahoma" w:hAnsi="Tahoma" w:cs="Tahoma"/>
        </w:rPr>
        <w:tab/>
        <w:t>SPOJKA-UNIVERZALNA DN 400 - ENOJNA</w:t>
      </w:r>
    </w:p>
    <w:p w14:paraId="5CCCA880" w14:textId="77777777" w:rsidR="00D2038A" w:rsidRPr="00D2038A" w:rsidRDefault="00D2038A" w:rsidP="00D2038A">
      <w:pPr>
        <w:keepNext/>
        <w:keepLines/>
        <w:jc w:val="both"/>
        <w:rPr>
          <w:rFonts w:ascii="Tahoma" w:hAnsi="Tahoma" w:cs="Tahoma"/>
        </w:rPr>
      </w:pPr>
      <w:r w:rsidRPr="00D2038A">
        <w:rPr>
          <w:rFonts w:ascii="Tahoma" w:hAnsi="Tahoma" w:cs="Tahoma"/>
        </w:rPr>
        <w:t>2003910</w:t>
      </w:r>
      <w:r w:rsidRPr="00D2038A">
        <w:rPr>
          <w:rFonts w:ascii="Tahoma" w:hAnsi="Tahoma" w:cs="Tahoma"/>
        </w:rPr>
        <w:tab/>
        <w:t>SPOJKA-UNIVERZALNA DN 500 - ENOJNA</w:t>
      </w:r>
    </w:p>
    <w:p w14:paraId="32691283" w14:textId="77777777" w:rsidR="00D2038A" w:rsidRPr="00D2038A" w:rsidRDefault="00D2038A" w:rsidP="00D2038A">
      <w:pPr>
        <w:keepNext/>
        <w:keepLines/>
        <w:jc w:val="both"/>
        <w:rPr>
          <w:rFonts w:ascii="Tahoma" w:hAnsi="Tahoma" w:cs="Tahoma"/>
        </w:rPr>
      </w:pPr>
      <w:r w:rsidRPr="00D2038A">
        <w:rPr>
          <w:rFonts w:ascii="Tahoma" w:hAnsi="Tahoma" w:cs="Tahoma"/>
        </w:rPr>
        <w:t>2003917</w:t>
      </w:r>
      <w:r w:rsidRPr="00D2038A">
        <w:rPr>
          <w:rFonts w:ascii="Tahoma" w:hAnsi="Tahoma" w:cs="Tahoma"/>
        </w:rPr>
        <w:tab/>
        <w:t>SPOJKA-UNIVERZALNA DN 80 - DVOJNA</w:t>
      </w:r>
    </w:p>
    <w:p w14:paraId="03F80788" w14:textId="77777777" w:rsidR="00D2038A" w:rsidRPr="00D2038A" w:rsidRDefault="00D2038A" w:rsidP="00D2038A">
      <w:pPr>
        <w:keepNext/>
        <w:keepLines/>
        <w:jc w:val="both"/>
        <w:rPr>
          <w:rFonts w:ascii="Tahoma" w:hAnsi="Tahoma" w:cs="Tahoma"/>
        </w:rPr>
      </w:pPr>
      <w:r w:rsidRPr="00D2038A">
        <w:rPr>
          <w:rFonts w:ascii="Tahoma" w:hAnsi="Tahoma" w:cs="Tahoma"/>
        </w:rPr>
        <w:t>2003918</w:t>
      </w:r>
      <w:r w:rsidRPr="00D2038A">
        <w:rPr>
          <w:rFonts w:ascii="Tahoma" w:hAnsi="Tahoma" w:cs="Tahoma"/>
        </w:rPr>
        <w:tab/>
        <w:t>SPOJKA-UNIVERZALNA DN100 - DVOJNA</w:t>
      </w:r>
    </w:p>
    <w:p w14:paraId="5D459B03" w14:textId="77777777" w:rsidR="00D2038A" w:rsidRPr="00D2038A" w:rsidRDefault="00D2038A" w:rsidP="00D2038A">
      <w:pPr>
        <w:keepNext/>
        <w:keepLines/>
        <w:jc w:val="both"/>
        <w:rPr>
          <w:rFonts w:ascii="Tahoma" w:hAnsi="Tahoma" w:cs="Tahoma"/>
        </w:rPr>
      </w:pPr>
      <w:r w:rsidRPr="00D2038A">
        <w:rPr>
          <w:rFonts w:ascii="Tahoma" w:hAnsi="Tahoma" w:cs="Tahoma"/>
        </w:rPr>
        <w:t>2003919</w:t>
      </w:r>
      <w:r w:rsidRPr="00D2038A">
        <w:rPr>
          <w:rFonts w:ascii="Tahoma" w:hAnsi="Tahoma" w:cs="Tahoma"/>
        </w:rPr>
        <w:tab/>
        <w:t>SPOJKA-UNIVERZALNA DN150 - DVOJNA</w:t>
      </w:r>
    </w:p>
    <w:p w14:paraId="5238E1A3" w14:textId="52589B2E" w:rsidR="00933D68" w:rsidRPr="00EE2388" w:rsidRDefault="00D2038A" w:rsidP="00D2038A">
      <w:pPr>
        <w:keepNext/>
        <w:keepLines/>
        <w:jc w:val="both"/>
        <w:rPr>
          <w:rFonts w:ascii="Tahoma" w:hAnsi="Tahoma" w:cs="Tahoma"/>
        </w:rPr>
      </w:pPr>
      <w:r w:rsidRPr="00D2038A">
        <w:rPr>
          <w:rFonts w:ascii="Tahoma" w:hAnsi="Tahoma" w:cs="Tahoma"/>
        </w:rPr>
        <w:t>2003920</w:t>
      </w:r>
      <w:r w:rsidRPr="00D2038A">
        <w:rPr>
          <w:rFonts w:ascii="Tahoma" w:hAnsi="Tahoma" w:cs="Tahoma"/>
        </w:rPr>
        <w:tab/>
        <w:t>SPOJKA-UNIVERZALNA DN200 - DVOJNA</w:t>
      </w:r>
    </w:p>
    <w:p w14:paraId="7E27F4B1" w14:textId="05AB1B83" w:rsidR="00933D68" w:rsidRDefault="00933D68" w:rsidP="00AF65C5">
      <w:pPr>
        <w:keepNext/>
        <w:keepLines/>
        <w:jc w:val="both"/>
        <w:rPr>
          <w:rFonts w:ascii="Tahoma" w:hAnsi="Tahoma" w:cs="Tahoma"/>
        </w:rPr>
      </w:pPr>
    </w:p>
    <w:p w14:paraId="3F9A6D84" w14:textId="77777777" w:rsidR="00931726" w:rsidRPr="002A1323" w:rsidRDefault="00931726" w:rsidP="005F6B2E">
      <w:pPr>
        <w:keepNext/>
        <w:keepLines/>
        <w:numPr>
          <w:ilvl w:val="0"/>
          <w:numId w:val="2"/>
        </w:numPr>
        <w:jc w:val="both"/>
        <w:rPr>
          <w:rFonts w:ascii="Tahoma" w:hAnsi="Tahoma" w:cs="Tahoma"/>
          <w:b/>
          <w:sz w:val="24"/>
        </w:rPr>
      </w:pPr>
      <w:r w:rsidRPr="002A1323">
        <w:rPr>
          <w:rFonts w:ascii="Tahoma" w:hAnsi="Tahoma" w:cs="Tahoma"/>
          <w:b/>
          <w:sz w:val="24"/>
        </w:rPr>
        <w:lastRenderedPageBreak/>
        <w:t xml:space="preserve">POGOJI ZA UGOTAVLJANJE SPOSOBNOSTI PONUDNIKA </w:t>
      </w:r>
    </w:p>
    <w:p w14:paraId="226835ED" w14:textId="77777777" w:rsidR="00931726" w:rsidRPr="002A1323" w:rsidRDefault="00931726" w:rsidP="00931726">
      <w:pPr>
        <w:keepNext/>
        <w:keepLines/>
        <w:jc w:val="both"/>
        <w:rPr>
          <w:rFonts w:ascii="Tahoma" w:hAnsi="Tahoma" w:cs="Tahoma"/>
        </w:rPr>
      </w:pPr>
    </w:p>
    <w:p w14:paraId="12E977D4" w14:textId="77777777" w:rsidR="00931726" w:rsidRPr="002A1323" w:rsidRDefault="00931726" w:rsidP="00931726">
      <w:pPr>
        <w:keepNext/>
        <w:keepLines/>
        <w:jc w:val="both"/>
        <w:rPr>
          <w:rFonts w:ascii="Tahoma" w:hAnsi="Tahoma" w:cs="Tahoma"/>
          <w:bCs/>
        </w:rPr>
      </w:pPr>
      <w:r w:rsidRPr="002A1323">
        <w:rPr>
          <w:rFonts w:ascii="Tahoma" w:hAnsi="Tahoma" w:cs="Tahoma"/>
          <w:bCs/>
        </w:rPr>
        <w:t xml:space="preserve">Za ugotavljanje sposobnosti mora ponudnik izpolnjevati pogoje in zahteve skladno z določbami ZJN-3, ter pogoje in zahteve, ki so določene v tej razpisni dokumentaciji. </w:t>
      </w:r>
    </w:p>
    <w:p w14:paraId="21A6B25F" w14:textId="77777777" w:rsidR="00931726" w:rsidRPr="002A1323" w:rsidRDefault="00931726" w:rsidP="00931726">
      <w:pPr>
        <w:keepNext/>
        <w:keepLines/>
        <w:jc w:val="both"/>
        <w:rPr>
          <w:rFonts w:ascii="Tahoma" w:hAnsi="Tahoma" w:cs="Tahoma"/>
          <w:bCs/>
          <w:sz w:val="18"/>
        </w:rPr>
      </w:pPr>
    </w:p>
    <w:p w14:paraId="13159C63" w14:textId="77777777" w:rsidR="00931726" w:rsidRPr="002A1323" w:rsidRDefault="00931726" w:rsidP="00931726">
      <w:pPr>
        <w:keepNext/>
        <w:keepLines/>
        <w:jc w:val="both"/>
        <w:rPr>
          <w:rFonts w:ascii="Tahoma" w:hAnsi="Tahoma" w:cs="Tahoma"/>
          <w:bCs/>
          <w:i/>
          <w:sz w:val="18"/>
        </w:rPr>
      </w:pPr>
      <w:r w:rsidRPr="002A1323">
        <w:rPr>
          <w:rFonts w:ascii="Tahoma" w:hAnsi="Tahoma" w:cs="Tahoma"/>
          <w:bCs/>
          <w:i/>
          <w:sz w:val="18"/>
        </w:rPr>
        <w:t xml:space="preserve">V primeru, da ponudnik nastopa v </w:t>
      </w:r>
      <w:r w:rsidRPr="002A1323">
        <w:rPr>
          <w:rFonts w:ascii="Tahoma" w:hAnsi="Tahoma" w:cs="Tahoma"/>
          <w:bCs/>
          <w:i/>
          <w:sz w:val="18"/>
          <w:u w:val="single"/>
        </w:rPr>
        <w:t>skupni ponudbi</w:t>
      </w:r>
      <w:r>
        <w:rPr>
          <w:rFonts w:ascii="Tahoma" w:hAnsi="Tahoma" w:cs="Tahoma"/>
          <w:bCs/>
          <w:i/>
          <w:sz w:val="18"/>
          <w:u w:val="single"/>
        </w:rPr>
        <w:t>,</w:t>
      </w:r>
      <w:r w:rsidRPr="002A1323">
        <w:rPr>
          <w:rFonts w:ascii="Tahoma" w:hAnsi="Tahoma" w:cs="Tahoma"/>
          <w:bCs/>
          <w:i/>
          <w:sz w:val="18"/>
        </w:rPr>
        <w:t xml:space="preserve"> mora zahtevane pogoje za ugotavljanje sposobnosti ponudnika izpolnjevati tudi vsak od partnerjev v primeru skupne ponudbe. V primeru ponudbe </w:t>
      </w:r>
      <w:r w:rsidRPr="002A1323">
        <w:rPr>
          <w:rFonts w:ascii="Tahoma" w:hAnsi="Tahoma" w:cs="Tahoma"/>
          <w:bCs/>
          <w:i/>
          <w:sz w:val="18"/>
          <w:u w:val="single"/>
        </w:rPr>
        <w:t>s podizvajalci in/ali s</w:t>
      </w:r>
      <w:r>
        <w:rPr>
          <w:rFonts w:ascii="Tahoma" w:hAnsi="Tahoma" w:cs="Tahoma"/>
          <w:bCs/>
          <w:i/>
          <w:sz w:val="18"/>
          <w:u w:val="single"/>
        </w:rPr>
        <w:t xml:space="preserve"> </w:t>
      </w:r>
      <w:r w:rsidRPr="002A1323">
        <w:rPr>
          <w:rFonts w:ascii="Tahoma" w:hAnsi="Tahoma" w:cs="Tahoma"/>
          <w:bCs/>
          <w:i/>
          <w:sz w:val="18"/>
          <w:u w:val="single"/>
        </w:rPr>
        <w:t>subjekti, katerih zmogljivosti uporablja gospodarski subjekt</w:t>
      </w:r>
      <w:r w:rsidRPr="002A1323">
        <w:rPr>
          <w:rFonts w:ascii="Tahoma" w:hAnsi="Tahoma" w:cs="Tahoma"/>
          <w:bCs/>
          <w:i/>
          <w:sz w:val="18"/>
        </w:rPr>
        <w:t>, mora pogoje za ugotavljanje sposobnosti, kjer je to v razpisni dokumentaciji določeno, izpolnjevati tudi vsak izmed podizvajalcev, ki jih ponudnik v ponudbi navede</w:t>
      </w:r>
      <w:r w:rsidRPr="002A1323">
        <w:rPr>
          <w:rFonts w:ascii="Tahoma" w:hAnsi="Tahoma" w:cs="Tahoma"/>
          <w:bCs/>
          <w:sz w:val="18"/>
        </w:rPr>
        <w:t xml:space="preserve">, </w:t>
      </w:r>
      <w:r w:rsidRPr="002A1323">
        <w:rPr>
          <w:rFonts w:ascii="Tahoma" w:hAnsi="Tahoma" w:cs="Tahoma"/>
          <w:bCs/>
          <w:i/>
          <w:sz w:val="18"/>
        </w:rPr>
        <w:t>ter</w:t>
      </w:r>
      <w:r>
        <w:rPr>
          <w:rFonts w:ascii="Tahoma" w:hAnsi="Tahoma" w:cs="Tahoma"/>
          <w:bCs/>
          <w:i/>
          <w:sz w:val="18"/>
        </w:rPr>
        <w:t xml:space="preserve"> </w:t>
      </w:r>
      <w:r w:rsidRPr="002A1323">
        <w:rPr>
          <w:rFonts w:ascii="Tahoma" w:hAnsi="Tahoma" w:cs="Tahoma"/>
          <w:bCs/>
          <w:i/>
          <w:sz w:val="18"/>
        </w:rPr>
        <w:t xml:space="preserve">tudi vsak subjekt, katerih zmogljivosti uporablja gospodarski subjekt. </w:t>
      </w:r>
    </w:p>
    <w:p w14:paraId="3F1D4C72" w14:textId="77777777" w:rsidR="00931726" w:rsidRPr="002A1323" w:rsidRDefault="00931726" w:rsidP="00931726">
      <w:pPr>
        <w:keepNext/>
        <w:keepLines/>
        <w:jc w:val="both"/>
        <w:rPr>
          <w:rFonts w:ascii="Tahoma" w:hAnsi="Tahoma" w:cs="Tahoma"/>
          <w:bCs/>
          <w:sz w:val="18"/>
        </w:rPr>
      </w:pPr>
      <w:r w:rsidRPr="002A1323">
        <w:rPr>
          <w:rFonts w:ascii="Tahoma" w:hAnsi="Tahoma" w:cs="Tahoma"/>
          <w:bCs/>
          <w:i/>
          <w:sz w:val="18"/>
        </w:rPr>
        <w:tab/>
      </w:r>
    </w:p>
    <w:p w14:paraId="620A7A05" w14:textId="77777777" w:rsidR="00931726" w:rsidRDefault="00931726" w:rsidP="00931726">
      <w:pPr>
        <w:keepNext/>
        <w:keepLines/>
        <w:contextualSpacing/>
        <w:jc w:val="both"/>
        <w:rPr>
          <w:rFonts w:ascii="Tahoma" w:hAnsi="Tahoma" w:cs="Tahoma"/>
          <w:bCs/>
        </w:rPr>
      </w:pPr>
      <w:r w:rsidRPr="002A1323">
        <w:rPr>
          <w:rFonts w:ascii="Tahoma" w:hAnsi="Tahoma" w:cs="Tahoma"/>
          <w:bCs/>
        </w:rPr>
        <w:t>Naročnik v skladu s tretjim (3) odstavkom 47. člena ZJN-3 v postopku naročila male vrednosti zahteva, da ponudnik izkaže izpolnjevanje zahtev naročnika z izjavo.</w:t>
      </w:r>
    </w:p>
    <w:p w14:paraId="46F7EC08" w14:textId="77777777" w:rsidR="00931726" w:rsidRPr="002A1323" w:rsidRDefault="00931726" w:rsidP="00931726">
      <w:pPr>
        <w:keepNext/>
        <w:keepLines/>
        <w:contextualSpacing/>
        <w:jc w:val="both"/>
        <w:rPr>
          <w:rFonts w:ascii="Tahoma" w:hAnsi="Tahoma" w:cs="Tahoma"/>
          <w:bCs/>
        </w:rPr>
      </w:pPr>
    </w:p>
    <w:p w14:paraId="3026BD0F" w14:textId="77777777" w:rsidR="00931726" w:rsidRPr="000E6828" w:rsidRDefault="00931726" w:rsidP="00931726">
      <w:pPr>
        <w:keepNext/>
        <w:keepLines/>
        <w:contextualSpacing/>
        <w:jc w:val="both"/>
        <w:rPr>
          <w:rFonts w:ascii="Tahoma" w:hAnsi="Tahoma" w:cs="Tahoma"/>
        </w:rPr>
      </w:pPr>
      <w:r w:rsidRPr="000E6828">
        <w:rPr>
          <w:rFonts w:ascii="Tahoma" w:hAnsi="Tahoma"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592FAD3B" w14:textId="77777777" w:rsidR="00931726" w:rsidRPr="000E6828" w:rsidRDefault="00931726" w:rsidP="00931726">
      <w:pPr>
        <w:keepNext/>
        <w:keepLines/>
        <w:jc w:val="both"/>
        <w:rPr>
          <w:rFonts w:ascii="Tahoma" w:hAnsi="Tahoma" w:cs="Tahoma"/>
        </w:rPr>
      </w:pPr>
    </w:p>
    <w:p w14:paraId="1515A6E6" w14:textId="77777777" w:rsidR="00931726" w:rsidRPr="000E6828" w:rsidRDefault="00931726" w:rsidP="00931726">
      <w:pPr>
        <w:keepNext/>
        <w:keepLines/>
        <w:jc w:val="both"/>
        <w:rPr>
          <w:rFonts w:ascii="Tahoma" w:hAnsi="Tahoma" w:cs="Tahoma"/>
          <w:bCs/>
        </w:rPr>
      </w:pPr>
      <w:r w:rsidRPr="000E6828">
        <w:rPr>
          <w:rFonts w:ascii="Tahoma" w:hAnsi="Tahoma"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7AB07FB2" w14:textId="77777777" w:rsidR="00931726" w:rsidRPr="000E6828" w:rsidRDefault="00931726" w:rsidP="00931726">
      <w:pPr>
        <w:keepNext/>
        <w:keepLines/>
        <w:jc w:val="both"/>
        <w:rPr>
          <w:rFonts w:ascii="Tahoma" w:hAnsi="Tahoma" w:cs="Tahoma"/>
          <w:bCs/>
        </w:rPr>
      </w:pPr>
    </w:p>
    <w:p w14:paraId="601FCE11" w14:textId="77777777" w:rsidR="00931726" w:rsidRPr="000E6828" w:rsidRDefault="00931726" w:rsidP="00931726">
      <w:pPr>
        <w:keepNext/>
        <w:keepLines/>
        <w:jc w:val="both"/>
        <w:rPr>
          <w:rFonts w:ascii="Tahoma" w:hAnsi="Tahoma" w:cs="Tahoma"/>
        </w:rPr>
      </w:pPr>
      <w:r w:rsidRPr="000E6828">
        <w:rPr>
          <w:rFonts w:ascii="Tahoma" w:hAnsi="Tahoma" w:cs="Tahoma"/>
        </w:rPr>
        <w:t>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F314C80" w14:textId="77777777" w:rsidR="00931726" w:rsidRPr="000E6828" w:rsidRDefault="00931726" w:rsidP="00931726">
      <w:pPr>
        <w:keepNext/>
        <w:keepLines/>
        <w:jc w:val="both"/>
        <w:rPr>
          <w:rFonts w:ascii="Tahoma" w:hAnsi="Tahoma" w:cs="Tahoma"/>
          <w:bCs/>
        </w:rPr>
      </w:pPr>
    </w:p>
    <w:p w14:paraId="61509AAC" w14:textId="77777777" w:rsidR="00931726" w:rsidRPr="000E6828" w:rsidRDefault="00931726" w:rsidP="00931726">
      <w:pPr>
        <w:keepNext/>
        <w:keepLines/>
        <w:jc w:val="both"/>
        <w:rPr>
          <w:rFonts w:ascii="Tahoma" w:hAnsi="Tahoma" w:cs="Tahoma"/>
          <w:bCs/>
        </w:rPr>
      </w:pPr>
      <w:r w:rsidRPr="000E6828">
        <w:rPr>
          <w:rFonts w:ascii="Tahoma" w:hAnsi="Tahoma" w:cs="Tahoma"/>
          <w:bCs/>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0E6828">
        <w:rPr>
          <w:rFonts w:ascii="Tahoma" w:hAnsi="Tahoma" w:cs="Tahoma"/>
          <w:bCs/>
        </w:rPr>
        <w:t>eDosje</w:t>
      </w:r>
      <w:proofErr w:type="spellEnd"/>
      <w:r w:rsidRPr="000E6828">
        <w:rPr>
          <w:rFonts w:ascii="Tahoma" w:hAnsi="Tahoma" w:cs="Tahoma"/>
          <w:bCs/>
        </w:rPr>
        <w:t xml:space="preserve"> iz devetega odstavka 77. člena ZJN-3.</w:t>
      </w:r>
    </w:p>
    <w:p w14:paraId="6C4A9FF5" w14:textId="77777777" w:rsidR="00931726" w:rsidRPr="000E6828" w:rsidRDefault="00931726" w:rsidP="00931726">
      <w:pPr>
        <w:keepNext/>
        <w:keepLines/>
        <w:jc w:val="both"/>
        <w:rPr>
          <w:rFonts w:ascii="Tahoma" w:hAnsi="Tahoma" w:cs="Tahoma"/>
          <w:bCs/>
        </w:rPr>
      </w:pPr>
    </w:p>
    <w:p w14:paraId="05E7744A" w14:textId="77777777" w:rsidR="00931726" w:rsidRPr="003846B4" w:rsidRDefault="00931726" w:rsidP="00931726">
      <w:pPr>
        <w:keepNext/>
        <w:keepLines/>
        <w:jc w:val="both"/>
        <w:rPr>
          <w:rFonts w:ascii="Tahoma" w:hAnsi="Tahoma" w:cs="Tahoma"/>
          <w:bCs/>
        </w:rPr>
      </w:pPr>
      <w:r w:rsidRPr="000E6828">
        <w:rPr>
          <w:rFonts w:ascii="Tahoma" w:hAnsi="Tahoma" w:cs="Tahoma"/>
          <w:bCs/>
        </w:rPr>
        <w:t xml:space="preserve">Ponudniki in posamezni člani skupine ponudnikov v okviru skupne ponudbe, podizvajalci ter subjekti, katerih zmogljivosti uporablja ponudnik, </w:t>
      </w:r>
      <w:r w:rsidRPr="000E6828">
        <w:rPr>
          <w:rFonts w:ascii="Tahoma" w:hAnsi="Tahoma" w:cs="Tahoma"/>
          <w:b/>
          <w:bCs/>
          <w:u w:val="single"/>
        </w:rPr>
        <w:t>ki nimajo sedeža v Republiki Sloveniji</w:t>
      </w:r>
      <w:r w:rsidRPr="000E6828">
        <w:rPr>
          <w:rFonts w:ascii="Tahoma" w:hAnsi="Tahoma" w:cs="Tahoma"/>
          <w:bCs/>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1B64FF25" w14:textId="77777777" w:rsidR="00931726" w:rsidRDefault="00931726" w:rsidP="00931726">
      <w:pPr>
        <w:keepNext/>
        <w:keepLines/>
        <w:jc w:val="both"/>
        <w:rPr>
          <w:rFonts w:ascii="Tahoma" w:hAnsi="Tahoma" w:cs="Tahoma"/>
        </w:rPr>
      </w:pPr>
    </w:p>
    <w:p w14:paraId="2FC10284" w14:textId="77777777" w:rsidR="00931726" w:rsidRPr="002A1323" w:rsidRDefault="00931726" w:rsidP="00931726">
      <w:pPr>
        <w:keepNext/>
        <w:keepLines/>
        <w:jc w:val="both"/>
        <w:rPr>
          <w:rFonts w:ascii="Tahoma" w:hAnsi="Tahoma" w:cs="Tahoma"/>
        </w:rPr>
      </w:pPr>
    </w:p>
    <w:p w14:paraId="0C9CF421" w14:textId="726CD74D" w:rsidR="00931726" w:rsidRPr="002A1323" w:rsidRDefault="00931726" w:rsidP="005F6B2E">
      <w:pPr>
        <w:keepNext/>
        <w:keepLines/>
        <w:numPr>
          <w:ilvl w:val="1"/>
          <w:numId w:val="2"/>
        </w:numPr>
        <w:jc w:val="both"/>
        <w:rPr>
          <w:rFonts w:ascii="Tahoma" w:hAnsi="Tahoma" w:cs="Tahoma"/>
          <w:b/>
          <w:sz w:val="22"/>
        </w:rPr>
      </w:pPr>
      <w:r w:rsidRPr="002A1323">
        <w:rPr>
          <w:rFonts w:ascii="Tahoma" w:hAnsi="Tahoma" w:cs="Tahoma"/>
          <w:b/>
          <w:sz w:val="22"/>
        </w:rPr>
        <w:t xml:space="preserve">Ugotavljanje sposobnosti (razlogi za izključitev) </w:t>
      </w:r>
    </w:p>
    <w:p w14:paraId="7C4E469D" w14:textId="77777777" w:rsidR="00931726" w:rsidRDefault="00931726" w:rsidP="00931726">
      <w:pPr>
        <w:keepNext/>
        <w:keepLines/>
        <w:jc w:val="both"/>
        <w:rPr>
          <w:rFonts w:ascii="Tahoma" w:hAnsi="Tahoma" w:cs="Tahoma"/>
          <w:bCs/>
        </w:rPr>
      </w:pPr>
    </w:p>
    <w:p w14:paraId="61F7F0D1" w14:textId="77777777" w:rsidR="00931726" w:rsidRPr="002A1323" w:rsidRDefault="00931726" w:rsidP="00931726">
      <w:pPr>
        <w:keepNext/>
        <w:keepLines/>
        <w:jc w:val="both"/>
        <w:rPr>
          <w:rFonts w:ascii="Tahoma" w:hAnsi="Tahoma" w:cs="Tahoma"/>
          <w:bCs/>
        </w:rPr>
      </w:pPr>
      <w:r w:rsidRPr="002A1323">
        <w:rPr>
          <w:rFonts w:ascii="Tahoma" w:hAnsi="Tahoma" w:cs="Tahoma"/>
          <w:bCs/>
        </w:rPr>
        <w:t xml:space="preserve">Naročnik bo iz sodelovanja v postopku javnega naročanja izključil </w:t>
      </w:r>
      <w:r w:rsidRPr="002A1323">
        <w:rPr>
          <w:rFonts w:ascii="Tahoma" w:hAnsi="Tahoma" w:cs="Tahoma"/>
        </w:rPr>
        <w:t>ponudnika</w:t>
      </w:r>
      <w:r>
        <w:rPr>
          <w:rFonts w:ascii="Tahoma" w:hAnsi="Tahoma" w:cs="Tahoma"/>
          <w:bCs/>
        </w:rPr>
        <w:t xml:space="preserve">, če pri preverjanju v skladu </w:t>
      </w:r>
      <w:r w:rsidRPr="002A1323">
        <w:rPr>
          <w:rFonts w:ascii="Tahoma" w:hAnsi="Tahoma" w:cs="Tahoma"/>
          <w:bCs/>
        </w:rPr>
        <w:t xml:space="preserve"> z ZJN-3 ugotovi ali je drugače seznanjen, da ponudnik </w:t>
      </w:r>
      <w:r>
        <w:rPr>
          <w:rFonts w:ascii="Tahoma" w:hAnsi="Tahoma" w:cs="Tahoma"/>
          <w:bCs/>
        </w:rPr>
        <w:t>ne izpolnjuje pogojev v skladu s</w:t>
      </w:r>
      <w:r w:rsidRPr="002A1323">
        <w:rPr>
          <w:rFonts w:ascii="Tahoma" w:hAnsi="Tahoma" w:cs="Tahoma"/>
          <w:bCs/>
        </w:rPr>
        <w:t xml:space="preserve"> 1., 2. in 4. odstavkom 75. člena ZJN-3. </w:t>
      </w:r>
    </w:p>
    <w:p w14:paraId="7FDE5E75" w14:textId="77777777" w:rsidR="00931726" w:rsidRPr="002A1323" w:rsidRDefault="00931726" w:rsidP="00931726">
      <w:pPr>
        <w:keepNext/>
        <w:keepLines/>
        <w:jc w:val="both"/>
        <w:rPr>
          <w:rFonts w:ascii="Tahoma" w:hAnsi="Tahoma" w:cs="Tahoma"/>
          <w:bCs/>
          <w:sz w:val="18"/>
        </w:rPr>
      </w:pPr>
    </w:p>
    <w:p w14:paraId="10DABB39" w14:textId="77777777" w:rsidR="00931726" w:rsidRDefault="00931726" w:rsidP="00931726">
      <w:pPr>
        <w:keepNext/>
        <w:keepLines/>
        <w:ind w:right="-2"/>
        <w:jc w:val="both"/>
        <w:rPr>
          <w:rFonts w:ascii="Tahoma" w:hAnsi="Tahoma" w:cs="Tahoma"/>
          <w:i/>
          <w:sz w:val="19"/>
          <w:szCs w:val="19"/>
        </w:rPr>
      </w:pPr>
      <w:r w:rsidRPr="002A1323">
        <w:rPr>
          <w:rFonts w:ascii="Tahoma" w:hAnsi="Tahoma" w:cs="Tahoma"/>
          <w:i/>
          <w:sz w:val="19"/>
          <w:szCs w:val="19"/>
        </w:rPr>
        <w:t>Pogoje v točki 3.1 mora izpolniti ponudnik. V primeru skupne ponudbe mora pogoje iz te točke izpolniti vsak izmed</w:t>
      </w:r>
      <w:r>
        <w:rPr>
          <w:rFonts w:ascii="Tahoma" w:hAnsi="Tahoma" w:cs="Tahoma"/>
          <w:i/>
          <w:sz w:val="19"/>
          <w:szCs w:val="19"/>
        </w:rPr>
        <w:t xml:space="preserve"> </w:t>
      </w:r>
      <w:r w:rsidRPr="002A1323">
        <w:rPr>
          <w:rFonts w:ascii="Tahoma" w:hAnsi="Tahoma" w:cs="Tahoma"/>
          <w:i/>
          <w:sz w:val="19"/>
          <w:szCs w:val="19"/>
        </w:rPr>
        <w:t xml:space="preserve">partnerjev. V primeru ponudbe s podizvajalci mora pogoje iz te točke izpolniti tudi vsak izmed </w:t>
      </w:r>
      <w:proofErr w:type="spellStart"/>
      <w:r w:rsidRPr="002A1323">
        <w:rPr>
          <w:rFonts w:ascii="Tahoma" w:hAnsi="Tahoma" w:cs="Tahoma"/>
          <w:i/>
          <w:sz w:val="19"/>
          <w:szCs w:val="19"/>
        </w:rPr>
        <w:t>podizvajalcev.V</w:t>
      </w:r>
      <w:proofErr w:type="spellEnd"/>
      <w:r w:rsidRPr="002A1323">
        <w:rPr>
          <w:rFonts w:ascii="Tahoma" w:hAnsi="Tahoma" w:cs="Tahoma"/>
          <w:i/>
          <w:sz w:val="19"/>
          <w:szCs w:val="19"/>
        </w:rPr>
        <w:t xml:space="preserve"> primeru uporabe zmogljivosti drugih subjektov, mora pogoje iz te točke izpolniti tudi subjekt, katerega zmogljivost bo ponudnik uporabil.</w:t>
      </w:r>
    </w:p>
    <w:p w14:paraId="47D978F6" w14:textId="77777777" w:rsidR="00931726" w:rsidRDefault="00931726" w:rsidP="00931726">
      <w:pPr>
        <w:keepNext/>
        <w:keepLines/>
        <w:ind w:right="-2"/>
        <w:jc w:val="both"/>
        <w:rPr>
          <w:rFonts w:ascii="Tahoma" w:hAnsi="Tahoma" w:cs="Tahoma"/>
          <w:i/>
          <w:sz w:val="19"/>
          <w:szCs w:val="19"/>
        </w:rPr>
      </w:pPr>
    </w:p>
    <w:p w14:paraId="5EFE3AE5" w14:textId="77777777" w:rsidR="00931726" w:rsidRDefault="00931726" w:rsidP="00931726">
      <w:pPr>
        <w:keepNext/>
        <w:keepLines/>
        <w:ind w:right="-2"/>
        <w:jc w:val="both"/>
        <w:rPr>
          <w:rFonts w:ascii="Tahoma" w:hAnsi="Tahoma" w:cs="Tahoma"/>
          <w:i/>
          <w:sz w:val="19"/>
          <w:szCs w:val="19"/>
        </w:rPr>
      </w:pPr>
    </w:p>
    <w:p w14:paraId="0B1989E3" w14:textId="77777777" w:rsidR="00931726" w:rsidRPr="002A1323" w:rsidRDefault="00931726" w:rsidP="00931726">
      <w:pPr>
        <w:keepNext/>
        <w:keepLines/>
        <w:ind w:right="-2"/>
        <w:jc w:val="both"/>
        <w:rPr>
          <w:rFonts w:ascii="Tahoma" w:hAnsi="Tahoma" w:cs="Tahoma"/>
          <w:i/>
          <w:sz w:val="19"/>
          <w:szCs w:val="19"/>
        </w:rPr>
      </w:pPr>
    </w:p>
    <w:p w14:paraId="324D31FB" w14:textId="77777777" w:rsidR="00931726" w:rsidRPr="002A1323" w:rsidRDefault="00931726" w:rsidP="00931726">
      <w:pPr>
        <w:keepNext/>
        <w:keepLines/>
        <w:jc w:val="both"/>
        <w:rPr>
          <w:rFonts w:ascii="Tahoma" w:hAnsi="Tahoma" w:cs="Tahoma"/>
          <w:bCs/>
        </w:rPr>
      </w:pPr>
    </w:p>
    <w:p w14:paraId="56832D78" w14:textId="77777777" w:rsidR="00931726" w:rsidRDefault="00931726" w:rsidP="00931726">
      <w:pPr>
        <w:keepNext/>
        <w:keepLines/>
        <w:ind w:right="-2"/>
        <w:jc w:val="both"/>
        <w:rPr>
          <w:rFonts w:ascii="Tahoma" w:hAnsi="Tahoma" w:cs="Tahoma"/>
          <w:b/>
        </w:rPr>
      </w:pPr>
      <w:r w:rsidRPr="002A1323">
        <w:rPr>
          <w:rFonts w:ascii="Tahoma" w:hAnsi="Tahoma" w:cs="Tahoma"/>
          <w:b/>
        </w:rPr>
        <w:lastRenderedPageBreak/>
        <w:t xml:space="preserve">A: </w:t>
      </w:r>
      <w:r w:rsidRPr="005628FB">
        <w:rPr>
          <w:rFonts w:ascii="Tahoma" w:hAnsi="Tahoma" w:cs="Tahoma"/>
          <w:b/>
        </w:rPr>
        <w:t>Razlogi, povezani s kazenskimi obsodbami (prvi odstavek 75. člena ZJN-3)</w:t>
      </w:r>
    </w:p>
    <w:p w14:paraId="017432C8" w14:textId="77777777" w:rsidR="00931726" w:rsidRPr="002A1323" w:rsidRDefault="00931726" w:rsidP="00931726">
      <w:pPr>
        <w:keepNext/>
        <w:keepLines/>
        <w:ind w:right="-2"/>
        <w:jc w:val="both"/>
        <w:rPr>
          <w:rFonts w:ascii="Tahoma" w:hAnsi="Tahoma" w:cs="Tahoma"/>
        </w:rPr>
      </w:pPr>
      <w:r w:rsidRPr="002A1323">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w:t>
      </w:r>
      <w:r w:rsidRPr="00FD1024">
        <w:rPr>
          <w:rFonts w:ascii="Tahoma" w:hAnsi="Tahoma" w:cs="Tahoma"/>
        </w:rPr>
        <w:t>pravnomočna sodba za kazniva dejanja iz Kazenskega zakonika (Ur</w:t>
      </w:r>
      <w:r>
        <w:rPr>
          <w:rFonts w:ascii="Tahoma" w:hAnsi="Tahoma" w:cs="Tahoma"/>
        </w:rPr>
        <w:t>.</w:t>
      </w:r>
      <w:r w:rsidRPr="00FD1024">
        <w:rPr>
          <w:rFonts w:ascii="Tahoma" w:hAnsi="Tahoma" w:cs="Tahoma"/>
        </w:rPr>
        <w:t xml:space="preserve"> l</w:t>
      </w:r>
      <w:r>
        <w:rPr>
          <w:rFonts w:ascii="Tahoma" w:hAnsi="Tahoma" w:cs="Tahoma"/>
        </w:rPr>
        <w:t>.</w:t>
      </w:r>
      <w:r w:rsidRPr="00FD1024">
        <w:rPr>
          <w:rFonts w:ascii="Tahoma" w:hAnsi="Tahoma" w:cs="Tahoma"/>
        </w:rPr>
        <w:t xml:space="preserve"> RS, št. 50/12 – uradno prečiščeno besedilo, 6/16 – </w:t>
      </w:r>
      <w:proofErr w:type="spellStart"/>
      <w:r w:rsidRPr="00FD1024">
        <w:rPr>
          <w:rFonts w:ascii="Tahoma" w:hAnsi="Tahoma" w:cs="Tahoma"/>
        </w:rPr>
        <w:t>popr</w:t>
      </w:r>
      <w:proofErr w:type="spellEnd"/>
      <w:r w:rsidRPr="00FD1024">
        <w:rPr>
          <w:rFonts w:ascii="Tahoma" w:hAnsi="Tahoma" w:cs="Tahoma"/>
        </w:rPr>
        <w:t>., 54/15, 38/16, 27/17, 23/20, 91/20, 95/21, 186/21</w:t>
      </w:r>
      <w:r>
        <w:rPr>
          <w:rFonts w:ascii="Tahoma" w:hAnsi="Tahoma" w:cs="Tahoma"/>
        </w:rPr>
        <w:t>,</w:t>
      </w:r>
      <w:r w:rsidRPr="00FD1024">
        <w:rPr>
          <w:rFonts w:ascii="Tahoma" w:hAnsi="Tahoma" w:cs="Tahoma"/>
        </w:rPr>
        <w:t xml:space="preserve"> 105/22 – ZZNŠPP</w:t>
      </w:r>
      <w:r>
        <w:rPr>
          <w:rFonts w:ascii="Tahoma" w:hAnsi="Tahoma" w:cs="Tahoma"/>
        </w:rPr>
        <w:t xml:space="preserve">, </w:t>
      </w:r>
      <w:r w:rsidRPr="00263C92">
        <w:rPr>
          <w:rFonts w:ascii="Tahoma" w:hAnsi="Tahoma" w:cs="Tahoma"/>
        </w:rPr>
        <w:t xml:space="preserve">16/23 in 107/24 – </w:t>
      </w:r>
      <w:proofErr w:type="spellStart"/>
      <w:r w:rsidRPr="00263C92">
        <w:rPr>
          <w:rFonts w:ascii="Tahoma" w:hAnsi="Tahoma" w:cs="Tahoma"/>
        </w:rPr>
        <w:t>odl</w:t>
      </w:r>
      <w:proofErr w:type="spellEnd"/>
      <w:r w:rsidRPr="00263C92">
        <w:rPr>
          <w:rFonts w:ascii="Tahoma" w:hAnsi="Tahoma" w:cs="Tahoma"/>
        </w:rPr>
        <w:t>. US</w:t>
      </w:r>
      <w:r w:rsidRPr="00FD1024">
        <w:rPr>
          <w:rFonts w:ascii="Tahoma" w:hAnsi="Tahoma" w:cs="Tahoma"/>
        </w:rPr>
        <w:t>; v nadaljnjem besedilu: KZ-1)</w:t>
      </w:r>
      <w:r>
        <w:rPr>
          <w:rFonts w:ascii="Tahoma" w:hAnsi="Tahoma" w:cs="Tahoma"/>
        </w:rPr>
        <w:t xml:space="preserve">, </w:t>
      </w:r>
      <w:r w:rsidRPr="002A1323">
        <w:rPr>
          <w:rFonts w:ascii="Tahoma" w:hAnsi="Tahoma" w:cs="Tahoma"/>
        </w:rPr>
        <w:t>ki so opredeljena v prvem odstavku 75. člena ZJN-3</w:t>
      </w:r>
      <w:r>
        <w:rPr>
          <w:rFonts w:ascii="Tahoma" w:hAnsi="Tahoma" w:cs="Tahoma"/>
        </w:rPr>
        <w:t>,</w:t>
      </w:r>
      <w:r w:rsidRPr="00FD1024">
        <w:rPr>
          <w:rFonts w:ascii="Tahoma" w:hAnsi="Tahoma" w:cs="Tahoma"/>
        </w:rPr>
        <w:t xml:space="preserve"> ali za primerljiva kazniva dejanja, ki so jih izrekla tuja sodišča</w:t>
      </w:r>
      <w:r w:rsidRPr="002A1323">
        <w:rPr>
          <w:rFonts w:ascii="Tahoma" w:hAnsi="Tahoma" w:cs="Tahoma"/>
        </w:rPr>
        <w:t>.</w:t>
      </w:r>
    </w:p>
    <w:p w14:paraId="61CCE27E" w14:textId="77777777" w:rsidR="00931726" w:rsidRPr="002A1323" w:rsidRDefault="00931726" w:rsidP="00931726">
      <w:pPr>
        <w:keepNext/>
        <w:keepLines/>
        <w:jc w:val="both"/>
        <w:rPr>
          <w:rFonts w:ascii="Tahoma" w:hAnsi="Tahoma" w:cs="Tahoma"/>
          <w:sz w:val="18"/>
        </w:rPr>
      </w:pPr>
    </w:p>
    <w:p w14:paraId="0C19F2B0" w14:textId="77777777" w:rsidR="00931726" w:rsidRPr="002A1323" w:rsidRDefault="00931726" w:rsidP="00931726">
      <w:pPr>
        <w:keepNext/>
        <w:keepLines/>
        <w:ind w:right="-2"/>
        <w:jc w:val="both"/>
        <w:rPr>
          <w:rFonts w:ascii="Tahoma" w:hAnsi="Tahoma" w:cs="Tahoma"/>
          <w:b/>
        </w:rPr>
      </w:pPr>
      <w:r w:rsidRPr="002A1323">
        <w:rPr>
          <w:rFonts w:ascii="Tahoma" w:hAnsi="Tahoma" w:cs="Tahoma"/>
          <w:b/>
        </w:rPr>
        <w:t xml:space="preserve">B: </w:t>
      </w:r>
      <w:r w:rsidRPr="0076021B">
        <w:rPr>
          <w:rFonts w:ascii="Tahoma" w:hAnsi="Tahoma" w:cs="Tahoma"/>
          <w:b/>
        </w:rPr>
        <w:t>Razlogi, povezani s plačilom davkov ali prispevkov za socialno varnost (drugi odstavek 75. člena ZJN-3)</w:t>
      </w:r>
    </w:p>
    <w:p w14:paraId="5A8012FE" w14:textId="77777777" w:rsidR="00931726" w:rsidRPr="002A1323" w:rsidRDefault="00931726" w:rsidP="00931726">
      <w:pPr>
        <w:keepNext/>
        <w:keepLines/>
        <w:ind w:right="-2"/>
        <w:jc w:val="both"/>
        <w:rPr>
          <w:rFonts w:ascii="Tahoma" w:hAnsi="Tahoma" w:cs="Tahoma"/>
        </w:rPr>
      </w:pPr>
      <w:r w:rsidRPr="002A1323">
        <w:rPr>
          <w:rFonts w:ascii="Tahoma" w:hAnsi="Tahoma" w:cs="Tahoma"/>
        </w:rPr>
        <w:t xml:space="preserve">Naročnik bo iz sodelovanja v postopku javnega naročanja izključil gospodarski subjekt, če bo pri preverjanju v skladu s 77., 79. in 80. členom ZJN-3 ugotovi, </w:t>
      </w:r>
      <w:r w:rsidRPr="00EF02BE">
        <w:rPr>
          <w:rFonts w:ascii="Tahoma" w:hAnsi="Tahoma" w:cs="Tahoma"/>
        </w:rPr>
        <w:t>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E6577EE" w14:textId="77777777" w:rsidR="00931726" w:rsidRPr="002A1323" w:rsidRDefault="00931726" w:rsidP="00931726">
      <w:pPr>
        <w:keepNext/>
        <w:keepLines/>
        <w:jc w:val="both"/>
        <w:rPr>
          <w:rFonts w:ascii="Tahoma" w:hAnsi="Tahoma" w:cs="Tahoma"/>
        </w:rPr>
      </w:pPr>
    </w:p>
    <w:p w14:paraId="15B6E79D" w14:textId="77777777" w:rsidR="00931726" w:rsidRPr="002A1323" w:rsidRDefault="00931726" w:rsidP="00931726">
      <w:pPr>
        <w:keepNext/>
        <w:keepLines/>
        <w:ind w:right="-2"/>
        <w:jc w:val="both"/>
        <w:rPr>
          <w:rFonts w:ascii="Tahoma" w:hAnsi="Tahoma" w:cs="Tahoma"/>
          <w:b/>
        </w:rPr>
      </w:pPr>
      <w:r w:rsidRPr="002A1323">
        <w:rPr>
          <w:rFonts w:ascii="Tahoma" w:hAnsi="Tahoma" w:cs="Tahoma"/>
          <w:b/>
        </w:rPr>
        <w:t xml:space="preserve">D: </w:t>
      </w:r>
      <w:r w:rsidRPr="0076021B">
        <w:rPr>
          <w:rFonts w:ascii="Tahoma" w:hAnsi="Tahoma" w:cs="Tahoma"/>
          <w:b/>
        </w:rPr>
        <w:t>Nacionalni razlogi za izključitev (četrti odstavek 75. člena ZJN-3)</w:t>
      </w:r>
    </w:p>
    <w:p w14:paraId="24E03925" w14:textId="77777777" w:rsidR="00931726" w:rsidRPr="002A1323" w:rsidRDefault="00931726" w:rsidP="00931726">
      <w:pPr>
        <w:keepNext/>
        <w:keepLines/>
        <w:ind w:right="-2"/>
        <w:jc w:val="both"/>
        <w:rPr>
          <w:rFonts w:ascii="Tahoma" w:hAnsi="Tahoma" w:cs="Tahoma"/>
        </w:rPr>
      </w:pPr>
      <w:r w:rsidRPr="002A1323">
        <w:rPr>
          <w:rFonts w:ascii="Tahoma" w:hAnsi="Tahoma" w:cs="Tahoma"/>
        </w:rPr>
        <w:t>Naročnik bo iz posameznega postopka javnega naročanja izključil gospodarski subjekt:</w:t>
      </w:r>
    </w:p>
    <w:p w14:paraId="48FD0261" w14:textId="77777777" w:rsidR="00931726" w:rsidRPr="005A2BF0" w:rsidRDefault="00931726" w:rsidP="00931726">
      <w:pPr>
        <w:keepNext/>
        <w:keepLines/>
        <w:jc w:val="both"/>
        <w:rPr>
          <w:rFonts w:ascii="Tahoma" w:hAnsi="Tahoma" w:cs="Tahoma"/>
          <w:sz w:val="8"/>
        </w:rPr>
      </w:pPr>
    </w:p>
    <w:p w14:paraId="2D511716" w14:textId="77777777" w:rsidR="00931726" w:rsidRPr="005A2BF0" w:rsidRDefault="00931726" w:rsidP="00931726">
      <w:pPr>
        <w:keepNext/>
        <w:keepLines/>
        <w:ind w:left="284" w:hanging="284"/>
        <w:jc w:val="both"/>
        <w:rPr>
          <w:rFonts w:ascii="Tahoma" w:hAnsi="Tahoma" w:cs="Tahoma"/>
        </w:rPr>
      </w:pPr>
      <w:r w:rsidRPr="005A2BF0">
        <w:rPr>
          <w:rFonts w:ascii="Tahoma" w:hAnsi="Tahoma" w:cs="Tahoma"/>
          <w:b/>
        </w:rPr>
        <w:t>D.1: Točka a) četrtega odstavka 75. člena ZJN-3</w:t>
      </w:r>
    </w:p>
    <w:p w14:paraId="1AEF6449" w14:textId="77777777" w:rsidR="00931726" w:rsidRPr="005A2BF0" w:rsidRDefault="00931726" w:rsidP="00931726">
      <w:pPr>
        <w:keepNext/>
        <w:keepLines/>
        <w:numPr>
          <w:ilvl w:val="0"/>
          <w:numId w:val="39"/>
        </w:numPr>
        <w:ind w:left="284" w:hanging="284"/>
        <w:jc w:val="both"/>
        <w:rPr>
          <w:rFonts w:ascii="Tahoma" w:hAnsi="Tahoma" w:cs="Tahoma"/>
        </w:rPr>
      </w:pPr>
      <w:r w:rsidRPr="005A2B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CE70E52" w14:textId="77777777" w:rsidR="00931726" w:rsidRPr="005A2BF0" w:rsidRDefault="00931726" w:rsidP="00931726">
      <w:pPr>
        <w:keepNext/>
        <w:keepLines/>
        <w:jc w:val="both"/>
        <w:rPr>
          <w:rFonts w:ascii="Tahoma" w:hAnsi="Tahoma" w:cs="Tahoma"/>
          <w:b/>
          <w:sz w:val="8"/>
        </w:rPr>
      </w:pPr>
    </w:p>
    <w:p w14:paraId="771D5CC4" w14:textId="77777777" w:rsidR="00931726" w:rsidRPr="005A2BF0" w:rsidRDefault="00931726" w:rsidP="00931726">
      <w:pPr>
        <w:keepNext/>
        <w:keepLines/>
        <w:jc w:val="both"/>
        <w:rPr>
          <w:rFonts w:ascii="Tahoma" w:hAnsi="Tahoma" w:cs="Tahoma"/>
        </w:rPr>
      </w:pPr>
      <w:r w:rsidRPr="005A2BF0">
        <w:rPr>
          <w:rFonts w:ascii="Tahoma" w:hAnsi="Tahoma" w:cs="Tahoma"/>
          <w:b/>
        </w:rPr>
        <w:t>D.2: Točka b) četrtega odstavka 75. člena ZJN-3</w:t>
      </w:r>
    </w:p>
    <w:p w14:paraId="3C7CCA82" w14:textId="77777777" w:rsidR="00931726" w:rsidRDefault="00931726" w:rsidP="00931726">
      <w:pPr>
        <w:keepNext/>
        <w:keepLines/>
        <w:numPr>
          <w:ilvl w:val="0"/>
          <w:numId w:val="39"/>
        </w:numPr>
        <w:ind w:left="284" w:hanging="284"/>
        <w:jc w:val="both"/>
        <w:rPr>
          <w:rFonts w:ascii="Tahoma" w:hAnsi="Tahoma" w:cs="Tahoma"/>
        </w:rPr>
      </w:pPr>
      <w:r w:rsidRPr="005A2B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9F2B7" w14:textId="77777777" w:rsidR="00931726" w:rsidRPr="005A2BF0" w:rsidRDefault="00931726" w:rsidP="00931726">
      <w:pPr>
        <w:keepNext/>
        <w:keepLines/>
        <w:jc w:val="both"/>
        <w:rPr>
          <w:rFonts w:ascii="Tahoma" w:hAnsi="Tahoma" w:cs="Tahoma"/>
          <w:b/>
          <w:sz w:val="8"/>
        </w:rPr>
      </w:pPr>
    </w:p>
    <w:p w14:paraId="50F11C17" w14:textId="77777777" w:rsidR="00931726" w:rsidRPr="009D0785" w:rsidRDefault="00931726" w:rsidP="00931726">
      <w:pPr>
        <w:keepNext/>
        <w:keepLines/>
        <w:jc w:val="both"/>
        <w:rPr>
          <w:rFonts w:ascii="Tahoma" w:hAnsi="Tahoma" w:cs="Tahoma"/>
          <w:b/>
        </w:rPr>
      </w:pPr>
      <w:r w:rsidRPr="009D0785">
        <w:rPr>
          <w:rFonts w:ascii="Tahoma" w:hAnsi="Tahoma" w:cs="Tahoma"/>
          <w:b/>
        </w:rPr>
        <w:t>D.3: Kršitev temeljnih pravic delavcev (196. člen KZ-1), prvi odstavek 75. člena ZJN-3</w:t>
      </w:r>
    </w:p>
    <w:p w14:paraId="4CCF6E61" w14:textId="77777777" w:rsidR="00931726" w:rsidRPr="009D0785" w:rsidRDefault="00931726" w:rsidP="00931726">
      <w:pPr>
        <w:keepNext/>
        <w:keepLines/>
        <w:numPr>
          <w:ilvl w:val="0"/>
          <w:numId w:val="39"/>
        </w:numPr>
        <w:ind w:left="284" w:hanging="284"/>
        <w:jc w:val="both"/>
        <w:rPr>
          <w:rFonts w:ascii="Tahoma" w:hAnsi="Tahoma" w:cs="Tahoma"/>
        </w:rPr>
      </w:pPr>
      <w:r w:rsidRPr="009D0785">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CCA58C7" w14:textId="77777777" w:rsidR="00931726" w:rsidRPr="002A1323" w:rsidRDefault="00931726" w:rsidP="00931726">
      <w:pPr>
        <w:keepNext/>
        <w:keepLines/>
        <w:jc w:val="both"/>
        <w:rPr>
          <w:rFonts w:ascii="Tahoma" w:hAnsi="Tahoma" w:cs="Tahoma"/>
          <w:b/>
          <w:bCs/>
        </w:rPr>
      </w:pPr>
    </w:p>
    <w:p w14:paraId="09BCA675" w14:textId="77777777" w:rsidR="00931726" w:rsidRPr="00F93859" w:rsidRDefault="00931726" w:rsidP="00931726">
      <w:pPr>
        <w:pStyle w:val="Telobesedila2"/>
        <w:keepNext/>
        <w:keepLines/>
        <w:ind w:right="0"/>
        <w:rPr>
          <w:rFonts w:ascii="Tahoma" w:hAnsi="Tahoma" w:cs="Tahoma"/>
        </w:rPr>
      </w:pPr>
      <w:r w:rsidRPr="00F93859">
        <w:rPr>
          <w:rFonts w:ascii="Tahoma" w:hAnsi="Tahoma" w:cs="Tahoma"/>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54A9A04" w14:textId="77777777" w:rsidR="00931726" w:rsidRPr="00F93859" w:rsidRDefault="00931726" w:rsidP="00931726">
      <w:pPr>
        <w:keepNext/>
        <w:keepLines/>
        <w:jc w:val="both"/>
        <w:rPr>
          <w:rFonts w:ascii="Tahoma" w:hAnsi="Tahoma" w:cs="Tahoma"/>
        </w:rPr>
      </w:pPr>
    </w:p>
    <w:p w14:paraId="3A03582E" w14:textId="77777777" w:rsidR="00931726" w:rsidRPr="00F93859" w:rsidRDefault="00931726" w:rsidP="00931726">
      <w:pPr>
        <w:keepNext/>
        <w:keepLines/>
        <w:jc w:val="both"/>
        <w:rPr>
          <w:rFonts w:ascii="Tahoma" w:hAnsi="Tahoma" w:cs="Tahoma"/>
          <w:b/>
          <w:bCs/>
        </w:rPr>
      </w:pPr>
      <w:r w:rsidRPr="00F93859">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D5AB68D" w14:textId="77777777" w:rsidR="00931726" w:rsidRPr="00F93859" w:rsidRDefault="00931726" w:rsidP="00931726">
      <w:pPr>
        <w:keepNext/>
        <w:keepLines/>
        <w:numPr>
          <w:ilvl w:val="0"/>
          <w:numId w:val="11"/>
        </w:numPr>
        <w:ind w:left="284" w:hanging="284"/>
        <w:jc w:val="both"/>
        <w:rPr>
          <w:rFonts w:ascii="Tahoma" w:hAnsi="Tahoma" w:cs="Tahoma"/>
          <w:bCs/>
        </w:rPr>
      </w:pPr>
      <w:r w:rsidRPr="00F93859">
        <w:rPr>
          <w:rFonts w:ascii="Tahoma" w:hAnsi="Tahoma" w:cs="Tahoma"/>
          <w:bCs/>
        </w:rPr>
        <w:t>ruski državljan ali fizična ali pravna oseba, subjekt ali organ s sedežem v Rusiji,</w:t>
      </w:r>
    </w:p>
    <w:p w14:paraId="0C1A10E6" w14:textId="77777777" w:rsidR="00931726" w:rsidRPr="00F93859" w:rsidRDefault="00931726" w:rsidP="00931726">
      <w:pPr>
        <w:keepNext/>
        <w:keepLines/>
        <w:numPr>
          <w:ilvl w:val="0"/>
          <w:numId w:val="11"/>
        </w:numPr>
        <w:ind w:left="284" w:hanging="284"/>
        <w:jc w:val="both"/>
        <w:rPr>
          <w:rFonts w:ascii="Tahoma" w:hAnsi="Tahoma" w:cs="Tahoma"/>
          <w:bCs/>
        </w:rPr>
      </w:pPr>
      <w:r w:rsidRPr="00F93859">
        <w:rPr>
          <w:rFonts w:ascii="Tahoma" w:hAnsi="Tahoma" w:cs="Tahoma"/>
          <w:bCs/>
        </w:rPr>
        <w:lastRenderedPageBreak/>
        <w:t xml:space="preserve">pravna oseba, subjekt ali organ, katerih več kot 50-odstotni delež je v neposredni ali posredni lasti subjekta iz prejšnje alineje, ali </w:t>
      </w:r>
    </w:p>
    <w:p w14:paraId="099F567B" w14:textId="77777777" w:rsidR="00D66F0F" w:rsidRDefault="00931726" w:rsidP="00931726">
      <w:pPr>
        <w:keepNext/>
        <w:keepLines/>
        <w:numPr>
          <w:ilvl w:val="0"/>
          <w:numId w:val="11"/>
        </w:numPr>
        <w:ind w:left="284" w:hanging="284"/>
        <w:jc w:val="both"/>
        <w:rPr>
          <w:rFonts w:ascii="Tahoma" w:hAnsi="Tahoma" w:cs="Tahoma"/>
          <w:bCs/>
        </w:rPr>
      </w:pPr>
      <w:r w:rsidRPr="00F93859">
        <w:rPr>
          <w:rFonts w:ascii="Tahoma" w:hAnsi="Tahoma" w:cs="Tahoma"/>
          <w:bCs/>
        </w:rPr>
        <w:t xml:space="preserve">fizična ali pravna oseba, subjekt ali organ, ki deluje v imenu ali po navodilih subjektov iz prejšnjih dveh alinej. </w:t>
      </w:r>
    </w:p>
    <w:p w14:paraId="5F06FA94" w14:textId="577048A2" w:rsidR="00931726" w:rsidRPr="00F93859" w:rsidRDefault="00931726" w:rsidP="00F40A4D">
      <w:pPr>
        <w:keepNext/>
        <w:keepLines/>
        <w:jc w:val="both"/>
        <w:rPr>
          <w:rFonts w:ascii="Tahoma" w:hAnsi="Tahoma" w:cs="Tahoma"/>
          <w:bCs/>
        </w:rPr>
      </w:pPr>
      <w:r w:rsidRPr="00F93859">
        <w:rPr>
          <w:rFonts w:ascii="Tahoma" w:hAnsi="Tahoma" w:cs="Tahoma"/>
          <w:bCs/>
        </w:rPr>
        <w:t xml:space="preserve">Enako velja za podizvajalce, dobavitelje/proizvajalce ali subjekte, katerih zmogljivosti se uporabljajo, v smislu direktiv 2014/23/EU, 2014/24/EU, 2014/25/EU in 2009/81/ES, če predstavljajo več kot 10 % vrednosti naročila. </w:t>
      </w:r>
    </w:p>
    <w:p w14:paraId="29C7F45B" w14:textId="77777777" w:rsidR="00931726" w:rsidRPr="002A1323" w:rsidRDefault="00931726" w:rsidP="00931726">
      <w:pPr>
        <w:keepNext/>
        <w:keepLines/>
        <w:jc w:val="both"/>
        <w:rPr>
          <w:rFonts w:ascii="Tahoma" w:hAnsi="Tahoma" w:cs="Tahoma"/>
          <w:b/>
          <w:smallCaps/>
          <w:sz w:val="22"/>
        </w:rPr>
      </w:pPr>
    </w:p>
    <w:p w14:paraId="76F612CF" w14:textId="77777777" w:rsidR="00931726" w:rsidRPr="00F91BF8" w:rsidRDefault="00931726" w:rsidP="00931726">
      <w:pPr>
        <w:keepNext/>
        <w:keepLines/>
        <w:numPr>
          <w:ilvl w:val="0"/>
          <w:numId w:val="37"/>
        </w:numPr>
        <w:ind w:left="284" w:hanging="284"/>
        <w:jc w:val="both"/>
        <w:rPr>
          <w:rFonts w:ascii="Tahoma" w:hAnsi="Tahoma" w:cs="Tahoma"/>
          <w:b/>
          <w:bCs/>
          <w:i/>
          <w:iCs/>
        </w:rPr>
      </w:pPr>
      <w:r w:rsidRPr="00F91BF8">
        <w:rPr>
          <w:rFonts w:ascii="Tahoma" w:hAnsi="Tahoma" w:cs="Tahoma"/>
          <w:b/>
          <w:bCs/>
          <w:i/>
          <w:iCs/>
        </w:rPr>
        <w:t>POPRAVNI MEHANIZMI:</w:t>
      </w:r>
    </w:p>
    <w:p w14:paraId="593C818A" w14:textId="77777777" w:rsidR="00931726" w:rsidRPr="00F91BF8" w:rsidRDefault="00931726" w:rsidP="00931726">
      <w:pPr>
        <w:keepNext/>
        <w:keepLines/>
        <w:jc w:val="both"/>
        <w:rPr>
          <w:rFonts w:ascii="Tahoma" w:hAnsi="Tahoma" w:cs="Tahoma"/>
          <w:bCs/>
          <w:i/>
          <w:iCs/>
          <w:sz w:val="16"/>
        </w:rPr>
      </w:pPr>
    </w:p>
    <w:p w14:paraId="01426C2B" w14:textId="77777777" w:rsidR="00931726" w:rsidRPr="00F91BF8" w:rsidRDefault="00931726" w:rsidP="00931726">
      <w:pPr>
        <w:keepNext/>
        <w:keepLines/>
        <w:jc w:val="both"/>
        <w:rPr>
          <w:rFonts w:ascii="Tahoma" w:hAnsi="Tahoma" w:cs="Tahoma"/>
          <w:b/>
          <w:bCs/>
          <w:i/>
          <w:iCs/>
        </w:rPr>
      </w:pPr>
      <w:r w:rsidRPr="00F91BF8">
        <w:rPr>
          <w:rFonts w:ascii="Tahoma" w:hAnsi="Tahoma" w:cs="Tahoma"/>
          <w:b/>
          <w:bCs/>
          <w:i/>
          <w:iCs/>
          <w:u w:val="single"/>
        </w:rPr>
        <w:t>2. odstavek 75. člena ZJN-3:</w:t>
      </w:r>
    </w:p>
    <w:p w14:paraId="6C3C69B6" w14:textId="77777777" w:rsidR="00931726" w:rsidRPr="00F91BF8" w:rsidRDefault="00931726" w:rsidP="00931726">
      <w:pPr>
        <w:keepNext/>
        <w:keepLines/>
        <w:jc w:val="both"/>
        <w:rPr>
          <w:rFonts w:ascii="Tahoma" w:hAnsi="Tahoma" w:cs="Tahoma"/>
          <w:bCs/>
          <w:i/>
          <w:iCs/>
          <w:sz w:val="8"/>
        </w:rPr>
      </w:pPr>
    </w:p>
    <w:p w14:paraId="64B05EE1"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t xml:space="preserve">Gospodarskega subjekta </w:t>
      </w:r>
      <w:r w:rsidRPr="00F91BF8">
        <w:rPr>
          <w:rFonts w:ascii="Tahoma" w:hAnsi="Tahoma" w:cs="Tahoma"/>
          <w:bCs/>
          <w:i/>
          <w:iCs/>
          <w:u w:val="single"/>
        </w:rPr>
        <w:t>se ne izloči</w:t>
      </w:r>
      <w:r w:rsidRPr="00F91BF8">
        <w:rPr>
          <w:rFonts w:ascii="Tahoma" w:hAnsi="Tahoma" w:cs="Tahoma"/>
          <w:bCs/>
          <w:i/>
          <w:iCs/>
        </w:rPr>
        <w:t xml:space="preserve">, če gospodarski subjekt </w:t>
      </w:r>
      <w:r w:rsidRPr="00F91BF8">
        <w:rPr>
          <w:rFonts w:ascii="Tahoma" w:hAnsi="Tahoma" w:cs="Tahoma"/>
          <w:b/>
          <w:bCs/>
          <w:i/>
          <w:iCs/>
        </w:rPr>
        <w:t>do roka za oddajo ponudb poravna</w:t>
      </w:r>
      <w:r w:rsidRPr="00F91BF8">
        <w:rPr>
          <w:rFonts w:ascii="Tahoma" w:hAnsi="Tahoma" w:cs="Tahoma"/>
          <w:bCs/>
          <w:i/>
          <w:iCs/>
        </w:rPr>
        <w:t xml:space="preserve"> neplačane zapadle obveznosti, ki znašajo 50 eurov ali več in predloži vse obračune davčnih odtegljajev za dohodke iz delovnega razmerja za obdobje zadnjih pet let do roka za oddajo prijave ali ponudbe.</w:t>
      </w:r>
    </w:p>
    <w:p w14:paraId="5D34DB8B" w14:textId="77777777" w:rsidR="00931726" w:rsidRPr="00F91BF8" w:rsidRDefault="00931726" w:rsidP="00931726">
      <w:pPr>
        <w:keepNext/>
        <w:keepLines/>
        <w:jc w:val="both"/>
        <w:rPr>
          <w:rFonts w:ascii="Tahoma" w:hAnsi="Tahoma" w:cs="Tahoma"/>
          <w:bCs/>
          <w:i/>
          <w:iCs/>
        </w:rPr>
      </w:pPr>
    </w:p>
    <w:p w14:paraId="4FD73C5C" w14:textId="77777777" w:rsidR="00931726" w:rsidRPr="00F91BF8" w:rsidRDefault="00931726" w:rsidP="00931726">
      <w:pPr>
        <w:keepNext/>
        <w:keepLines/>
        <w:jc w:val="both"/>
        <w:rPr>
          <w:rFonts w:ascii="Tahoma" w:hAnsi="Tahoma" w:cs="Tahoma"/>
          <w:b/>
          <w:bCs/>
          <w:i/>
          <w:iCs/>
          <w:u w:val="single"/>
        </w:rPr>
      </w:pPr>
      <w:r w:rsidRPr="00F91BF8">
        <w:rPr>
          <w:rFonts w:ascii="Tahoma" w:hAnsi="Tahoma" w:cs="Tahoma"/>
          <w:b/>
          <w:bCs/>
          <w:i/>
          <w:iCs/>
          <w:u w:val="single"/>
        </w:rPr>
        <w:t>1. odstavek in b) točka 4. odstavka 75. člena ZJN-3:</w:t>
      </w:r>
    </w:p>
    <w:p w14:paraId="0F337F99" w14:textId="77777777" w:rsidR="00931726" w:rsidRPr="00F91BF8" w:rsidRDefault="00931726" w:rsidP="00931726">
      <w:pPr>
        <w:keepNext/>
        <w:keepLines/>
        <w:jc w:val="both"/>
        <w:rPr>
          <w:rFonts w:ascii="Tahoma" w:hAnsi="Tahoma" w:cs="Tahoma"/>
          <w:bCs/>
          <w:i/>
          <w:iCs/>
          <w:sz w:val="8"/>
        </w:rPr>
      </w:pPr>
    </w:p>
    <w:p w14:paraId="45B2D2D2"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t xml:space="preserve">Gospodarski subjekt, ki je v enem od položajev iz prvega in b) točke četrtega odstavka 75. člena ZJN-3, lahko </w:t>
      </w:r>
      <w:r w:rsidRPr="00F91BF8">
        <w:rPr>
          <w:rFonts w:ascii="Tahoma" w:hAnsi="Tahoma" w:cs="Tahoma"/>
          <w:b/>
          <w:bCs/>
          <w:i/>
          <w:iCs/>
        </w:rPr>
        <w:t>najkasneje do roka za oddajo ponudb</w:t>
      </w:r>
      <w:r w:rsidRPr="00F91BF8">
        <w:rPr>
          <w:rFonts w:ascii="Tahoma" w:hAnsi="Tahoma" w:cs="Tahoma"/>
          <w:bCs/>
          <w:i/>
          <w:iCs/>
        </w:rPr>
        <w:t xml:space="preserve"> naročniku, predloži </w:t>
      </w:r>
      <w:r w:rsidRPr="00F91BF8">
        <w:rPr>
          <w:rFonts w:ascii="Tahoma" w:hAnsi="Tahoma" w:cs="Tahoma"/>
          <w:bCs/>
          <w:i/>
          <w:iCs/>
          <w:u w:val="single"/>
        </w:rPr>
        <w:t>lastno izjavo</w:t>
      </w:r>
      <w:r w:rsidRPr="00F91BF8">
        <w:rPr>
          <w:rFonts w:ascii="Tahoma" w:hAnsi="Tahoma" w:cs="Tahoma"/>
          <w:bCs/>
          <w:i/>
          <w:iCs/>
        </w:rPr>
        <w:t xml:space="preserve"> z navedbo kršitev in ukrepov za </w:t>
      </w:r>
      <w:proofErr w:type="spellStart"/>
      <w:r w:rsidRPr="00F91BF8">
        <w:rPr>
          <w:rFonts w:ascii="Tahoma" w:hAnsi="Tahoma" w:cs="Tahoma"/>
          <w:bCs/>
          <w:i/>
          <w:iCs/>
        </w:rPr>
        <w:t>samoočiščenje</w:t>
      </w:r>
      <w:proofErr w:type="spellEnd"/>
      <w:r w:rsidRPr="00F91BF8">
        <w:rPr>
          <w:rFonts w:ascii="Tahoma" w:hAnsi="Tahoma" w:cs="Tahoma"/>
          <w:bCs/>
          <w:i/>
          <w:iCs/>
        </w:rPr>
        <w:t xml:space="preserve">, </w:t>
      </w:r>
      <w:r w:rsidRPr="00F91BF8">
        <w:rPr>
          <w:rFonts w:ascii="Tahoma" w:hAnsi="Tahoma" w:cs="Tahoma"/>
          <w:bCs/>
          <w:i/>
          <w:iCs/>
          <w:u w:val="single"/>
        </w:rPr>
        <w:t>ter predloži dokaze</w:t>
      </w:r>
      <w:r w:rsidRPr="00F91BF8">
        <w:rPr>
          <w:rFonts w:ascii="Tahoma" w:hAnsi="Tahoma" w:cs="Tahoma"/>
          <w:bCs/>
          <w:i/>
          <w:iCs/>
        </w:rPr>
        <w:t xml:space="preserve">, da je sprejel zadostne ukrepe, s katerimi lahko dokaže svojo zanesljivost kljub obstoju razlogov za izključitev. </w:t>
      </w:r>
    </w:p>
    <w:p w14:paraId="784E8BA4" w14:textId="77777777" w:rsidR="00931726" w:rsidRPr="00F91BF8" w:rsidRDefault="00931726" w:rsidP="00931726">
      <w:pPr>
        <w:keepNext/>
        <w:keepLines/>
        <w:jc w:val="both"/>
        <w:rPr>
          <w:rFonts w:ascii="Tahoma" w:hAnsi="Tahoma" w:cs="Tahoma"/>
          <w:bCs/>
          <w:i/>
          <w:iCs/>
        </w:rPr>
      </w:pPr>
    </w:p>
    <w:p w14:paraId="78500C1C"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31ED7FFD" w14:textId="77777777" w:rsidR="00931726" w:rsidRPr="00F91BF8" w:rsidRDefault="00931726" w:rsidP="00931726">
      <w:pPr>
        <w:keepNext/>
        <w:keepLines/>
        <w:jc w:val="both"/>
        <w:rPr>
          <w:rFonts w:ascii="Tahoma" w:hAnsi="Tahoma" w:cs="Tahoma"/>
          <w:bCs/>
          <w:i/>
          <w:iCs/>
          <w:sz w:val="18"/>
        </w:rPr>
      </w:pPr>
    </w:p>
    <w:p w14:paraId="7F53E373" w14:textId="77777777" w:rsidR="00931726" w:rsidRPr="00F91BF8" w:rsidRDefault="00931726" w:rsidP="00931726">
      <w:pPr>
        <w:keepNext/>
        <w:keepLines/>
        <w:jc w:val="both"/>
        <w:rPr>
          <w:rFonts w:ascii="Tahoma" w:hAnsi="Tahoma" w:cs="Tahoma"/>
          <w:bCs/>
          <w:i/>
          <w:iCs/>
        </w:rPr>
      </w:pPr>
      <w:r w:rsidRPr="00F91BF8">
        <w:rPr>
          <w:rFonts w:ascii="Tahoma" w:hAnsi="Tahoma" w:cs="Tahoma"/>
          <w:bCs/>
          <w:i/>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ali b) točke četrtega odstavka tega člena ne izključi iz postopka javnega naročanja. </w:t>
      </w:r>
    </w:p>
    <w:p w14:paraId="5049AB1D" w14:textId="77777777" w:rsidR="00931726" w:rsidRPr="00F91BF8" w:rsidRDefault="00931726" w:rsidP="00931726">
      <w:pPr>
        <w:keepNext/>
        <w:keepLines/>
        <w:jc w:val="both"/>
        <w:rPr>
          <w:rFonts w:ascii="Tahoma" w:hAnsi="Tahoma" w:cs="Tahoma"/>
          <w:b/>
          <w:i/>
          <w:iCs/>
        </w:rPr>
      </w:pPr>
    </w:p>
    <w:p w14:paraId="35364696" w14:textId="663A55D7" w:rsidR="00931726" w:rsidRPr="00F91BF8" w:rsidRDefault="00931726" w:rsidP="00931726">
      <w:pPr>
        <w:keepNext/>
        <w:keepLines/>
        <w:jc w:val="both"/>
        <w:rPr>
          <w:rFonts w:ascii="Tahoma" w:hAnsi="Tahoma" w:cs="Tahoma"/>
          <w:bCs/>
          <w:i/>
          <w:iCs/>
        </w:rPr>
      </w:pPr>
      <w:r w:rsidRPr="00F91BF8">
        <w:rPr>
          <w:rFonts w:ascii="Tahoma" w:hAnsi="Tahoma" w:cs="Tahoma"/>
          <w:bCs/>
          <w:i/>
          <w:iCs/>
        </w:rPr>
        <w:t>V kolikor je gospodarski subjekt v enem od položajev iz prvega ali b) točke četrtega odstavka 75. člena ZJN-3 in uveljavlja popravni mehanizem, besedilo v tem delu Prilog</w:t>
      </w:r>
      <w:r w:rsidR="00F47C8C" w:rsidRPr="00F91BF8">
        <w:rPr>
          <w:rFonts w:ascii="Tahoma" w:hAnsi="Tahoma" w:cs="Tahoma"/>
          <w:bCs/>
          <w:i/>
          <w:iCs/>
        </w:rPr>
        <w:t>e A</w:t>
      </w:r>
      <w:r w:rsidRPr="00F91BF8">
        <w:rPr>
          <w:rFonts w:ascii="Tahoma" w:hAnsi="Tahoma" w:cs="Tahoma"/>
          <w:bCs/>
          <w:i/>
          <w:iCs/>
        </w:rPr>
        <w:t xml:space="preserve"> prečrta in</w:t>
      </w:r>
      <w:r w:rsidR="00782C3D" w:rsidRPr="00F91BF8">
        <w:rPr>
          <w:rFonts w:ascii="Tahoma" w:hAnsi="Tahoma" w:cs="Tahoma"/>
          <w:bCs/>
          <w:i/>
          <w:iCs/>
        </w:rPr>
        <w:t xml:space="preserve"> </w:t>
      </w:r>
      <w:r w:rsidRPr="00F91BF8">
        <w:rPr>
          <w:rFonts w:ascii="Tahoma" w:hAnsi="Tahoma" w:cs="Tahoma"/>
          <w:bCs/>
          <w:i/>
          <w:iCs/>
        </w:rPr>
        <w:t xml:space="preserve">predloži lasten dokument, v katerem navede kršitve in ukrepe za </w:t>
      </w:r>
      <w:proofErr w:type="spellStart"/>
      <w:r w:rsidRPr="00F91BF8">
        <w:rPr>
          <w:rFonts w:ascii="Tahoma" w:hAnsi="Tahoma" w:cs="Tahoma"/>
          <w:bCs/>
          <w:i/>
          <w:iCs/>
        </w:rPr>
        <w:t>samoočiščenje</w:t>
      </w:r>
      <w:proofErr w:type="spellEnd"/>
      <w:r w:rsidRPr="00F91BF8">
        <w:rPr>
          <w:rFonts w:ascii="Tahoma" w:hAnsi="Tahoma" w:cs="Tahoma"/>
          <w:bCs/>
          <w:i/>
          <w:iCs/>
        </w:rPr>
        <w:t xml:space="preserve"> </w:t>
      </w:r>
      <w:r w:rsidRPr="00F91BF8">
        <w:rPr>
          <w:rFonts w:ascii="Tahoma" w:hAnsi="Tahoma" w:cs="Tahoma"/>
          <w:b/>
          <w:bCs/>
          <w:i/>
          <w:iCs/>
          <w:u w:val="single"/>
        </w:rPr>
        <w:t>ali</w:t>
      </w:r>
      <w:r w:rsidRPr="00F91BF8">
        <w:rPr>
          <w:rFonts w:ascii="Tahoma" w:hAnsi="Tahoma" w:cs="Tahoma"/>
          <w:bCs/>
          <w:i/>
          <w:iCs/>
        </w:rPr>
        <w:t xml:space="preserve"> predloži lastno izjavo z navedbo kršitev in ukrepov za </w:t>
      </w:r>
      <w:proofErr w:type="spellStart"/>
      <w:r w:rsidRPr="00F91BF8">
        <w:rPr>
          <w:rFonts w:ascii="Tahoma" w:hAnsi="Tahoma" w:cs="Tahoma"/>
          <w:bCs/>
          <w:i/>
          <w:iCs/>
        </w:rPr>
        <w:t>samoočiščenje</w:t>
      </w:r>
      <w:proofErr w:type="spellEnd"/>
      <w:r w:rsidRPr="00F91BF8">
        <w:rPr>
          <w:rFonts w:ascii="Tahoma" w:hAnsi="Tahoma" w:cs="Tahoma"/>
          <w:bCs/>
          <w:i/>
          <w:iCs/>
        </w:rPr>
        <w:t>, ter predloži dokaze, da je sprejel zadostne ukrepe, s katerimi lahko dokaže svojo zanesljivost kljub obstoju razlogov za izključitev.</w:t>
      </w:r>
    </w:p>
    <w:p w14:paraId="7E3EB42B" w14:textId="77777777" w:rsidR="00931726" w:rsidRDefault="00931726" w:rsidP="00931726">
      <w:pPr>
        <w:keepNext/>
        <w:keepLines/>
        <w:jc w:val="both"/>
        <w:rPr>
          <w:rFonts w:ascii="Tahoma" w:hAnsi="Tahoma" w:cs="Tahoma"/>
          <w:b/>
        </w:rPr>
      </w:pPr>
    </w:p>
    <w:p w14:paraId="4692C0FE" w14:textId="77777777" w:rsidR="00931726" w:rsidRPr="005E4BB4" w:rsidRDefault="00931726" w:rsidP="00931726">
      <w:pPr>
        <w:keepNext/>
        <w:keepLines/>
        <w:jc w:val="both"/>
        <w:rPr>
          <w:rFonts w:ascii="Tahoma" w:hAnsi="Tahoma" w:cs="Tahoma"/>
          <w:b/>
        </w:rPr>
      </w:pPr>
      <w:r w:rsidRPr="005E4BB4">
        <w:rPr>
          <w:rFonts w:ascii="Tahoma" w:hAnsi="Tahoma" w:cs="Tahoma"/>
          <w:b/>
        </w:rPr>
        <w:t>DOKAZILA za tč. A, B, D in E:</w:t>
      </w:r>
    </w:p>
    <w:p w14:paraId="0702B55B" w14:textId="77777777" w:rsidR="00931726" w:rsidRPr="005E4BB4" w:rsidRDefault="00931726" w:rsidP="00931726">
      <w:pPr>
        <w:keepNext/>
        <w:keepLines/>
        <w:jc w:val="both"/>
        <w:rPr>
          <w:rFonts w:ascii="Tahoma" w:hAnsi="Tahoma" w:cs="Tahoma"/>
        </w:rPr>
      </w:pPr>
      <w:r w:rsidRPr="005E4BB4">
        <w:rPr>
          <w:rFonts w:ascii="Tahoma" w:hAnsi="Tahoma" w:cs="Tahoma"/>
        </w:rPr>
        <w:t>Gospodarski subjekt izkaže izpolnjevanje teh pogojev s podpisom in s predložitvijo naslednjih prilog:</w:t>
      </w:r>
    </w:p>
    <w:p w14:paraId="0DF418D0" w14:textId="06918E4A" w:rsidR="00931726" w:rsidRPr="005E4BB4" w:rsidRDefault="00931726" w:rsidP="00931726">
      <w:pPr>
        <w:keepNext/>
        <w:keepLines/>
        <w:numPr>
          <w:ilvl w:val="0"/>
          <w:numId w:val="36"/>
        </w:numPr>
        <w:ind w:left="714" w:hanging="357"/>
        <w:jc w:val="both"/>
        <w:rPr>
          <w:rFonts w:ascii="Tahoma" w:hAnsi="Tahoma" w:cs="Tahoma"/>
        </w:rPr>
      </w:pPr>
      <w:r w:rsidRPr="005E4BB4">
        <w:rPr>
          <w:rFonts w:ascii="Tahoma" w:hAnsi="Tahoma" w:cs="Tahoma"/>
        </w:rPr>
        <w:t xml:space="preserve">Priloga </w:t>
      </w:r>
      <w:r w:rsidR="00BF6DCC">
        <w:rPr>
          <w:rFonts w:ascii="Tahoma" w:hAnsi="Tahoma" w:cs="Tahoma"/>
        </w:rPr>
        <w:t>A -</w:t>
      </w:r>
      <w:r w:rsidRPr="005E4BB4">
        <w:rPr>
          <w:rFonts w:ascii="Tahoma" w:hAnsi="Tahoma" w:cs="Tahoma"/>
        </w:rPr>
        <w:t xml:space="preserve"> </w:t>
      </w:r>
      <w:r w:rsidR="00F47C8C" w:rsidRPr="00F47C8C">
        <w:rPr>
          <w:rFonts w:ascii="Tahoma" w:hAnsi="Tahoma" w:cs="Tahoma"/>
        </w:rPr>
        <w:t>UGOTAVLJANJE SPOSOBNOSTI</w:t>
      </w:r>
      <w:r w:rsidRPr="005E4BB4">
        <w:rPr>
          <w:rFonts w:ascii="Tahoma" w:hAnsi="Tahoma" w:cs="Tahoma"/>
        </w:rPr>
        <w:t xml:space="preserve">, </w:t>
      </w:r>
    </w:p>
    <w:p w14:paraId="58510CB9" w14:textId="77777777" w:rsidR="00931726" w:rsidRPr="00AF1301" w:rsidRDefault="00931726" w:rsidP="00931726">
      <w:pPr>
        <w:keepNext/>
        <w:keepLines/>
        <w:jc w:val="both"/>
        <w:rPr>
          <w:rFonts w:ascii="Tahoma" w:hAnsi="Tahoma" w:cs="Tahoma"/>
          <w:bCs/>
        </w:rPr>
      </w:pPr>
    </w:p>
    <w:p w14:paraId="3861F1D2" w14:textId="77777777" w:rsidR="00931726" w:rsidRPr="00AF1301" w:rsidRDefault="00931726" w:rsidP="00931726">
      <w:pPr>
        <w:keepNext/>
        <w:keepLines/>
        <w:jc w:val="both"/>
        <w:rPr>
          <w:rFonts w:ascii="Tahoma" w:hAnsi="Tahoma" w:cs="Tahoma"/>
          <w:bCs/>
        </w:rPr>
      </w:pPr>
      <w:r w:rsidRPr="00AF1301">
        <w:rPr>
          <w:rFonts w:ascii="Tahoma" w:hAnsi="Tahoma" w:cs="Tahoma"/>
          <w:bCs/>
        </w:rPr>
        <w:t>Naročnik lahko zahteva potrdila, izjave in druga dokazila iz 77. člena ZJN-3 kot dokaz neobstoja razlogov za izključitev iz 75. člena ZJN-3.</w:t>
      </w:r>
    </w:p>
    <w:p w14:paraId="2086CC40" w14:textId="77777777" w:rsidR="00931726" w:rsidRPr="00AF1301" w:rsidRDefault="00931726" w:rsidP="00931726">
      <w:pPr>
        <w:keepNext/>
        <w:keepLines/>
        <w:jc w:val="both"/>
        <w:rPr>
          <w:rFonts w:ascii="Tahoma" w:hAnsi="Tahoma" w:cs="Tahoma"/>
          <w:bCs/>
        </w:rPr>
      </w:pPr>
    </w:p>
    <w:p w14:paraId="6E56673F" w14:textId="77777777" w:rsidR="00931726" w:rsidRPr="00AF1301" w:rsidRDefault="00931726" w:rsidP="00931726">
      <w:pPr>
        <w:keepNext/>
        <w:keepLines/>
        <w:jc w:val="both"/>
        <w:rPr>
          <w:rFonts w:ascii="Tahoma" w:hAnsi="Tahoma" w:cs="Tahoma"/>
          <w:bCs/>
        </w:rPr>
      </w:pPr>
      <w:r w:rsidRPr="00AF1301">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03C3DE57" w14:textId="77777777" w:rsidR="00931726" w:rsidRPr="00AF1301" w:rsidRDefault="00931726" w:rsidP="00931726">
      <w:pPr>
        <w:keepNext/>
        <w:keepLines/>
        <w:jc w:val="both"/>
        <w:rPr>
          <w:rFonts w:ascii="Tahoma" w:hAnsi="Tahoma" w:cs="Tahoma"/>
          <w:bCs/>
        </w:rPr>
      </w:pPr>
    </w:p>
    <w:p w14:paraId="0C356C3A" w14:textId="77777777" w:rsidR="00931726" w:rsidRPr="00AF1301" w:rsidRDefault="00931726" w:rsidP="00931726">
      <w:pPr>
        <w:keepNext/>
        <w:keepLines/>
        <w:jc w:val="both"/>
        <w:rPr>
          <w:rFonts w:ascii="Tahoma" w:hAnsi="Tahoma" w:cs="Tahoma"/>
          <w:szCs w:val="22"/>
        </w:rPr>
      </w:pPr>
      <w:r w:rsidRPr="00AF1301">
        <w:rPr>
          <w:rFonts w:ascii="Tahoma" w:hAnsi="Tahoma" w:cs="Tahoma"/>
        </w:rPr>
        <w:t>Gospodarski subjekt s sedežem izven Republike Slovenije bo moral potrdilo pristojnega organa predložiti sam, v kolikor takšnega potrdila iz ustreznega registra ne bo mogel pridobiti naročnik.</w:t>
      </w:r>
    </w:p>
    <w:p w14:paraId="78859E85" w14:textId="77777777" w:rsidR="00931726" w:rsidRPr="00AF1301" w:rsidRDefault="00931726" w:rsidP="00931726">
      <w:pPr>
        <w:keepNext/>
        <w:keepLines/>
        <w:jc w:val="both"/>
        <w:rPr>
          <w:rFonts w:ascii="Tahoma" w:hAnsi="Tahoma" w:cs="Tahoma"/>
          <w:szCs w:val="22"/>
        </w:rPr>
      </w:pPr>
    </w:p>
    <w:p w14:paraId="391F5006" w14:textId="77777777" w:rsidR="00931726" w:rsidRPr="00AF1301" w:rsidRDefault="00931726" w:rsidP="00931726">
      <w:pPr>
        <w:keepNext/>
        <w:keepLines/>
        <w:jc w:val="both"/>
        <w:rPr>
          <w:rFonts w:ascii="Tahoma" w:hAnsi="Tahoma" w:cs="Tahoma"/>
          <w:bCs/>
        </w:rPr>
      </w:pPr>
      <w:r w:rsidRPr="00AF1301">
        <w:rPr>
          <w:rFonts w:ascii="Tahoma" w:hAnsi="Tahoma" w:cs="Tahoma"/>
          <w:bCs/>
          <w:u w:val="single"/>
        </w:rPr>
        <w:lastRenderedPageBreak/>
        <w:t>Naročnik lahko preveri izpolnjevanje pogojev iz 1., 2. in 4. odstavka 75. člena ZJN-3 preko informacijskega sistema e-Dosje</w:t>
      </w:r>
      <w:r w:rsidRPr="00AF1301">
        <w:rPr>
          <w:rFonts w:ascii="Tahoma" w:hAnsi="Tahoma" w:cs="Tahoma"/>
          <w:bCs/>
        </w:rPr>
        <w:t>, ki je namenjen elektronskem preverjanju ponudnikov (partnerjev), podizvajalcev in drugih gospodarskih subjektov, na čigar zmogljivosti se sklicuje ponudnik, v (predmetnih) nacionalnih uradnih evidencah.</w:t>
      </w:r>
    </w:p>
    <w:p w14:paraId="014DCBD4" w14:textId="77777777" w:rsidR="00931726" w:rsidRPr="00AF1301" w:rsidRDefault="00931726" w:rsidP="00931726">
      <w:pPr>
        <w:keepNext/>
        <w:keepLines/>
        <w:jc w:val="both"/>
        <w:rPr>
          <w:rFonts w:ascii="Tahoma" w:hAnsi="Tahoma" w:cs="Tahoma"/>
          <w:bCs/>
        </w:rPr>
      </w:pPr>
    </w:p>
    <w:p w14:paraId="209128BC" w14:textId="77777777" w:rsidR="00931726" w:rsidRPr="00AF1301" w:rsidRDefault="00931726" w:rsidP="00931726">
      <w:pPr>
        <w:keepNext/>
        <w:keepLines/>
        <w:jc w:val="both"/>
        <w:rPr>
          <w:rFonts w:ascii="Tahoma" w:hAnsi="Tahoma" w:cs="Tahoma"/>
          <w:bCs/>
        </w:rPr>
      </w:pPr>
      <w:r w:rsidRPr="00AF1301">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7BD467EC" w14:textId="77777777" w:rsidR="00931726" w:rsidRPr="00AF1301" w:rsidRDefault="00931726" w:rsidP="00931726">
      <w:pPr>
        <w:keepNext/>
        <w:keepLines/>
        <w:numPr>
          <w:ilvl w:val="0"/>
          <w:numId w:val="36"/>
        </w:numPr>
        <w:ind w:left="426" w:hanging="284"/>
        <w:jc w:val="both"/>
        <w:rPr>
          <w:rFonts w:ascii="Tahoma" w:hAnsi="Tahoma" w:cs="Tahoma"/>
          <w:bCs/>
        </w:rPr>
      </w:pPr>
      <w:r w:rsidRPr="00AF1301">
        <w:rPr>
          <w:rFonts w:ascii="Tahoma" w:hAnsi="Tahoma" w:cs="Tahoma"/>
        </w:rPr>
        <w:t xml:space="preserve">v zvezi s prvim odstavkom 75. člena ZJN-3; </w:t>
      </w:r>
      <w:r w:rsidRPr="00AF1301">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EA3B3D9" w14:textId="77777777" w:rsidR="00931726" w:rsidRPr="00AF1301" w:rsidRDefault="00931726" w:rsidP="00931726">
      <w:pPr>
        <w:keepNext/>
        <w:keepLines/>
        <w:numPr>
          <w:ilvl w:val="0"/>
          <w:numId w:val="36"/>
        </w:numPr>
        <w:ind w:left="426" w:hanging="284"/>
        <w:jc w:val="both"/>
        <w:rPr>
          <w:rFonts w:ascii="Tahoma" w:hAnsi="Tahoma" w:cs="Tahoma"/>
          <w:bCs/>
        </w:rPr>
      </w:pPr>
      <w:r w:rsidRPr="00AF1301">
        <w:rPr>
          <w:rFonts w:ascii="Tahoma" w:hAnsi="Tahoma" w:cs="Tahoma"/>
        </w:rPr>
        <w:t xml:space="preserve">v zvezi s prvim odstavkom 75. člena ZJN-3; </w:t>
      </w:r>
      <w:r w:rsidRPr="00AF1301">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0937454E" w14:textId="77777777" w:rsidR="00931726" w:rsidRPr="00AF1301" w:rsidRDefault="00931726" w:rsidP="00931726">
      <w:pPr>
        <w:keepNext/>
        <w:keepLines/>
        <w:numPr>
          <w:ilvl w:val="0"/>
          <w:numId w:val="36"/>
        </w:numPr>
        <w:ind w:left="426" w:hanging="284"/>
        <w:jc w:val="both"/>
        <w:rPr>
          <w:rFonts w:ascii="Tahoma" w:hAnsi="Tahoma" w:cs="Tahoma"/>
          <w:color w:val="000000"/>
        </w:rPr>
      </w:pPr>
      <w:r w:rsidRPr="00AF1301">
        <w:rPr>
          <w:rFonts w:ascii="Tahoma" w:hAnsi="Tahoma" w:cs="Tahoma"/>
        </w:rPr>
        <w:t xml:space="preserve">v zvezi z drugim odstavkom 75. člena ZJN-3; </w:t>
      </w:r>
      <w:r w:rsidRPr="00AF1301">
        <w:rPr>
          <w:rFonts w:ascii="Tahoma" w:hAnsi="Tahoma" w:cs="Tahoma"/>
          <w:bCs/>
        </w:rPr>
        <w:t>potrdilo</w:t>
      </w:r>
      <w:r w:rsidRPr="00AF1301">
        <w:rPr>
          <w:rFonts w:ascii="Tahoma" w:hAnsi="Tahoma" w:cs="Tahoma"/>
          <w:color w:val="000000"/>
        </w:rPr>
        <w:t>, ki ga izda pristojni organ v Republiki Sloveniji, drugi državi članici ali tretji državi,</w:t>
      </w:r>
    </w:p>
    <w:p w14:paraId="286A8107" w14:textId="77777777" w:rsidR="00931726" w:rsidRPr="00AF1301" w:rsidRDefault="00931726" w:rsidP="00931726">
      <w:pPr>
        <w:keepNext/>
        <w:keepLines/>
        <w:numPr>
          <w:ilvl w:val="0"/>
          <w:numId w:val="36"/>
        </w:numPr>
        <w:ind w:left="426" w:hanging="284"/>
        <w:jc w:val="both"/>
        <w:rPr>
          <w:rFonts w:ascii="Tahoma" w:hAnsi="Tahoma" w:cs="Tahoma"/>
        </w:rPr>
      </w:pPr>
      <w:r w:rsidRPr="00AF1301">
        <w:rPr>
          <w:rFonts w:ascii="Tahoma" w:hAnsi="Tahoma" w:cs="Tahoma"/>
        </w:rPr>
        <w:t>v zvezi z b) točko četrtega odstavka 75. člena ZJN-3; izpis iz evidence o pravnomočnih odločbah o prekrških, ki jo vodi pristojni organ v Republiki Sloveniji, drugi državi članici ali tretji državi.</w:t>
      </w:r>
    </w:p>
    <w:p w14:paraId="18E4AC28" w14:textId="77777777" w:rsidR="00931726" w:rsidRPr="00AF1301" w:rsidRDefault="00931726" w:rsidP="00931726">
      <w:pPr>
        <w:keepNext/>
        <w:keepLines/>
        <w:jc w:val="both"/>
        <w:rPr>
          <w:rFonts w:ascii="Tahoma" w:hAnsi="Tahoma" w:cs="Tahoma"/>
          <w:bCs/>
        </w:rPr>
      </w:pPr>
    </w:p>
    <w:p w14:paraId="17AD405E" w14:textId="77777777" w:rsidR="00931726" w:rsidRPr="00AF1301" w:rsidRDefault="00931726" w:rsidP="00931726">
      <w:pPr>
        <w:keepNext/>
        <w:keepLines/>
        <w:jc w:val="both"/>
        <w:rPr>
          <w:rFonts w:ascii="Tahoma" w:hAnsi="Tahoma" w:cs="Tahoma"/>
          <w:bCs/>
          <w:szCs w:val="22"/>
        </w:rPr>
      </w:pPr>
      <w:r w:rsidRPr="00AF1301">
        <w:rPr>
          <w:rFonts w:ascii="Tahoma" w:hAnsi="Tahoma" w:cs="Tahoma"/>
          <w:bCs/>
          <w:szCs w:val="22"/>
        </w:rPr>
        <w:t>Če država članica ali tretja država gospodarskega subjekta, ki nima sedeža v Republiki Sloveniji, dokumentov in potrdil iz tretjega odstavka 77. člena ZJN-3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C8B14B6" w14:textId="77777777" w:rsidR="00931726" w:rsidRPr="00AF1301" w:rsidRDefault="00931726" w:rsidP="00931726">
      <w:pPr>
        <w:keepNext/>
        <w:keepLines/>
        <w:jc w:val="both"/>
        <w:rPr>
          <w:rFonts w:ascii="Tahoma" w:hAnsi="Tahoma" w:cs="Tahoma"/>
          <w:szCs w:val="22"/>
        </w:rPr>
      </w:pPr>
    </w:p>
    <w:p w14:paraId="2EA67DA8" w14:textId="77777777" w:rsidR="00931726" w:rsidRPr="00F80CA9" w:rsidRDefault="00931726" w:rsidP="00931726">
      <w:pPr>
        <w:keepNext/>
        <w:keepLines/>
        <w:numPr>
          <w:ilvl w:val="0"/>
          <w:numId w:val="37"/>
        </w:numPr>
        <w:ind w:left="284" w:hanging="284"/>
        <w:jc w:val="both"/>
        <w:rPr>
          <w:rFonts w:ascii="Tahoma" w:hAnsi="Tahoma" w:cs="Tahoma"/>
          <w:b/>
          <w:bCs/>
        </w:rPr>
      </w:pPr>
      <w:r w:rsidRPr="00F80CA9">
        <w:rPr>
          <w:rFonts w:ascii="Tahoma" w:hAnsi="Tahoma" w:cs="Tahoma"/>
          <w:b/>
          <w:bCs/>
        </w:rPr>
        <w:t>EMŠO:</w:t>
      </w:r>
    </w:p>
    <w:p w14:paraId="442F7378" w14:textId="77777777" w:rsidR="00931726" w:rsidRPr="00F80CA9" w:rsidRDefault="00931726" w:rsidP="00931726">
      <w:pPr>
        <w:keepNext/>
        <w:keepLines/>
        <w:jc w:val="both"/>
        <w:rPr>
          <w:rFonts w:ascii="Tahoma" w:hAnsi="Tahoma" w:cs="Tahoma"/>
          <w:bCs/>
        </w:rPr>
      </w:pPr>
      <w:r w:rsidRPr="00F80CA9">
        <w:rPr>
          <w:rFonts w:ascii="Tahoma" w:hAnsi="Tahoma" w:cs="Tahoma"/>
          <w:bCs/>
        </w:rPr>
        <w:t xml:space="preserve">Za potrebe preverjanja v informacijskem sistemu e-Dosje </w:t>
      </w:r>
      <w:r w:rsidRPr="00F80CA9">
        <w:rPr>
          <w:rFonts w:ascii="Tahoma" w:hAnsi="Tahoma" w:cs="Tahoma"/>
          <w:bCs/>
          <w:u w:val="single"/>
        </w:rPr>
        <w:t xml:space="preserve">ponudnik (in vsi ostali sodelujoči gospodarskih subjektov v ponudbi) za </w:t>
      </w:r>
      <w:r w:rsidRPr="00F80CA9">
        <w:rPr>
          <w:rFonts w:ascii="Tahoma" w:hAnsi="Tahoma" w:cs="Tahoma"/>
          <w:b/>
          <w:bCs/>
          <w:u w:val="single"/>
        </w:rPr>
        <w:t>VSE</w:t>
      </w:r>
      <w:r w:rsidRPr="00F80CA9">
        <w:rPr>
          <w:rFonts w:ascii="Tahoma" w:hAnsi="Tahoma" w:cs="Tahoma"/>
          <w:bCs/>
          <w:u w:val="single"/>
        </w:rPr>
        <w:t xml:space="preserve"> osebe, ki so člani upravnega, vodstvenega </w:t>
      </w:r>
      <w:r w:rsidRPr="00F80CA9">
        <w:rPr>
          <w:rFonts w:ascii="Tahoma" w:hAnsi="Tahoma" w:cs="Tahoma"/>
          <w:b/>
          <w:bCs/>
          <w:u w:val="single"/>
        </w:rPr>
        <w:t>ali</w:t>
      </w:r>
      <w:r w:rsidRPr="00F80CA9">
        <w:rPr>
          <w:rFonts w:ascii="Tahoma" w:hAnsi="Tahoma" w:cs="Tahoma"/>
          <w:bCs/>
          <w:u w:val="single"/>
        </w:rPr>
        <w:t xml:space="preserve"> nadzornega organa gospodarskega subjekta </w:t>
      </w:r>
      <w:r w:rsidRPr="00F80CA9">
        <w:rPr>
          <w:rFonts w:ascii="Tahoma" w:hAnsi="Tahoma" w:cs="Tahoma"/>
          <w:b/>
          <w:bCs/>
          <w:u w:val="single"/>
        </w:rPr>
        <w:t>ali</w:t>
      </w:r>
      <w:r w:rsidRPr="00F80CA9">
        <w:rPr>
          <w:rFonts w:ascii="Tahoma" w:hAnsi="Tahoma" w:cs="Tahoma"/>
          <w:bCs/>
          <w:u w:val="single"/>
        </w:rPr>
        <w:t xml:space="preserve"> ki imajo pooblastila za njegovo zastopanje </w:t>
      </w:r>
      <w:r w:rsidRPr="00F80CA9">
        <w:rPr>
          <w:rFonts w:ascii="Tahoma" w:hAnsi="Tahoma" w:cs="Tahoma"/>
          <w:b/>
          <w:bCs/>
          <w:u w:val="single"/>
        </w:rPr>
        <w:t>ali</w:t>
      </w:r>
      <w:r w:rsidRPr="00F80CA9">
        <w:rPr>
          <w:rFonts w:ascii="Tahoma" w:hAnsi="Tahoma" w:cs="Tahoma"/>
          <w:bCs/>
          <w:u w:val="single"/>
        </w:rPr>
        <w:t xml:space="preserve"> odločanje </w:t>
      </w:r>
      <w:r w:rsidRPr="00F80CA9">
        <w:rPr>
          <w:rFonts w:ascii="Tahoma" w:hAnsi="Tahoma" w:cs="Tahoma"/>
          <w:b/>
          <w:bCs/>
          <w:u w:val="single"/>
        </w:rPr>
        <w:t>ali</w:t>
      </w:r>
      <w:r w:rsidRPr="00F80CA9">
        <w:rPr>
          <w:rFonts w:ascii="Tahoma" w:hAnsi="Tahoma" w:cs="Tahoma"/>
          <w:bCs/>
          <w:u w:val="single"/>
        </w:rPr>
        <w:t xml:space="preserve"> nadzor v njem</w:t>
      </w:r>
      <w:r w:rsidRPr="00F80CA9">
        <w:rPr>
          <w:rFonts w:ascii="Tahoma" w:hAnsi="Tahoma" w:cs="Tahoma"/>
          <w:bCs/>
        </w:rPr>
        <w:t xml:space="preserve">, </w:t>
      </w:r>
      <w:r w:rsidRPr="00F80CA9">
        <w:rPr>
          <w:rFonts w:ascii="Tahoma" w:hAnsi="Tahoma" w:cs="Tahoma"/>
          <w:b/>
          <w:bCs/>
        </w:rPr>
        <w:t>vnesejo/navedejo EMŠO:</w:t>
      </w:r>
    </w:p>
    <w:p w14:paraId="6B6D8979" w14:textId="7DBC1EAE" w:rsidR="00931726" w:rsidRPr="00F80CA9" w:rsidRDefault="00931726" w:rsidP="00931726">
      <w:pPr>
        <w:keepNext/>
        <w:keepLines/>
        <w:numPr>
          <w:ilvl w:val="0"/>
          <w:numId w:val="38"/>
        </w:numPr>
        <w:ind w:left="567"/>
        <w:jc w:val="both"/>
        <w:rPr>
          <w:rFonts w:ascii="Tahoma" w:hAnsi="Tahoma" w:cs="Tahoma"/>
          <w:bCs/>
        </w:rPr>
      </w:pPr>
      <w:r w:rsidRPr="00F80CA9">
        <w:rPr>
          <w:rFonts w:ascii="Tahoma" w:hAnsi="Tahoma" w:cs="Tahoma"/>
          <w:bCs/>
        </w:rPr>
        <w:t>v Prilogo 1 (ponudnik/partner), Prilogo 4</w:t>
      </w:r>
      <w:r w:rsidR="00BF6DCC">
        <w:rPr>
          <w:rFonts w:ascii="Tahoma" w:hAnsi="Tahoma" w:cs="Tahoma"/>
          <w:bCs/>
        </w:rPr>
        <w:t>/1</w:t>
      </w:r>
      <w:r w:rsidRPr="00F80CA9">
        <w:rPr>
          <w:rFonts w:ascii="Tahoma" w:hAnsi="Tahoma" w:cs="Tahoma"/>
          <w:bCs/>
        </w:rPr>
        <w:t xml:space="preserve"> (podizvajalci), Prilogo </w:t>
      </w:r>
      <w:r w:rsidR="00BF6DCC">
        <w:rPr>
          <w:rFonts w:ascii="Tahoma" w:hAnsi="Tahoma" w:cs="Tahoma"/>
          <w:bCs/>
        </w:rPr>
        <w:t>4/3</w:t>
      </w:r>
      <w:r w:rsidRPr="00F80CA9">
        <w:rPr>
          <w:rFonts w:ascii="Tahoma" w:hAnsi="Tahoma" w:cs="Tahoma"/>
          <w:bCs/>
        </w:rPr>
        <w:t xml:space="preserve"> (subjekt, katerega zmogljivost uporablja ponudnik) </w:t>
      </w:r>
      <w:r w:rsidRPr="00F80CA9">
        <w:rPr>
          <w:rFonts w:ascii="Tahoma" w:hAnsi="Tahoma" w:cs="Tahoma"/>
          <w:bCs/>
          <w:u w:val="single"/>
        </w:rPr>
        <w:t>ali</w:t>
      </w:r>
    </w:p>
    <w:p w14:paraId="643FE0B7" w14:textId="77777777" w:rsidR="00931726" w:rsidRPr="00F80CA9" w:rsidRDefault="00931726" w:rsidP="00931726">
      <w:pPr>
        <w:keepNext/>
        <w:keepLines/>
        <w:numPr>
          <w:ilvl w:val="0"/>
          <w:numId w:val="38"/>
        </w:numPr>
        <w:ind w:left="567"/>
        <w:jc w:val="both"/>
        <w:rPr>
          <w:rFonts w:ascii="Tahoma" w:hAnsi="Tahoma" w:cs="Tahoma"/>
          <w:bCs/>
        </w:rPr>
      </w:pPr>
      <w:r w:rsidRPr="00F80CA9">
        <w:rPr>
          <w:rFonts w:ascii="Tahoma" w:hAnsi="Tahoma" w:cs="Tahoma"/>
          <w:bCs/>
        </w:rPr>
        <w:t>na lastnem obrazcu.</w:t>
      </w:r>
    </w:p>
    <w:p w14:paraId="54937971" w14:textId="70D71678" w:rsidR="00362702" w:rsidRPr="00C8579C" w:rsidRDefault="00362702" w:rsidP="00AF65C5">
      <w:pPr>
        <w:keepNext/>
        <w:keepLines/>
        <w:jc w:val="both"/>
        <w:rPr>
          <w:rFonts w:ascii="Tahoma" w:hAnsi="Tahoma" w:cs="Tahoma"/>
        </w:rPr>
      </w:pPr>
    </w:p>
    <w:p w14:paraId="43DB7761" w14:textId="6A4BDEF6" w:rsidR="00440BF3" w:rsidRPr="00F91BF8" w:rsidRDefault="00440BF3" w:rsidP="001C553A">
      <w:pPr>
        <w:pStyle w:val="Odstavekseznama"/>
        <w:keepNext/>
        <w:keepLines/>
        <w:numPr>
          <w:ilvl w:val="1"/>
          <w:numId w:val="2"/>
        </w:numPr>
        <w:jc w:val="both"/>
        <w:rPr>
          <w:rFonts w:ascii="Tahoma" w:hAnsi="Tahoma" w:cs="Tahoma"/>
          <w:b/>
        </w:rPr>
      </w:pPr>
      <w:r w:rsidRPr="00F91BF8">
        <w:rPr>
          <w:rFonts w:ascii="Tahoma" w:hAnsi="Tahoma" w:cs="Tahoma"/>
          <w:b/>
        </w:rPr>
        <w:t>Pogoji za sodelovanje</w:t>
      </w:r>
      <w:r w:rsidR="006A26FA" w:rsidRPr="00F91BF8">
        <w:rPr>
          <w:rFonts w:ascii="Tahoma" w:hAnsi="Tahoma" w:cs="Tahoma"/>
          <w:b/>
        </w:rPr>
        <w:t xml:space="preserve"> </w:t>
      </w:r>
    </w:p>
    <w:p w14:paraId="557F8D71" w14:textId="77777777" w:rsidR="00440BF3" w:rsidRPr="00C8579C" w:rsidRDefault="00440BF3" w:rsidP="00AF65C5">
      <w:pPr>
        <w:keepNext/>
        <w:keepLines/>
        <w:ind w:left="720"/>
        <w:jc w:val="both"/>
        <w:rPr>
          <w:rFonts w:ascii="Tahoma" w:hAnsi="Tahoma" w:cs="Tahoma"/>
          <w:b/>
        </w:rPr>
      </w:pPr>
    </w:p>
    <w:p w14:paraId="196213A7" w14:textId="7AB5E2C5" w:rsidR="00F04689" w:rsidRPr="00AE76E0" w:rsidRDefault="00702B79" w:rsidP="005F6B2E">
      <w:pPr>
        <w:pStyle w:val="Odstavekseznama"/>
        <w:keepNext/>
        <w:keepLines/>
        <w:numPr>
          <w:ilvl w:val="2"/>
          <w:numId w:val="2"/>
        </w:numPr>
        <w:jc w:val="both"/>
        <w:rPr>
          <w:rFonts w:ascii="Tahoma" w:hAnsi="Tahoma" w:cs="Tahoma"/>
          <w:b/>
        </w:rPr>
      </w:pPr>
      <w:r w:rsidRPr="00AE76E0">
        <w:rPr>
          <w:rFonts w:ascii="Tahoma" w:hAnsi="Tahoma" w:cs="Tahoma"/>
          <w:b/>
        </w:rPr>
        <w:t xml:space="preserve">Ustreznost </w:t>
      </w:r>
      <w:r w:rsidR="00395842" w:rsidRPr="00AE76E0">
        <w:rPr>
          <w:rFonts w:ascii="Tahoma" w:hAnsi="Tahoma" w:cs="Tahoma"/>
          <w:b/>
        </w:rPr>
        <w:t>za opravljanje poklicne dejavnosti</w:t>
      </w:r>
    </w:p>
    <w:p w14:paraId="62989AD9" w14:textId="77777777" w:rsidR="00E11ADF" w:rsidRPr="00C8579C" w:rsidRDefault="00E11ADF" w:rsidP="00AF65C5">
      <w:pPr>
        <w:keepNext/>
        <w:keepLines/>
        <w:jc w:val="both"/>
        <w:rPr>
          <w:rFonts w:ascii="Tahoma" w:hAnsi="Tahoma" w:cs="Tahoma"/>
        </w:rPr>
      </w:pPr>
    </w:p>
    <w:p w14:paraId="137964FB" w14:textId="77777777" w:rsidR="00BF1947" w:rsidRPr="00C8579C" w:rsidRDefault="00702B79" w:rsidP="00AF65C5">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23A51C" w14:textId="77777777" w:rsidR="00F20C0B" w:rsidRPr="00C8579C" w:rsidRDefault="00F20C0B" w:rsidP="00AF65C5">
      <w:pPr>
        <w:keepNext/>
        <w:keepLines/>
        <w:jc w:val="both"/>
        <w:rPr>
          <w:rFonts w:ascii="Tahoma" w:hAnsi="Tahoma" w:cs="Tahoma"/>
        </w:rPr>
      </w:pPr>
    </w:p>
    <w:p w14:paraId="7981F84A" w14:textId="04C903FF" w:rsidR="00702B79" w:rsidRDefault="00702B79" w:rsidP="00AF65C5">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EAAF846" w14:textId="77777777" w:rsidR="00341A94" w:rsidRPr="00C8579C" w:rsidRDefault="00341A94" w:rsidP="00AF65C5">
      <w:pPr>
        <w:keepNext/>
        <w:keepLines/>
        <w:jc w:val="both"/>
        <w:rPr>
          <w:rFonts w:ascii="Tahoma" w:hAnsi="Tahoma" w:cs="Tahoma"/>
        </w:rPr>
      </w:pPr>
    </w:p>
    <w:p w14:paraId="28477D43" w14:textId="77777777" w:rsidR="00204F50" w:rsidRPr="00204F50" w:rsidRDefault="00204F50" w:rsidP="00AF65C5">
      <w:pPr>
        <w:keepNext/>
        <w:keepLines/>
        <w:jc w:val="both"/>
        <w:rPr>
          <w:rFonts w:ascii="Tahoma" w:eastAsia="Calibri" w:hAnsi="Tahoma" w:cs="Tahoma"/>
          <w:b/>
          <w:bCs/>
          <w:szCs w:val="22"/>
          <w:lang w:eastAsia="en-US"/>
        </w:rPr>
      </w:pPr>
      <w:r w:rsidRPr="00204F50">
        <w:rPr>
          <w:rFonts w:ascii="Tahoma" w:eastAsia="Calibri" w:hAnsi="Tahoma" w:cs="Tahoma"/>
          <w:b/>
          <w:bCs/>
          <w:szCs w:val="22"/>
          <w:lang w:eastAsia="en-US"/>
        </w:rPr>
        <w:t xml:space="preserve">Pogoj mora izpolniti ponudnik. V </w:t>
      </w:r>
      <w:r w:rsidRPr="00204F50">
        <w:rPr>
          <w:rFonts w:ascii="Tahoma" w:eastAsia="Calibri" w:hAnsi="Tahoma" w:cs="Tahoma"/>
          <w:b/>
          <w:bCs/>
          <w:szCs w:val="22"/>
          <w:lang w:val="x-none" w:eastAsia="en-US"/>
        </w:rPr>
        <w:t xml:space="preserve">primeru </w:t>
      </w:r>
      <w:r w:rsidRPr="00204F50">
        <w:rPr>
          <w:rFonts w:ascii="Tahoma" w:eastAsia="Calibri" w:hAnsi="Tahoma" w:cs="Tahoma"/>
          <w:b/>
          <w:bCs/>
          <w:szCs w:val="22"/>
          <w:lang w:eastAsia="en-US"/>
        </w:rPr>
        <w:t>skupne</w:t>
      </w:r>
      <w:r w:rsidRPr="00204F50">
        <w:rPr>
          <w:rFonts w:ascii="Tahoma" w:eastAsia="Calibri" w:hAnsi="Tahoma" w:cs="Tahoma"/>
          <w:b/>
          <w:bCs/>
          <w:szCs w:val="22"/>
          <w:lang w:val="x-none" w:eastAsia="en-US"/>
        </w:rPr>
        <w:t xml:space="preserve"> ponudbe mora pogoj izpolniti vsak izmed</w:t>
      </w:r>
      <w:r w:rsidRPr="00204F50">
        <w:rPr>
          <w:rFonts w:ascii="Tahoma" w:eastAsia="Calibri" w:hAnsi="Tahoma" w:cs="Tahoma"/>
          <w:b/>
          <w:bCs/>
          <w:szCs w:val="22"/>
          <w:lang w:eastAsia="en-U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5D6B380" w14:textId="77777777" w:rsidR="00973730" w:rsidRDefault="00973730" w:rsidP="00AF65C5">
      <w:pPr>
        <w:pStyle w:val="Telobesedila2"/>
        <w:keepNext/>
        <w:keepLines/>
        <w:rPr>
          <w:rFonts w:ascii="Tahoma" w:hAnsi="Tahoma" w:cs="Tahoma"/>
          <w:smallCaps/>
          <w:lang w:val="sl-SI"/>
        </w:rPr>
      </w:pPr>
    </w:p>
    <w:p w14:paraId="34DC9C44" w14:textId="77777777" w:rsidR="00CE5787" w:rsidRDefault="00CE5787" w:rsidP="00AF65C5">
      <w:pPr>
        <w:pStyle w:val="Telobesedila2"/>
        <w:keepNext/>
        <w:keepLines/>
        <w:rPr>
          <w:rFonts w:ascii="Tahoma" w:hAnsi="Tahoma" w:cs="Tahoma"/>
          <w:smallCaps/>
          <w:lang w:val="sl-SI"/>
        </w:rPr>
      </w:pPr>
    </w:p>
    <w:p w14:paraId="56D17CCA" w14:textId="16A6534F" w:rsidR="00650E5C" w:rsidRPr="00C8579C" w:rsidRDefault="00650E5C" w:rsidP="00AF65C5">
      <w:pPr>
        <w:pStyle w:val="Telobesedila2"/>
        <w:keepNext/>
        <w:keepLines/>
        <w:rPr>
          <w:rFonts w:ascii="Tahoma" w:hAnsi="Tahoma" w:cs="Tahoma"/>
          <w:smallCaps/>
          <w:lang w:val="sl-SI"/>
        </w:rPr>
      </w:pPr>
      <w:r w:rsidRPr="00C8579C">
        <w:rPr>
          <w:rFonts w:ascii="Tahoma" w:hAnsi="Tahoma" w:cs="Tahoma"/>
          <w:smallCaps/>
          <w:lang w:val="sl-SI"/>
        </w:rPr>
        <w:lastRenderedPageBreak/>
        <w:t>Dokazila:</w:t>
      </w:r>
    </w:p>
    <w:p w14:paraId="1BECE93C" w14:textId="6C4EA3C1" w:rsidR="00F1504C" w:rsidRDefault="00F1504C" w:rsidP="00AF65C5">
      <w:pPr>
        <w:pStyle w:val="Telobesedila2"/>
        <w:keepNext/>
        <w:keepLines/>
        <w:rPr>
          <w:rFonts w:ascii="Tahoma" w:hAnsi="Tahoma" w:cs="Tahoma"/>
          <w:b w:val="0"/>
          <w:lang w:val="sl-SI"/>
        </w:rPr>
      </w:pPr>
      <w:r>
        <w:rPr>
          <w:rFonts w:ascii="Tahoma" w:hAnsi="Tahoma" w:cs="Tahoma"/>
          <w:b w:val="0"/>
          <w:lang w:val="sl-SI"/>
        </w:rPr>
        <w:t>Izpolnjena in podpisana</w:t>
      </w:r>
      <w:r w:rsidRPr="0064358A">
        <w:rPr>
          <w:rFonts w:ascii="Tahoma" w:hAnsi="Tahoma" w:cs="Tahoma"/>
          <w:b w:val="0"/>
          <w:lang w:val="sl-SI"/>
        </w:rPr>
        <w:t xml:space="preserve"> </w:t>
      </w:r>
      <w:r>
        <w:rPr>
          <w:rFonts w:ascii="Tahoma" w:hAnsi="Tahoma" w:cs="Tahoma"/>
          <w:b w:val="0"/>
          <w:lang w:val="sl-SI"/>
        </w:rPr>
        <w:t>P</w:t>
      </w:r>
      <w:r w:rsidRPr="0064358A">
        <w:rPr>
          <w:rFonts w:ascii="Tahoma" w:hAnsi="Tahoma" w:cs="Tahoma"/>
          <w:b w:val="0"/>
          <w:lang w:val="sl-SI"/>
        </w:rPr>
        <w:t>rilog</w:t>
      </w:r>
      <w:r>
        <w:rPr>
          <w:rFonts w:ascii="Tahoma" w:hAnsi="Tahoma" w:cs="Tahoma"/>
          <w:b w:val="0"/>
          <w:lang w:val="sl-SI"/>
        </w:rPr>
        <w:t>a</w:t>
      </w:r>
      <w:r w:rsidR="0079174C">
        <w:rPr>
          <w:rFonts w:ascii="Tahoma" w:hAnsi="Tahoma" w:cs="Tahoma"/>
          <w:b w:val="0"/>
          <w:lang w:val="sl-SI"/>
        </w:rPr>
        <w:t xml:space="preserve"> A</w:t>
      </w:r>
      <w:r w:rsidRPr="0064358A">
        <w:rPr>
          <w:rFonts w:ascii="Tahoma" w:hAnsi="Tahoma" w:cs="Tahoma"/>
          <w:b w:val="0"/>
          <w:lang w:val="sl-SI"/>
        </w:rPr>
        <w:t xml:space="preserve"> – »UGOTAVLJANJE SPOSOBNOSTI«</w:t>
      </w:r>
      <w:r w:rsidR="0054669D">
        <w:rPr>
          <w:rFonts w:ascii="Tahoma" w:hAnsi="Tahoma" w:cs="Tahoma"/>
          <w:b w:val="0"/>
          <w:lang w:val="sl-SI"/>
        </w:rPr>
        <w:t xml:space="preserve"> s strani vseh gospodarskih subjektov, ki sodelujejo v ponudbi</w:t>
      </w:r>
      <w:r w:rsidRPr="0064358A">
        <w:rPr>
          <w:rFonts w:ascii="Tahoma" w:hAnsi="Tahoma" w:cs="Tahoma"/>
          <w:b w:val="0"/>
          <w:lang w:val="sl-SI"/>
        </w:rPr>
        <w:t>.</w:t>
      </w:r>
    </w:p>
    <w:p w14:paraId="1E9884A0" w14:textId="34A45011" w:rsidR="002B4790" w:rsidRDefault="002B4790" w:rsidP="00AF65C5">
      <w:pPr>
        <w:pStyle w:val="Telobesedila2"/>
        <w:keepNext/>
        <w:keepLines/>
        <w:rPr>
          <w:rFonts w:ascii="Tahoma" w:hAnsi="Tahoma" w:cs="Tahoma"/>
          <w:b w:val="0"/>
          <w:lang w:val="sl-SI"/>
        </w:rPr>
      </w:pPr>
    </w:p>
    <w:p w14:paraId="17B8CCC3" w14:textId="44EA42CB" w:rsidR="002B4790" w:rsidRPr="00C8579C" w:rsidRDefault="002B4790" w:rsidP="005F6B2E">
      <w:pPr>
        <w:keepNext/>
        <w:keepLines/>
        <w:numPr>
          <w:ilvl w:val="2"/>
          <w:numId w:val="2"/>
        </w:numPr>
        <w:jc w:val="both"/>
        <w:rPr>
          <w:rFonts w:ascii="Tahoma" w:hAnsi="Tahoma" w:cs="Tahoma"/>
          <w:b/>
        </w:rPr>
      </w:pPr>
      <w:r w:rsidRPr="002B4790">
        <w:rPr>
          <w:rFonts w:ascii="Tahoma" w:hAnsi="Tahoma" w:cs="Tahoma"/>
          <w:b/>
        </w:rPr>
        <w:t>Ekonomski in finančni položaj</w:t>
      </w:r>
    </w:p>
    <w:p w14:paraId="2B3D0DB3" w14:textId="77777777" w:rsidR="002B4790" w:rsidRPr="002B4790" w:rsidRDefault="002B4790" w:rsidP="00AF65C5">
      <w:pPr>
        <w:pStyle w:val="Telobesedila2"/>
        <w:keepNext/>
        <w:keepLines/>
        <w:rPr>
          <w:rFonts w:ascii="Tahoma" w:hAnsi="Tahoma" w:cs="Tahoma"/>
          <w:b w:val="0"/>
          <w:lang w:val="sl-SI"/>
        </w:rPr>
      </w:pPr>
    </w:p>
    <w:p w14:paraId="604354C8" w14:textId="77777777" w:rsidR="002B4790" w:rsidRPr="002B4790" w:rsidRDefault="002B4790" w:rsidP="00AF65C5">
      <w:pPr>
        <w:pStyle w:val="Telobesedila2"/>
        <w:keepNext/>
        <w:keepLines/>
        <w:rPr>
          <w:rFonts w:ascii="Tahoma" w:hAnsi="Tahoma" w:cs="Tahoma"/>
          <w:b w:val="0"/>
          <w:lang w:val="sl-SI"/>
        </w:rPr>
      </w:pPr>
      <w:r w:rsidRPr="002B4790">
        <w:rPr>
          <w:rFonts w:ascii="Tahoma" w:hAnsi="Tahoma" w:cs="Tahoma"/>
          <w:b w:val="0"/>
          <w:lang w:val="sl-SI"/>
        </w:rPr>
        <w:t>Gospodarski subjekt mora biti ekonomsko in finančno sposoben izvesti predmet javnega naročila.</w:t>
      </w:r>
    </w:p>
    <w:p w14:paraId="121864CF" w14:textId="77777777" w:rsidR="002B4790" w:rsidRPr="002B4790" w:rsidRDefault="002B4790" w:rsidP="00AF65C5">
      <w:pPr>
        <w:pStyle w:val="Telobesedila2"/>
        <w:keepNext/>
        <w:keepLines/>
        <w:rPr>
          <w:rFonts w:ascii="Tahoma" w:hAnsi="Tahoma" w:cs="Tahoma"/>
          <w:b w:val="0"/>
          <w:lang w:val="sl-SI"/>
        </w:rPr>
      </w:pPr>
    </w:p>
    <w:p w14:paraId="4CE01F1B" w14:textId="77777777" w:rsidR="002B4790" w:rsidRPr="002B4790" w:rsidRDefault="002B4790" w:rsidP="00AF65C5">
      <w:pPr>
        <w:pStyle w:val="Telobesedila2"/>
        <w:keepNext/>
        <w:keepLines/>
        <w:rPr>
          <w:rFonts w:ascii="Tahoma" w:hAnsi="Tahoma" w:cs="Tahoma"/>
          <w:b w:val="0"/>
          <w:lang w:val="sl-SI"/>
        </w:rPr>
      </w:pPr>
      <w:r w:rsidRPr="002B4790">
        <w:rPr>
          <w:rFonts w:ascii="Tahoma" w:hAnsi="Tahoma" w:cs="Tahoma"/>
          <w:b w:val="0"/>
          <w:lang w:val="sl-SI"/>
        </w:rPr>
        <w:t xml:space="preserve">Gospodarski subjekt na dan oddaje ponudbe ne sme imeti blokiranega poslovnega računa pri katerikoli banki, ki vodi njegov transakcijski račun. </w:t>
      </w:r>
    </w:p>
    <w:p w14:paraId="4D163AB4" w14:textId="77777777" w:rsidR="002B4790" w:rsidRPr="002B4790" w:rsidRDefault="002B4790" w:rsidP="00AF65C5">
      <w:pPr>
        <w:pStyle w:val="Telobesedila2"/>
        <w:keepNext/>
        <w:keepLines/>
        <w:rPr>
          <w:rFonts w:ascii="Tahoma" w:hAnsi="Tahoma" w:cs="Tahoma"/>
          <w:b w:val="0"/>
          <w:lang w:val="sl-SI"/>
        </w:rPr>
      </w:pPr>
    </w:p>
    <w:p w14:paraId="68D6FACF" w14:textId="77777777" w:rsidR="002B4790" w:rsidRPr="002B4790" w:rsidRDefault="002B4790" w:rsidP="00AF65C5">
      <w:pPr>
        <w:pStyle w:val="Telobesedila2"/>
        <w:keepNext/>
        <w:keepLines/>
        <w:rPr>
          <w:rFonts w:ascii="Tahoma" w:hAnsi="Tahoma" w:cs="Tahoma"/>
          <w:b w:val="0"/>
          <w:lang w:val="sl-SI"/>
        </w:rPr>
      </w:pPr>
      <w:r w:rsidRPr="002B4790">
        <w:rPr>
          <w:rFonts w:ascii="Tahoma" w:hAnsi="Tahoma" w:cs="Tahoma"/>
          <w:b w:val="0"/>
          <w:lang w:val="sl-SI"/>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1A60B4DD" w14:textId="77777777" w:rsidR="002B4790" w:rsidRPr="002B4790" w:rsidRDefault="002B4790" w:rsidP="00AF65C5">
      <w:pPr>
        <w:pStyle w:val="Telobesedila2"/>
        <w:keepNext/>
        <w:keepLines/>
        <w:rPr>
          <w:rFonts w:ascii="Tahoma" w:hAnsi="Tahoma" w:cs="Tahoma"/>
          <w:b w:val="0"/>
          <w:lang w:val="sl-SI"/>
        </w:rPr>
      </w:pPr>
    </w:p>
    <w:p w14:paraId="3C2958DC" w14:textId="77777777" w:rsidR="002B4790" w:rsidRPr="00C8579C" w:rsidRDefault="002B4790" w:rsidP="00AF65C5">
      <w:pPr>
        <w:pStyle w:val="Telobesedila2"/>
        <w:keepNext/>
        <w:keepLines/>
        <w:rPr>
          <w:rFonts w:ascii="Tahoma" w:hAnsi="Tahoma" w:cs="Tahoma"/>
          <w:smallCaps/>
          <w:lang w:val="sl-SI"/>
        </w:rPr>
      </w:pPr>
      <w:r w:rsidRPr="00C8579C">
        <w:rPr>
          <w:rFonts w:ascii="Tahoma" w:hAnsi="Tahoma" w:cs="Tahoma"/>
          <w:smallCaps/>
          <w:lang w:val="sl-SI"/>
        </w:rPr>
        <w:t>Dokazila:</w:t>
      </w:r>
    </w:p>
    <w:p w14:paraId="1942C531" w14:textId="5A735696" w:rsidR="002B4790" w:rsidRDefault="002B4790" w:rsidP="00AF65C5">
      <w:pPr>
        <w:pStyle w:val="Telobesedila2"/>
        <w:keepNext/>
        <w:keepLines/>
        <w:rPr>
          <w:rFonts w:ascii="Tahoma" w:hAnsi="Tahoma" w:cs="Tahoma"/>
          <w:b w:val="0"/>
          <w:lang w:val="sl-SI"/>
        </w:rPr>
      </w:pPr>
      <w:r>
        <w:rPr>
          <w:rFonts w:ascii="Tahoma" w:hAnsi="Tahoma" w:cs="Tahoma"/>
          <w:b w:val="0"/>
          <w:lang w:val="sl-SI"/>
        </w:rPr>
        <w:t>Izpolnjena in podpisana</w:t>
      </w:r>
      <w:r w:rsidRPr="0064358A">
        <w:rPr>
          <w:rFonts w:ascii="Tahoma" w:hAnsi="Tahoma" w:cs="Tahoma"/>
          <w:b w:val="0"/>
          <w:lang w:val="sl-SI"/>
        </w:rPr>
        <w:t xml:space="preserve"> </w:t>
      </w:r>
      <w:r>
        <w:rPr>
          <w:rFonts w:ascii="Tahoma" w:hAnsi="Tahoma" w:cs="Tahoma"/>
          <w:b w:val="0"/>
          <w:lang w:val="sl-SI"/>
        </w:rPr>
        <w:t>P</w:t>
      </w:r>
      <w:r w:rsidRPr="0064358A">
        <w:rPr>
          <w:rFonts w:ascii="Tahoma" w:hAnsi="Tahoma" w:cs="Tahoma"/>
          <w:b w:val="0"/>
          <w:lang w:val="sl-SI"/>
        </w:rPr>
        <w:t>rilog</w:t>
      </w:r>
      <w:r>
        <w:rPr>
          <w:rFonts w:ascii="Tahoma" w:hAnsi="Tahoma" w:cs="Tahoma"/>
          <w:b w:val="0"/>
          <w:lang w:val="sl-SI"/>
        </w:rPr>
        <w:t>a A</w:t>
      </w:r>
      <w:r w:rsidRPr="0064358A">
        <w:rPr>
          <w:rFonts w:ascii="Tahoma" w:hAnsi="Tahoma" w:cs="Tahoma"/>
          <w:b w:val="0"/>
          <w:lang w:val="sl-SI"/>
        </w:rPr>
        <w:t xml:space="preserve"> – »UGOTAVLJANJE SPOSOBNOSTI«</w:t>
      </w:r>
      <w:r w:rsidR="00AF65C5">
        <w:rPr>
          <w:rFonts w:ascii="Tahoma" w:hAnsi="Tahoma" w:cs="Tahoma"/>
          <w:b w:val="0"/>
          <w:lang w:val="sl-SI"/>
        </w:rPr>
        <w:t xml:space="preserve"> s strani vseh gospodarskih subjektov, ki sodelujejo v ponudbi</w:t>
      </w:r>
      <w:r w:rsidRPr="0064358A">
        <w:rPr>
          <w:rFonts w:ascii="Tahoma" w:hAnsi="Tahoma" w:cs="Tahoma"/>
          <w:b w:val="0"/>
          <w:lang w:val="sl-SI"/>
        </w:rPr>
        <w:t>.</w:t>
      </w:r>
    </w:p>
    <w:p w14:paraId="796CEE19" w14:textId="77777777" w:rsidR="00AC6ECE" w:rsidRPr="00C8579C" w:rsidRDefault="00AC6ECE" w:rsidP="00AF65C5">
      <w:pPr>
        <w:pStyle w:val="Odstavekseznama"/>
        <w:keepNext/>
        <w:keepLines/>
        <w:ind w:left="0"/>
        <w:jc w:val="both"/>
        <w:rPr>
          <w:rFonts w:ascii="Tahoma" w:hAnsi="Tahoma" w:cs="Tahoma"/>
          <w:szCs w:val="22"/>
        </w:rPr>
      </w:pPr>
    </w:p>
    <w:p w14:paraId="752A021C" w14:textId="3C0BFD9D" w:rsidR="009729B6" w:rsidRPr="00C8579C" w:rsidRDefault="00307846" w:rsidP="005F6B2E">
      <w:pPr>
        <w:keepNext/>
        <w:keepLines/>
        <w:numPr>
          <w:ilvl w:val="2"/>
          <w:numId w:val="2"/>
        </w:numPr>
        <w:jc w:val="both"/>
        <w:rPr>
          <w:rFonts w:ascii="Tahoma" w:hAnsi="Tahoma" w:cs="Tahoma"/>
          <w:b/>
        </w:rPr>
      </w:pPr>
      <w:r>
        <w:rPr>
          <w:rFonts w:ascii="Tahoma" w:hAnsi="Tahoma" w:cs="Tahoma"/>
          <w:b/>
        </w:rPr>
        <w:t xml:space="preserve">Tehnična </w:t>
      </w:r>
      <w:r w:rsidR="006241FE">
        <w:rPr>
          <w:rFonts w:ascii="Tahoma" w:hAnsi="Tahoma" w:cs="Tahoma"/>
          <w:b/>
        </w:rPr>
        <w:t xml:space="preserve">in strokovna </w:t>
      </w:r>
      <w:r>
        <w:rPr>
          <w:rFonts w:ascii="Tahoma" w:hAnsi="Tahoma" w:cs="Tahoma"/>
          <w:b/>
        </w:rPr>
        <w:t>sposobnost</w:t>
      </w:r>
    </w:p>
    <w:p w14:paraId="63114306" w14:textId="4DE348A7" w:rsidR="007C4346" w:rsidRPr="00307846" w:rsidRDefault="007C4346" w:rsidP="00AF65C5">
      <w:pPr>
        <w:keepNext/>
        <w:keepLines/>
        <w:jc w:val="both"/>
        <w:rPr>
          <w:rFonts w:ascii="Tahoma" w:hAnsi="Tahoma" w:cs="Tahoma"/>
          <w:bCs/>
          <w:i/>
        </w:rPr>
      </w:pPr>
    </w:p>
    <w:p w14:paraId="6540C07F" w14:textId="6FAE3E9F" w:rsidR="00307846" w:rsidRDefault="006241FE" w:rsidP="00AF65C5">
      <w:pPr>
        <w:keepNext/>
        <w:keepLines/>
        <w:jc w:val="both"/>
        <w:rPr>
          <w:rFonts w:ascii="Tahoma" w:hAnsi="Tahoma" w:cs="Tahoma"/>
          <w:bCs/>
        </w:rPr>
      </w:pPr>
      <w:r>
        <w:rPr>
          <w:rFonts w:ascii="Tahoma" w:hAnsi="Tahoma" w:cs="Tahoma"/>
          <w:bCs/>
          <w:i/>
        </w:rPr>
        <w:t>T</w:t>
      </w:r>
      <w:r w:rsidR="00307846" w:rsidRPr="00DF4772">
        <w:rPr>
          <w:rFonts w:ascii="Tahoma" w:hAnsi="Tahoma" w:cs="Tahoma"/>
          <w:bCs/>
          <w:i/>
        </w:rPr>
        <w:t>ehnično</w:t>
      </w:r>
      <w:r>
        <w:rPr>
          <w:rFonts w:ascii="Tahoma" w:hAnsi="Tahoma" w:cs="Tahoma"/>
          <w:bCs/>
          <w:i/>
        </w:rPr>
        <w:t xml:space="preserve"> in strokovno</w:t>
      </w:r>
      <w:r w:rsidR="00307846" w:rsidRPr="00DF4772">
        <w:rPr>
          <w:rFonts w:ascii="Tahoma" w:hAnsi="Tahoma" w:cs="Tahoma"/>
          <w:bCs/>
          <w:i/>
        </w:rPr>
        <w:t xml:space="preserve"> sposobnost lahko ponudnik izpolni samostojno, kot skupina ponudnikov (partnerji) v primeru skupne ponudbe ali skupaj s podizvajalci. V kolikor bo ponudnik izkazoval tehnično </w:t>
      </w:r>
      <w:r>
        <w:rPr>
          <w:rFonts w:ascii="Tahoma" w:hAnsi="Tahoma" w:cs="Tahoma"/>
          <w:bCs/>
          <w:i/>
        </w:rPr>
        <w:t xml:space="preserve">in strokovno </w:t>
      </w:r>
      <w:r w:rsidR="00307846" w:rsidRPr="00DF4772">
        <w:rPr>
          <w:rFonts w:ascii="Tahoma" w:hAnsi="Tahoma" w:cs="Tahoma"/>
          <w:bCs/>
          <w:i/>
        </w:rPr>
        <w:t xml:space="preserve">sposobnost skupaj s partnerjem in/ali skupaj s podizvajalcem, mora partner oziroma nominirani podizvajalec sodelovati pri izvedbi del/storitev, za katere izkazuje tehnično </w:t>
      </w:r>
      <w:r>
        <w:rPr>
          <w:rFonts w:ascii="Tahoma" w:hAnsi="Tahoma" w:cs="Tahoma"/>
          <w:bCs/>
          <w:i/>
        </w:rPr>
        <w:t xml:space="preserve">in strokovno </w:t>
      </w:r>
      <w:r w:rsidR="00307846" w:rsidRPr="00DF4772">
        <w:rPr>
          <w:rFonts w:ascii="Tahoma" w:hAnsi="Tahoma" w:cs="Tahoma"/>
          <w:bCs/>
          <w:i/>
        </w:rPr>
        <w:t>sposobnost</w:t>
      </w:r>
      <w:r w:rsidR="00307846" w:rsidRPr="00DF4772">
        <w:rPr>
          <w:rFonts w:ascii="Tahoma" w:hAnsi="Tahoma" w:cs="Tahoma"/>
          <w:bCs/>
        </w:rPr>
        <w:t>.</w:t>
      </w:r>
    </w:p>
    <w:p w14:paraId="0E27F756" w14:textId="77777777" w:rsidR="0078426F" w:rsidRDefault="0078426F" w:rsidP="00AF65C5">
      <w:pPr>
        <w:keepNext/>
        <w:keepLines/>
        <w:jc w:val="both"/>
        <w:rPr>
          <w:rFonts w:ascii="Tahoma" w:hAnsi="Tahoma" w:cs="Tahoma"/>
          <w:bCs/>
        </w:rPr>
      </w:pPr>
    </w:p>
    <w:p w14:paraId="0B46C5EF" w14:textId="77777777" w:rsidR="002B4790" w:rsidRPr="00C8579C" w:rsidRDefault="002B4790" w:rsidP="00AF65C5">
      <w:pPr>
        <w:pStyle w:val="Telobesedila2"/>
        <w:keepNext/>
        <w:keepLines/>
        <w:rPr>
          <w:rFonts w:ascii="Tahoma" w:hAnsi="Tahoma" w:cs="Tahoma"/>
          <w:smallCaps/>
          <w:lang w:val="sl-SI"/>
        </w:rPr>
      </w:pPr>
      <w:r w:rsidRPr="00C8579C">
        <w:rPr>
          <w:rFonts w:ascii="Tahoma" w:hAnsi="Tahoma" w:cs="Tahoma"/>
          <w:smallCaps/>
          <w:lang w:val="sl-SI"/>
        </w:rPr>
        <w:t>Dokazila:</w:t>
      </w:r>
    </w:p>
    <w:p w14:paraId="35241C32" w14:textId="382DA6A7" w:rsidR="002B4790" w:rsidRDefault="002B4790" w:rsidP="00AF65C5">
      <w:pPr>
        <w:pStyle w:val="Telobesedila2"/>
        <w:keepNext/>
        <w:keepLines/>
        <w:rPr>
          <w:rFonts w:ascii="Tahoma" w:hAnsi="Tahoma" w:cs="Tahoma"/>
          <w:b w:val="0"/>
          <w:lang w:val="sl-SI"/>
        </w:rPr>
      </w:pPr>
      <w:r>
        <w:rPr>
          <w:rFonts w:ascii="Tahoma" w:hAnsi="Tahoma" w:cs="Tahoma"/>
          <w:b w:val="0"/>
          <w:lang w:val="sl-SI"/>
        </w:rPr>
        <w:t>Izpolnjena in podpisana</w:t>
      </w:r>
      <w:r w:rsidRPr="0064358A">
        <w:rPr>
          <w:rFonts w:ascii="Tahoma" w:hAnsi="Tahoma" w:cs="Tahoma"/>
          <w:b w:val="0"/>
          <w:lang w:val="sl-SI"/>
        </w:rPr>
        <w:t xml:space="preserve"> </w:t>
      </w:r>
      <w:r>
        <w:rPr>
          <w:rFonts w:ascii="Tahoma" w:hAnsi="Tahoma" w:cs="Tahoma"/>
          <w:b w:val="0"/>
          <w:lang w:val="sl-SI"/>
        </w:rPr>
        <w:t>P</w:t>
      </w:r>
      <w:r w:rsidRPr="0064358A">
        <w:rPr>
          <w:rFonts w:ascii="Tahoma" w:hAnsi="Tahoma" w:cs="Tahoma"/>
          <w:b w:val="0"/>
          <w:lang w:val="sl-SI"/>
        </w:rPr>
        <w:t>rilog</w:t>
      </w:r>
      <w:r>
        <w:rPr>
          <w:rFonts w:ascii="Tahoma" w:hAnsi="Tahoma" w:cs="Tahoma"/>
          <w:b w:val="0"/>
          <w:lang w:val="sl-SI"/>
        </w:rPr>
        <w:t>a A</w:t>
      </w:r>
      <w:r w:rsidRPr="0064358A">
        <w:rPr>
          <w:rFonts w:ascii="Tahoma" w:hAnsi="Tahoma" w:cs="Tahoma"/>
          <w:b w:val="0"/>
          <w:lang w:val="sl-SI"/>
        </w:rPr>
        <w:t xml:space="preserve"> – »UGOTAVLJANJE SPOSOBNOSTI.</w:t>
      </w:r>
    </w:p>
    <w:p w14:paraId="24F861AD" w14:textId="1E3D8D8E" w:rsidR="00B75443" w:rsidRPr="00C8579C" w:rsidRDefault="00B75443" w:rsidP="00AF65C5">
      <w:pPr>
        <w:keepNext/>
        <w:keepLines/>
        <w:jc w:val="both"/>
        <w:rPr>
          <w:rFonts w:ascii="Tahoma" w:hAnsi="Tahoma" w:cs="Tahoma"/>
        </w:rPr>
      </w:pPr>
    </w:p>
    <w:p w14:paraId="33C3ADFF" w14:textId="1D750C2C" w:rsidR="00382D76" w:rsidRPr="00F91BF8" w:rsidRDefault="006241FE" w:rsidP="005F6B2E">
      <w:pPr>
        <w:keepNext/>
        <w:keepLines/>
        <w:numPr>
          <w:ilvl w:val="3"/>
          <w:numId w:val="2"/>
        </w:numPr>
        <w:jc w:val="both"/>
        <w:rPr>
          <w:rFonts w:ascii="Tahoma" w:hAnsi="Tahoma" w:cs="Tahoma"/>
          <w:b/>
        </w:rPr>
      </w:pPr>
      <w:r w:rsidRPr="00F91BF8">
        <w:rPr>
          <w:rFonts w:ascii="Tahoma" w:hAnsi="Tahoma" w:cs="Tahoma"/>
          <w:b/>
        </w:rPr>
        <w:t>Tehnična in s</w:t>
      </w:r>
      <w:r w:rsidR="00307846" w:rsidRPr="00F91BF8">
        <w:rPr>
          <w:rFonts w:ascii="Tahoma" w:hAnsi="Tahoma" w:cs="Tahoma"/>
          <w:b/>
        </w:rPr>
        <w:t>trokovna sposobnost</w:t>
      </w:r>
      <w:r w:rsidRPr="00F91BF8">
        <w:rPr>
          <w:rFonts w:ascii="Tahoma" w:hAnsi="Tahoma" w:cs="Tahoma"/>
          <w:b/>
        </w:rPr>
        <w:t xml:space="preserve"> - splošno</w:t>
      </w:r>
    </w:p>
    <w:p w14:paraId="74F6CF8C" w14:textId="77777777" w:rsidR="00382D76" w:rsidRPr="00F91BF8" w:rsidRDefault="00382D76" w:rsidP="00AF65C5">
      <w:pPr>
        <w:keepNext/>
        <w:keepLines/>
        <w:ind w:left="720"/>
        <w:jc w:val="both"/>
        <w:rPr>
          <w:rFonts w:ascii="Tahoma" w:hAnsi="Tahoma" w:cs="Tahoma"/>
        </w:rPr>
      </w:pPr>
    </w:p>
    <w:p w14:paraId="0921E9C3" w14:textId="77777777" w:rsidR="006241FE" w:rsidRPr="00F91BF8" w:rsidRDefault="006241FE" w:rsidP="00AF65C5">
      <w:pPr>
        <w:keepNext/>
        <w:keepLines/>
        <w:jc w:val="both"/>
        <w:rPr>
          <w:rFonts w:ascii="Tahoma" w:hAnsi="Tahoma" w:cs="Tahoma"/>
        </w:rPr>
      </w:pPr>
      <w:r w:rsidRPr="00F91BF8">
        <w:rPr>
          <w:rFonts w:ascii="Tahoma" w:hAnsi="Tahoma" w:cs="Tahoma"/>
        </w:rPr>
        <w:t xml:space="preserve">Ponudnik mora zagotoviti ustrezne tehnične zmogljivosti za kvalitetno izvedbo celotnega naročila v predvidenem roku, skladno z zahtevami iz razpisne dokumentacije, pravili stroke ter določili predpisov in standardov s področja predmeta naročila. </w:t>
      </w:r>
    </w:p>
    <w:p w14:paraId="7511840D" w14:textId="77777777" w:rsidR="006241FE" w:rsidRPr="00F91BF8" w:rsidRDefault="006241FE" w:rsidP="00AF65C5">
      <w:pPr>
        <w:keepNext/>
        <w:keepLines/>
        <w:jc w:val="both"/>
        <w:rPr>
          <w:rFonts w:ascii="Tahoma" w:hAnsi="Tahoma" w:cs="Tahoma"/>
        </w:rPr>
      </w:pPr>
    </w:p>
    <w:p w14:paraId="3C03D8FD" w14:textId="77777777" w:rsidR="006241FE" w:rsidRPr="00F91BF8" w:rsidRDefault="006241FE" w:rsidP="00AF65C5">
      <w:pPr>
        <w:keepNext/>
        <w:keepLines/>
        <w:jc w:val="both"/>
        <w:rPr>
          <w:rFonts w:ascii="Tahoma" w:hAnsi="Tahoma" w:cs="Tahoma"/>
        </w:rPr>
      </w:pPr>
      <w:r w:rsidRPr="00F91BF8">
        <w:rPr>
          <w:rFonts w:ascii="Tahoma" w:hAnsi="Tahoma" w:cs="Tahoma"/>
        </w:rPr>
        <w:t xml:space="preserve">Predmet ponudbe mora izpolnjevati vse standarde, pogoje in zahteve naročnika, navedene v razpisni dokumentaciji. </w:t>
      </w:r>
    </w:p>
    <w:p w14:paraId="7AA83BE5" w14:textId="77777777" w:rsidR="006241FE" w:rsidRPr="00F91BF8" w:rsidRDefault="006241FE" w:rsidP="00AF65C5">
      <w:pPr>
        <w:keepNext/>
        <w:keepLines/>
        <w:jc w:val="both"/>
        <w:rPr>
          <w:rFonts w:ascii="Tahoma" w:hAnsi="Tahoma" w:cs="Tahoma"/>
        </w:rPr>
      </w:pPr>
    </w:p>
    <w:p w14:paraId="230EC62A" w14:textId="77777777" w:rsidR="006241FE" w:rsidRPr="00F91BF8" w:rsidRDefault="006241FE" w:rsidP="00AF65C5">
      <w:pPr>
        <w:keepNext/>
        <w:keepLines/>
        <w:jc w:val="both"/>
        <w:rPr>
          <w:rFonts w:ascii="Tahoma" w:hAnsi="Tahoma" w:cs="Tahoma"/>
        </w:rPr>
      </w:pPr>
      <w:r w:rsidRPr="00F91BF8">
        <w:rPr>
          <w:rFonts w:ascii="Tahoma" w:hAnsi="Tahoma" w:cs="Tahoma"/>
        </w:rPr>
        <w:t xml:space="preserve">Ponudnik se mora strinjati z vsemi pogoji in zahtevami naročnika, navedenimi v razpisni dokumentaciji. </w:t>
      </w:r>
    </w:p>
    <w:p w14:paraId="08D50A69" w14:textId="77777777" w:rsidR="006241FE" w:rsidRPr="00F91BF8" w:rsidRDefault="006241FE" w:rsidP="00AF65C5">
      <w:pPr>
        <w:keepNext/>
        <w:keepLines/>
        <w:jc w:val="both"/>
        <w:rPr>
          <w:rFonts w:ascii="Tahoma" w:hAnsi="Tahoma" w:cs="Tahoma"/>
        </w:rPr>
      </w:pPr>
    </w:p>
    <w:p w14:paraId="6FFD06C1" w14:textId="61BBF7B2" w:rsidR="006241FE" w:rsidRPr="00F91BF8" w:rsidRDefault="006241FE" w:rsidP="00AF65C5">
      <w:pPr>
        <w:keepNext/>
        <w:keepLines/>
        <w:jc w:val="both"/>
        <w:rPr>
          <w:rFonts w:ascii="Tahoma" w:hAnsi="Tahoma" w:cs="Tahoma"/>
        </w:rPr>
      </w:pPr>
      <w:r w:rsidRPr="00F91BF8">
        <w:rPr>
          <w:rFonts w:ascii="Tahoma" w:hAnsi="Tahoma" w:cs="Tahoma"/>
        </w:rPr>
        <w:t>Ponudnik mora zagotoviti profesionalne in tehnične zmožnosti, opremo in druge pripomočke, sposobnost upravljanja, zanesljivost ter izpolnjevati formalne delovne in tehnične pogoje.</w:t>
      </w:r>
    </w:p>
    <w:p w14:paraId="031A6014" w14:textId="77777777" w:rsidR="006241FE" w:rsidRPr="00F91BF8" w:rsidRDefault="006241FE" w:rsidP="00AF65C5">
      <w:pPr>
        <w:keepNext/>
        <w:keepLines/>
        <w:jc w:val="both"/>
        <w:rPr>
          <w:rFonts w:ascii="Tahoma" w:hAnsi="Tahoma" w:cs="Tahoma"/>
        </w:rPr>
      </w:pPr>
    </w:p>
    <w:p w14:paraId="6D418BE1" w14:textId="77777777" w:rsidR="006241FE" w:rsidRPr="00F91BF8" w:rsidRDefault="006241FE" w:rsidP="00AF65C5">
      <w:pPr>
        <w:keepNext/>
        <w:keepLines/>
        <w:ind w:left="1080" w:hanging="1080"/>
        <w:jc w:val="both"/>
        <w:rPr>
          <w:rFonts w:ascii="Tahoma" w:hAnsi="Tahoma" w:cs="Tahoma"/>
          <w:b/>
          <w:smallCaps/>
        </w:rPr>
      </w:pPr>
      <w:r w:rsidRPr="00F91BF8">
        <w:rPr>
          <w:rFonts w:ascii="Tahoma" w:hAnsi="Tahoma" w:cs="Tahoma"/>
          <w:b/>
          <w:smallCaps/>
        </w:rPr>
        <w:t>Dokazila:</w:t>
      </w:r>
    </w:p>
    <w:p w14:paraId="06A03299" w14:textId="32059073" w:rsidR="006241FE" w:rsidRPr="00F91BF8" w:rsidRDefault="006241FE" w:rsidP="00AF65C5">
      <w:pPr>
        <w:pStyle w:val="Odstavekseznama"/>
        <w:keepNext/>
        <w:keepLines/>
        <w:numPr>
          <w:ilvl w:val="0"/>
          <w:numId w:val="18"/>
        </w:numPr>
        <w:rPr>
          <w:rFonts w:ascii="Tahoma" w:hAnsi="Tahoma" w:cs="Tahoma"/>
        </w:rPr>
      </w:pPr>
      <w:r w:rsidRPr="00F91BF8">
        <w:rPr>
          <w:rFonts w:ascii="Tahoma" w:hAnsi="Tahoma" w:cs="Tahoma"/>
        </w:rPr>
        <w:t xml:space="preserve">Izpolnjena in </w:t>
      </w:r>
      <w:r w:rsidR="00592526" w:rsidRPr="00F91BF8">
        <w:rPr>
          <w:rFonts w:ascii="Tahoma" w:hAnsi="Tahoma" w:cs="Tahoma"/>
        </w:rPr>
        <w:t>podpisana: Priloga A</w:t>
      </w:r>
      <w:r w:rsidR="00173579" w:rsidRPr="00F91BF8">
        <w:rPr>
          <w:rFonts w:ascii="Tahoma" w:hAnsi="Tahoma" w:cs="Tahoma"/>
        </w:rPr>
        <w:t xml:space="preserve"> </w:t>
      </w:r>
      <w:r w:rsidR="00AF65C5" w:rsidRPr="00F91BF8">
        <w:rPr>
          <w:rFonts w:ascii="Tahoma" w:hAnsi="Tahoma" w:cs="Tahoma"/>
        </w:rPr>
        <w:t>–</w:t>
      </w:r>
      <w:r w:rsidR="00173579" w:rsidRPr="00F91BF8">
        <w:rPr>
          <w:rFonts w:ascii="Tahoma" w:hAnsi="Tahoma" w:cs="Tahoma"/>
        </w:rPr>
        <w:t xml:space="preserve"> </w:t>
      </w:r>
      <w:r w:rsidR="00AF65C5" w:rsidRPr="00F91BF8">
        <w:rPr>
          <w:rFonts w:ascii="Tahoma" w:hAnsi="Tahoma" w:cs="Tahoma"/>
        </w:rPr>
        <w:t>»UGOTAVLJANJE SPOSOBNOSTI«</w:t>
      </w:r>
      <w:r w:rsidRPr="00F91BF8">
        <w:rPr>
          <w:rFonts w:ascii="Tahoma" w:hAnsi="Tahoma" w:cs="Tahoma"/>
        </w:rPr>
        <w:t>.</w:t>
      </w:r>
    </w:p>
    <w:p w14:paraId="410AF155" w14:textId="71A262AB" w:rsidR="00764101" w:rsidRPr="00F91BF8" w:rsidRDefault="00764101" w:rsidP="00AF65C5">
      <w:pPr>
        <w:keepNext/>
        <w:keepLines/>
        <w:rPr>
          <w:rFonts w:ascii="Tahoma" w:hAnsi="Tahoma" w:cs="Tahoma"/>
        </w:rPr>
      </w:pPr>
    </w:p>
    <w:p w14:paraId="1FBDCF14" w14:textId="77777777" w:rsidR="00764101" w:rsidRPr="00F91BF8" w:rsidRDefault="00764101" w:rsidP="005F6B2E">
      <w:pPr>
        <w:keepNext/>
        <w:keepLines/>
        <w:numPr>
          <w:ilvl w:val="2"/>
          <w:numId w:val="2"/>
        </w:numPr>
        <w:rPr>
          <w:rFonts w:ascii="Tahoma" w:hAnsi="Tahoma" w:cs="Tahoma"/>
          <w:b/>
        </w:rPr>
      </w:pPr>
      <w:r w:rsidRPr="00F91BF8">
        <w:rPr>
          <w:rFonts w:ascii="Tahoma" w:hAnsi="Tahoma" w:cs="Tahoma"/>
          <w:b/>
        </w:rPr>
        <w:t>Reference</w:t>
      </w:r>
    </w:p>
    <w:p w14:paraId="4FBDEBA9" w14:textId="77777777" w:rsidR="00764101" w:rsidRPr="00764101" w:rsidRDefault="00764101" w:rsidP="00AF65C5">
      <w:pPr>
        <w:keepNext/>
        <w:keepLines/>
        <w:jc w:val="both"/>
        <w:rPr>
          <w:rFonts w:ascii="Tahoma" w:hAnsi="Tahoma" w:cs="Tahoma"/>
          <w:b/>
        </w:rPr>
      </w:pPr>
    </w:p>
    <w:p w14:paraId="4406917B" w14:textId="0260EBC4" w:rsidR="00764101" w:rsidRDefault="00764101" w:rsidP="00AF65C5">
      <w:pPr>
        <w:keepNext/>
        <w:keepLines/>
        <w:jc w:val="both"/>
        <w:rPr>
          <w:rFonts w:ascii="Tahoma" w:hAnsi="Tahoma" w:cs="Tahoma"/>
        </w:rPr>
      </w:pPr>
      <w:r w:rsidRPr="00764101">
        <w:rPr>
          <w:rFonts w:ascii="Tahoma" w:hAnsi="Tahoma" w:cs="Tahoma"/>
        </w:rPr>
        <w:t>Naročnik je upravičen pred sprejemom odločitve o izbiri opraviti poizvedbe o navedenih referencah. Če navedene reference ne izkazujejo resničnega stanja, jih naročnik ne bo upošteval.</w:t>
      </w:r>
    </w:p>
    <w:p w14:paraId="5B417A12" w14:textId="77777777" w:rsidR="00387519" w:rsidRPr="00764101" w:rsidRDefault="00387519" w:rsidP="00AF65C5">
      <w:pPr>
        <w:keepNext/>
        <w:keepLines/>
        <w:jc w:val="both"/>
        <w:rPr>
          <w:rFonts w:ascii="Tahoma" w:hAnsi="Tahoma" w:cs="Tahoma"/>
        </w:rPr>
      </w:pPr>
    </w:p>
    <w:p w14:paraId="4B07E26A" w14:textId="0299A954" w:rsidR="00764101" w:rsidRDefault="00764101" w:rsidP="00AF65C5">
      <w:pPr>
        <w:keepNext/>
        <w:keepLines/>
        <w:jc w:val="both"/>
        <w:rPr>
          <w:rFonts w:ascii="Tahoma" w:hAnsi="Tahoma" w:cs="Tahoma"/>
          <w:b/>
          <w:bCs/>
          <w:i/>
          <w:u w:val="single"/>
        </w:rPr>
      </w:pPr>
      <w:r w:rsidRPr="00764101">
        <w:rPr>
          <w:rFonts w:ascii="Tahoma" w:hAnsi="Tahoma" w:cs="Tahoma"/>
          <w:bCs/>
          <w:i/>
        </w:rPr>
        <w:t xml:space="preserve">Spodaj navedeni referenčni zahtevek lahko ponudnik izpolni samostojno, kot skupina ponudnikov (partnerji) v primeru skupne ponudbe ali skupaj s podizvajalci, </w:t>
      </w:r>
      <w:r w:rsidRPr="00764101">
        <w:rPr>
          <w:rFonts w:ascii="Tahoma" w:hAnsi="Tahoma" w:cs="Tahoma"/>
          <w:b/>
          <w:bCs/>
          <w:i/>
          <w:u w:val="single"/>
        </w:rPr>
        <w:t>vendar bo moral ta subjekt (s katerim se izkazuje reference) predmetne storitve/dobave javnega naročila (za katera se bo priložila referenca v ponudbi) tudi izvesti. Ponudnik ne more biti hkrati referenčni naročnik.</w:t>
      </w:r>
    </w:p>
    <w:p w14:paraId="0885E855" w14:textId="07550DEE" w:rsidR="00764101" w:rsidRPr="00764101" w:rsidRDefault="00764101" w:rsidP="00AF65C5">
      <w:pPr>
        <w:keepNext/>
        <w:keepLines/>
        <w:jc w:val="both"/>
        <w:rPr>
          <w:rFonts w:ascii="Tahoma" w:hAnsi="Tahoma" w:cs="Tahoma"/>
          <w:lang w:val="x-none"/>
        </w:rPr>
      </w:pPr>
      <w:r w:rsidRPr="00764101">
        <w:rPr>
          <w:rFonts w:ascii="Tahoma" w:hAnsi="Tahoma" w:cs="Tahoma"/>
          <w:lang w:val="x-none"/>
        </w:rPr>
        <w:lastRenderedPageBreak/>
        <w:t>Ponudnik mora v ponudbi izkazati, da je v obdobju zadnjih treh (3) let pred rokom za oddajo ponudbe kvalitetno in v skladu s pogodbenimi določili dobavljal blago, ki je predmet javnega naročila</w:t>
      </w:r>
      <w:r w:rsidR="00387519">
        <w:rPr>
          <w:rFonts w:ascii="Tahoma" w:hAnsi="Tahoma" w:cs="Tahoma"/>
        </w:rPr>
        <w:t xml:space="preserve"> </w:t>
      </w:r>
      <w:r w:rsidR="002A34A0">
        <w:rPr>
          <w:rFonts w:ascii="Tahoma" w:hAnsi="Tahoma" w:cs="Tahoma"/>
        </w:rPr>
        <w:t>VKS-118/26</w:t>
      </w:r>
      <w:r w:rsidRPr="00764101">
        <w:rPr>
          <w:rFonts w:ascii="Tahoma" w:hAnsi="Tahoma" w:cs="Tahoma"/>
          <w:lang w:val="x-none"/>
        </w:rPr>
        <w:t xml:space="preserve">, v skupni vrednosti najmanj </w:t>
      </w:r>
      <w:r w:rsidR="00387519">
        <w:rPr>
          <w:rFonts w:ascii="Tahoma" w:hAnsi="Tahoma" w:cs="Tahoma"/>
        </w:rPr>
        <w:t>70.</w:t>
      </w:r>
      <w:r w:rsidRPr="00764101">
        <w:rPr>
          <w:rFonts w:ascii="Tahoma" w:hAnsi="Tahoma" w:cs="Tahoma"/>
        </w:rPr>
        <w:t>000</w:t>
      </w:r>
      <w:r w:rsidR="00387519">
        <w:rPr>
          <w:rFonts w:ascii="Tahoma" w:hAnsi="Tahoma" w:cs="Tahoma"/>
        </w:rPr>
        <w:t>,00</w:t>
      </w:r>
      <w:r w:rsidRPr="00764101">
        <w:rPr>
          <w:rFonts w:ascii="Tahoma" w:hAnsi="Tahoma" w:cs="Tahoma"/>
        </w:rPr>
        <w:t xml:space="preserve"> EUR brez DDV</w:t>
      </w:r>
      <w:r w:rsidRPr="00764101">
        <w:rPr>
          <w:rFonts w:ascii="Tahoma" w:hAnsi="Tahoma" w:cs="Tahoma"/>
          <w:lang w:val="x-none"/>
        </w:rPr>
        <w:t xml:space="preserve">. Ponudnik mora predložiti vsaj dve (2) </w:t>
      </w:r>
      <w:r w:rsidR="00391D68">
        <w:rPr>
          <w:rFonts w:ascii="Tahoma" w:hAnsi="Tahoma" w:cs="Tahoma"/>
        </w:rPr>
        <w:t xml:space="preserve">različni </w:t>
      </w:r>
      <w:r w:rsidRPr="00764101">
        <w:rPr>
          <w:rFonts w:ascii="Tahoma" w:hAnsi="Tahoma" w:cs="Tahoma"/>
          <w:lang w:val="x-none"/>
        </w:rPr>
        <w:t>referenci</w:t>
      </w:r>
      <w:r w:rsidR="000B01BA">
        <w:rPr>
          <w:rFonts w:ascii="Tahoma" w:hAnsi="Tahoma" w:cs="Tahoma"/>
        </w:rPr>
        <w:t>,</w:t>
      </w:r>
      <w:r w:rsidRPr="00764101">
        <w:rPr>
          <w:rFonts w:ascii="Tahoma" w:hAnsi="Tahoma" w:cs="Tahoma"/>
        </w:rPr>
        <w:t xml:space="preserve"> </w:t>
      </w:r>
      <w:r w:rsidRPr="00387519">
        <w:rPr>
          <w:rFonts w:ascii="Tahoma" w:hAnsi="Tahoma" w:cs="Tahoma"/>
          <w:b/>
          <w:lang w:val="x-none"/>
        </w:rPr>
        <w:t>potrjeni s strani različnih končnih referenčnih naročnikov</w:t>
      </w:r>
      <w:r w:rsidRPr="00764101">
        <w:rPr>
          <w:rFonts w:ascii="Tahoma" w:hAnsi="Tahoma" w:cs="Tahoma"/>
          <w:lang w:val="x-none"/>
        </w:rPr>
        <w:t xml:space="preserve">. </w:t>
      </w:r>
    </w:p>
    <w:p w14:paraId="142EC6F8" w14:textId="77777777" w:rsidR="00764101" w:rsidRPr="00764101" w:rsidRDefault="00764101" w:rsidP="00AF65C5">
      <w:pPr>
        <w:keepNext/>
        <w:keepLines/>
        <w:rPr>
          <w:rFonts w:ascii="Tahoma" w:hAnsi="Tahoma" w:cs="Tahoma"/>
          <w:lang w:val="x-none"/>
        </w:rPr>
      </w:pPr>
      <w:r w:rsidRPr="00764101">
        <w:rPr>
          <w:rFonts w:ascii="Tahoma" w:hAnsi="Tahoma" w:cs="Tahoma"/>
          <w:lang w:val="x-none"/>
        </w:rPr>
        <w:t xml:space="preserve"> </w:t>
      </w:r>
    </w:p>
    <w:p w14:paraId="6193D383" w14:textId="77777777" w:rsidR="00764101" w:rsidRPr="00764101" w:rsidRDefault="00764101" w:rsidP="00AF65C5">
      <w:pPr>
        <w:keepNext/>
        <w:keepLines/>
        <w:rPr>
          <w:rFonts w:ascii="Tahoma" w:hAnsi="Tahoma" w:cs="Tahoma"/>
          <w:b/>
          <w:lang w:val="x-none"/>
        </w:rPr>
      </w:pPr>
      <w:r w:rsidRPr="00764101">
        <w:rPr>
          <w:rFonts w:ascii="Tahoma" w:hAnsi="Tahoma" w:cs="Tahoma"/>
          <w:b/>
          <w:lang w:val="x-none"/>
        </w:rPr>
        <w:t>Dokazila:</w:t>
      </w:r>
    </w:p>
    <w:p w14:paraId="7F262400" w14:textId="6C211213" w:rsidR="00764101" w:rsidRPr="00764101" w:rsidRDefault="00684BE3" w:rsidP="00AF65C5">
      <w:pPr>
        <w:keepNext/>
        <w:keepLines/>
        <w:numPr>
          <w:ilvl w:val="0"/>
          <w:numId w:val="11"/>
        </w:numPr>
        <w:rPr>
          <w:rFonts w:ascii="Tahoma" w:hAnsi="Tahoma" w:cs="Tahoma"/>
          <w:lang w:val="x-none"/>
        </w:rPr>
      </w:pPr>
      <w:r>
        <w:rPr>
          <w:rFonts w:ascii="Tahoma" w:hAnsi="Tahoma" w:cs="Tahoma"/>
          <w:lang w:val="x-none"/>
        </w:rPr>
        <w:t xml:space="preserve">Izpolnjene: Priloga </w:t>
      </w:r>
      <w:r w:rsidR="005E6714">
        <w:rPr>
          <w:rFonts w:ascii="Tahoma" w:hAnsi="Tahoma" w:cs="Tahoma"/>
          <w:lang w:val="x-none"/>
        </w:rPr>
        <w:t>5</w:t>
      </w:r>
      <w:r>
        <w:rPr>
          <w:rFonts w:ascii="Tahoma" w:hAnsi="Tahoma" w:cs="Tahoma"/>
          <w:lang w:val="x-none"/>
        </w:rPr>
        <w:t xml:space="preserve">, Priloga </w:t>
      </w:r>
      <w:r w:rsidR="005E6714">
        <w:rPr>
          <w:rFonts w:ascii="Tahoma" w:hAnsi="Tahoma" w:cs="Tahoma"/>
          <w:lang w:val="x-none"/>
        </w:rPr>
        <w:t>5</w:t>
      </w:r>
      <w:r w:rsidR="00764101" w:rsidRPr="00764101">
        <w:rPr>
          <w:rFonts w:ascii="Tahoma" w:hAnsi="Tahoma" w:cs="Tahoma"/>
          <w:lang w:val="x-none"/>
        </w:rPr>
        <w:t>/1.</w:t>
      </w:r>
    </w:p>
    <w:p w14:paraId="754004EA" w14:textId="77777777" w:rsidR="00764101" w:rsidRPr="00764101" w:rsidRDefault="00764101" w:rsidP="00AF65C5">
      <w:pPr>
        <w:keepNext/>
        <w:keepLines/>
        <w:rPr>
          <w:rFonts w:ascii="Tahoma" w:hAnsi="Tahoma" w:cs="Tahoma"/>
          <w:lang w:val="x-none"/>
        </w:rPr>
      </w:pPr>
    </w:p>
    <w:p w14:paraId="34097B05" w14:textId="77777777" w:rsidR="00764101" w:rsidRPr="00764101" w:rsidRDefault="00764101" w:rsidP="000F33F8">
      <w:pPr>
        <w:keepNext/>
        <w:keepLines/>
        <w:jc w:val="both"/>
        <w:rPr>
          <w:rFonts w:ascii="Tahoma" w:hAnsi="Tahoma" w:cs="Tahoma"/>
          <w:bCs/>
          <w:lang w:val="x-none"/>
        </w:rPr>
      </w:pPr>
      <w:r w:rsidRPr="00764101">
        <w:rPr>
          <w:rFonts w:ascii="Tahoma" w:hAnsi="Tahoma" w:cs="Tahoma"/>
          <w:bCs/>
          <w:lang w:val="x-none"/>
        </w:rPr>
        <w:t>Naročnik bo pred oddajo javnega naročila od ponudnika, ki je glede na merila za oddajo naročila najugodnejši in mu naročnik namerava oddati javno naročilo, kot dokazilo za izpolnjevanje zgoraj navedenih referenčnih pogojev, zahteval predložitev:</w:t>
      </w:r>
    </w:p>
    <w:p w14:paraId="6AC14BF3" w14:textId="03D4A7FA" w:rsidR="00764101" w:rsidRPr="00764101" w:rsidRDefault="00764101" w:rsidP="00AF65C5">
      <w:pPr>
        <w:keepNext/>
        <w:keepLines/>
        <w:numPr>
          <w:ilvl w:val="0"/>
          <w:numId w:val="34"/>
        </w:numPr>
        <w:rPr>
          <w:rFonts w:ascii="Tahoma" w:hAnsi="Tahoma" w:cs="Tahoma"/>
          <w:bCs/>
          <w:lang w:val="x-none"/>
        </w:rPr>
      </w:pPr>
      <w:r w:rsidRPr="00764101">
        <w:rPr>
          <w:rFonts w:ascii="Tahoma" w:hAnsi="Tahoma" w:cs="Tahoma"/>
          <w:bCs/>
          <w:lang w:val="x-none"/>
        </w:rPr>
        <w:t xml:space="preserve">izpolnjeno prilogo »Seznam referenc« (Priloga </w:t>
      </w:r>
      <w:r w:rsidR="005E6714">
        <w:rPr>
          <w:rFonts w:ascii="Tahoma" w:hAnsi="Tahoma" w:cs="Tahoma"/>
          <w:bCs/>
          <w:lang w:val="x-none"/>
        </w:rPr>
        <w:t>5</w:t>
      </w:r>
      <w:r w:rsidRPr="00764101">
        <w:rPr>
          <w:rFonts w:ascii="Tahoma" w:hAnsi="Tahoma" w:cs="Tahoma"/>
          <w:bCs/>
          <w:lang w:val="x-none"/>
        </w:rPr>
        <w:t>),</w:t>
      </w:r>
    </w:p>
    <w:p w14:paraId="148BA104" w14:textId="08CCB66A" w:rsidR="00764101" w:rsidRPr="00764101" w:rsidRDefault="00764101" w:rsidP="00AF65C5">
      <w:pPr>
        <w:keepNext/>
        <w:keepLines/>
        <w:numPr>
          <w:ilvl w:val="0"/>
          <w:numId w:val="34"/>
        </w:numPr>
        <w:rPr>
          <w:rFonts w:ascii="Tahoma" w:hAnsi="Tahoma" w:cs="Tahoma"/>
          <w:lang w:val="x-none"/>
        </w:rPr>
      </w:pPr>
      <w:r w:rsidRPr="00764101">
        <w:rPr>
          <w:rFonts w:ascii="Tahoma" w:hAnsi="Tahoma" w:cs="Tahoma"/>
          <w:bCs/>
          <w:lang w:val="x-none"/>
        </w:rPr>
        <w:t>izpolnjene in potrjene obrazce</w:t>
      </w:r>
      <w:r w:rsidRPr="00764101">
        <w:rPr>
          <w:rFonts w:ascii="Tahoma" w:hAnsi="Tahoma" w:cs="Tahoma"/>
          <w:lang w:val="x-none"/>
        </w:rPr>
        <w:t xml:space="preserve"> »Potrditev referenc s strani p</w:t>
      </w:r>
      <w:r w:rsidR="00684BE3">
        <w:rPr>
          <w:rFonts w:ascii="Tahoma" w:hAnsi="Tahoma" w:cs="Tahoma"/>
          <w:lang w:val="x-none"/>
        </w:rPr>
        <w:t xml:space="preserve">osameznih naročnikov« (Priloga </w:t>
      </w:r>
      <w:r w:rsidR="005E6714">
        <w:rPr>
          <w:rFonts w:ascii="Tahoma" w:hAnsi="Tahoma" w:cs="Tahoma"/>
          <w:lang w:val="x-none"/>
        </w:rPr>
        <w:t>5</w:t>
      </w:r>
      <w:r w:rsidRPr="00764101">
        <w:rPr>
          <w:rFonts w:ascii="Tahoma" w:hAnsi="Tahoma" w:cs="Tahoma"/>
          <w:lang w:val="x-none"/>
        </w:rPr>
        <w:t>/1), s katerim</w:t>
      </w:r>
      <w:r w:rsidRPr="00764101">
        <w:rPr>
          <w:rFonts w:ascii="Tahoma" w:hAnsi="Tahoma" w:cs="Tahoma"/>
        </w:rPr>
        <w:t>i</w:t>
      </w:r>
      <w:r w:rsidRPr="00764101">
        <w:rPr>
          <w:rFonts w:ascii="Tahoma" w:hAnsi="Tahoma" w:cs="Tahoma"/>
          <w:lang w:val="x-none"/>
        </w:rPr>
        <w:t xml:space="preserve"> potrjuje, da je ponudnik dela opravil strokovno pravilno, kvalitetno in v skladu s pogodbenimi določili.  </w:t>
      </w:r>
    </w:p>
    <w:p w14:paraId="4BACD3F8" w14:textId="77777777" w:rsidR="00764101" w:rsidRPr="00764101" w:rsidRDefault="00764101" w:rsidP="00AF65C5">
      <w:pPr>
        <w:keepNext/>
        <w:keepLines/>
        <w:rPr>
          <w:rFonts w:ascii="Tahoma" w:hAnsi="Tahoma" w:cs="Tahoma"/>
          <w:lang w:val="x-none"/>
        </w:rPr>
      </w:pPr>
    </w:p>
    <w:p w14:paraId="404CAFCE" w14:textId="0F92F976" w:rsidR="00764101" w:rsidRPr="00764101" w:rsidRDefault="00764101" w:rsidP="00AF65C5">
      <w:pPr>
        <w:keepNext/>
        <w:keepLines/>
        <w:jc w:val="both"/>
        <w:rPr>
          <w:rFonts w:ascii="Tahoma" w:hAnsi="Tahoma" w:cs="Tahoma"/>
          <w:lang w:val="x-none"/>
        </w:rPr>
      </w:pPr>
      <w:r w:rsidRPr="00764101">
        <w:rPr>
          <w:rFonts w:ascii="Tahoma" w:hAnsi="Tahoma" w:cs="Tahoma"/>
          <w:lang w:val="x-none"/>
        </w:rPr>
        <w:t xml:space="preserve">Ponudnik </w:t>
      </w:r>
      <w:r w:rsidRPr="00764101">
        <w:rPr>
          <w:rFonts w:ascii="Tahoma" w:hAnsi="Tahoma" w:cs="Tahoma"/>
          <w:u w:val="single"/>
          <w:lang w:val="x-none"/>
        </w:rPr>
        <w:t>lahko že ob oddaji ponudbe</w:t>
      </w:r>
      <w:r w:rsidRPr="00764101">
        <w:rPr>
          <w:rFonts w:ascii="Tahoma" w:hAnsi="Tahoma" w:cs="Tahoma"/>
          <w:lang w:val="x-none"/>
        </w:rPr>
        <w:t xml:space="preserve"> kot dokazilo predloži prilogo »Seznam referenc« (Priloga</w:t>
      </w:r>
      <w:r w:rsidRPr="00764101">
        <w:rPr>
          <w:rFonts w:ascii="Tahoma" w:hAnsi="Tahoma" w:cs="Tahoma"/>
        </w:rPr>
        <w:t> </w:t>
      </w:r>
      <w:r w:rsidR="005E6714">
        <w:rPr>
          <w:rFonts w:ascii="Tahoma" w:hAnsi="Tahoma" w:cs="Tahoma"/>
        </w:rPr>
        <w:t>5</w:t>
      </w:r>
      <w:r w:rsidRPr="00764101">
        <w:rPr>
          <w:rFonts w:ascii="Tahoma" w:hAnsi="Tahoma" w:cs="Tahoma"/>
          <w:lang w:val="x-none"/>
        </w:rPr>
        <w:t xml:space="preserve">) in prilogo »Potrditev referenc s strani posameznih </w:t>
      </w:r>
      <w:r w:rsidR="00684BE3">
        <w:rPr>
          <w:rFonts w:ascii="Tahoma" w:hAnsi="Tahoma" w:cs="Tahoma"/>
          <w:lang w:val="x-none"/>
        </w:rPr>
        <w:t xml:space="preserve">naročnikov« (Priloga </w:t>
      </w:r>
      <w:r w:rsidR="005E6714">
        <w:rPr>
          <w:rFonts w:ascii="Tahoma" w:hAnsi="Tahoma" w:cs="Tahoma"/>
        </w:rPr>
        <w:t>5</w:t>
      </w:r>
      <w:r w:rsidRPr="00764101">
        <w:rPr>
          <w:rFonts w:ascii="Tahoma" w:hAnsi="Tahoma" w:cs="Tahoma"/>
          <w:lang w:val="x-none"/>
        </w:rPr>
        <w:t>/1). Ponudnik lahko priloži potrditev referenc tudi na lastnem obrazcu, v kolikor iz takšnega obrazca izhaja izpolnjevanje zahtevane vsebine.</w:t>
      </w:r>
      <w:r w:rsidRPr="00764101">
        <w:rPr>
          <w:rFonts w:ascii="Tahoma" w:hAnsi="Tahoma" w:cs="Tahoma"/>
          <w:bCs/>
          <w:lang w:val="x-none"/>
        </w:rPr>
        <w:t xml:space="preserve"> </w:t>
      </w:r>
    </w:p>
    <w:p w14:paraId="59013C17" w14:textId="77777777" w:rsidR="00764101" w:rsidRPr="00764101" w:rsidRDefault="00764101" w:rsidP="00AF65C5">
      <w:pPr>
        <w:keepNext/>
        <w:keepLines/>
        <w:jc w:val="both"/>
        <w:rPr>
          <w:rFonts w:ascii="Tahoma" w:hAnsi="Tahoma" w:cs="Tahoma"/>
          <w:lang w:val="x-none"/>
        </w:rPr>
      </w:pPr>
    </w:p>
    <w:p w14:paraId="1F6B186C" w14:textId="77777777" w:rsidR="00764101" w:rsidRPr="00764101" w:rsidRDefault="00764101" w:rsidP="00AF65C5">
      <w:pPr>
        <w:keepNext/>
        <w:keepLines/>
        <w:jc w:val="both"/>
        <w:rPr>
          <w:rFonts w:ascii="Tahoma" w:hAnsi="Tahoma" w:cs="Tahoma"/>
          <w:u w:val="single"/>
          <w:lang w:val="x-none"/>
        </w:rPr>
      </w:pPr>
      <w:r w:rsidRPr="00764101">
        <w:rPr>
          <w:rFonts w:ascii="Tahoma" w:hAnsi="Tahoma" w:cs="Tahoma"/>
          <w:lang w:val="x-none"/>
        </w:rPr>
        <w:t>Naročnik je upravičen pred sprejemom odločitve o izbiri opraviti poizvedbe o navedenih referencah, zato si naročnik pridržuje pravico, da ponudnik na podlagi poziva naročnika v zahtevanem roku predloži dodatna dokazila o uspešni izvedbi navedenih referenčnih del. Če navedene reference ne izkazujejo resničnega stanja</w:t>
      </w:r>
      <w:r w:rsidRPr="00764101">
        <w:rPr>
          <w:rFonts w:ascii="Tahoma" w:hAnsi="Tahoma" w:cs="Tahoma"/>
        </w:rPr>
        <w:t>,</w:t>
      </w:r>
      <w:r w:rsidRPr="00764101">
        <w:rPr>
          <w:rFonts w:ascii="Tahoma" w:hAnsi="Tahoma" w:cs="Tahoma"/>
          <w:lang w:val="x-none"/>
        </w:rPr>
        <w:t xml:space="preserve"> jih naročnik ne bo upošteval. </w:t>
      </w:r>
      <w:r w:rsidRPr="00764101">
        <w:rPr>
          <w:rFonts w:ascii="Tahoma" w:hAnsi="Tahoma" w:cs="Tahoma"/>
          <w:u w:val="single"/>
          <w:lang w:val="x-none"/>
        </w:rPr>
        <w:t>Gospodarskim subjektom se bodo priznale reference le za tista dela (dobave/storitve), ki so jih neposredno (z</w:t>
      </w:r>
      <w:r w:rsidRPr="00764101">
        <w:rPr>
          <w:rFonts w:ascii="Tahoma" w:hAnsi="Tahoma" w:cs="Tahoma"/>
          <w:u w:val="single"/>
        </w:rPr>
        <w:t> </w:t>
      </w:r>
      <w:r w:rsidRPr="00764101">
        <w:rPr>
          <w:rFonts w:ascii="Tahoma" w:hAnsi="Tahoma" w:cs="Tahoma"/>
          <w:u w:val="single"/>
          <w:lang w:val="x-none"/>
        </w:rPr>
        <w:t>lastnimi znanji in zmogljivostmi) izvedli sami.</w:t>
      </w:r>
    </w:p>
    <w:p w14:paraId="6A94A772" w14:textId="77777777" w:rsidR="00764101" w:rsidRPr="00764101" w:rsidRDefault="00764101" w:rsidP="00AF65C5">
      <w:pPr>
        <w:keepNext/>
        <w:keepLines/>
        <w:jc w:val="both"/>
        <w:rPr>
          <w:rFonts w:ascii="Tahoma" w:hAnsi="Tahoma" w:cs="Tahoma"/>
          <w:u w:val="single"/>
          <w:lang w:val="x-none"/>
        </w:rPr>
      </w:pPr>
    </w:p>
    <w:p w14:paraId="63E8B3CD" w14:textId="77777777" w:rsidR="00764101" w:rsidRPr="00764101" w:rsidRDefault="00764101" w:rsidP="00AF65C5">
      <w:pPr>
        <w:keepNext/>
        <w:keepLines/>
        <w:jc w:val="both"/>
        <w:rPr>
          <w:rFonts w:ascii="Tahoma" w:hAnsi="Tahoma" w:cs="Tahoma"/>
          <w:bCs/>
          <w:i/>
          <w:lang w:val="x-none"/>
        </w:rPr>
      </w:pPr>
      <w:r w:rsidRPr="00764101">
        <w:rPr>
          <w:rFonts w:ascii="Tahoma" w:hAnsi="Tahoma" w:cs="Tahoma"/>
          <w:bCs/>
          <w:i/>
          <w:lang w:val="x-none"/>
        </w:rPr>
        <w:t xml:space="preserve">Reference mora potrditi dejanski naročnik/kupec/investitor (izdajatelji referenc). Ponudnik obrazec, ki ga izpolnijo in potrdijo (podpišejo in žigosajo) dejanski naročniki/kupci (izdajatelji referenc), razmnoži v potrebnem številu. </w:t>
      </w:r>
    </w:p>
    <w:p w14:paraId="7146B52F" w14:textId="77777777" w:rsidR="00764101" w:rsidRPr="00764101" w:rsidRDefault="00764101" w:rsidP="00AF65C5">
      <w:pPr>
        <w:keepNext/>
        <w:keepLines/>
        <w:jc w:val="both"/>
        <w:rPr>
          <w:rFonts w:ascii="Tahoma" w:hAnsi="Tahoma" w:cs="Tahoma"/>
          <w:bCs/>
          <w:i/>
          <w:lang w:val="x-none"/>
        </w:rPr>
      </w:pPr>
    </w:p>
    <w:p w14:paraId="40A1B3A0" w14:textId="77777777" w:rsidR="00764101" w:rsidRPr="00764101" w:rsidRDefault="00764101" w:rsidP="00AF65C5">
      <w:pPr>
        <w:keepNext/>
        <w:keepLines/>
        <w:jc w:val="both"/>
        <w:rPr>
          <w:rFonts w:ascii="Tahoma" w:hAnsi="Tahoma" w:cs="Tahoma"/>
          <w:bCs/>
          <w:i/>
          <w:lang w:val="x-none"/>
        </w:rPr>
      </w:pPr>
      <w:r w:rsidRPr="00764101">
        <w:rPr>
          <w:rFonts w:ascii="Tahoma" w:hAnsi="Tahoma" w:cs="Tahoma"/>
          <w:i/>
          <w:lang w:val="x-none"/>
        </w:rPr>
        <w:t>Ponudnik se z oddajo svoje ponudbe strinja, da naročnik pri naročniku/kupcu (izdajatelju reference) preveri navedbe iz priloženih referenc oziroma uspešno izvedenih poslov ponudnika. Ponudnik/partner v primeru skupne ponudbe ali nominirani podizvajalec ne more biti hkrati tudi izdajatelj reference.</w:t>
      </w:r>
    </w:p>
    <w:p w14:paraId="1674DC2A" w14:textId="77777777" w:rsidR="00764101" w:rsidRPr="00764101" w:rsidRDefault="00764101" w:rsidP="00AF65C5">
      <w:pPr>
        <w:keepNext/>
        <w:keepLines/>
        <w:jc w:val="both"/>
        <w:rPr>
          <w:rFonts w:ascii="Tahoma" w:hAnsi="Tahoma" w:cs="Tahoma"/>
          <w:lang w:val="x-none"/>
        </w:rPr>
      </w:pPr>
    </w:p>
    <w:p w14:paraId="1C2F0556" w14:textId="507883D7" w:rsidR="00764101" w:rsidRPr="00764101" w:rsidRDefault="00764101" w:rsidP="00AF65C5">
      <w:pPr>
        <w:keepNext/>
        <w:keepLines/>
        <w:jc w:val="both"/>
        <w:rPr>
          <w:rFonts w:ascii="Tahoma" w:hAnsi="Tahoma" w:cs="Tahoma"/>
          <w:bCs/>
          <w:i/>
          <w:u w:val="single"/>
          <w:lang w:val="x-none"/>
        </w:rPr>
      </w:pPr>
      <w:r w:rsidRPr="00764101">
        <w:rPr>
          <w:rFonts w:ascii="Tahoma" w:hAnsi="Tahoma" w:cs="Tahoma"/>
          <w:bCs/>
          <w:i/>
          <w:lang w:val="x-none"/>
        </w:rPr>
        <w:t>Zgoraj naveden/e referenčni/e pogoj/e lahko ponudnik izpolni samostojno, kot skupina ponudnikov (partnerji) v primeru skupne ponudbe ali s podizvajalci</w:t>
      </w:r>
      <w:r w:rsidR="00AF65C5">
        <w:rPr>
          <w:rFonts w:ascii="Tahoma" w:hAnsi="Tahoma" w:cs="Tahoma"/>
          <w:bCs/>
          <w:i/>
        </w:rPr>
        <w:t xml:space="preserve">, </w:t>
      </w:r>
      <w:r w:rsidRPr="00764101">
        <w:rPr>
          <w:rFonts w:ascii="Tahoma" w:hAnsi="Tahoma" w:cs="Tahoma"/>
          <w:bCs/>
          <w:i/>
          <w:u w:val="single"/>
          <w:lang w:val="x-none"/>
        </w:rPr>
        <w:t xml:space="preserve">vendar bo moral ta subjekt (s katerim se izkazuje reference) predmetna dela javnega naročila (za katera se bo priložila referenca v ponudbi) tudi izvesti. </w:t>
      </w:r>
    </w:p>
    <w:p w14:paraId="52EC720F" w14:textId="77777777" w:rsidR="00764101" w:rsidRPr="00764101" w:rsidRDefault="00764101" w:rsidP="00AF65C5">
      <w:pPr>
        <w:keepNext/>
        <w:keepLines/>
        <w:jc w:val="both"/>
        <w:rPr>
          <w:rFonts w:ascii="Tahoma" w:hAnsi="Tahoma" w:cs="Tahoma"/>
          <w:lang w:val="x-none"/>
        </w:rPr>
      </w:pPr>
    </w:p>
    <w:p w14:paraId="53E07DAB" w14:textId="254CCDCD" w:rsidR="00764101" w:rsidRPr="00764101" w:rsidRDefault="00764101" w:rsidP="00AF65C5">
      <w:pPr>
        <w:keepNext/>
        <w:keepLines/>
        <w:jc w:val="both"/>
        <w:rPr>
          <w:rFonts w:ascii="Tahoma" w:hAnsi="Tahoma" w:cs="Tahoma"/>
          <w:lang w:val="x-none"/>
        </w:rPr>
      </w:pPr>
      <w:r w:rsidRPr="00764101">
        <w:rPr>
          <w:rFonts w:ascii="Tahoma" w:hAnsi="Tahoma" w:cs="Tahoma"/>
          <w:lang w:val="x-none"/>
        </w:rPr>
        <w:t xml:space="preserve">Za reference, katerih referenčni naročnik je JAVNO PODJETJE VODOVOD KANALIZACIJA SNAGA </w:t>
      </w:r>
      <w:proofErr w:type="spellStart"/>
      <w:r w:rsidRPr="00764101">
        <w:rPr>
          <w:rFonts w:ascii="Tahoma" w:hAnsi="Tahoma" w:cs="Tahoma"/>
          <w:lang w:val="x-none"/>
        </w:rPr>
        <w:t>d.o.o</w:t>
      </w:r>
      <w:proofErr w:type="spellEnd"/>
      <w:r w:rsidRPr="00764101">
        <w:rPr>
          <w:rFonts w:ascii="Tahoma" w:hAnsi="Tahoma" w:cs="Tahoma"/>
          <w:lang w:val="x-none"/>
        </w:rPr>
        <w:t>.</w:t>
      </w:r>
      <w:r w:rsidRPr="00764101">
        <w:rPr>
          <w:rFonts w:ascii="Tahoma" w:hAnsi="Tahoma" w:cs="Tahoma"/>
        </w:rPr>
        <w:t>,</w:t>
      </w:r>
      <w:r w:rsidRPr="00764101">
        <w:rPr>
          <w:rFonts w:ascii="Tahoma" w:hAnsi="Tahoma" w:cs="Tahoma"/>
          <w:lang w:val="x-none"/>
        </w:rPr>
        <w:t xml:space="preserve"> ni potrebno predložiti podpisane Priloge </w:t>
      </w:r>
      <w:r w:rsidR="005E6714">
        <w:rPr>
          <w:rFonts w:ascii="Tahoma" w:hAnsi="Tahoma" w:cs="Tahoma"/>
        </w:rPr>
        <w:t>5/</w:t>
      </w:r>
      <w:r w:rsidRPr="00764101">
        <w:rPr>
          <w:rFonts w:ascii="Tahoma" w:hAnsi="Tahoma" w:cs="Tahoma"/>
          <w:lang w:val="x-none"/>
        </w:rPr>
        <w:t>1 (mora pa biti priloga izpolnjena v delu, ki se nanaša na predstavitev/opis reference).</w:t>
      </w:r>
    </w:p>
    <w:p w14:paraId="77021D3A" w14:textId="5A82DE93" w:rsidR="0011594F" w:rsidRDefault="0011594F" w:rsidP="00AF65C5">
      <w:pPr>
        <w:pStyle w:val="Telobesedila2"/>
        <w:keepNext/>
        <w:keepLines/>
        <w:rPr>
          <w:rFonts w:ascii="Tahoma" w:hAnsi="Tahoma" w:cs="Tahoma"/>
          <w:b w:val="0"/>
          <w:lang w:val="sl-SI"/>
        </w:rPr>
      </w:pPr>
    </w:p>
    <w:p w14:paraId="5CC830DA" w14:textId="77777777" w:rsidR="004F741F" w:rsidRPr="00C8579C" w:rsidRDefault="004F741F" w:rsidP="005F6B2E">
      <w:pPr>
        <w:keepNext/>
        <w:keepLines/>
        <w:numPr>
          <w:ilvl w:val="1"/>
          <w:numId w:val="2"/>
        </w:numPr>
        <w:jc w:val="both"/>
        <w:rPr>
          <w:rFonts w:ascii="Tahoma" w:hAnsi="Tahoma" w:cs="Tahoma"/>
          <w:b/>
        </w:rPr>
      </w:pPr>
      <w:r w:rsidRPr="00C8579C">
        <w:rPr>
          <w:rFonts w:ascii="Tahoma" w:hAnsi="Tahoma" w:cs="Tahoma"/>
          <w:b/>
        </w:rPr>
        <w:t>Ostale zahteve in pogoji naročnika</w:t>
      </w:r>
    </w:p>
    <w:p w14:paraId="0706F9FC" w14:textId="77777777" w:rsidR="004F741F" w:rsidRPr="00C8579C" w:rsidRDefault="004F741F" w:rsidP="00AF65C5">
      <w:pPr>
        <w:keepNext/>
        <w:keepLines/>
        <w:jc w:val="both"/>
        <w:rPr>
          <w:rFonts w:ascii="Tahoma" w:hAnsi="Tahoma" w:cs="Tahoma"/>
          <w:highlight w:val="yellow"/>
        </w:rPr>
      </w:pPr>
    </w:p>
    <w:p w14:paraId="31B0E368" w14:textId="102D31AD" w:rsidR="0041574F" w:rsidRPr="00C8579C" w:rsidRDefault="00A433F6" w:rsidP="00AF65C5">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 xml:space="preserve">subjekti, </w:t>
      </w:r>
      <w:r w:rsidR="00C81762" w:rsidRPr="00C8579C">
        <w:rPr>
          <w:rFonts w:ascii="Tahoma" w:hAnsi="Tahoma" w:cs="Tahoma"/>
          <w:bCs/>
        </w:rPr>
        <w:t>kater</w:t>
      </w:r>
      <w:r w:rsidR="00C81762">
        <w:rPr>
          <w:rFonts w:ascii="Tahoma" w:hAnsi="Tahoma" w:cs="Tahoma"/>
          <w:bCs/>
        </w:rPr>
        <w:t>ih</w:t>
      </w:r>
      <w:r w:rsidR="00C81762" w:rsidRPr="00C8579C">
        <w:rPr>
          <w:rFonts w:ascii="Tahoma" w:hAnsi="Tahoma" w:cs="Tahoma"/>
          <w:bCs/>
        </w:rPr>
        <w:t xml:space="preserve"> </w:t>
      </w:r>
      <w:r w:rsidRPr="00C8579C">
        <w:rPr>
          <w:rFonts w:ascii="Tahoma" w:hAnsi="Tahoma" w:cs="Tahoma"/>
          <w:bCs/>
        </w:rPr>
        <w:t>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w:t>
      </w:r>
      <w:r w:rsidR="003F518B" w:rsidRPr="003F518B">
        <w:rPr>
          <w:rFonts w:ascii="Tahoma" w:hAnsi="Tahoma" w:cs="Tahoma"/>
        </w:rPr>
        <w:t xml:space="preserve">Uradni list RS, št. 69/11 – uradno prečiščeno besedilo, 158/20, 3/22 – </w:t>
      </w:r>
      <w:proofErr w:type="spellStart"/>
      <w:r w:rsidR="003F518B" w:rsidRPr="003F518B">
        <w:rPr>
          <w:rFonts w:ascii="Tahoma" w:hAnsi="Tahoma" w:cs="Tahoma"/>
        </w:rPr>
        <w:t>ZDeb</w:t>
      </w:r>
      <w:proofErr w:type="spellEnd"/>
      <w:r w:rsidR="003F518B" w:rsidRPr="003F518B">
        <w:rPr>
          <w:rFonts w:ascii="Tahoma" w:hAnsi="Tahoma" w:cs="Tahoma"/>
        </w:rPr>
        <w:t xml:space="preserve"> in 16/23 – </w:t>
      </w:r>
      <w:proofErr w:type="spellStart"/>
      <w:r w:rsidR="003F518B" w:rsidRPr="003F518B">
        <w:rPr>
          <w:rFonts w:ascii="Tahoma" w:hAnsi="Tahoma" w:cs="Tahoma"/>
        </w:rPr>
        <w:t>ZZPri</w:t>
      </w:r>
      <w:proofErr w:type="spellEnd"/>
      <w:r w:rsidR="004F741F" w:rsidRPr="00C8579C">
        <w:rPr>
          <w:rFonts w:ascii="Tahoma" w:hAnsi="Tahoma" w:cs="Tahoma"/>
        </w:rPr>
        <w:t xml:space="preserve">, v nadaljevanju: </w:t>
      </w:r>
      <w:proofErr w:type="spellStart"/>
      <w:r w:rsidR="004F741F" w:rsidRPr="00C8579C">
        <w:rPr>
          <w:rFonts w:ascii="Tahoma" w:hAnsi="Tahoma" w:cs="Tahoma"/>
        </w:rPr>
        <w:t>ZIntPK</w:t>
      </w:r>
      <w:proofErr w:type="spellEnd"/>
      <w:r w:rsidR="004F741F" w:rsidRPr="00C8579C">
        <w:rPr>
          <w:rFonts w:ascii="Tahoma" w:hAnsi="Tahoma" w:cs="Tahoma"/>
        </w:rPr>
        <w:t>), naročniki ne smejo sodelovati.</w:t>
      </w:r>
    </w:p>
    <w:p w14:paraId="6A10E2B9" w14:textId="77777777" w:rsidR="00767080" w:rsidRPr="00C8579C" w:rsidRDefault="00767080" w:rsidP="00AF65C5">
      <w:pPr>
        <w:keepNext/>
        <w:keepLines/>
        <w:tabs>
          <w:tab w:val="left" w:pos="0"/>
        </w:tabs>
        <w:jc w:val="both"/>
        <w:rPr>
          <w:rFonts w:ascii="Tahoma" w:hAnsi="Tahoma" w:cs="Tahoma"/>
        </w:rPr>
      </w:pPr>
    </w:p>
    <w:p w14:paraId="13FFC78E" w14:textId="0E63B57F" w:rsidR="00B30FA1" w:rsidRPr="00C8579C" w:rsidRDefault="00B30FA1" w:rsidP="00AF65C5">
      <w:pPr>
        <w:keepNext/>
        <w:keepLines/>
        <w:ind w:left="1080" w:hanging="1080"/>
        <w:jc w:val="both"/>
        <w:rPr>
          <w:rFonts w:ascii="Tahoma" w:hAnsi="Tahoma" w:cs="Tahoma"/>
          <w:b/>
          <w:smallCaps/>
        </w:rPr>
      </w:pPr>
      <w:r w:rsidRPr="00C8579C">
        <w:rPr>
          <w:rFonts w:ascii="Tahoma" w:hAnsi="Tahoma" w:cs="Tahoma"/>
          <w:b/>
          <w:smallCaps/>
        </w:rPr>
        <w:t>Dokazila:</w:t>
      </w:r>
    </w:p>
    <w:p w14:paraId="56975BF1" w14:textId="42957248" w:rsidR="00B30FA1" w:rsidRPr="00AF65C5" w:rsidRDefault="00B30FA1" w:rsidP="000F33F8">
      <w:pPr>
        <w:pStyle w:val="Odstavekseznama"/>
        <w:keepNext/>
        <w:keepLines/>
        <w:numPr>
          <w:ilvl w:val="0"/>
          <w:numId w:val="18"/>
        </w:numPr>
        <w:jc w:val="both"/>
        <w:rPr>
          <w:rFonts w:ascii="Tahoma" w:hAnsi="Tahoma" w:cs="Tahoma"/>
        </w:rPr>
      </w:pPr>
      <w:r w:rsidRPr="00592526">
        <w:rPr>
          <w:rFonts w:ascii="Tahoma" w:hAnsi="Tahoma" w:cs="Tahoma"/>
        </w:rPr>
        <w:t xml:space="preserve">Izpolnjena in </w:t>
      </w:r>
      <w:r>
        <w:rPr>
          <w:rFonts w:ascii="Tahoma" w:hAnsi="Tahoma" w:cs="Tahoma"/>
        </w:rPr>
        <w:t>podpisana</w:t>
      </w:r>
      <w:r w:rsidRPr="00592526">
        <w:rPr>
          <w:rFonts w:ascii="Tahoma" w:hAnsi="Tahoma" w:cs="Tahoma"/>
        </w:rPr>
        <w:t>: Priloga A</w:t>
      </w:r>
      <w:r w:rsidR="00AF65C5">
        <w:rPr>
          <w:rFonts w:ascii="Tahoma" w:hAnsi="Tahoma" w:cs="Tahoma"/>
        </w:rPr>
        <w:t xml:space="preserve"> </w:t>
      </w:r>
      <w:r w:rsidRPr="00592526">
        <w:rPr>
          <w:rFonts w:ascii="Tahoma" w:hAnsi="Tahoma" w:cs="Tahoma"/>
        </w:rPr>
        <w:t xml:space="preserve">– </w:t>
      </w:r>
      <w:r w:rsidR="00AF65C5">
        <w:rPr>
          <w:rFonts w:ascii="Tahoma" w:hAnsi="Tahoma" w:cs="Tahoma"/>
        </w:rPr>
        <w:t xml:space="preserve">»UGOTAVLJANJE SPOSOBNOSTI« </w:t>
      </w:r>
      <w:r w:rsidR="00AF65C5" w:rsidRPr="000F33F8">
        <w:rPr>
          <w:rFonts w:ascii="Tahoma" w:hAnsi="Tahoma" w:cs="Tahoma"/>
        </w:rPr>
        <w:t xml:space="preserve">s strani vseh </w:t>
      </w:r>
      <w:r w:rsidR="00AF65C5">
        <w:rPr>
          <w:rFonts w:ascii="Tahoma" w:hAnsi="Tahoma" w:cs="Tahoma"/>
        </w:rPr>
        <w:t>g</w:t>
      </w:r>
      <w:r w:rsidR="00AF65C5" w:rsidRPr="000F33F8">
        <w:rPr>
          <w:rFonts w:ascii="Tahoma" w:hAnsi="Tahoma" w:cs="Tahoma"/>
        </w:rPr>
        <w:t>ospodarskih subjektov, ki sodelujejo v ponudbi</w:t>
      </w:r>
      <w:r w:rsidRPr="00AF65C5">
        <w:rPr>
          <w:rFonts w:ascii="Tahoma" w:hAnsi="Tahoma" w:cs="Tahoma"/>
        </w:rPr>
        <w:t>.</w:t>
      </w:r>
    </w:p>
    <w:p w14:paraId="099411CF" w14:textId="77777777" w:rsidR="00F4695D" w:rsidRPr="00136578" w:rsidRDefault="00F4695D" w:rsidP="00AF65C5">
      <w:pPr>
        <w:pStyle w:val="Odstavekseznama"/>
        <w:keepNext/>
        <w:keepLines/>
        <w:ind w:left="0"/>
        <w:jc w:val="both"/>
        <w:rPr>
          <w:rFonts w:ascii="Tahoma" w:hAnsi="Tahoma" w:cs="Tahoma"/>
          <w:szCs w:val="22"/>
        </w:rPr>
      </w:pPr>
    </w:p>
    <w:p w14:paraId="0FF11D32" w14:textId="77777777" w:rsidR="005F6B2E" w:rsidRDefault="005F6B2E">
      <w:pPr>
        <w:rPr>
          <w:rFonts w:ascii="Tahoma" w:hAnsi="Tahoma" w:cs="Tahoma"/>
          <w:b/>
          <w:sz w:val="24"/>
        </w:rPr>
      </w:pPr>
      <w:r>
        <w:rPr>
          <w:rFonts w:ascii="Tahoma" w:hAnsi="Tahoma" w:cs="Tahoma"/>
          <w:b/>
          <w:sz w:val="24"/>
        </w:rPr>
        <w:br w:type="page"/>
      </w:r>
    </w:p>
    <w:p w14:paraId="379ED052" w14:textId="3E9908BD" w:rsidR="007C70A1" w:rsidRPr="00C8579C" w:rsidRDefault="008873D9" w:rsidP="005F6B2E">
      <w:pPr>
        <w:keepNext/>
        <w:keepLines/>
        <w:numPr>
          <w:ilvl w:val="0"/>
          <w:numId w:val="2"/>
        </w:numPr>
        <w:jc w:val="both"/>
        <w:rPr>
          <w:rFonts w:ascii="Tahoma" w:hAnsi="Tahoma" w:cs="Tahoma"/>
          <w:b/>
          <w:sz w:val="24"/>
        </w:rPr>
      </w:pPr>
      <w:r w:rsidRPr="00C8579C">
        <w:rPr>
          <w:rFonts w:ascii="Tahoma" w:hAnsi="Tahoma" w:cs="Tahoma"/>
          <w:b/>
          <w:sz w:val="24"/>
        </w:rPr>
        <w:lastRenderedPageBreak/>
        <w:t>FINANČNA ZAVAROVANJA</w:t>
      </w:r>
    </w:p>
    <w:p w14:paraId="62AAA324" w14:textId="77777777" w:rsidR="00D36B07" w:rsidRPr="00C8579C" w:rsidRDefault="00D36B07" w:rsidP="00AF65C5">
      <w:pPr>
        <w:keepNext/>
        <w:keepLines/>
      </w:pPr>
    </w:p>
    <w:p w14:paraId="4741959D" w14:textId="77777777" w:rsidR="003B60C4" w:rsidRPr="00C8579C" w:rsidRDefault="003B60C4" w:rsidP="005F6B2E">
      <w:pPr>
        <w:keepNext/>
        <w:keepLines/>
        <w:numPr>
          <w:ilvl w:val="1"/>
          <w:numId w:val="2"/>
        </w:numPr>
        <w:jc w:val="both"/>
        <w:rPr>
          <w:rFonts w:ascii="Tahoma" w:hAnsi="Tahoma" w:cs="Tahoma"/>
          <w:b/>
        </w:rPr>
      </w:pPr>
      <w:r w:rsidRPr="00C8579C">
        <w:rPr>
          <w:rFonts w:ascii="Tahoma" w:hAnsi="Tahoma" w:cs="Tahoma"/>
          <w:b/>
        </w:rPr>
        <w:t>Splošno</w:t>
      </w:r>
    </w:p>
    <w:p w14:paraId="531D191D" w14:textId="77777777" w:rsidR="00F90FE3" w:rsidRDefault="00F90FE3" w:rsidP="00AF65C5">
      <w:pPr>
        <w:keepNext/>
        <w:keepLines/>
        <w:jc w:val="both"/>
        <w:rPr>
          <w:rFonts w:ascii="Tahoma" w:hAnsi="Tahoma" w:cs="Tahoma"/>
        </w:rPr>
      </w:pPr>
    </w:p>
    <w:p w14:paraId="2EE6E9B3" w14:textId="51BB0FA5" w:rsidR="00F30DAF" w:rsidRPr="001662D7" w:rsidRDefault="00F30DAF" w:rsidP="00AF65C5">
      <w:pPr>
        <w:keepNext/>
        <w:keepLines/>
        <w:jc w:val="both"/>
        <w:rPr>
          <w:rFonts w:ascii="Tahoma" w:hAnsi="Tahoma" w:cs="Tahoma"/>
          <w:i/>
          <w:kern w:val="16"/>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w:t>
      </w:r>
      <w:r w:rsidR="00C81762" w:rsidRPr="00C8579C">
        <w:rPr>
          <w:rFonts w:ascii="Tahoma" w:hAnsi="Tahoma" w:cs="Tahoma"/>
        </w:rPr>
        <w:t>zavarovan</w:t>
      </w:r>
      <w:r w:rsidR="00C81762">
        <w:rPr>
          <w:rFonts w:ascii="Tahoma" w:hAnsi="Tahoma" w:cs="Tahoma"/>
        </w:rPr>
        <w:t xml:space="preserve">je </w:t>
      </w:r>
      <w:r w:rsidRPr="00C8579C">
        <w:rPr>
          <w:rFonts w:ascii="Tahoma" w:hAnsi="Tahoma" w:cs="Tahoma"/>
        </w:rPr>
        <w:t xml:space="preserve">v skladu z zahtevami glede finančnih zavarovanj v posameznih podtočkah tega poglavja. </w:t>
      </w:r>
      <w:bookmarkStart w:id="16" w:name="_Hlk508788160"/>
    </w:p>
    <w:bookmarkEnd w:id="16"/>
    <w:p w14:paraId="7ADADFCA" w14:textId="77777777" w:rsidR="004F7D02" w:rsidRDefault="004F7D02" w:rsidP="00AF65C5">
      <w:pPr>
        <w:keepNext/>
        <w:keepLines/>
        <w:jc w:val="both"/>
        <w:rPr>
          <w:rFonts w:ascii="Tahoma" w:hAnsi="Tahoma" w:cs="Tahoma"/>
        </w:rPr>
      </w:pPr>
    </w:p>
    <w:p w14:paraId="378C6F8D" w14:textId="24415478" w:rsidR="001C4C63" w:rsidRDefault="00F30DAF" w:rsidP="00AF65C5">
      <w:pPr>
        <w:keepNext/>
        <w:keepLines/>
        <w:jc w:val="both"/>
        <w:rPr>
          <w:rFonts w:ascii="Tahoma" w:hAnsi="Tahoma" w:cs="Tahoma"/>
        </w:rPr>
      </w:pPr>
      <w:r w:rsidRPr="00C8579C">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1093FBFF" w14:textId="77777777" w:rsidR="001C4C63" w:rsidRPr="00C8579C" w:rsidRDefault="001C4C63" w:rsidP="00AF65C5">
      <w:pPr>
        <w:keepNext/>
        <w:keepLines/>
        <w:jc w:val="both"/>
        <w:rPr>
          <w:rFonts w:ascii="Tahoma" w:hAnsi="Tahoma" w:cs="Tahoma"/>
          <w:b/>
        </w:rPr>
      </w:pPr>
    </w:p>
    <w:p w14:paraId="2207EAC8" w14:textId="244D522E" w:rsidR="00357AF8" w:rsidRPr="00C8579C" w:rsidRDefault="00357AF8" w:rsidP="005F6B2E">
      <w:pPr>
        <w:keepNext/>
        <w:keepLines/>
        <w:numPr>
          <w:ilvl w:val="1"/>
          <w:numId w:val="2"/>
        </w:numPr>
        <w:jc w:val="both"/>
        <w:rPr>
          <w:rFonts w:ascii="Tahoma" w:hAnsi="Tahoma" w:cs="Tahoma"/>
          <w:b/>
        </w:rPr>
      </w:pPr>
      <w:r w:rsidRPr="00C8579C">
        <w:rPr>
          <w:rFonts w:ascii="Tahoma" w:hAnsi="Tahoma" w:cs="Tahoma"/>
          <w:b/>
        </w:rPr>
        <w:t xml:space="preserve">Zavarovanje </w:t>
      </w:r>
      <w:r w:rsidR="00936661">
        <w:rPr>
          <w:rFonts w:ascii="Tahoma" w:hAnsi="Tahoma" w:cs="Tahoma"/>
          <w:b/>
        </w:rPr>
        <w:t xml:space="preserve">za </w:t>
      </w:r>
      <w:r w:rsidRPr="00C8579C">
        <w:rPr>
          <w:rFonts w:ascii="Tahoma" w:hAnsi="Tahoma" w:cs="Tahoma"/>
          <w:b/>
        </w:rPr>
        <w:t>dobr</w:t>
      </w:r>
      <w:r w:rsidR="00936661">
        <w:rPr>
          <w:rFonts w:ascii="Tahoma" w:hAnsi="Tahoma" w:cs="Tahoma"/>
          <w:b/>
        </w:rPr>
        <w:t>o</w:t>
      </w:r>
      <w:r w:rsidRPr="00C8579C">
        <w:rPr>
          <w:rFonts w:ascii="Tahoma" w:hAnsi="Tahoma" w:cs="Tahoma"/>
          <w:b/>
        </w:rPr>
        <w:t xml:space="preserve"> izvedb</w:t>
      </w:r>
      <w:r w:rsidR="00936661">
        <w:rPr>
          <w:rFonts w:ascii="Tahoma" w:hAnsi="Tahoma" w:cs="Tahoma"/>
          <w:b/>
        </w:rPr>
        <w:t>o</w:t>
      </w:r>
      <w:r w:rsidRPr="00C8579C">
        <w:rPr>
          <w:rFonts w:ascii="Tahoma" w:hAnsi="Tahoma" w:cs="Tahoma"/>
          <w:b/>
        </w:rPr>
        <w:t xml:space="preserve"> </w:t>
      </w:r>
      <w:r w:rsidR="00936661">
        <w:rPr>
          <w:rFonts w:ascii="Tahoma" w:hAnsi="Tahoma" w:cs="Tahoma"/>
          <w:b/>
        </w:rPr>
        <w:t xml:space="preserve">pogodbene </w:t>
      </w:r>
      <w:r w:rsidRPr="00C8579C">
        <w:rPr>
          <w:rFonts w:ascii="Tahoma" w:hAnsi="Tahoma" w:cs="Tahoma"/>
          <w:b/>
        </w:rPr>
        <w:t>obveznosti</w:t>
      </w:r>
    </w:p>
    <w:p w14:paraId="430C9F56" w14:textId="77777777" w:rsidR="007F6D1F" w:rsidRDefault="007F6D1F" w:rsidP="00AF65C5">
      <w:pPr>
        <w:pStyle w:val="Pripombabesedilo"/>
        <w:keepNext/>
        <w:keepLines/>
        <w:jc w:val="both"/>
        <w:rPr>
          <w:rFonts w:ascii="Tahoma" w:hAnsi="Tahoma" w:cs="Tahoma"/>
          <w:lang w:val="sl-SI"/>
        </w:rPr>
      </w:pPr>
    </w:p>
    <w:p w14:paraId="519A525C" w14:textId="68413590" w:rsidR="00E546FF" w:rsidRPr="009F78BD" w:rsidRDefault="00A41E90" w:rsidP="00AF65C5">
      <w:pPr>
        <w:keepNext/>
        <w:keepLines/>
        <w:jc w:val="both"/>
        <w:rPr>
          <w:rFonts w:ascii="Tahoma" w:hAnsi="Tahoma" w:cs="Tahoma"/>
        </w:rPr>
      </w:pPr>
      <w:r w:rsidRPr="00C8579C">
        <w:rPr>
          <w:rFonts w:ascii="Tahoma" w:hAnsi="Tahoma" w:cs="Tahoma"/>
        </w:rPr>
        <w:t xml:space="preserve">Izbrani ponudnik mora </w:t>
      </w:r>
      <w:r w:rsidR="004F7D02">
        <w:rPr>
          <w:rFonts w:ascii="Tahoma" w:hAnsi="Tahoma" w:cs="Tahoma"/>
        </w:rPr>
        <w:t xml:space="preserve">ob sklenitvi okvirnega sporazuma oziroma najkasneje </w:t>
      </w:r>
      <w:r w:rsidRPr="00C8579C">
        <w:rPr>
          <w:rFonts w:ascii="Tahoma" w:hAnsi="Tahoma" w:cs="Tahoma"/>
        </w:rPr>
        <w:t xml:space="preserve">v roku </w:t>
      </w:r>
      <w:r w:rsidR="00EB6BFF">
        <w:rPr>
          <w:rFonts w:ascii="Tahoma" w:hAnsi="Tahoma" w:cs="Tahoma"/>
        </w:rPr>
        <w:t>1</w:t>
      </w:r>
      <w:r w:rsidRPr="00C8579C">
        <w:rPr>
          <w:rFonts w:ascii="Tahoma" w:hAnsi="Tahoma" w:cs="Tahoma"/>
        </w:rPr>
        <w:t>5 (</w:t>
      </w:r>
      <w:r w:rsidR="00EB6BFF">
        <w:rPr>
          <w:rFonts w:ascii="Tahoma" w:hAnsi="Tahoma" w:cs="Tahoma"/>
        </w:rPr>
        <w:t>petnajstih</w:t>
      </w:r>
      <w:r w:rsidRPr="00C8579C">
        <w:rPr>
          <w:rFonts w:ascii="Tahoma" w:hAnsi="Tahoma" w:cs="Tahoma"/>
        </w:rPr>
        <w:t xml:space="preserve">) </w:t>
      </w:r>
      <w:r w:rsidR="00A36800">
        <w:rPr>
          <w:rFonts w:ascii="Tahoma" w:hAnsi="Tahoma" w:cs="Tahoma"/>
        </w:rPr>
        <w:t>koledarskih dneh</w:t>
      </w:r>
      <w:r w:rsidRPr="00C8579C">
        <w:rPr>
          <w:rFonts w:ascii="Tahoma" w:hAnsi="Tahoma" w:cs="Tahoma"/>
        </w:rPr>
        <w:t xml:space="preserve"> od sklenitve okvirnega sporazuma, predložiti naročniku </w:t>
      </w:r>
      <w:r w:rsidR="004F7D02">
        <w:rPr>
          <w:rFonts w:ascii="Tahoma" w:hAnsi="Tahoma" w:cs="Tahoma"/>
        </w:rPr>
        <w:t>izvirnik</w:t>
      </w:r>
      <w:r w:rsidR="00E1506A" w:rsidRPr="00C8579C">
        <w:rPr>
          <w:rFonts w:ascii="Tahoma" w:hAnsi="Tahoma" w:cs="Tahoma"/>
        </w:rPr>
        <w:t xml:space="preserve"> zavarovanja dobre izvedbe obveznosti v obliki </w:t>
      </w:r>
      <w:r w:rsidR="0050696F">
        <w:rPr>
          <w:rFonts w:ascii="Tahoma" w:hAnsi="Tahoma" w:cs="Tahoma"/>
        </w:rPr>
        <w:t>podpisane in žigosane</w:t>
      </w:r>
      <w:r w:rsidR="00040391">
        <w:rPr>
          <w:rFonts w:ascii="Tahoma" w:hAnsi="Tahoma" w:cs="Tahoma"/>
        </w:rPr>
        <w:t xml:space="preserve"> </w:t>
      </w:r>
      <w:r w:rsidR="004F7D02">
        <w:rPr>
          <w:rFonts w:ascii="Tahoma" w:hAnsi="Tahoma" w:cs="Tahoma"/>
        </w:rPr>
        <w:t>menic</w:t>
      </w:r>
      <w:r w:rsidR="00574099">
        <w:rPr>
          <w:rFonts w:ascii="Tahoma" w:hAnsi="Tahoma" w:cs="Tahoma"/>
        </w:rPr>
        <w:t>e</w:t>
      </w:r>
      <w:r w:rsidR="0050696F">
        <w:rPr>
          <w:rFonts w:ascii="Tahoma" w:hAnsi="Tahoma" w:cs="Tahoma"/>
        </w:rPr>
        <w:t xml:space="preserve"> (bianko menice)</w:t>
      </w:r>
      <w:r w:rsidR="004F7D02">
        <w:rPr>
          <w:rFonts w:ascii="Tahoma" w:hAnsi="Tahoma" w:cs="Tahoma"/>
        </w:rPr>
        <w:t xml:space="preserve"> z izpolnjeno, podpisano in žigosano menično izjavo</w:t>
      </w:r>
      <w:r w:rsidRPr="00C8579C">
        <w:rPr>
          <w:rFonts w:ascii="Tahoma" w:hAnsi="Tahoma" w:cs="Tahoma"/>
        </w:rPr>
        <w:t xml:space="preserve"> v </w:t>
      </w:r>
      <w:r w:rsidRPr="009F78BD">
        <w:rPr>
          <w:rFonts w:ascii="Tahoma" w:hAnsi="Tahoma" w:cs="Tahoma"/>
        </w:rPr>
        <w:t>višini</w:t>
      </w:r>
      <w:r w:rsidR="005D482B" w:rsidRPr="009F78BD">
        <w:rPr>
          <w:rFonts w:ascii="Tahoma" w:hAnsi="Tahoma" w:cs="Tahoma"/>
        </w:rPr>
        <w:t xml:space="preserve"> </w:t>
      </w:r>
      <w:r w:rsidR="00E546FF" w:rsidRPr="009F78BD">
        <w:rPr>
          <w:rFonts w:ascii="Tahoma" w:hAnsi="Tahoma" w:cs="Tahoma"/>
        </w:rPr>
        <w:t>10</w:t>
      </w:r>
      <w:r w:rsidR="00040391">
        <w:rPr>
          <w:rFonts w:ascii="Tahoma" w:hAnsi="Tahoma" w:cs="Tahoma"/>
        </w:rPr>
        <w:t> </w:t>
      </w:r>
      <w:r w:rsidR="00E546FF" w:rsidRPr="009F78BD">
        <w:rPr>
          <w:rFonts w:ascii="Tahoma" w:hAnsi="Tahoma" w:cs="Tahoma"/>
        </w:rPr>
        <w:t xml:space="preserve">% (z besedo: deset odstotkov) ocenjene vrednosti okvirnega sporazuma v EUR </w:t>
      </w:r>
      <w:r w:rsidR="00D37614">
        <w:rPr>
          <w:rFonts w:ascii="Tahoma" w:hAnsi="Tahoma" w:cs="Tahoma"/>
        </w:rPr>
        <w:t>bre</w:t>
      </w:r>
      <w:r w:rsidR="00E546FF" w:rsidRPr="009F78BD">
        <w:rPr>
          <w:rFonts w:ascii="Tahoma" w:hAnsi="Tahoma" w:cs="Tahoma"/>
        </w:rPr>
        <w:t>z DDV in z veljavnostjo še 30 koledarskih dni po izteku veljavnosti okvirnega sporazuma.</w:t>
      </w:r>
    </w:p>
    <w:p w14:paraId="28566B51" w14:textId="77777777" w:rsidR="00E546FF" w:rsidRPr="009F78BD" w:rsidRDefault="00E546FF" w:rsidP="00AF65C5">
      <w:pPr>
        <w:keepNext/>
        <w:keepLines/>
        <w:jc w:val="both"/>
        <w:rPr>
          <w:rFonts w:ascii="Tahoma" w:hAnsi="Tahoma" w:cs="Tahoma"/>
        </w:rPr>
      </w:pPr>
    </w:p>
    <w:p w14:paraId="165FB861" w14:textId="515E0618" w:rsidR="00E546FF" w:rsidRPr="00BA3F91" w:rsidRDefault="00E546FF" w:rsidP="00AF65C5">
      <w:pPr>
        <w:keepNext/>
        <w:keepLines/>
        <w:jc w:val="both"/>
        <w:rPr>
          <w:rFonts w:ascii="Tahoma" w:hAnsi="Tahoma" w:cs="Tahoma"/>
        </w:rPr>
      </w:pPr>
      <w:r w:rsidRPr="009F78BD">
        <w:rPr>
          <w:rFonts w:ascii="Tahoma" w:hAnsi="Tahoma" w:cs="Tahoma"/>
        </w:rPr>
        <w:t>V kolikor izvajalec ne izpolnjuje svojih obveznosti po okvirnem sporazumu, lahko naročnik unovči finančno zavarovanje za dobr</w:t>
      </w:r>
      <w:r w:rsidR="00574099">
        <w:rPr>
          <w:rFonts w:ascii="Tahoma" w:hAnsi="Tahoma" w:cs="Tahoma"/>
        </w:rPr>
        <w:t>o</w:t>
      </w:r>
      <w:r w:rsidRPr="009F78BD">
        <w:rPr>
          <w:rFonts w:ascii="Tahoma" w:hAnsi="Tahoma" w:cs="Tahoma"/>
        </w:rPr>
        <w:t xml:space="preserve"> izvedb</w:t>
      </w:r>
      <w:r w:rsidR="00574099">
        <w:rPr>
          <w:rFonts w:ascii="Tahoma" w:hAnsi="Tahoma" w:cs="Tahoma"/>
        </w:rPr>
        <w:t>o</w:t>
      </w:r>
      <w:r w:rsidRPr="009F78BD">
        <w:rPr>
          <w:rFonts w:ascii="Tahoma" w:hAnsi="Tahoma" w:cs="Tahoma"/>
        </w:rPr>
        <w:t xml:space="preserve"> obveznosti po okvirnem sporazumu in odstopi od okvirnega</w:t>
      </w:r>
      <w:r w:rsidRPr="00BA3F91">
        <w:rPr>
          <w:rFonts w:ascii="Tahoma" w:hAnsi="Tahoma" w:cs="Tahoma"/>
        </w:rPr>
        <w:t xml:space="preserve"> sporazuma, brez kakršnekoli obveznosti do izvajalca. </w:t>
      </w:r>
    </w:p>
    <w:p w14:paraId="71310C52" w14:textId="77777777" w:rsidR="00E546FF" w:rsidRPr="00BA3F91" w:rsidRDefault="00E546FF" w:rsidP="00AF65C5">
      <w:pPr>
        <w:keepNext/>
        <w:keepLines/>
        <w:jc w:val="both"/>
        <w:rPr>
          <w:rFonts w:ascii="Tahoma" w:hAnsi="Tahoma" w:cs="Tahoma"/>
        </w:rPr>
      </w:pPr>
    </w:p>
    <w:p w14:paraId="01B290A4" w14:textId="36C7F5FE" w:rsidR="00E546FF" w:rsidRPr="004E4299" w:rsidRDefault="00E546FF" w:rsidP="00AF65C5">
      <w:pPr>
        <w:keepNext/>
        <w:keepLines/>
        <w:jc w:val="both"/>
        <w:rPr>
          <w:rFonts w:ascii="Tahoma" w:hAnsi="Tahoma" w:cs="Tahoma"/>
        </w:rPr>
      </w:pPr>
      <w:r w:rsidRPr="004E4299">
        <w:rPr>
          <w:rFonts w:ascii="Tahoma" w:hAnsi="Tahoma" w:cs="Tahoma"/>
        </w:rPr>
        <w:t>Vzorec finančnega zavarovanja za dobr</w:t>
      </w:r>
      <w:r w:rsidR="00574099">
        <w:rPr>
          <w:rFonts w:ascii="Tahoma" w:hAnsi="Tahoma" w:cs="Tahoma"/>
        </w:rPr>
        <w:t>o</w:t>
      </w:r>
      <w:r w:rsidRPr="004E4299">
        <w:rPr>
          <w:rFonts w:ascii="Tahoma" w:hAnsi="Tahoma" w:cs="Tahoma"/>
        </w:rPr>
        <w:t xml:space="preserve"> izvedb</w:t>
      </w:r>
      <w:r w:rsidR="00574099">
        <w:rPr>
          <w:rFonts w:ascii="Tahoma" w:hAnsi="Tahoma" w:cs="Tahoma"/>
        </w:rPr>
        <w:t>o</w:t>
      </w:r>
      <w:r w:rsidRPr="004E4299">
        <w:rPr>
          <w:rFonts w:ascii="Tahoma" w:hAnsi="Tahoma" w:cs="Tahoma"/>
        </w:rPr>
        <w:t xml:space="preserve"> obveznosti</w:t>
      </w:r>
      <w:r>
        <w:rPr>
          <w:rFonts w:ascii="Tahoma" w:hAnsi="Tahoma" w:cs="Tahoma"/>
        </w:rPr>
        <w:t xml:space="preserve"> iz okvirnega sporazuma</w:t>
      </w:r>
      <w:r w:rsidRPr="004E4299">
        <w:rPr>
          <w:rFonts w:ascii="Tahoma" w:hAnsi="Tahoma" w:cs="Tahoma"/>
        </w:rPr>
        <w:t xml:space="preserve"> je priložen tej razpisni dokumentaciji</w:t>
      </w:r>
      <w:r w:rsidR="00D4136C">
        <w:rPr>
          <w:rFonts w:ascii="Tahoma" w:hAnsi="Tahoma" w:cs="Tahoma"/>
        </w:rPr>
        <w:t xml:space="preserve"> (Priloga </w:t>
      </w:r>
      <w:r w:rsidR="00DE4DEB">
        <w:rPr>
          <w:rFonts w:ascii="Tahoma" w:hAnsi="Tahoma" w:cs="Tahoma"/>
        </w:rPr>
        <w:t>9</w:t>
      </w:r>
      <w:r>
        <w:rPr>
          <w:rFonts w:ascii="Tahoma" w:hAnsi="Tahoma" w:cs="Tahoma"/>
        </w:rPr>
        <w:t>)</w:t>
      </w:r>
      <w:r w:rsidRPr="004E4299">
        <w:rPr>
          <w:rFonts w:ascii="Tahoma" w:hAnsi="Tahoma" w:cs="Tahoma"/>
        </w:rPr>
        <w:t>.</w:t>
      </w:r>
    </w:p>
    <w:p w14:paraId="418F266E" w14:textId="48ED45C4" w:rsidR="00D96B5D" w:rsidRDefault="00D96B5D" w:rsidP="00AF65C5">
      <w:pPr>
        <w:pStyle w:val="Pripombabesedilo"/>
        <w:keepNext/>
        <w:keepLines/>
        <w:jc w:val="both"/>
        <w:rPr>
          <w:rFonts w:ascii="Tahoma" w:hAnsi="Tahoma" w:cs="Tahoma"/>
          <w:b/>
        </w:rPr>
      </w:pPr>
    </w:p>
    <w:p w14:paraId="4D6911EA" w14:textId="77777777" w:rsidR="005F6B2E" w:rsidRPr="00C8579C" w:rsidRDefault="005F6B2E" w:rsidP="00AF65C5">
      <w:pPr>
        <w:pStyle w:val="Pripombabesedilo"/>
        <w:keepNext/>
        <w:keepLines/>
        <w:jc w:val="both"/>
        <w:rPr>
          <w:rFonts w:ascii="Tahoma" w:hAnsi="Tahoma" w:cs="Tahoma"/>
          <w:b/>
        </w:rPr>
      </w:pPr>
    </w:p>
    <w:p w14:paraId="0D80C7B1" w14:textId="575F990E" w:rsidR="00112D9C" w:rsidRDefault="00112D9C" w:rsidP="005F6B2E">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097F871B" w14:textId="77777777" w:rsidR="00873F41" w:rsidRPr="00C8579C" w:rsidRDefault="00873F41" w:rsidP="00AF65C5">
      <w:pPr>
        <w:keepNext/>
        <w:keepLines/>
        <w:ind w:left="360"/>
        <w:jc w:val="both"/>
        <w:rPr>
          <w:rFonts w:ascii="Tahoma" w:hAnsi="Tahoma" w:cs="Tahoma"/>
          <w:b/>
          <w:sz w:val="24"/>
        </w:rPr>
      </w:pPr>
    </w:p>
    <w:p w14:paraId="5A5939F8" w14:textId="7B31F586" w:rsidR="00D96B5D" w:rsidRPr="00D96B5D" w:rsidRDefault="00D96B5D" w:rsidP="00AF65C5">
      <w:pPr>
        <w:keepNext/>
        <w:keepLines/>
        <w:jc w:val="both"/>
        <w:rPr>
          <w:rFonts w:ascii="Tahoma" w:hAnsi="Tahoma" w:cs="Tahoma"/>
        </w:rPr>
      </w:pPr>
      <w:r w:rsidRPr="008D6AFF">
        <w:rPr>
          <w:rFonts w:ascii="Tahoma" w:hAnsi="Tahoma" w:cs="Tahoma"/>
        </w:rPr>
        <w:t xml:space="preserve">Merilo za izbiro cenovno najugodnejšega kandidata oziroma ponudnika je </w:t>
      </w:r>
      <w:r w:rsidRPr="00A406B7">
        <w:rPr>
          <w:rFonts w:ascii="Tahoma" w:hAnsi="Tahoma" w:cs="Tahoma"/>
          <w:b/>
          <w:bCs/>
        </w:rPr>
        <w:t>najnižja sku</w:t>
      </w:r>
      <w:r w:rsidR="00FD2107" w:rsidRPr="00A406B7">
        <w:rPr>
          <w:rFonts w:ascii="Tahoma" w:hAnsi="Tahoma" w:cs="Tahoma"/>
          <w:b/>
          <w:bCs/>
        </w:rPr>
        <w:t>pna ponudbena cena</w:t>
      </w:r>
      <w:r w:rsidR="00FD2107">
        <w:rPr>
          <w:rFonts w:ascii="Tahoma" w:hAnsi="Tahoma" w:cs="Tahoma"/>
        </w:rPr>
        <w:t xml:space="preserve"> </w:t>
      </w:r>
      <w:r w:rsidR="00A406B7">
        <w:rPr>
          <w:rFonts w:ascii="Tahoma" w:hAnsi="Tahoma" w:cs="Tahoma"/>
        </w:rPr>
        <w:t xml:space="preserve">v EUR </w:t>
      </w:r>
      <w:r w:rsidR="00FD2107">
        <w:rPr>
          <w:rFonts w:ascii="Tahoma" w:hAnsi="Tahoma" w:cs="Tahoma"/>
        </w:rPr>
        <w:t xml:space="preserve">za obdobje </w:t>
      </w:r>
      <w:r w:rsidR="00A406B7">
        <w:rPr>
          <w:rFonts w:ascii="Tahoma" w:hAnsi="Tahoma" w:cs="Tahoma"/>
        </w:rPr>
        <w:t>treh</w:t>
      </w:r>
      <w:r w:rsidR="00FD2107">
        <w:rPr>
          <w:rFonts w:ascii="Tahoma" w:hAnsi="Tahoma" w:cs="Tahoma"/>
        </w:rPr>
        <w:t xml:space="preserve"> (</w:t>
      </w:r>
      <w:r w:rsidR="00A406B7">
        <w:rPr>
          <w:rFonts w:ascii="Tahoma" w:hAnsi="Tahoma" w:cs="Tahoma"/>
        </w:rPr>
        <w:t>3</w:t>
      </w:r>
      <w:r w:rsidR="00FD2107">
        <w:rPr>
          <w:rFonts w:ascii="Tahoma" w:hAnsi="Tahoma" w:cs="Tahoma"/>
        </w:rPr>
        <w:t>)</w:t>
      </w:r>
      <w:r w:rsidRPr="008D6AFF">
        <w:rPr>
          <w:rFonts w:ascii="Tahoma" w:hAnsi="Tahoma" w:cs="Tahoma"/>
        </w:rPr>
        <w:t xml:space="preserve"> </w:t>
      </w:r>
      <w:r w:rsidR="00A406B7">
        <w:rPr>
          <w:rFonts w:ascii="Tahoma" w:hAnsi="Tahoma" w:cs="Tahoma"/>
        </w:rPr>
        <w:t>let</w:t>
      </w:r>
      <w:r w:rsidRPr="008D6AFF">
        <w:rPr>
          <w:rFonts w:ascii="Tahoma" w:hAnsi="Tahoma" w:cs="Tahoma"/>
        </w:rPr>
        <w:t xml:space="preserve"> brez DDV.</w:t>
      </w:r>
      <w:r w:rsidR="000C7728" w:rsidRPr="008D6AFF">
        <w:rPr>
          <w:rFonts w:ascii="Tahoma" w:hAnsi="Tahoma" w:cs="Tahoma"/>
        </w:rPr>
        <w:t xml:space="preserve"> </w:t>
      </w:r>
    </w:p>
    <w:p w14:paraId="0E6C6815" w14:textId="1BDA3D45" w:rsidR="00D96B5D" w:rsidRDefault="00D96B5D" w:rsidP="00AF65C5">
      <w:pPr>
        <w:keepNext/>
        <w:keepLines/>
        <w:jc w:val="both"/>
        <w:rPr>
          <w:rFonts w:ascii="Tahoma" w:hAnsi="Tahoma" w:cs="Tahoma"/>
          <w:bCs/>
        </w:rPr>
      </w:pPr>
    </w:p>
    <w:p w14:paraId="1083362B" w14:textId="77777777" w:rsidR="005F6B2E" w:rsidRPr="00F90FE3" w:rsidRDefault="005F6B2E" w:rsidP="00AF65C5">
      <w:pPr>
        <w:keepNext/>
        <w:keepLines/>
        <w:jc w:val="both"/>
        <w:rPr>
          <w:rFonts w:ascii="Tahoma" w:hAnsi="Tahoma" w:cs="Tahoma"/>
          <w:bCs/>
        </w:rPr>
      </w:pPr>
    </w:p>
    <w:p w14:paraId="597CDE1D" w14:textId="59228991" w:rsidR="00363E6C" w:rsidRPr="005F6B2E" w:rsidRDefault="005F6B2E" w:rsidP="005F6B2E">
      <w:pPr>
        <w:pStyle w:val="Odstavekseznama"/>
        <w:keepNext/>
        <w:keepLines/>
        <w:numPr>
          <w:ilvl w:val="0"/>
          <w:numId w:val="2"/>
        </w:numPr>
        <w:jc w:val="both"/>
        <w:rPr>
          <w:rFonts w:ascii="Tahoma" w:hAnsi="Tahoma" w:cs="Tahoma"/>
          <w:b/>
          <w:sz w:val="24"/>
          <w:szCs w:val="24"/>
        </w:rPr>
      </w:pPr>
      <w:r w:rsidRPr="005F6B2E">
        <w:rPr>
          <w:rFonts w:ascii="Tahoma" w:hAnsi="Tahoma" w:cs="Tahoma"/>
          <w:b/>
          <w:sz w:val="24"/>
          <w:szCs w:val="24"/>
        </w:rPr>
        <w:t>VSEBINA PONUDBENE DOKUMENTACIJE</w:t>
      </w:r>
    </w:p>
    <w:p w14:paraId="2661EACF" w14:textId="77777777" w:rsidR="00363E6C" w:rsidRPr="00C8579C" w:rsidRDefault="00363E6C" w:rsidP="00AF65C5">
      <w:pPr>
        <w:keepNext/>
        <w:keepLines/>
        <w:jc w:val="both"/>
        <w:rPr>
          <w:rFonts w:ascii="Tahoma" w:hAnsi="Tahoma" w:cs="Tahoma"/>
        </w:rPr>
      </w:pPr>
    </w:p>
    <w:p w14:paraId="1579CCBC" w14:textId="77777777" w:rsidR="00363E6C" w:rsidRPr="005F6B2E" w:rsidRDefault="00363E6C" w:rsidP="00AF65C5">
      <w:pPr>
        <w:keepNext/>
        <w:keepLines/>
        <w:jc w:val="both"/>
        <w:rPr>
          <w:rFonts w:ascii="Tahoma" w:hAnsi="Tahoma" w:cs="Tahoma"/>
          <w:bCs/>
        </w:rPr>
      </w:pPr>
      <w:r w:rsidRPr="005F6B2E">
        <w:rPr>
          <w:rFonts w:ascii="Tahoma" w:hAnsi="Tahoma" w:cs="Tahoma"/>
          <w:bCs/>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7CB01159" w14:textId="77777777" w:rsidR="00363E6C" w:rsidRPr="005F6B2E" w:rsidRDefault="00363E6C" w:rsidP="00AF65C5">
      <w:pPr>
        <w:keepNext/>
        <w:keepLines/>
        <w:jc w:val="both"/>
        <w:rPr>
          <w:rFonts w:ascii="Tahoma" w:hAnsi="Tahoma" w:cs="Tahoma"/>
          <w:bCs/>
        </w:rPr>
      </w:pPr>
    </w:p>
    <w:p w14:paraId="0996875C" w14:textId="2633082D" w:rsidR="00363E6C" w:rsidRPr="005F6B2E" w:rsidRDefault="00363E6C" w:rsidP="00AF65C5">
      <w:pPr>
        <w:keepNext/>
        <w:keepLines/>
        <w:jc w:val="both"/>
        <w:rPr>
          <w:rFonts w:ascii="Tahoma" w:hAnsi="Tahoma" w:cs="Tahoma"/>
          <w:bCs/>
        </w:rPr>
      </w:pPr>
      <w:r w:rsidRPr="005F6B2E">
        <w:rPr>
          <w:rFonts w:ascii="Tahoma" w:hAnsi="Tahoma" w:cs="Tahoma"/>
          <w:bCs/>
        </w:rPr>
        <w:t xml:space="preserve">Ponudbena dokumentacija, ki jo naročnik zahteva z javnim razpisom in </w:t>
      </w:r>
      <w:r w:rsidR="00F84D47" w:rsidRPr="005F6B2E">
        <w:rPr>
          <w:rFonts w:ascii="Tahoma" w:hAnsi="Tahoma" w:cs="Tahoma"/>
          <w:bCs/>
        </w:rPr>
        <w:t xml:space="preserve">jo </w:t>
      </w:r>
      <w:r w:rsidRPr="005F6B2E">
        <w:rPr>
          <w:rFonts w:ascii="Tahoma" w:hAnsi="Tahoma" w:cs="Tahoma"/>
          <w:bCs/>
        </w:rPr>
        <w:t>mora ponudnik naložiti v informacijski sistem e-JN je navedena v nadaljevanju:</w:t>
      </w:r>
    </w:p>
    <w:p w14:paraId="79C9EEEF" w14:textId="1FEABAE5" w:rsidR="003A3567" w:rsidRPr="00C8579C" w:rsidRDefault="003A3567" w:rsidP="00AF65C5">
      <w:pPr>
        <w:keepNext/>
        <w:keepLines/>
        <w:jc w:val="both"/>
        <w:rPr>
          <w:rFonts w:ascii="Tahoma" w:hAnsi="Tahoma" w:cs="Tahoma"/>
          <w:b/>
        </w:rPr>
      </w:pPr>
    </w:p>
    <w:p w14:paraId="3BA83228" w14:textId="77777777" w:rsidR="005F6B2E" w:rsidRDefault="00437E06" w:rsidP="00936661">
      <w:pPr>
        <w:keepNext/>
        <w:keepLines/>
        <w:numPr>
          <w:ilvl w:val="0"/>
          <w:numId w:val="13"/>
        </w:numPr>
        <w:spacing w:line="276" w:lineRule="auto"/>
        <w:jc w:val="both"/>
        <w:rPr>
          <w:rFonts w:ascii="Tahoma" w:hAnsi="Tahoma" w:cs="Tahoma"/>
          <w:b/>
          <w:color w:val="FF0000"/>
          <w:szCs w:val="22"/>
        </w:rPr>
      </w:pPr>
      <w:r w:rsidRPr="00437E06">
        <w:rPr>
          <w:rFonts w:ascii="Tahoma" w:hAnsi="Tahoma" w:cs="Tahoma"/>
          <w:b/>
          <w:color w:val="FF0000"/>
          <w:szCs w:val="22"/>
        </w:rPr>
        <w:t>Razdelek »Skupna ponudbena vrednost, del Predračun«</w:t>
      </w:r>
    </w:p>
    <w:p w14:paraId="7BD3353B" w14:textId="77777777" w:rsidR="00715ADB" w:rsidRDefault="00437E06" w:rsidP="005F6B2E">
      <w:pPr>
        <w:keepNext/>
        <w:keepLines/>
        <w:spacing w:after="200" w:line="276" w:lineRule="auto"/>
        <w:ind w:left="360"/>
        <w:jc w:val="both"/>
        <w:rPr>
          <w:rFonts w:ascii="Tahoma" w:eastAsia="Calibri" w:hAnsi="Tahoma" w:cs="Tahoma"/>
          <w:szCs w:val="22"/>
          <w:lang w:eastAsia="en-US"/>
        </w:rPr>
      </w:pPr>
      <w:r w:rsidRPr="005F6B2E">
        <w:rPr>
          <w:rFonts w:ascii="Tahoma" w:eastAsia="Calibri" w:hAnsi="Tahoma" w:cs="Tahoma"/>
          <w:szCs w:val="22"/>
          <w:lang w:eastAsia="en-US"/>
        </w:rPr>
        <w:t xml:space="preserve">Ponudnik v sistem e-JN </w:t>
      </w:r>
      <w:r w:rsidRPr="005F6B2E">
        <w:rPr>
          <w:rFonts w:ascii="Tahoma" w:eastAsia="Calibri" w:hAnsi="Tahoma" w:cs="Tahoma"/>
          <w:b/>
          <w:szCs w:val="22"/>
          <w:lang w:eastAsia="en-US"/>
        </w:rPr>
        <w:t>v razdelek »Skupna ponudbena vrednost«</w:t>
      </w:r>
      <w:r w:rsidRPr="005F6B2E">
        <w:rPr>
          <w:rFonts w:ascii="Tahoma" w:eastAsia="Calibri" w:hAnsi="Tahoma" w:cs="Tahoma"/>
          <w:szCs w:val="22"/>
          <w:lang w:eastAsia="en-US"/>
        </w:rPr>
        <w:t xml:space="preserve"> v za to namenjeno tabelo vpiše skupni ponudbeni znesek brez davka v EUR in znesek davka v EUR. Znesek z davkom (EUR) in vsi podatki, ki prikazujejo skupno ponudbeno vrednost, se izračunajo samodejno. </w:t>
      </w:r>
    </w:p>
    <w:p w14:paraId="10DD3D1D" w14:textId="77777777" w:rsidR="00FA37BA" w:rsidRDefault="00FA37BA" w:rsidP="005F6B2E">
      <w:pPr>
        <w:keepNext/>
        <w:keepLines/>
        <w:spacing w:after="200" w:line="276" w:lineRule="auto"/>
        <w:ind w:left="360"/>
        <w:jc w:val="both"/>
        <w:rPr>
          <w:rFonts w:ascii="Tahoma" w:eastAsia="Calibri" w:hAnsi="Tahoma" w:cs="Tahoma"/>
          <w:szCs w:val="22"/>
          <w:lang w:eastAsia="en-US"/>
        </w:rPr>
      </w:pPr>
    </w:p>
    <w:p w14:paraId="125C5C61" w14:textId="77777777" w:rsidR="00FA37BA" w:rsidRDefault="00FA37BA" w:rsidP="005F6B2E">
      <w:pPr>
        <w:keepNext/>
        <w:keepLines/>
        <w:spacing w:after="200" w:line="276" w:lineRule="auto"/>
        <w:ind w:left="360"/>
        <w:jc w:val="both"/>
        <w:rPr>
          <w:rFonts w:ascii="Tahoma" w:eastAsia="Calibri" w:hAnsi="Tahoma" w:cs="Tahoma"/>
          <w:szCs w:val="22"/>
          <w:lang w:eastAsia="en-US"/>
        </w:rPr>
      </w:pPr>
    </w:p>
    <w:p w14:paraId="40EBDD8B" w14:textId="77777777" w:rsidR="00FA37BA" w:rsidRDefault="00FA37BA" w:rsidP="005F6B2E">
      <w:pPr>
        <w:keepNext/>
        <w:keepLines/>
        <w:spacing w:after="200" w:line="276" w:lineRule="auto"/>
        <w:ind w:left="360"/>
        <w:jc w:val="both"/>
        <w:rPr>
          <w:rFonts w:ascii="Tahoma" w:eastAsia="Calibri" w:hAnsi="Tahoma" w:cs="Tahoma"/>
          <w:szCs w:val="22"/>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FA37BA" w:rsidRPr="005F6B2E" w14:paraId="425E9D5C" w14:textId="77777777" w:rsidTr="00F47C8C">
        <w:tc>
          <w:tcPr>
            <w:tcW w:w="7725" w:type="dxa"/>
          </w:tcPr>
          <w:p w14:paraId="728BB97C" w14:textId="77777777" w:rsidR="00FA37BA" w:rsidRPr="005F6B2E" w:rsidRDefault="00FA37BA" w:rsidP="00245E0C">
            <w:pPr>
              <w:keepNext/>
              <w:keepLines/>
              <w:jc w:val="both"/>
              <w:rPr>
                <w:rFonts w:ascii="Tahoma" w:eastAsia="Calibri" w:hAnsi="Tahoma" w:cs="Tahoma"/>
                <w:b/>
                <w:bCs/>
                <w:szCs w:val="22"/>
                <w:lang w:eastAsia="en-US"/>
              </w:rPr>
            </w:pPr>
            <w:r w:rsidRPr="005F6B2E">
              <w:rPr>
                <w:rFonts w:ascii="Tahoma" w:eastAsia="Calibri" w:hAnsi="Tahoma" w:cs="Tahoma"/>
                <w:b/>
                <w:bCs/>
                <w:szCs w:val="22"/>
                <w:lang w:eastAsia="en-US"/>
              </w:rPr>
              <w:lastRenderedPageBreak/>
              <w:t>POVZETEK PREDRAČUNA</w:t>
            </w:r>
          </w:p>
        </w:tc>
        <w:tc>
          <w:tcPr>
            <w:tcW w:w="1626" w:type="dxa"/>
          </w:tcPr>
          <w:p w14:paraId="7557BF9B" w14:textId="313E10D7" w:rsidR="00FA37BA" w:rsidRPr="005F6B2E" w:rsidRDefault="00FA37BA" w:rsidP="00245E0C">
            <w:pPr>
              <w:keepNext/>
              <w:keepLines/>
              <w:jc w:val="both"/>
              <w:rPr>
                <w:rFonts w:ascii="Tahoma" w:eastAsia="Calibri" w:hAnsi="Tahoma" w:cs="Tahoma"/>
                <w:b/>
                <w:bCs/>
                <w:i/>
                <w:szCs w:val="22"/>
                <w:lang w:eastAsia="en-US"/>
              </w:rPr>
            </w:pPr>
            <w:r>
              <w:rPr>
                <w:rFonts w:ascii="Tahoma" w:eastAsia="Calibri" w:hAnsi="Tahoma" w:cs="Tahoma"/>
                <w:b/>
                <w:bCs/>
                <w:i/>
                <w:szCs w:val="22"/>
                <w:lang w:eastAsia="en-US"/>
              </w:rPr>
              <w:t>Priloga 2/1</w:t>
            </w:r>
          </w:p>
        </w:tc>
      </w:tr>
    </w:tbl>
    <w:p w14:paraId="4C34459C" w14:textId="42C7BC98" w:rsidR="00437E06" w:rsidRPr="005F6B2E" w:rsidRDefault="00437E06" w:rsidP="00F91BF8">
      <w:pPr>
        <w:keepNext/>
        <w:keepLines/>
        <w:spacing w:line="276" w:lineRule="auto"/>
        <w:jc w:val="both"/>
        <w:rPr>
          <w:rFonts w:ascii="Tahoma" w:hAnsi="Tahoma" w:cs="Tahoma"/>
          <w:b/>
          <w:color w:val="FF0000"/>
          <w:szCs w:val="22"/>
        </w:rPr>
      </w:pPr>
      <w:r w:rsidRPr="005F6B2E">
        <w:rPr>
          <w:rFonts w:ascii="Tahoma" w:eastAsia="Calibri" w:hAnsi="Tahoma" w:cs="Tahoma"/>
          <w:szCs w:val="22"/>
          <w:lang w:eastAsia="en-US"/>
        </w:rPr>
        <w:t xml:space="preserve">V </w:t>
      </w:r>
      <w:r w:rsidRPr="005F6B2E">
        <w:rPr>
          <w:rFonts w:ascii="Tahoma" w:eastAsia="Calibri" w:hAnsi="Tahoma" w:cs="Tahoma"/>
          <w:b/>
          <w:szCs w:val="22"/>
          <w:lang w:eastAsia="en-US"/>
        </w:rPr>
        <w:t>del »Predračun«</w:t>
      </w:r>
      <w:r w:rsidRPr="005F6B2E">
        <w:rPr>
          <w:rFonts w:ascii="Tahoma" w:eastAsia="Calibri" w:hAnsi="Tahoma" w:cs="Tahoma"/>
          <w:szCs w:val="22"/>
          <w:lang w:eastAsia="en-US"/>
        </w:rPr>
        <w:t xml:space="preserve"> pa naloži izpolnjeno in podpisano Prilogo »POVZETEK PREDRAČUNA« v </w:t>
      </w:r>
      <w:proofErr w:type="spellStart"/>
      <w:r w:rsidRPr="005F6B2E">
        <w:rPr>
          <w:rFonts w:ascii="Tahoma" w:eastAsia="Calibri" w:hAnsi="Tahoma" w:cs="Tahoma"/>
          <w:szCs w:val="22"/>
          <w:lang w:eastAsia="en-US"/>
        </w:rPr>
        <w:t>pdf</w:t>
      </w:r>
      <w:proofErr w:type="spellEnd"/>
      <w:r w:rsidRPr="005F6B2E">
        <w:rPr>
          <w:rFonts w:ascii="Tahoma" w:eastAsia="Calibri" w:hAnsi="Tahoma" w:cs="Tahoma"/>
          <w:szCs w:val="22"/>
          <w:lang w:eastAsia="en-US"/>
        </w:rPr>
        <w:t xml:space="preserve">. obliki/formatu. »Skupna ponudbena vrednost«, ki bo vpisana v istoimenski razdelek, in dokument Priloga </w:t>
      </w:r>
      <w:r w:rsidR="00FA37BA">
        <w:rPr>
          <w:rFonts w:ascii="Tahoma" w:eastAsia="Calibri" w:hAnsi="Tahoma" w:cs="Tahoma"/>
          <w:szCs w:val="22"/>
          <w:lang w:eastAsia="en-US"/>
        </w:rPr>
        <w:t xml:space="preserve">2/1 </w:t>
      </w:r>
      <w:r w:rsidRPr="005F6B2E">
        <w:rPr>
          <w:rFonts w:ascii="Tahoma" w:eastAsia="Calibri" w:hAnsi="Tahoma" w:cs="Tahoma"/>
          <w:szCs w:val="22"/>
          <w:lang w:eastAsia="en-US"/>
        </w:rPr>
        <w:t xml:space="preserve">»POVZETEK PREDRAČUNA, ki bo naložen kot predračun v del »Predračun«, bosta razvidna in dostopna na javnem odpiranju ponudb. </w:t>
      </w:r>
    </w:p>
    <w:p w14:paraId="697DD6A3" w14:textId="7FFAA69E" w:rsidR="006047E6" w:rsidRDefault="00437E06" w:rsidP="00AF65C5">
      <w:pPr>
        <w:keepNext/>
        <w:keepLines/>
        <w:jc w:val="both"/>
        <w:rPr>
          <w:rFonts w:ascii="Tahoma" w:eastAsia="Calibri" w:hAnsi="Tahoma" w:cs="Tahoma"/>
          <w:szCs w:val="22"/>
          <w:lang w:eastAsia="en-US"/>
        </w:rPr>
      </w:pPr>
      <w:r w:rsidRPr="00437E06">
        <w:rPr>
          <w:rFonts w:ascii="Tahoma" w:eastAsia="Calibri" w:hAnsi="Tahoma" w:cs="Tahoma"/>
          <w:szCs w:val="22"/>
          <w:lang w:eastAsia="en-US"/>
        </w:rPr>
        <w:t xml:space="preserve">V primeru razhajanj med podatki navedenimi v razdelku »Skupna ponudbena vrednost«, podatki v Prilogi </w:t>
      </w:r>
      <w:r w:rsidR="00FA37BA">
        <w:rPr>
          <w:rFonts w:ascii="Tahoma" w:eastAsia="Calibri" w:hAnsi="Tahoma" w:cs="Tahoma"/>
          <w:szCs w:val="22"/>
          <w:lang w:eastAsia="en-US"/>
        </w:rPr>
        <w:t xml:space="preserve">2/1 </w:t>
      </w:r>
      <w:r w:rsidRPr="00437E06">
        <w:rPr>
          <w:rFonts w:ascii="Tahoma" w:eastAsia="Calibri" w:hAnsi="Tahoma" w:cs="Tahoma"/>
          <w:szCs w:val="22"/>
          <w:lang w:eastAsia="en-US"/>
        </w:rPr>
        <w:t xml:space="preserve">»POVZETEK PREDRAČUNA« - naloženim v del »Predračun«, in celotnim izpolnjenim ponudbenim predračunom popisa storitev v </w:t>
      </w:r>
      <w:proofErr w:type="spellStart"/>
      <w:r w:rsidRPr="00437E06">
        <w:rPr>
          <w:rFonts w:ascii="Tahoma" w:eastAsia="Calibri" w:hAnsi="Tahoma" w:cs="Tahoma"/>
          <w:szCs w:val="22"/>
          <w:lang w:eastAsia="en-US"/>
        </w:rPr>
        <w:t>pdf</w:t>
      </w:r>
      <w:proofErr w:type="spellEnd"/>
      <w:r w:rsidRPr="00437E06">
        <w:rPr>
          <w:rFonts w:ascii="Tahoma" w:eastAsia="Calibri" w:hAnsi="Tahoma" w:cs="Tahoma"/>
          <w:szCs w:val="22"/>
          <w:lang w:eastAsia="en-US"/>
        </w:rPr>
        <w:t>. formatu (Priloga 2</w:t>
      </w:r>
      <w:r w:rsidR="00FA37BA">
        <w:rPr>
          <w:rFonts w:ascii="Tahoma" w:eastAsia="Calibri" w:hAnsi="Tahoma" w:cs="Tahoma"/>
          <w:szCs w:val="22"/>
          <w:lang w:eastAsia="en-US"/>
        </w:rPr>
        <w:t>/2</w:t>
      </w:r>
      <w:r w:rsidRPr="00437E06">
        <w:rPr>
          <w:rFonts w:ascii="Tahoma" w:eastAsia="Calibri" w:hAnsi="Tahoma" w:cs="Tahoma"/>
          <w:szCs w:val="22"/>
          <w:lang w:eastAsia="en-US"/>
        </w:rPr>
        <w:t xml:space="preserve">) - naloženim v razdelek »Dokumenti«, del »Ostale priloge«, kot veljavni štejejo podatki celotnega ponudbenega predračuna popisa storitev v </w:t>
      </w:r>
      <w:proofErr w:type="spellStart"/>
      <w:r w:rsidRPr="00437E06">
        <w:rPr>
          <w:rFonts w:ascii="Tahoma" w:eastAsia="Calibri" w:hAnsi="Tahoma" w:cs="Tahoma"/>
          <w:szCs w:val="22"/>
          <w:lang w:eastAsia="en-US"/>
        </w:rPr>
        <w:t>pdf</w:t>
      </w:r>
      <w:proofErr w:type="spellEnd"/>
      <w:r w:rsidRPr="00437E06">
        <w:rPr>
          <w:rFonts w:ascii="Tahoma" w:eastAsia="Calibri" w:hAnsi="Tahoma" w:cs="Tahoma"/>
          <w:szCs w:val="22"/>
          <w:lang w:eastAsia="en-US"/>
        </w:rPr>
        <w:t>. format (Priloga 2</w:t>
      </w:r>
      <w:r w:rsidR="00FA37BA">
        <w:rPr>
          <w:rFonts w:ascii="Tahoma" w:eastAsia="Calibri" w:hAnsi="Tahoma" w:cs="Tahoma"/>
          <w:szCs w:val="22"/>
          <w:lang w:eastAsia="en-US"/>
        </w:rPr>
        <w:t>/2</w:t>
      </w:r>
      <w:r w:rsidRPr="00437E06">
        <w:rPr>
          <w:rFonts w:ascii="Tahoma" w:eastAsia="Calibri" w:hAnsi="Tahoma" w:cs="Tahoma"/>
          <w:szCs w:val="22"/>
          <w:lang w:eastAsia="en-US"/>
        </w:rPr>
        <w:t>), ki je predložen v razdelku »Dokumenti«, del »Ostale priloge«.</w:t>
      </w:r>
    </w:p>
    <w:p w14:paraId="19A3C8B8" w14:textId="5D24B70F" w:rsidR="005E6769" w:rsidRDefault="005E6769" w:rsidP="00AF65C5">
      <w:pPr>
        <w:keepNext/>
        <w:keepLines/>
        <w:jc w:val="both"/>
        <w:rPr>
          <w:rFonts w:ascii="Tahoma" w:eastAsia="Calibri" w:hAnsi="Tahoma" w:cs="Tahoma"/>
          <w:szCs w:val="22"/>
          <w:lang w:eastAsia="en-US"/>
        </w:rPr>
      </w:pPr>
    </w:p>
    <w:p w14:paraId="2116D7F6" w14:textId="4DC168FF" w:rsidR="00437E06" w:rsidRPr="005E6769" w:rsidRDefault="00437E06" w:rsidP="00936661">
      <w:pPr>
        <w:keepNext/>
        <w:keepLines/>
        <w:numPr>
          <w:ilvl w:val="0"/>
          <w:numId w:val="13"/>
        </w:numPr>
        <w:spacing w:line="276" w:lineRule="auto"/>
        <w:jc w:val="both"/>
        <w:rPr>
          <w:rFonts w:ascii="Tahoma" w:hAnsi="Tahoma" w:cs="Tahoma"/>
          <w:b/>
          <w:color w:val="FF0000"/>
          <w:szCs w:val="22"/>
        </w:rPr>
      </w:pPr>
      <w:r w:rsidRPr="00437E06">
        <w:rPr>
          <w:rFonts w:ascii="Tahoma" w:hAnsi="Tahoma" w:cs="Tahoma"/>
          <w:b/>
          <w:color w:val="FF0000"/>
          <w:szCs w:val="22"/>
        </w:rPr>
        <w:t>Razdelek »DOKUMENTI, del Izjava - ponudnik«</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AF65C5" w:rsidRPr="0026412F" w14:paraId="6917605E" w14:textId="77777777" w:rsidTr="00F47C8C">
        <w:tc>
          <w:tcPr>
            <w:tcW w:w="7938" w:type="dxa"/>
            <w:tcBorders>
              <w:top w:val="single" w:sz="4" w:space="0" w:color="auto"/>
              <w:bottom w:val="single" w:sz="4" w:space="0" w:color="auto"/>
            </w:tcBorders>
          </w:tcPr>
          <w:p w14:paraId="334A1E36" w14:textId="77777777" w:rsidR="00AF65C5" w:rsidRPr="0026412F" w:rsidRDefault="00AF65C5" w:rsidP="00936661">
            <w:pPr>
              <w:keepNext/>
              <w:keepLines/>
              <w:rPr>
                <w:rFonts w:ascii="Tahoma" w:hAnsi="Tahoma" w:cs="Tahoma"/>
                <w:b/>
              </w:rPr>
            </w:pP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t>UGOTAVLJANJE SPOSOBNOSTI</w:t>
            </w:r>
          </w:p>
        </w:tc>
        <w:tc>
          <w:tcPr>
            <w:tcW w:w="1411" w:type="dxa"/>
            <w:tcBorders>
              <w:top w:val="single" w:sz="4" w:space="0" w:color="auto"/>
              <w:bottom w:val="single" w:sz="4" w:space="0" w:color="auto"/>
            </w:tcBorders>
          </w:tcPr>
          <w:p w14:paraId="3D75BE6E" w14:textId="77777777" w:rsidR="00AF65C5" w:rsidRPr="0026412F" w:rsidRDefault="00AF65C5" w:rsidP="00936661">
            <w:pPr>
              <w:keepNext/>
              <w:keepLines/>
              <w:rPr>
                <w:rFonts w:ascii="Tahoma" w:hAnsi="Tahoma" w:cs="Tahoma"/>
                <w:b/>
                <w:bCs/>
                <w:i/>
                <w:iCs/>
              </w:rPr>
            </w:pPr>
            <w:r w:rsidRPr="0026412F">
              <w:rPr>
                <w:rFonts w:ascii="Tahoma" w:hAnsi="Tahoma" w:cs="Tahoma"/>
                <w:b/>
                <w:bCs/>
                <w:i/>
                <w:iCs/>
              </w:rPr>
              <w:t>Priloga A</w:t>
            </w:r>
          </w:p>
        </w:tc>
      </w:tr>
    </w:tbl>
    <w:p w14:paraId="20866961" w14:textId="75069F25" w:rsidR="00FA44A4" w:rsidRDefault="00437E06" w:rsidP="00936661">
      <w:pPr>
        <w:keepNext/>
        <w:keepLines/>
        <w:jc w:val="both"/>
        <w:rPr>
          <w:rFonts w:ascii="Tahoma" w:hAnsi="Tahoma" w:cs="Tahoma"/>
          <w:b/>
          <w:szCs w:val="22"/>
        </w:rPr>
      </w:pPr>
      <w:r w:rsidRPr="00437E06">
        <w:rPr>
          <w:rFonts w:ascii="Tahoma" w:hAnsi="Tahoma" w:cs="Tahoma"/>
          <w:szCs w:val="22"/>
        </w:rPr>
        <w:t xml:space="preserve">Ponudniki v informacijskem sistemu e-JN v </w:t>
      </w:r>
      <w:r w:rsidRPr="00437E06">
        <w:rPr>
          <w:rFonts w:ascii="Tahoma" w:hAnsi="Tahoma" w:cs="Tahoma"/>
          <w:b/>
          <w:szCs w:val="22"/>
        </w:rPr>
        <w:t>razdelek »DOKUMENTI, del Izjava - ponudnik«</w:t>
      </w:r>
      <w:r w:rsidRPr="00437E06">
        <w:rPr>
          <w:rFonts w:ascii="Tahoma" w:hAnsi="Tahoma" w:cs="Tahoma"/>
          <w:szCs w:val="22"/>
        </w:rPr>
        <w:t xml:space="preserve"> naložijo izpolnjeno prilogo, ki je v razpisni dokumentaciji označena kot Priloga A - UGOTAVLJANJE SPOSOBNOSTI. </w:t>
      </w:r>
      <w:r w:rsidRPr="00437E06">
        <w:rPr>
          <w:rFonts w:ascii="Tahoma" w:hAnsi="Tahoma" w:cs="Tahoma"/>
          <w:b/>
          <w:szCs w:val="22"/>
        </w:rPr>
        <w:t>»Prilogo A – Ugotavljanje sposobnosti« je potrebno izpolniti, podpisati, žigosati in priložiti v .</w:t>
      </w:r>
      <w:proofErr w:type="spellStart"/>
      <w:r w:rsidRPr="00437E06">
        <w:rPr>
          <w:rFonts w:ascii="Tahoma" w:hAnsi="Tahoma" w:cs="Tahoma"/>
          <w:b/>
          <w:szCs w:val="22"/>
        </w:rPr>
        <w:t>pdf</w:t>
      </w:r>
      <w:proofErr w:type="spellEnd"/>
      <w:r w:rsidRPr="00437E06">
        <w:rPr>
          <w:rFonts w:ascii="Tahoma" w:hAnsi="Tahoma" w:cs="Tahoma"/>
          <w:b/>
          <w:szCs w:val="22"/>
        </w:rPr>
        <w:t xml:space="preserve"> formatu.</w:t>
      </w:r>
    </w:p>
    <w:p w14:paraId="1A143AF1" w14:textId="77777777" w:rsidR="005E6769" w:rsidRPr="004C3435" w:rsidRDefault="005E6769" w:rsidP="00936661">
      <w:pPr>
        <w:keepNext/>
        <w:keepLines/>
        <w:jc w:val="both"/>
        <w:rPr>
          <w:rFonts w:ascii="Tahoma" w:hAnsi="Tahoma" w:cs="Tahoma"/>
          <w:b/>
          <w:szCs w:val="22"/>
        </w:rPr>
      </w:pPr>
    </w:p>
    <w:p w14:paraId="6315E1D1" w14:textId="48EE1E58" w:rsidR="00437E06" w:rsidRPr="005E6769" w:rsidRDefault="00437E06" w:rsidP="00936661">
      <w:pPr>
        <w:keepNext/>
        <w:keepLines/>
        <w:numPr>
          <w:ilvl w:val="0"/>
          <w:numId w:val="13"/>
        </w:numPr>
        <w:spacing w:line="276" w:lineRule="auto"/>
        <w:jc w:val="both"/>
        <w:rPr>
          <w:rFonts w:ascii="Tahoma" w:hAnsi="Tahoma" w:cs="Tahoma"/>
          <w:b/>
          <w:color w:val="FF0000"/>
          <w:szCs w:val="22"/>
        </w:rPr>
      </w:pPr>
      <w:r w:rsidRPr="00437E06">
        <w:rPr>
          <w:rFonts w:ascii="Tahoma" w:hAnsi="Tahoma" w:cs="Tahoma"/>
          <w:b/>
          <w:color w:val="FF0000"/>
          <w:szCs w:val="22"/>
        </w:rPr>
        <w:t>Razdelek »SODELUJOČI, del – Izjava – Ostali sodelujoči«</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AF65C5" w:rsidRPr="0026412F" w14:paraId="0466B27F" w14:textId="77777777" w:rsidTr="00F47C8C">
        <w:tc>
          <w:tcPr>
            <w:tcW w:w="7938" w:type="dxa"/>
            <w:tcBorders>
              <w:top w:val="single" w:sz="4" w:space="0" w:color="auto"/>
              <w:bottom w:val="single" w:sz="4" w:space="0" w:color="auto"/>
            </w:tcBorders>
          </w:tcPr>
          <w:p w14:paraId="3CF83370" w14:textId="77777777" w:rsidR="00AF65C5" w:rsidRPr="0026412F" w:rsidRDefault="00AF65C5" w:rsidP="00936661">
            <w:pPr>
              <w:keepNext/>
              <w:keepLines/>
              <w:rPr>
                <w:rFonts w:ascii="Tahoma" w:hAnsi="Tahoma" w:cs="Tahoma"/>
                <w:b/>
              </w:rPr>
            </w:pP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t>UGOTAVLJANJE SPOSOBNOSTI</w:t>
            </w:r>
          </w:p>
        </w:tc>
        <w:tc>
          <w:tcPr>
            <w:tcW w:w="1411" w:type="dxa"/>
            <w:tcBorders>
              <w:top w:val="single" w:sz="4" w:space="0" w:color="auto"/>
              <w:bottom w:val="single" w:sz="4" w:space="0" w:color="auto"/>
            </w:tcBorders>
          </w:tcPr>
          <w:p w14:paraId="18DA2914" w14:textId="77777777" w:rsidR="00AF65C5" w:rsidRPr="0026412F" w:rsidRDefault="00AF65C5" w:rsidP="00936661">
            <w:pPr>
              <w:keepNext/>
              <w:keepLines/>
              <w:rPr>
                <w:rFonts w:ascii="Tahoma" w:hAnsi="Tahoma" w:cs="Tahoma"/>
                <w:b/>
                <w:bCs/>
                <w:i/>
                <w:iCs/>
              </w:rPr>
            </w:pPr>
            <w:r w:rsidRPr="0026412F">
              <w:rPr>
                <w:rFonts w:ascii="Tahoma" w:hAnsi="Tahoma" w:cs="Tahoma"/>
                <w:b/>
                <w:bCs/>
                <w:i/>
                <w:iCs/>
              </w:rPr>
              <w:t>Priloga A</w:t>
            </w:r>
          </w:p>
        </w:tc>
      </w:tr>
    </w:tbl>
    <w:p w14:paraId="5985096F" w14:textId="607AE791" w:rsidR="00437E06" w:rsidRDefault="00437E06" w:rsidP="00936661">
      <w:pPr>
        <w:keepNext/>
        <w:keepLines/>
        <w:jc w:val="both"/>
        <w:rPr>
          <w:rFonts w:ascii="Tahoma" w:hAnsi="Tahoma" w:cs="Tahoma"/>
          <w:szCs w:val="22"/>
        </w:rPr>
      </w:pPr>
      <w:r w:rsidRPr="00437E06">
        <w:rPr>
          <w:rFonts w:ascii="Tahoma" w:hAnsi="Tahoma" w:cs="Tahoma"/>
          <w:szCs w:val="22"/>
        </w:rPr>
        <w:t xml:space="preserve">V primeru skupne ponudbe, uporabe zmogljivosti drugih subjektov in/ali podizvajalcev, mora ponudnik v informacijskem sistemu e-JN v </w:t>
      </w:r>
      <w:r w:rsidRPr="00437E06">
        <w:rPr>
          <w:rFonts w:ascii="Tahoma" w:hAnsi="Tahoma" w:cs="Tahoma"/>
          <w:b/>
          <w:szCs w:val="22"/>
        </w:rPr>
        <w:t>razdelek »SODELUJOČI, del – Izjava – Ostali sodelujoči«</w:t>
      </w:r>
      <w:r w:rsidRPr="00437E06">
        <w:rPr>
          <w:rFonts w:ascii="Tahoma" w:hAnsi="Tahoma" w:cs="Tahoma"/>
          <w:szCs w:val="22"/>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437E06">
        <w:rPr>
          <w:rFonts w:ascii="Tahoma" w:hAnsi="Tahoma" w:cs="Tahoma"/>
          <w:szCs w:val="22"/>
        </w:rPr>
        <w:t>pdf</w:t>
      </w:r>
      <w:proofErr w:type="spellEnd"/>
      <w:r w:rsidRPr="00437E06">
        <w:rPr>
          <w:rFonts w:ascii="Tahoma" w:hAnsi="Tahoma" w:cs="Tahoma"/>
          <w:szCs w:val="22"/>
        </w:rPr>
        <w:t xml:space="preserve"> formatu.</w:t>
      </w:r>
    </w:p>
    <w:p w14:paraId="5FC7C07D" w14:textId="0CE99FA3" w:rsidR="00437E06" w:rsidRPr="00437E06" w:rsidRDefault="00437E06" w:rsidP="00936661">
      <w:pPr>
        <w:keepNext/>
        <w:keepLines/>
        <w:jc w:val="both"/>
        <w:rPr>
          <w:rFonts w:ascii="Tahoma" w:hAnsi="Tahoma" w:cs="Tahoma"/>
          <w:szCs w:val="22"/>
        </w:rPr>
      </w:pPr>
    </w:p>
    <w:p w14:paraId="13237FD6" w14:textId="4CE0A77D" w:rsidR="00437E06" w:rsidRPr="00974662" w:rsidRDefault="00437E06" w:rsidP="00936661">
      <w:pPr>
        <w:keepNext/>
        <w:keepLines/>
        <w:numPr>
          <w:ilvl w:val="0"/>
          <w:numId w:val="13"/>
        </w:numPr>
        <w:spacing w:line="276" w:lineRule="auto"/>
        <w:jc w:val="both"/>
        <w:rPr>
          <w:rFonts w:ascii="Tahoma" w:hAnsi="Tahoma" w:cs="Tahoma"/>
          <w:b/>
          <w:color w:val="FF0000"/>
          <w:szCs w:val="22"/>
        </w:rPr>
      </w:pPr>
      <w:r w:rsidRPr="00437E06">
        <w:rPr>
          <w:rFonts w:ascii="Tahoma" w:hAnsi="Tahoma" w:cs="Tahoma"/>
          <w:b/>
          <w:color w:val="FF0000"/>
          <w:szCs w:val="22"/>
        </w:rPr>
        <w:t>Razdelek »DOKUMENTI, del Ostale priloge«</w:t>
      </w:r>
    </w:p>
    <w:p w14:paraId="53EBFF98" w14:textId="77777777" w:rsidR="00437E06" w:rsidRPr="00437E06" w:rsidRDefault="00437E06" w:rsidP="00AF65C5">
      <w:pPr>
        <w:keepNext/>
        <w:keepLines/>
        <w:jc w:val="both"/>
        <w:rPr>
          <w:rFonts w:ascii="Tahoma" w:hAnsi="Tahoma" w:cs="Tahoma"/>
          <w:szCs w:val="22"/>
        </w:rPr>
      </w:pPr>
      <w:r w:rsidRPr="00437E06">
        <w:rPr>
          <w:rFonts w:ascii="Tahoma" w:hAnsi="Tahoma" w:cs="Tahoma"/>
          <w:szCs w:val="22"/>
        </w:rPr>
        <w:t>Ponudnik v informacijskem sistemu e-JN</w:t>
      </w:r>
      <w:r w:rsidRPr="00437E06">
        <w:rPr>
          <w:rFonts w:ascii="Tahoma" w:hAnsi="Tahoma" w:cs="Tahoma"/>
          <w:b/>
          <w:szCs w:val="22"/>
        </w:rPr>
        <w:t xml:space="preserve"> v razdelek »DOKUMENTI, del Ostale priloge« </w:t>
      </w:r>
      <w:r w:rsidRPr="00437E06">
        <w:rPr>
          <w:rFonts w:ascii="Tahoma" w:hAnsi="Tahoma" w:cs="Tahoma"/>
          <w:szCs w:val="22"/>
        </w:rPr>
        <w:t>naloži ostalo ponudbeno dokumentacijo, ki je zahtevana s to razpisno dokumentacijo, vključno s celotnim predračunom popisa storitev.</w:t>
      </w:r>
    </w:p>
    <w:p w14:paraId="1FB955AB" w14:textId="77777777" w:rsidR="00437E06" w:rsidRPr="00437E06" w:rsidRDefault="00437E06" w:rsidP="00AF65C5">
      <w:pPr>
        <w:keepNext/>
        <w:keepLines/>
        <w:jc w:val="both"/>
        <w:rPr>
          <w:rFonts w:ascii="Tahoma" w:hAnsi="Tahoma" w:cs="Tahoma"/>
          <w:szCs w:val="22"/>
        </w:rPr>
      </w:pPr>
    </w:p>
    <w:p w14:paraId="241846BB" w14:textId="0ECD7CAB" w:rsidR="00437E06" w:rsidRDefault="00437E06" w:rsidP="00AF65C5">
      <w:pPr>
        <w:keepNext/>
        <w:keepLines/>
        <w:jc w:val="both"/>
        <w:rPr>
          <w:rFonts w:ascii="Tahoma" w:hAnsi="Tahoma" w:cs="Tahoma"/>
          <w:szCs w:val="22"/>
        </w:rPr>
      </w:pPr>
      <w:r w:rsidRPr="00437E06">
        <w:rPr>
          <w:rFonts w:ascii="Tahoma" w:hAnsi="Tahoma" w:cs="Tahoma"/>
          <w:szCs w:val="22"/>
        </w:rPr>
        <w:t xml:space="preserve">Spodaj zahtevana ponudbena dokumentacija mora biti </w:t>
      </w:r>
      <w:r w:rsidRPr="00437E06">
        <w:rPr>
          <w:rFonts w:ascii="Tahoma" w:hAnsi="Tahoma" w:cs="Tahoma"/>
          <w:b/>
          <w:szCs w:val="22"/>
          <w:u w:val="single"/>
        </w:rPr>
        <w:t>priložena v .</w:t>
      </w:r>
      <w:proofErr w:type="spellStart"/>
      <w:r w:rsidRPr="00437E06">
        <w:rPr>
          <w:rFonts w:ascii="Tahoma" w:hAnsi="Tahoma" w:cs="Tahoma"/>
          <w:b/>
          <w:szCs w:val="22"/>
          <w:u w:val="single"/>
        </w:rPr>
        <w:t>pdf</w:t>
      </w:r>
      <w:proofErr w:type="spellEnd"/>
      <w:r w:rsidRPr="00437E06">
        <w:rPr>
          <w:rFonts w:ascii="Tahoma" w:hAnsi="Tahoma" w:cs="Tahoma"/>
          <w:b/>
          <w:szCs w:val="22"/>
          <w:u w:val="single"/>
        </w:rPr>
        <w:t xml:space="preserve"> formatu</w:t>
      </w:r>
      <w:r w:rsidRPr="00437E06">
        <w:rPr>
          <w:rFonts w:ascii="Tahoma" w:hAnsi="Tahoma" w:cs="Tahoma"/>
          <w:szCs w:val="22"/>
        </w:rPr>
        <w:t xml:space="preserve"> (</w:t>
      </w:r>
      <w:proofErr w:type="spellStart"/>
      <w:r w:rsidRPr="00437E06">
        <w:rPr>
          <w:rFonts w:ascii="Tahoma" w:hAnsi="Tahoma" w:cs="Tahoma"/>
          <w:szCs w:val="22"/>
        </w:rPr>
        <w:t>sken</w:t>
      </w:r>
      <w:proofErr w:type="spellEnd"/>
      <w:r w:rsidRPr="00437E06">
        <w:rPr>
          <w:rFonts w:ascii="Tahoma" w:hAnsi="Tahoma" w:cs="Tahoma"/>
          <w:szCs w:val="22"/>
        </w:rPr>
        <w:t xml:space="preserve"> celotne ponudbe z izpolnjenimi, podpisanimi in žigosanimi ponudbenimi listinami). Ponudnik lahko fizični podpis nadomesti z elektronskim podpisom, v kolikor e-JN to dopušča in ni drugače določeno z razpisno dokumentacijo (v</w:t>
      </w:r>
      <w:r w:rsidR="00F84D47">
        <w:rPr>
          <w:rFonts w:ascii="Tahoma" w:hAnsi="Tahoma" w:cs="Tahoma"/>
          <w:szCs w:val="22"/>
        </w:rPr>
        <w:t> </w:t>
      </w:r>
      <w:r w:rsidRPr="00437E06">
        <w:rPr>
          <w:rFonts w:ascii="Tahoma" w:hAnsi="Tahoma" w:cs="Tahoma"/>
          <w:szCs w:val="22"/>
        </w:rPr>
        <w:t xml:space="preserve">tem primeru žigosanje ni potrebno). Ponudniki so obvezani priložiti vse priloge, razen če v posamezni prilogi ni drugače navedeno. </w:t>
      </w:r>
    </w:p>
    <w:p w14:paraId="4655F87D" w14:textId="09AA3F56" w:rsidR="00826E0C" w:rsidRDefault="00826E0C" w:rsidP="00AF65C5">
      <w:pPr>
        <w:keepNext/>
        <w:keepLines/>
        <w:jc w:val="both"/>
        <w:rPr>
          <w:rFonts w:ascii="Tahoma" w:hAnsi="Tahoma" w:cs="Tahoma"/>
          <w:szCs w:val="22"/>
        </w:rPr>
      </w:pPr>
    </w:p>
    <w:p w14:paraId="74BE13DF" w14:textId="77777777" w:rsidR="00363E6C" w:rsidRPr="00C8579C" w:rsidRDefault="00363E6C" w:rsidP="00AF65C5">
      <w:pPr>
        <w:keepNext/>
        <w:keepLines/>
        <w:jc w:val="both"/>
        <w:rPr>
          <w:rFonts w:ascii="Tahoma" w:hAnsi="Tahoma" w:cs="Tahoma"/>
          <w:b/>
        </w:rPr>
      </w:pPr>
      <w:r w:rsidRPr="00C8579C">
        <w:rPr>
          <w:rFonts w:ascii="Tahoma" w:hAnsi="Tahoma" w:cs="Tahoma"/>
          <w:b/>
        </w:rPr>
        <w:t>Ostala ponudbena dokumentacija je sestavljena iz naslednjih dokumentov (prilog):</w:t>
      </w:r>
    </w:p>
    <w:p w14:paraId="3B0D4181" w14:textId="77777777" w:rsidR="00A41E90" w:rsidRPr="00C8579C" w:rsidRDefault="00A41E90" w:rsidP="00AF65C5">
      <w:pPr>
        <w:keepNext/>
        <w:keepLines/>
        <w:jc w:val="both"/>
        <w:rPr>
          <w:rFonts w:ascii="Tahoma" w:hAnsi="Tahoma" w:cs="Tahoma"/>
        </w:rPr>
      </w:pPr>
    </w:p>
    <w:tbl>
      <w:tblPr>
        <w:tblW w:w="933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89"/>
        <w:gridCol w:w="931"/>
        <w:gridCol w:w="515"/>
      </w:tblGrid>
      <w:tr w:rsidR="00E533B8" w:rsidRPr="00C8579C" w14:paraId="768CF350" w14:textId="77777777" w:rsidTr="00455600">
        <w:trPr>
          <w:trHeight w:val="238"/>
        </w:trPr>
        <w:tc>
          <w:tcPr>
            <w:tcW w:w="7889" w:type="dxa"/>
          </w:tcPr>
          <w:p w14:paraId="0696D67F" w14:textId="77777777" w:rsidR="00E533B8" w:rsidRPr="00C8579C" w:rsidRDefault="00E533B8" w:rsidP="00AF65C5">
            <w:pPr>
              <w:keepNext/>
              <w:keepLines/>
              <w:jc w:val="both"/>
              <w:rPr>
                <w:rFonts w:ascii="Tahoma" w:hAnsi="Tahoma" w:cs="Tahoma"/>
              </w:rPr>
            </w:pPr>
            <w:r w:rsidRPr="00C8579C">
              <w:rPr>
                <w:rFonts w:ascii="Tahoma" w:hAnsi="Tahoma" w:cs="Tahoma"/>
              </w:rPr>
              <w:t xml:space="preserve">PODATKI O PONUDNIKU </w:t>
            </w:r>
          </w:p>
        </w:tc>
        <w:tc>
          <w:tcPr>
            <w:tcW w:w="931" w:type="dxa"/>
            <w:tcBorders>
              <w:right w:val="nil"/>
            </w:tcBorders>
          </w:tcPr>
          <w:p w14:paraId="63AF7770" w14:textId="77777777" w:rsidR="00E533B8" w:rsidRPr="00285AB5" w:rsidRDefault="00E533B8" w:rsidP="00AF65C5">
            <w:pPr>
              <w:keepNext/>
              <w:keepLines/>
              <w:jc w:val="both"/>
              <w:rPr>
                <w:rFonts w:ascii="Tahoma" w:hAnsi="Tahoma" w:cs="Tahoma"/>
                <w:b/>
                <w:i/>
              </w:rPr>
            </w:pPr>
            <w:r w:rsidRPr="00285AB5">
              <w:rPr>
                <w:rFonts w:ascii="Tahoma" w:hAnsi="Tahoma" w:cs="Tahoma"/>
                <w:b/>
                <w:i/>
              </w:rPr>
              <w:t xml:space="preserve">Priloga </w:t>
            </w:r>
          </w:p>
        </w:tc>
        <w:tc>
          <w:tcPr>
            <w:tcW w:w="515" w:type="dxa"/>
            <w:tcBorders>
              <w:left w:val="nil"/>
            </w:tcBorders>
          </w:tcPr>
          <w:p w14:paraId="5D85F175" w14:textId="77777777" w:rsidR="00E533B8" w:rsidRPr="00285AB5" w:rsidRDefault="00E533B8" w:rsidP="00AF65C5">
            <w:pPr>
              <w:keepNext/>
              <w:keepLines/>
              <w:jc w:val="both"/>
              <w:rPr>
                <w:rFonts w:ascii="Tahoma" w:hAnsi="Tahoma" w:cs="Tahoma"/>
                <w:b/>
                <w:i/>
              </w:rPr>
            </w:pPr>
            <w:r w:rsidRPr="00285AB5">
              <w:rPr>
                <w:rFonts w:ascii="Tahoma" w:hAnsi="Tahoma" w:cs="Tahoma"/>
                <w:b/>
                <w:i/>
              </w:rPr>
              <w:t>1</w:t>
            </w:r>
          </w:p>
        </w:tc>
      </w:tr>
    </w:tbl>
    <w:p w14:paraId="185F2DCA" w14:textId="3518CD0A" w:rsidR="006D2369" w:rsidRPr="00C8579C" w:rsidRDefault="007C70A1" w:rsidP="00AF65C5">
      <w:pPr>
        <w:keepNext/>
        <w:keepLines/>
        <w:jc w:val="both"/>
        <w:rPr>
          <w:rFonts w:ascii="Tahoma" w:hAnsi="Tahoma" w:cs="Tahoma"/>
        </w:rPr>
      </w:pPr>
      <w:r w:rsidRPr="00C8579C">
        <w:rPr>
          <w:rFonts w:ascii="Tahoma" w:hAnsi="Tahoma" w:cs="Tahoma"/>
        </w:rPr>
        <w:t xml:space="preserve">Prilogo je potrebno izpolniti, podpisati in žigosati.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 xml:space="preserve">riloge 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166C5D40" w14:textId="4F718B2C" w:rsidR="00787220" w:rsidRDefault="00787220" w:rsidP="00AF65C5">
      <w:pPr>
        <w:keepNext/>
        <w:keepLines/>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8"/>
      </w:tblGrid>
      <w:tr w:rsidR="00F84D47" w:rsidRPr="00E00A30" w14:paraId="033B60AD" w14:textId="77777777" w:rsidTr="00455600">
        <w:tc>
          <w:tcPr>
            <w:tcW w:w="7938" w:type="dxa"/>
            <w:tcBorders>
              <w:top w:val="single" w:sz="4" w:space="0" w:color="auto"/>
              <w:bottom w:val="single" w:sz="4" w:space="0" w:color="auto"/>
            </w:tcBorders>
          </w:tcPr>
          <w:p w14:paraId="4B4B1757" w14:textId="77777777" w:rsidR="00F84D47" w:rsidRPr="00E00A30" w:rsidRDefault="00F84D47" w:rsidP="009D21BE">
            <w:pPr>
              <w:keepNext/>
              <w:keepLines/>
              <w:jc w:val="both"/>
              <w:rPr>
                <w:rFonts w:ascii="Tahoma" w:hAnsi="Tahoma" w:cs="Tahoma"/>
              </w:rPr>
            </w:pPr>
            <w:r w:rsidRPr="00E00A30">
              <w:rPr>
                <w:rFonts w:ascii="Tahoma" w:hAnsi="Tahoma" w:cs="Tahoma"/>
              </w:rPr>
              <w:t>PRAVNI AKT O SKUPNI IZVEDBI NAROČILA</w:t>
            </w:r>
          </w:p>
        </w:tc>
        <w:tc>
          <w:tcPr>
            <w:tcW w:w="1418" w:type="dxa"/>
            <w:tcBorders>
              <w:top w:val="single" w:sz="4" w:space="0" w:color="auto"/>
              <w:bottom w:val="single" w:sz="4" w:space="0" w:color="auto"/>
            </w:tcBorders>
          </w:tcPr>
          <w:p w14:paraId="1ACB45A4" w14:textId="77777777" w:rsidR="00F84D47" w:rsidRPr="00455600" w:rsidRDefault="00F84D47" w:rsidP="009D21BE">
            <w:pPr>
              <w:keepNext/>
              <w:keepLines/>
              <w:jc w:val="both"/>
              <w:rPr>
                <w:rFonts w:ascii="Tahoma" w:hAnsi="Tahoma" w:cs="Tahoma"/>
                <w:b/>
                <w:i/>
              </w:rPr>
            </w:pPr>
            <w:r w:rsidRPr="00455600">
              <w:rPr>
                <w:rFonts w:ascii="Tahoma" w:hAnsi="Tahoma" w:cs="Tahoma"/>
                <w:b/>
                <w:i/>
              </w:rPr>
              <w:t>Priloga 1/1</w:t>
            </w:r>
          </w:p>
        </w:tc>
      </w:tr>
    </w:tbl>
    <w:p w14:paraId="51F5079A" w14:textId="03FE3664" w:rsidR="00F84D47" w:rsidRDefault="00F84D47" w:rsidP="00AF65C5">
      <w:pPr>
        <w:keepNext/>
        <w:keepLines/>
        <w:jc w:val="both"/>
        <w:rPr>
          <w:rFonts w:ascii="Tahoma" w:hAnsi="Tahoma" w:cs="Tahoma"/>
        </w:rPr>
      </w:pPr>
      <w:r w:rsidRPr="00E00A30">
        <w:rPr>
          <w:rFonts w:ascii="Tahoma" w:hAnsi="Tahoma" w:cs="Tahoma"/>
        </w:rPr>
        <w:t>Če gre za skupno ponudbo, se prilogi priloži pravni akt o skupni izvedbi naročila, katerega morajo podpisati in žigosati vsi ponudniki.</w:t>
      </w:r>
    </w:p>
    <w:p w14:paraId="48C1EA5C" w14:textId="77777777" w:rsidR="00F84D47" w:rsidRDefault="00F84D47"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33028D" w:rsidRPr="00C8579C" w14:paraId="0D5630AA" w14:textId="77777777" w:rsidTr="00455600">
        <w:tc>
          <w:tcPr>
            <w:tcW w:w="7933" w:type="dxa"/>
          </w:tcPr>
          <w:p w14:paraId="3EF4E575" w14:textId="77777777" w:rsidR="0033028D" w:rsidRPr="00C8579C" w:rsidRDefault="0033028D" w:rsidP="00AF65C5">
            <w:pPr>
              <w:keepNext/>
              <w:keepLines/>
              <w:jc w:val="both"/>
              <w:rPr>
                <w:rFonts w:ascii="Tahoma" w:hAnsi="Tahoma" w:cs="Tahoma"/>
              </w:rPr>
            </w:pPr>
            <w:r>
              <w:rPr>
                <w:rFonts w:ascii="Tahoma" w:hAnsi="Tahoma" w:cs="Tahoma"/>
              </w:rPr>
              <w:t>PONUDBENI PREDRAČUN</w:t>
            </w:r>
          </w:p>
        </w:tc>
        <w:tc>
          <w:tcPr>
            <w:tcW w:w="1418" w:type="dxa"/>
          </w:tcPr>
          <w:p w14:paraId="54138EB2" w14:textId="77777777" w:rsidR="0033028D" w:rsidRPr="00C8579C" w:rsidRDefault="0033028D" w:rsidP="00AF65C5">
            <w:pPr>
              <w:keepNext/>
              <w:keepLines/>
              <w:ind w:left="-211" w:firstLine="211"/>
              <w:jc w:val="both"/>
              <w:rPr>
                <w:rFonts w:ascii="Tahoma" w:hAnsi="Tahoma" w:cs="Tahoma"/>
                <w:b/>
                <w:i/>
              </w:rPr>
            </w:pPr>
            <w:r w:rsidRPr="00C8579C">
              <w:rPr>
                <w:rFonts w:ascii="Tahoma" w:hAnsi="Tahoma" w:cs="Tahoma"/>
                <w:b/>
                <w:i/>
              </w:rPr>
              <w:t>Priloga 2</w:t>
            </w:r>
            <w:r>
              <w:rPr>
                <w:rFonts w:ascii="Tahoma" w:hAnsi="Tahoma" w:cs="Tahoma"/>
                <w:b/>
                <w:i/>
              </w:rPr>
              <w:t>/2</w:t>
            </w:r>
          </w:p>
        </w:tc>
      </w:tr>
    </w:tbl>
    <w:p w14:paraId="27C92E35" w14:textId="2A826B52" w:rsidR="0033028D" w:rsidRPr="00C8579C" w:rsidRDefault="0033028D" w:rsidP="00AF65C5">
      <w:pPr>
        <w:keepNext/>
        <w:keepLines/>
        <w:jc w:val="both"/>
        <w:rPr>
          <w:rFonts w:ascii="Tahoma" w:hAnsi="Tahoma" w:cs="Tahoma"/>
        </w:rPr>
      </w:pPr>
      <w:r w:rsidRPr="0033028D">
        <w:rPr>
          <w:rFonts w:ascii="Tahoma" w:hAnsi="Tahoma" w:cs="Tahoma"/>
        </w:rPr>
        <w:t xml:space="preserve">Ponudnik za to stranjo priloži izpolnjen in podpisan ponudbeni predračun v </w:t>
      </w:r>
      <w:proofErr w:type="spellStart"/>
      <w:r w:rsidRPr="0033028D">
        <w:rPr>
          <w:rFonts w:ascii="Tahoma" w:hAnsi="Tahoma" w:cs="Tahoma"/>
        </w:rPr>
        <w:t>pdf</w:t>
      </w:r>
      <w:proofErr w:type="spellEnd"/>
      <w:r w:rsidRPr="0033028D">
        <w:rPr>
          <w:rFonts w:ascii="Tahoma" w:hAnsi="Tahoma" w:cs="Tahoma"/>
        </w:rPr>
        <w:t xml:space="preserve">. formatu, ki je priloga razpisne dokumentacije. Zaželeno je, da ponudnik priloži ponudbeni predračun tudi v </w:t>
      </w:r>
      <w:proofErr w:type="spellStart"/>
      <w:r w:rsidRPr="0033028D">
        <w:rPr>
          <w:rFonts w:ascii="Tahoma" w:hAnsi="Tahoma" w:cs="Tahoma"/>
        </w:rPr>
        <w:t>excel</w:t>
      </w:r>
      <w:proofErr w:type="spellEnd"/>
      <w:r w:rsidRPr="0033028D">
        <w:rPr>
          <w:rFonts w:ascii="Tahoma" w:hAnsi="Tahoma" w:cs="Tahoma"/>
        </w:rPr>
        <w:t xml:space="preserve"> formatu.</w:t>
      </w:r>
    </w:p>
    <w:p w14:paraId="519C0130" w14:textId="29776496" w:rsidR="006C2DF1" w:rsidRDefault="006C2DF1" w:rsidP="00AF65C5">
      <w:pPr>
        <w:keepNext/>
        <w:keepLines/>
        <w:jc w:val="both"/>
        <w:rPr>
          <w:rFonts w:ascii="Tahoma" w:hAnsi="Tahoma" w:cs="Tahoma"/>
        </w:rPr>
      </w:pPr>
    </w:p>
    <w:p w14:paraId="1469B156" w14:textId="77777777" w:rsidR="00F91BF8" w:rsidRDefault="00F91BF8" w:rsidP="00AF65C5">
      <w:pPr>
        <w:keepNext/>
        <w:keepLines/>
        <w:jc w:val="both"/>
        <w:rPr>
          <w:rFonts w:ascii="Tahoma" w:hAnsi="Tahoma" w:cs="Tahoma"/>
        </w:rPr>
      </w:pPr>
    </w:p>
    <w:p w14:paraId="5EC54B7A" w14:textId="77777777" w:rsidR="00F91BF8" w:rsidRDefault="00F91BF8" w:rsidP="00AF65C5">
      <w:pPr>
        <w:keepNext/>
        <w:keepLines/>
        <w:jc w:val="both"/>
        <w:rPr>
          <w:rFonts w:ascii="Tahoma" w:hAnsi="Tahoma" w:cs="Tahoma"/>
        </w:rPr>
      </w:pPr>
    </w:p>
    <w:p w14:paraId="1E8C4757" w14:textId="77777777" w:rsidR="00F91BF8" w:rsidRPr="00C8579C" w:rsidRDefault="00F91BF8"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1985"/>
      </w:tblGrid>
      <w:tr w:rsidR="001669A1" w:rsidRPr="001669A1" w14:paraId="4D59AE14" w14:textId="77777777" w:rsidTr="00F91BF8">
        <w:tc>
          <w:tcPr>
            <w:tcW w:w="7366" w:type="dxa"/>
          </w:tcPr>
          <w:p w14:paraId="6E6D3503" w14:textId="77777777" w:rsidR="001669A1" w:rsidRPr="001669A1" w:rsidRDefault="001669A1" w:rsidP="00AF65C5">
            <w:pPr>
              <w:keepNext/>
              <w:keepLines/>
              <w:jc w:val="both"/>
              <w:rPr>
                <w:rFonts w:ascii="Tahoma" w:hAnsi="Tahoma" w:cs="Tahoma"/>
              </w:rPr>
            </w:pPr>
            <w:r w:rsidRPr="001669A1">
              <w:rPr>
                <w:rFonts w:ascii="Tahoma" w:hAnsi="Tahoma" w:cs="Tahoma"/>
              </w:rPr>
              <w:lastRenderedPageBreak/>
              <w:t>IZJAVA FIZIČNIH IN PRAVNIH OSEB ter POOBLASTILA FIZIČNIH IN PRAVNIH OSEB</w:t>
            </w:r>
          </w:p>
        </w:tc>
        <w:tc>
          <w:tcPr>
            <w:tcW w:w="1985" w:type="dxa"/>
          </w:tcPr>
          <w:p w14:paraId="294DBC22" w14:textId="77777777" w:rsidR="00F91BF8" w:rsidRDefault="00F91BF8" w:rsidP="00F91BF8">
            <w:pPr>
              <w:keepNext/>
              <w:keepLines/>
              <w:rPr>
                <w:rFonts w:ascii="Tahoma" w:hAnsi="Tahoma" w:cs="Tahoma"/>
                <w:b/>
                <w:bCs/>
                <w:i/>
                <w:iCs/>
              </w:rPr>
            </w:pPr>
            <w:r>
              <w:rPr>
                <w:rFonts w:ascii="Tahoma" w:hAnsi="Tahoma" w:cs="Tahoma"/>
                <w:b/>
                <w:bCs/>
                <w:i/>
                <w:iCs/>
              </w:rPr>
              <w:t xml:space="preserve">   </w:t>
            </w:r>
            <w:r w:rsidR="001669A1" w:rsidRPr="001669A1">
              <w:rPr>
                <w:rFonts w:ascii="Tahoma" w:hAnsi="Tahoma" w:cs="Tahoma"/>
                <w:b/>
                <w:bCs/>
                <w:i/>
                <w:iCs/>
              </w:rPr>
              <w:t>Priloga</w:t>
            </w:r>
            <w:r>
              <w:rPr>
                <w:rFonts w:ascii="Tahoma" w:hAnsi="Tahoma" w:cs="Tahoma"/>
                <w:b/>
                <w:bCs/>
                <w:i/>
                <w:iCs/>
              </w:rPr>
              <w:t xml:space="preserve"> </w:t>
            </w:r>
            <w:r w:rsidR="001669A1" w:rsidRPr="001669A1">
              <w:rPr>
                <w:rFonts w:ascii="Tahoma" w:hAnsi="Tahoma" w:cs="Tahoma"/>
                <w:b/>
                <w:bCs/>
                <w:i/>
                <w:iCs/>
              </w:rPr>
              <w:t xml:space="preserve">3/1, </w:t>
            </w:r>
            <w:r>
              <w:rPr>
                <w:rFonts w:ascii="Tahoma" w:hAnsi="Tahoma" w:cs="Tahoma"/>
                <w:b/>
                <w:bCs/>
                <w:i/>
                <w:iCs/>
              </w:rPr>
              <w:t xml:space="preserve"> </w:t>
            </w:r>
          </w:p>
          <w:p w14:paraId="6E97B723" w14:textId="7010446A" w:rsidR="001669A1" w:rsidRPr="001669A1" w:rsidRDefault="00F91BF8" w:rsidP="00F91BF8">
            <w:pPr>
              <w:keepNext/>
              <w:keepLines/>
              <w:rPr>
                <w:rFonts w:ascii="Tahoma" w:hAnsi="Tahoma" w:cs="Tahoma"/>
                <w:b/>
                <w:bCs/>
                <w:i/>
                <w:iCs/>
              </w:rPr>
            </w:pPr>
            <w:r>
              <w:rPr>
                <w:rFonts w:ascii="Tahoma" w:hAnsi="Tahoma" w:cs="Tahoma"/>
                <w:b/>
                <w:bCs/>
                <w:i/>
                <w:iCs/>
              </w:rPr>
              <w:t xml:space="preserve">  </w:t>
            </w:r>
            <w:r w:rsidR="001669A1" w:rsidRPr="001669A1">
              <w:rPr>
                <w:rFonts w:ascii="Tahoma" w:hAnsi="Tahoma" w:cs="Tahoma"/>
                <w:b/>
                <w:bCs/>
                <w:i/>
                <w:iCs/>
              </w:rPr>
              <w:t>Priloga 3/2</w:t>
            </w:r>
          </w:p>
        </w:tc>
      </w:tr>
    </w:tbl>
    <w:p w14:paraId="0478128E" w14:textId="29F24DC9" w:rsidR="001669A1" w:rsidRPr="001669A1" w:rsidRDefault="001669A1" w:rsidP="00AF65C5">
      <w:pPr>
        <w:keepNext/>
        <w:keepLines/>
        <w:jc w:val="both"/>
        <w:rPr>
          <w:rFonts w:ascii="Tahoma" w:hAnsi="Tahoma" w:cs="Tahoma"/>
        </w:rPr>
      </w:pPr>
      <w:r w:rsidRPr="001669A1">
        <w:rPr>
          <w:rFonts w:ascii="Tahoma" w:hAnsi="Tahoma" w:cs="Tahoma"/>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05E18B28" w14:textId="77777777" w:rsidR="00147D46" w:rsidRPr="00C8579C" w:rsidRDefault="00147D46" w:rsidP="00AF65C5">
      <w:pPr>
        <w:keepNext/>
        <w:keepLines/>
        <w:jc w:val="both"/>
        <w:rPr>
          <w:rFonts w:ascii="Tahoma" w:hAnsi="Tahoma" w:cs="Tahoma"/>
        </w:rPr>
      </w:pPr>
    </w:p>
    <w:tbl>
      <w:tblPr>
        <w:tblW w:w="935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7"/>
      </w:tblGrid>
      <w:tr w:rsidR="00E533B8" w:rsidRPr="00C8579C" w14:paraId="798EFB8F" w14:textId="77777777" w:rsidTr="00455600">
        <w:tc>
          <w:tcPr>
            <w:tcW w:w="7933" w:type="dxa"/>
          </w:tcPr>
          <w:p w14:paraId="38A4441D" w14:textId="258E4F7D" w:rsidR="00E533B8" w:rsidRPr="00C8579C" w:rsidRDefault="00E533B8" w:rsidP="00AF65C5">
            <w:pPr>
              <w:keepNext/>
              <w:keepLines/>
              <w:jc w:val="both"/>
              <w:rPr>
                <w:rFonts w:ascii="Tahoma" w:hAnsi="Tahoma" w:cs="Tahoma"/>
              </w:rPr>
            </w:pPr>
            <w:r w:rsidRPr="00C8579C">
              <w:rPr>
                <w:rFonts w:ascii="Tahoma" w:hAnsi="Tahoma" w:cs="Tahoma"/>
              </w:rPr>
              <w:t>UDELEŽBA PODIZVAJALCA</w:t>
            </w:r>
            <w:r w:rsidR="00116C9C">
              <w:rPr>
                <w:rFonts w:ascii="Tahoma" w:hAnsi="Tahoma" w:cs="Tahoma"/>
              </w:rPr>
              <w:t xml:space="preserve"> IN POOBLASTILO ZA NEPOSREDNA PLAČILA</w:t>
            </w:r>
          </w:p>
        </w:tc>
        <w:tc>
          <w:tcPr>
            <w:tcW w:w="1417" w:type="dxa"/>
          </w:tcPr>
          <w:p w14:paraId="10D5EA6C" w14:textId="77777777" w:rsidR="00E533B8" w:rsidRPr="00C8579C" w:rsidRDefault="00E533B8" w:rsidP="00AF65C5">
            <w:pPr>
              <w:keepNext/>
              <w:keepLines/>
              <w:jc w:val="both"/>
              <w:rPr>
                <w:rFonts w:ascii="Tahoma" w:hAnsi="Tahoma" w:cs="Tahoma"/>
                <w:b/>
                <w:i/>
              </w:rPr>
            </w:pPr>
            <w:r w:rsidRPr="00C8579C">
              <w:rPr>
                <w:rFonts w:ascii="Tahoma" w:hAnsi="Tahoma" w:cs="Tahoma"/>
                <w:b/>
                <w:i/>
              </w:rPr>
              <w:t>Priloga 4/1</w:t>
            </w:r>
          </w:p>
        </w:tc>
      </w:tr>
    </w:tbl>
    <w:p w14:paraId="598EA680" w14:textId="1F389C07" w:rsidR="00B25DEB" w:rsidRDefault="00D92424" w:rsidP="00AF65C5">
      <w:pPr>
        <w:keepNext/>
        <w:keepLines/>
        <w:jc w:val="both"/>
        <w:rPr>
          <w:rFonts w:ascii="Tahoma" w:hAnsi="Tahoma" w:cs="Tahoma"/>
        </w:rPr>
      </w:pPr>
      <w:r w:rsidRPr="00C8579C">
        <w:rPr>
          <w:rFonts w:ascii="Tahoma" w:hAnsi="Tahoma" w:cs="Tahoma"/>
        </w:rPr>
        <w:t xml:space="preserve">Podizvajalec izpolni vse zahtevane podatke, v kolikor ponudnik del javnega naročila odda v </w:t>
      </w:r>
      <w:proofErr w:type="spellStart"/>
      <w:r w:rsidRPr="00C8579C">
        <w:rPr>
          <w:rFonts w:ascii="Tahoma" w:hAnsi="Tahoma" w:cs="Tahoma"/>
        </w:rPr>
        <w:t>podizvajanje</w:t>
      </w:r>
      <w:proofErr w:type="spellEnd"/>
      <w:r w:rsidRPr="00C8579C">
        <w:rPr>
          <w:rFonts w:ascii="Tahoma" w:hAnsi="Tahoma" w:cs="Tahoma"/>
        </w:rPr>
        <w:t>. Če ponudnik ne nastopa z nobenim podizvajalcem, priloge ni treba prilagati.</w:t>
      </w:r>
    </w:p>
    <w:p w14:paraId="4441C2DC" w14:textId="77777777" w:rsidR="00AF65C5" w:rsidRPr="00C8579C" w:rsidRDefault="00AF65C5"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E533B8" w:rsidRPr="00C8579C" w14:paraId="33B7CA0E" w14:textId="77777777" w:rsidTr="00455600">
        <w:tc>
          <w:tcPr>
            <w:tcW w:w="7933" w:type="dxa"/>
          </w:tcPr>
          <w:p w14:paraId="509650F2" w14:textId="60BF55C0" w:rsidR="00E533B8" w:rsidRPr="00C8579C" w:rsidRDefault="005F1B04" w:rsidP="00AF65C5">
            <w:pPr>
              <w:keepNext/>
              <w:keepLines/>
              <w:jc w:val="both"/>
              <w:rPr>
                <w:rFonts w:ascii="Tahoma" w:hAnsi="Tahoma" w:cs="Tahoma"/>
              </w:rPr>
            </w:pPr>
            <w:r>
              <w:rPr>
                <w:rFonts w:ascii="Tahoma" w:hAnsi="Tahoma" w:cs="Tahoma"/>
              </w:rPr>
              <w:t>SOGLASJE</w:t>
            </w:r>
            <w:r w:rsidR="00B25DEB">
              <w:rPr>
                <w:rFonts w:ascii="Tahoma" w:hAnsi="Tahoma" w:cs="Tahoma"/>
              </w:rPr>
              <w:t xml:space="preserve"> PODIZVAJALCA</w:t>
            </w:r>
            <w:r w:rsidR="00E533B8" w:rsidRPr="00C8579C">
              <w:rPr>
                <w:rFonts w:ascii="Tahoma" w:hAnsi="Tahoma" w:cs="Tahoma"/>
              </w:rPr>
              <w:t xml:space="preserve"> ZA NEPOSREDNA PLAČILA</w:t>
            </w:r>
          </w:p>
        </w:tc>
        <w:tc>
          <w:tcPr>
            <w:tcW w:w="1418" w:type="dxa"/>
          </w:tcPr>
          <w:p w14:paraId="31AC2297" w14:textId="77777777" w:rsidR="00E533B8" w:rsidRPr="00C8579C" w:rsidRDefault="00E533B8" w:rsidP="00AF65C5">
            <w:pPr>
              <w:keepNext/>
              <w:keepLines/>
              <w:jc w:val="both"/>
              <w:rPr>
                <w:rFonts w:ascii="Tahoma" w:hAnsi="Tahoma" w:cs="Tahoma"/>
                <w:b/>
                <w:i/>
              </w:rPr>
            </w:pPr>
            <w:r w:rsidRPr="00C8579C">
              <w:rPr>
                <w:rFonts w:ascii="Tahoma" w:hAnsi="Tahoma" w:cs="Tahoma"/>
                <w:b/>
                <w:i/>
              </w:rPr>
              <w:t>Priloga 4/2</w:t>
            </w:r>
          </w:p>
        </w:tc>
      </w:tr>
    </w:tbl>
    <w:p w14:paraId="1569FC53" w14:textId="2F0AAC62" w:rsidR="00974662" w:rsidRDefault="00767842" w:rsidP="00AF65C5">
      <w:pPr>
        <w:keepNext/>
        <w:keepLines/>
        <w:jc w:val="both"/>
        <w:rPr>
          <w:rFonts w:ascii="Tahoma" w:hAnsi="Tahoma" w:cs="Tahoma"/>
        </w:rPr>
      </w:pPr>
      <w:r w:rsidRPr="00C8579C">
        <w:rPr>
          <w:rFonts w:ascii="Tahoma" w:hAnsi="Tahoma" w:cs="Tahoma"/>
        </w:rPr>
        <w:t>Podizvajalec izpolni prilogo, v kolikor zahteva neposredna plačila. V kolikor ponudnik v predmetnem naročilu ne nastopa z nobenim podizvajalcem, priloge ni treba prilagati.</w:t>
      </w:r>
    </w:p>
    <w:p w14:paraId="30B608E8" w14:textId="7A5B8320" w:rsidR="000003AE" w:rsidRPr="00C8579C" w:rsidRDefault="000003AE"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AA4428" w:rsidRPr="00C8579C" w14:paraId="288ED7B2" w14:textId="77777777" w:rsidTr="00455600">
        <w:tc>
          <w:tcPr>
            <w:tcW w:w="7933" w:type="dxa"/>
          </w:tcPr>
          <w:p w14:paraId="4950F649" w14:textId="1DECF010" w:rsidR="00AA4428" w:rsidRPr="00C8579C" w:rsidRDefault="00CD3EE8" w:rsidP="00AF65C5">
            <w:pPr>
              <w:keepNext/>
              <w:keepLines/>
              <w:jc w:val="both"/>
              <w:rPr>
                <w:rFonts w:ascii="Tahoma" w:hAnsi="Tahoma" w:cs="Tahoma"/>
              </w:rPr>
            </w:pPr>
            <w:r w:rsidRPr="00CD3EE8">
              <w:rPr>
                <w:rFonts w:ascii="Tahoma" w:hAnsi="Tahoma" w:cs="Tahoma"/>
              </w:rPr>
              <w:t xml:space="preserve">SEZNAM SUBJEKTOV, KATERIH ZMOGLJIVOST UPORABLJA PONUDNIK  </w:t>
            </w:r>
          </w:p>
        </w:tc>
        <w:tc>
          <w:tcPr>
            <w:tcW w:w="1418" w:type="dxa"/>
          </w:tcPr>
          <w:p w14:paraId="59017914" w14:textId="614BD717" w:rsidR="00AA4428" w:rsidRPr="00C8579C" w:rsidRDefault="0094644B" w:rsidP="00AF65C5">
            <w:pPr>
              <w:keepNext/>
              <w:keepLines/>
              <w:jc w:val="both"/>
              <w:rPr>
                <w:rFonts w:ascii="Tahoma" w:hAnsi="Tahoma" w:cs="Tahoma"/>
                <w:b/>
                <w:i/>
              </w:rPr>
            </w:pPr>
            <w:r>
              <w:rPr>
                <w:rFonts w:ascii="Tahoma" w:hAnsi="Tahoma" w:cs="Tahoma"/>
                <w:b/>
                <w:i/>
              </w:rPr>
              <w:t>Priloga 4/3</w:t>
            </w:r>
          </w:p>
        </w:tc>
      </w:tr>
    </w:tbl>
    <w:p w14:paraId="07508A96" w14:textId="2BE0739C" w:rsidR="00CD3EE8" w:rsidRDefault="00CD3EE8" w:rsidP="00AF65C5">
      <w:pPr>
        <w:keepNext/>
        <w:keepLines/>
        <w:jc w:val="both"/>
        <w:rPr>
          <w:rFonts w:ascii="Tahoma" w:hAnsi="Tahoma" w:cs="Tahoma"/>
        </w:rPr>
      </w:pPr>
      <w:r w:rsidRPr="00CD3EE8">
        <w:rPr>
          <w:rFonts w:ascii="Tahoma" w:hAnsi="Tahoma" w:cs="Tahoma"/>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571C65C2" w14:textId="77777777" w:rsidR="00F40A4D" w:rsidRDefault="00F40A4D"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F40A4D" w:rsidRPr="006971FC" w14:paraId="2DD12670" w14:textId="77777777" w:rsidTr="00053398">
        <w:tc>
          <w:tcPr>
            <w:tcW w:w="6799" w:type="dxa"/>
            <w:tcBorders>
              <w:top w:val="single" w:sz="4" w:space="0" w:color="auto"/>
              <w:bottom w:val="single" w:sz="4" w:space="0" w:color="auto"/>
            </w:tcBorders>
          </w:tcPr>
          <w:p w14:paraId="0687F35C" w14:textId="77777777" w:rsidR="00F40A4D" w:rsidRPr="006971FC" w:rsidRDefault="00F40A4D" w:rsidP="00053398">
            <w:pPr>
              <w:keepNext/>
              <w:keepLines/>
              <w:jc w:val="both"/>
              <w:rPr>
                <w:rFonts w:ascii="Tahoma" w:hAnsi="Tahoma" w:cs="Tahoma"/>
              </w:rPr>
            </w:pPr>
            <w:r w:rsidRPr="006971FC">
              <w:rPr>
                <w:rFonts w:ascii="Tahoma" w:hAnsi="Tahoma" w:cs="Tahoma"/>
              </w:rPr>
              <w:t>SEZNAM IN POTRDILA REFERENC</w:t>
            </w:r>
          </w:p>
        </w:tc>
        <w:tc>
          <w:tcPr>
            <w:tcW w:w="2552" w:type="dxa"/>
            <w:tcBorders>
              <w:top w:val="single" w:sz="4" w:space="0" w:color="auto"/>
              <w:bottom w:val="single" w:sz="4" w:space="0" w:color="auto"/>
            </w:tcBorders>
          </w:tcPr>
          <w:p w14:paraId="288FC04E" w14:textId="214CD1BA" w:rsidR="00F40A4D" w:rsidRPr="006971FC" w:rsidRDefault="00F40A4D" w:rsidP="00053398">
            <w:pPr>
              <w:keepNext/>
              <w:keepLines/>
              <w:jc w:val="both"/>
              <w:rPr>
                <w:rFonts w:ascii="Tahoma" w:hAnsi="Tahoma" w:cs="Tahoma"/>
                <w:b/>
                <w:i/>
              </w:rPr>
            </w:pPr>
            <w:r>
              <w:rPr>
                <w:rFonts w:ascii="Tahoma" w:hAnsi="Tahoma" w:cs="Tahoma"/>
                <w:b/>
                <w:i/>
              </w:rPr>
              <w:t>Priloga 5</w:t>
            </w:r>
            <w:r w:rsidRPr="006971FC">
              <w:rPr>
                <w:rFonts w:ascii="Tahoma" w:hAnsi="Tahoma" w:cs="Tahoma"/>
                <w:b/>
                <w:i/>
              </w:rPr>
              <w:t xml:space="preserve"> in </w:t>
            </w:r>
            <w:r>
              <w:rPr>
                <w:rFonts w:ascii="Tahoma" w:hAnsi="Tahoma" w:cs="Tahoma"/>
                <w:b/>
                <w:i/>
              </w:rPr>
              <w:t>Priloga 5</w:t>
            </w:r>
            <w:r w:rsidRPr="006971FC">
              <w:rPr>
                <w:rFonts w:ascii="Tahoma" w:hAnsi="Tahoma" w:cs="Tahoma"/>
                <w:b/>
                <w:i/>
              </w:rPr>
              <w:t>/1</w:t>
            </w:r>
          </w:p>
        </w:tc>
      </w:tr>
    </w:tbl>
    <w:p w14:paraId="4BBC4FB5" w14:textId="631CD16D" w:rsidR="00F40A4D" w:rsidRDefault="00F40A4D" w:rsidP="00F40A4D">
      <w:pPr>
        <w:keepNext/>
        <w:keepLines/>
        <w:jc w:val="both"/>
        <w:rPr>
          <w:rFonts w:ascii="Tahoma" w:hAnsi="Tahoma" w:cs="Tahoma"/>
        </w:rPr>
      </w:pPr>
      <w:r w:rsidRPr="006971FC">
        <w:rPr>
          <w:rFonts w:ascii="Tahoma" w:hAnsi="Tahoma" w:cs="Tahoma"/>
        </w:rPr>
        <w:t xml:space="preserve">Ponudnik mora v obrazcu priloga </w:t>
      </w:r>
      <w:r w:rsidR="005E6714">
        <w:rPr>
          <w:rFonts w:ascii="Tahoma" w:hAnsi="Tahoma" w:cs="Tahoma"/>
        </w:rPr>
        <w:t>5</w:t>
      </w:r>
      <w:r w:rsidRPr="006971FC">
        <w:rPr>
          <w:rFonts w:ascii="Tahoma" w:hAnsi="Tahoma" w:cs="Tahoma"/>
        </w:rPr>
        <w:t xml:space="preserve"> navesti pridobljene reference za predmetno javno naročilo. V prilogi </w:t>
      </w:r>
      <w:r w:rsidR="005E6714">
        <w:rPr>
          <w:rFonts w:ascii="Tahoma" w:hAnsi="Tahoma" w:cs="Tahoma"/>
        </w:rPr>
        <w:t>5</w:t>
      </w:r>
      <w:r w:rsidRPr="006971FC">
        <w:rPr>
          <w:rFonts w:ascii="Tahoma" w:hAnsi="Tahoma" w:cs="Tahoma"/>
        </w:rPr>
        <w:t>/1 mora ponudnik priložiti izpolnjene in potrjene obrazce za reference, ki</w:t>
      </w:r>
      <w:r>
        <w:rPr>
          <w:rFonts w:ascii="Tahoma" w:hAnsi="Tahoma" w:cs="Tahoma"/>
        </w:rPr>
        <w:t xml:space="preserve"> jih ponudnik navaja v prilogi </w:t>
      </w:r>
      <w:r w:rsidR="005E6714">
        <w:rPr>
          <w:rFonts w:ascii="Tahoma" w:hAnsi="Tahoma" w:cs="Tahoma"/>
        </w:rPr>
        <w:t>5</w:t>
      </w:r>
      <w:r w:rsidRPr="006971FC">
        <w:rPr>
          <w:rFonts w:ascii="Tahoma" w:hAnsi="Tahoma" w:cs="Tahoma"/>
        </w:rPr>
        <w:t>. Ponudnik razmnoži potrebno število izvodov posameznih prilog.</w:t>
      </w:r>
    </w:p>
    <w:p w14:paraId="72818B22" w14:textId="4AC11D2E" w:rsidR="004A2335" w:rsidRPr="00C8579C" w:rsidRDefault="004A2335"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30748B" w:rsidRPr="00C8579C" w14:paraId="21FA9D68" w14:textId="77777777" w:rsidTr="005E6714">
        <w:tc>
          <w:tcPr>
            <w:tcW w:w="8075" w:type="dxa"/>
            <w:tcBorders>
              <w:top w:val="single" w:sz="4" w:space="0" w:color="auto"/>
              <w:bottom w:val="single" w:sz="4" w:space="0" w:color="auto"/>
            </w:tcBorders>
          </w:tcPr>
          <w:p w14:paraId="6F6FC750" w14:textId="0D08C4DB" w:rsidR="0030748B" w:rsidRPr="00C8579C" w:rsidRDefault="00F15F1D" w:rsidP="00AF65C5">
            <w:pPr>
              <w:keepNext/>
              <w:keepLines/>
              <w:rPr>
                <w:rFonts w:ascii="Tahoma" w:hAnsi="Tahoma" w:cs="Tahoma"/>
              </w:rPr>
            </w:pPr>
            <w:r>
              <w:rPr>
                <w:rFonts w:ascii="Tahoma" w:hAnsi="Tahoma" w:cs="Tahoma"/>
              </w:rPr>
              <w:t>IZJAVA O SKLADNOSTI</w:t>
            </w:r>
            <w:r w:rsidR="00F77E1D">
              <w:rPr>
                <w:rFonts w:ascii="Tahoma" w:hAnsi="Tahoma" w:cs="Tahoma"/>
              </w:rPr>
              <w:t>/LASTNOSTIH</w:t>
            </w:r>
            <w:r>
              <w:rPr>
                <w:rFonts w:ascii="Tahoma" w:hAnsi="Tahoma" w:cs="Tahoma"/>
              </w:rPr>
              <w:t xml:space="preserve"> PROIZVODA</w:t>
            </w:r>
            <w:r w:rsidR="001439AB">
              <w:rPr>
                <w:rFonts w:ascii="Tahoma" w:hAnsi="Tahoma" w:cs="Tahoma"/>
              </w:rPr>
              <w:t xml:space="preserve"> s strani proizvajalca proizvoda</w:t>
            </w:r>
          </w:p>
        </w:tc>
        <w:tc>
          <w:tcPr>
            <w:tcW w:w="1276" w:type="dxa"/>
            <w:tcBorders>
              <w:top w:val="single" w:sz="4" w:space="0" w:color="auto"/>
              <w:bottom w:val="single" w:sz="4" w:space="0" w:color="auto"/>
            </w:tcBorders>
          </w:tcPr>
          <w:p w14:paraId="2E3E2ABF" w14:textId="490FFFF9" w:rsidR="0030748B" w:rsidRPr="00C8579C" w:rsidRDefault="00F15F1D" w:rsidP="00AF65C5">
            <w:pPr>
              <w:keepNext/>
              <w:keepLines/>
              <w:ind w:left="-353" w:firstLine="353"/>
              <w:rPr>
                <w:rFonts w:ascii="Tahoma" w:hAnsi="Tahoma" w:cs="Tahoma"/>
                <w:b/>
                <w:i/>
              </w:rPr>
            </w:pPr>
            <w:r>
              <w:rPr>
                <w:rFonts w:ascii="Tahoma" w:hAnsi="Tahoma" w:cs="Tahoma"/>
                <w:b/>
                <w:i/>
              </w:rPr>
              <w:t xml:space="preserve">Priloga </w:t>
            </w:r>
            <w:r w:rsidR="00F40A4D">
              <w:rPr>
                <w:rFonts w:ascii="Tahoma" w:hAnsi="Tahoma" w:cs="Tahoma"/>
                <w:b/>
                <w:i/>
              </w:rPr>
              <w:t>6</w:t>
            </w:r>
          </w:p>
        </w:tc>
      </w:tr>
    </w:tbl>
    <w:p w14:paraId="2BD76244" w14:textId="480A89AF" w:rsidR="00BA4AD5" w:rsidRPr="00C8579C" w:rsidRDefault="00F15F1D" w:rsidP="00AF65C5">
      <w:pPr>
        <w:keepNext/>
        <w:keepLines/>
        <w:jc w:val="both"/>
        <w:rPr>
          <w:rFonts w:ascii="Tahoma" w:hAnsi="Tahoma" w:cs="Tahoma"/>
        </w:rPr>
      </w:pPr>
      <w:r>
        <w:rPr>
          <w:rFonts w:ascii="Tahoma" w:hAnsi="Tahoma" w:cs="Tahoma"/>
        </w:rPr>
        <w:t>Ponudnik mora izjavo izpolniti, podpisati, žigosati in predložiti ponudbi.</w:t>
      </w:r>
    </w:p>
    <w:p w14:paraId="3F5E221F" w14:textId="7090142F" w:rsidR="001F6967" w:rsidRDefault="001439AB" w:rsidP="00AF65C5">
      <w:pPr>
        <w:keepNext/>
        <w:keepLines/>
        <w:jc w:val="both"/>
        <w:rPr>
          <w:rFonts w:ascii="Tahoma" w:hAnsi="Tahoma" w:cs="Tahoma"/>
        </w:rPr>
      </w:pPr>
      <w:r>
        <w:rPr>
          <w:rFonts w:ascii="Tahoma" w:hAnsi="Tahoma" w:cs="Tahoma"/>
        </w:rPr>
        <w:t xml:space="preserve">Ponudnik mora za to prilogo predložiti tudi naslednje: </w:t>
      </w:r>
    </w:p>
    <w:p w14:paraId="62633919" w14:textId="47FC06EE" w:rsidR="001439AB" w:rsidRDefault="001439AB" w:rsidP="00AF65C5">
      <w:pPr>
        <w:pStyle w:val="Odstavekseznama"/>
        <w:keepNext/>
        <w:keepLines/>
        <w:numPr>
          <w:ilvl w:val="0"/>
          <w:numId w:val="18"/>
        </w:numPr>
        <w:jc w:val="both"/>
        <w:rPr>
          <w:rFonts w:ascii="Tahoma" w:hAnsi="Tahoma" w:cs="Tahoma"/>
        </w:rPr>
      </w:pPr>
      <w:r>
        <w:rPr>
          <w:rFonts w:ascii="Tahoma" w:hAnsi="Tahoma" w:cs="Tahoma"/>
        </w:rPr>
        <w:t>Certifikate slovenskih ali akreditiranih evropskih institucij, ki dokazujejo skladnost univerzalnih spojk s standardi,</w:t>
      </w:r>
    </w:p>
    <w:p w14:paraId="39F1695B" w14:textId="41ADF37B" w:rsidR="001439AB" w:rsidRDefault="001439AB" w:rsidP="00AF65C5">
      <w:pPr>
        <w:pStyle w:val="Odstavekseznama"/>
        <w:keepNext/>
        <w:keepLines/>
        <w:numPr>
          <w:ilvl w:val="0"/>
          <w:numId w:val="18"/>
        </w:numPr>
        <w:jc w:val="both"/>
        <w:rPr>
          <w:rFonts w:ascii="Tahoma" w:hAnsi="Tahoma" w:cs="Tahoma"/>
        </w:rPr>
      </w:pPr>
      <w:proofErr w:type="spellStart"/>
      <w:r>
        <w:rPr>
          <w:rFonts w:ascii="Tahoma" w:hAnsi="Tahoma" w:cs="Tahoma"/>
        </w:rPr>
        <w:t>t.i</w:t>
      </w:r>
      <w:proofErr w:type="spellEnd"/>
      <w:r>
        <w:rPr>
          <w:rFonts w:ascii="Tahoma" w:hAnsi="Tahoma" w:cs="Tahoma"/>
        </w:rPr>
        <w:t>. MAF izjavo, ki potrjuje, da ima ponudnik za to naročilo zagotovljeno blago pri proizvajalcu;</w:t>
      </w:r>
    </w:p>
    <w:p w14:paraId="3A4570D1" w14:textId="77777777" w:rsidR="006212E5" w:rsidRDefault="006212E5" w:rsidP="00FF4420">
      <w:pPr>
        <w:pStyle w:val="Odstavekseznama"/>
        <w:keepNext/>
        <w:keepLines/>
        <w:ind w:left="72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6212E5" w:rsidRPr="00566C50" w14:paraId="11E7DA1F" w14:textId="77777777" w:rsidTr="005E6714">
        <w:tc>
          <w:tcPr>
            <w:tcW w:w="8075" w:type="dxa"/>
            <w:tcBorders>
              <w:top w:val="single" w:sz="4" w:space="0" w:color="auto"/>
              <w:bottom w:val="single" w:sz="4" w:space="0" w:color="auto"/>
            </w:tcBorders>
          </w:tcPr>
          <w:p w14:paraId="62C9FC86" w14:textId="77777777" w:rsidR="006212E5" w:rsidRPr="00566C50" w:rsidRDefault="006212E5" w:rsidP="00167D0C">
            <w:pPr>
              <w:keepNext/>
              <w:keepLines/>
              <w:rPr>
                <w:rFonts w:ascii="Tahoma" w:hAnsi="Tahoma" w:cs="Tahoma"/>
              </w:rPr>
            </w:pPr>
            <w:r w:rsidRPr="00566C50">
              <w:rPr>
                <w:rFonts w:ascii="Tahoma" w:hAnsi="Tahoma" w:cs="Tahoma"/>
              </w:rPr>
              <w:t>DOKAZILO O USTREZNOSTI IZDELKOV IN SNOVI, KI PRIHAJAJO V STIK S PITNO VODO</w:t>
            </w:r>
          </w:p>
        </w:tc>
        <w:tc>
          <w:tcPr>
            <w:tcW w:w="1276" w:type="dxa"/>
            <w:tcBorders>
              <w:top w:val="single" w:sz="4" w:space="0" w:color="auto"/>
              <w:bottom w:val="single" w:sz="4" w:space="0" w:color="auto"/>
            </w:tcBorders>
          </w:tcPr>
          <w:p w14:paraId="79E99AE2" w14:textId="0F4B0DF7" w:rsidR="006212E5" w:rsidRPr="00566C50" w:rsidRDefault="006212E5" w:rsidP="00167D0C">
            <w:pPr>
              <w:keepNext/>
              <w:keepLines/>
              <w:ind w:left="-353" w:firstLine="353"/>
              <w:rPr>
                <w:rFonts w:ascii="Tahoma" w:hAnsi="Tahoma" w:cs="Tahoma"/>
                <w:b/>
                <w:i/>
              </w:rPr>
            </w:pPr>
            <w:r w:rsidRPr="00566C50">
              <w:rPr>
                <w:rFonts w:ascii="Tahoma" w:hAnsi="Tahoma" w:cs="Tahoma"/>
                <w:b/>
                <w:i/>
              </w:rPr>
              <w:t xml:space="preserve">Priloga </w:t>
            </w:r>
            <w:r w:rsidR="00F40A4D">
              <w:rPr>
                <w:rFonts w:ascii="Tahoma" w:hAnsi="Tahoma" w:cs="Tahoma"/>
                <w:b/>
                <w:i/>
              </w:rPr>
              <w:t>7</w:t>
            </w:r>
          </w:p>
        </w:tc>
      </w:tr>
    </w:tbl>
    <w:p w14:paraId="06A7A138" w14:textId="77777777" w:rsidR="006212E5" w:rsidRPr="00566C50" w:rsidRDefault="006212E5" w:rsidP="006212E5">
      <w:pPr>
        <w:keepNext/>
        <w:keepLines/>
        <w:jc w:val="both"/>
        <w:rPr>
          <w:rFonts w:ascii="Tahoma" w:hAnsi="Tahoma" w:cs="Tahoma"/>
        </w:rPr>
      </w:pPr>
      <w:r w:rsidRPr="00566C50">
        <w:rPr>
          <w:rFonts w:ascii="Tahoma" w:hAnsi="Tahoma" w:cs="Tahoma"/>
        </w:rPr>
        <w:t>Ponudnik mora priložiti dokumentacijo, skladno z zahtevami Uredbe o pitni vodi.</w:t>
      </w:r>
    </w:p>
    <w:p w14:paraId="5E15E607" w14:textId="77777777" w:rsidR="001439AB" w:rsidRDefault="001439AB"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1439AB" w:rsidRPr="00C8579C" w14:paraId="6030A192" w14:textId="77777777" w:rsidTr="00455600">
        <w:tc>
          <w:tcPr>
            <w:tcW w:w="7933" w:type="dxa"/>
            <w:tcBorders>
              <w:top w:val="single" w:sz="4" w:space="0" w:color="auto"/>
              <w:bottom w:val="single" w:sz="4" w:space="0" w:color="auto"/>
            </w:tcBorders>
          </w:tcPr>
          <w:p w14:paraId="7649C1A5" w14:textId="77777777" w:rsidR="001439AB" w:rsidRPr="00F02301" w:rsidRDefault="001439AB" w:rsidP="00AF65C5">
            <w:pPr>
              <w:keepNext/>
              <w:keepLines/>
              <w:rPr>
                <w:rFonts w:ascii="Tahoma" w:hAnsi="Tahoma" w:cs="Tahoma"/>
              </w:rPr>
            </w:pPr>
            <w:r>
              <w:rPr>
                <w:rFonts w:ascii="Tahoma" w:hAnsi="Tahoma" w:cs="Tahoma"/>
              </w:rPr>
              <w:t>VZORCI ARTIKLOV</w:t>
            </w:r>
          </w:p>
        </w:tc>
        <w:tc>
          <w:tcPr>
            <w:tcW w:w="1418" w:type="dxa"/>
            <w:tcBorders>
              <w:top w:val="single" w:sz="4" w:space="0" w:color="auto"/>
              <w:bottom w:val="single" w:sz="4" w:space="0" w:color="auto"/>
            </w:tcBorders>
          </w:tcPr>
          <w:p w14:paraId="0696BF2C" w14:textId="79140719" w:rsidR="001439AB" w:rsidRPr="00C8579C" w:rsidRDefault="001439AB" w:rsidP="00AF65C5">
            <w:pPr>
              <w:keepNext/>
              <w:keepLines/>
              <w:ind w:left="-353" w:firstLine="353"/>
              <w:rPr>
                <w:rFonts w:ascii="Tahoma" w:hAnsi="Tahoma" w:cs="Tahoma"/>
                <w:b/>
                <w:i/>
              </w:rPr>
            </w:pPr>
            <w:r>
              <w:rPr>
                <w:rFonts w:ascii="Tahoma" w:hAnsi="Tahoma" w:cs="Tahoma"/>
                <w:b/>
                <w:i/>
              </w:rPr>
              <w:t xml:space="preserve">Priloga </w:t>
            </w:r>
            <w:r w:rsidR="00F40A4D">
              <w:rPr>
                <w:rFonts w:ascii="Tahoma" w:hAnsi="Tahoma" w:cs="Tahoma"/>
                <w:b/>
                <w:i/>
              </w:rPr>
              <w:t>8</w:t>
            </w:r>
          </w:p>
        </w:tc>
      </w:tr>
    </w:tbl>
    <w:p w14:paraId="44B34CC8" w14:textId="5FFAB2FD" w:rsidR="001439AB" w:rsidRDefault="001439AB" w:rsidP="00AF65C5">
      <w:pPr>
        <w:keepNext/>
        <w:keepLines/>
        <w:jc w:val="both"/>
        <w:rPr>
          <w:rFonts w:ascii="Tahoma" w:hAnsi="Tahoma" w:cs="Tahoma"/>
        </w:rPr>
      </w:pPr>
      <w:r>
        <w:rPr>
          <w:rFonts w:ascii="Tahoma" w:hAnsi="Tahoma" w:cs="Tahoma"/>
        </w:rPr>
        <w:t>Izjava ponudnika, da je do roka oddaje ponudbe dostavil vzorce, navedene v tč. 2.1.7.</w:t>
      </w:r>
    </w:p>
    <w:p w14:paraId="13B4E773" w14:textId="4C594F8E" w:rsidR="006971FC" w:rsidRDefault="006971FC"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4A2335" w:rsidRPr="00C8579C" w14:paraId="38CEEBFC" w14:textId="77777777" w:rsidTr="00455600">
        <w:tc>
          <w:tcPr>
            <w:tcW w:w="7933" w:type="dxa"/>
            <w:tcBorders>
              <w:top w:val="single" w:sz="4" w:space="0" w:color="auto"/>
              <w:bottom w:val="single" w:sz="4" w:space="0" w:color="auto"/>
            </w:tcBorders>
          </w:tcPr>
          <w:p w14:paraId="34F9745D" w14:textId="183A508B" w:rsidR="004A2335" w:rsidRPr="00C8579C" w:rsidRDefault="004A2335" w:rsidP="00AF65C5">
            <w:pPr>
              <w:keepNext/>
              <w:keepLines/>
              <w:rPr>
                <w:rFonts w:ascii="Tahoma" w:hAnsi="Tahoma" w:cs="Tahoma"/>
              </w:rPr>
            </w:pPr>
            <w:r w:rsidRPr="00C8579C">
              <w:rPr>
                <w:rFonts w:ascii="Tahoma" w:hAnsi="Tahoma" w:cs="Tahoma"/>
              </w:rPr>
              <w:t>ZAVAROVANJE</w:t>
            </w:r>
            <w:r w:rsidR="005F6B2E">
              <w:rPr>
                <w:rFonts w:ascii="Tahoma" w:hAnsi="Tahoma" w:cs="Tahoma"/>
              </w:rPr>
              <w:t xml:space="preserve"> ZA </w:t>
            </w:r>
            <w:r w:rsidRPr="00C8579C">
              <w:rPr>
                <w:rFonts w:ascii="Tahoma" w:hAnsi="Tahoma" w:cs="Tahoma"/>
              </w:rPr>
              <w:t>DOBR</w:t>
            </w:r>
            <w:r w:rsidR="005F6B2E">
              <w:rPr>
                <w:rFonts w:ascii="Tahoma" w:hAnsi="Tahoma" w:cs="Tahoma"/>
              </w:rPr>
              <w:t>O</w:t>
            </w:r>
            <w:r w:rsidRPr="00C8579C">
              <w:rPr>
                <w:rFonts w:ascii="Tahoma" w:hAnsi="Tahoma" w:cs="Tahoma"/>
              </w:rPr>
              <w:t xml:space="preserve"> IZVEDB</w:t>
            </w:r>
            <w:r w:rsidR="005F6B2E">
              <w:rPr>
                <w:rFonts w:ascii="Tahoma" w:hAnsi="Tahoma" w:cs="Tahoma"/>
              </w:rPr>
              <w:t>O POGODBENE</w:t>
            </w:r>
            <w:r w:rsidRPr="00C8579C">
              <w:rPr>
                <w:rFonts w:ascii="Tahoma" w:hAnsi="Tahoma" w:cs="Tahoma"/>
              </w:rPr>
              <w:t xml:space="preserve"> OBVEZNOSTI</w:t>
            </w:r>
          </w:p>
        </w:tc>
        <w:tc>
          <w:tcPr>
            <w:tcW w:w="1418" w:type="dxa"/>
            <w:tcBorders>
              <w:top w:val="single" w:sz="4" w:space="0" w:color="auto"/>
              <w:bottom w:val="single" w:sz="4" w:space="0" w:color="auto"/>
            </w:tcBorders>
          </w:tcPr>
          <w:p w14:paraId="60F1D6EB" w14:textId="6D9A8A72" w:rsidR="004A2335" w:rsidRPr="00C8579C" w:rsidRDefault="009E6E73" w:rsidP="00AF65C5">
            <w:pPr>
              <w:keepNext/>
              <w:keepLines/>
              <w:ind w:left="-353" w:firstLine="353"/>
              <w:rPr>
                <w:rFonts w:ascii="Tahoma" w:hAnsi="Tahoma" w:cs="Tahoma"/>
                <w:b/>
                <w:i/>
              </w:rPr>
            </w:pPr>
            <w:r>
              <w:rPr>
                <w:rFonts w:ascii="Tahoma" w:hAnsi="Tahoma" w:cs="Tahoma"/>
                <w:b/>
                <w:i/>
              </w:rPr>
              <w:t xml:space="preserve">Priloga </w:t>
            </w:r>
            <w:r w:rsidR="00F331A1">
              <w:rPr>
                <w:rFonts w:ascii="Tahoma" w:hAnsi="Tahoma" w:cs="Tahoma"/>
                <w:b/>
                <w:i/>
              </w:rPr>
              <w:t>9</w:t>
            </w:r>
          </w:p>
        </w:tc>
      </w:tr>
    </w:tbl>
    <w:p w14:paraId="753FEAA0" w14:textId="77777777" w:rsidR="004A2335" w:rsidRPr="004A2335" w:rsidRDefault="004A2335" w:rsidP="00AF65C5">
      <w:pPr>
        <w:keepNext/>
        <w:keepLines/>
        <w:jc w:val="both"/>
        <w:rPr>
          <w:rFonts w:ascii="Tahoma" w:hAnsi="Tahoma" w:cs="Tahoma"/>
        </w:rPr>
      </w:pPr>
      <w:r w:rsidRPr="004A2335">
        <w:rPr>
          <w:rFonts w:ascii="Tahoma" w:hAnsi="Tahoma" w:cs="Tahoma"/>
        </w:rPr>
        <w:t xml:space="preserve">V prilogi je priložen vzorec finančnega zavarovanja za dobro izvedbo obveznosti iz okvirnega sporazuma, ki ga bo moral izbrani ponudnik (v skladu z zahtevami razpisne dokumentacije) predložiti naročniku. Ponudnik se s podpisano prilogo A obveže, da se strinja z vzorcem finančnega zavarovanja, </w:t>
      </w:r>
      <w:r w:rsidRPr="004A2335">
        <w:rPr>
          <w:rFonts w:ascii="Tahoma" w:hAnsi="Tahoma" w:cs="Tahoma"/>
          <w:u w:val="single"/>
        </w:rPr>
        <w:t>zato ga k ponudbeni dokumentaciji</w:t>
      </w:r>
      <w:r w:rsidRPr="004A2335">
        <w:rPr>
          <w:rFonts w:ascii="Tahoma" w:hAnsi="Tahoma" w:cs="Tahoma"/>
        </w:rPr>
        <w:t xml:space="preserve"> ponudniku </w:t>
      </w:r>
      <w:r w:rsidRPr="004A2335">
        <w:rPr>
          <w:rFonts w:ascii="Tahoma" w:hAnsi="Tahoma" w:cs="Tahoma"/>
          <w:b/>
          <w:u w:val="single"/>
        </w:rPr>
        <w:t>ni</w:t>
      </w:r>
      <w:r w:rsidRPr="004A2335">
        <w:rPr>
          <w:rFonts w:ascii="Tahoma" w:hAnsi="Tahoma" w:cs="Tahoma"/>
          <w:u w:val="single"/>
        </w:rPr>
        <w:t xml:space="preserve"> potrebno priložiti</w:t>
      </w:r>
      <w:r w:rsidRPr="004A2335">
        <w:rPr>
          <w:rFonts w:ascii="Tahoma" w:hAnsi="Tahoma" w:cs="Tahoma"/>
        </w:rPr>
        <w:t>.</w:t>
      </w:r>
    </w:p>
    <w:p w14:paraId="2C074567" w14:textId="77777777" w:rsidR="004A2335" w:rsidRDefault="004A2335" w:rsidP="00AF65C5">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F40A4D" w:rsidRPr="00C8579C" w14:paraId="6DB95F02" w14:textId="77777777" w:rsidTr="00F40A4D">
        <w:tc>
          <w:tcPr>
            <w:tcW w:w="9351" w:type="dxa"/>
          </w:tcPr>
          <w:p w14:paraId="4334BF27" w14:textId="3034E425" w:rsidR="00F40A4D" w:rsidRPr="00C8579C" w:rsidRDefault="002051AA" w:rsidP="00811F6C">
            <w:pPr>
              <w:keepNext/>
              <w:keepLines/>
              <w:jc w:val="both"/>
              <w:rPr>
                <w:rFonts w:ascii="Tahoma" w:hAnsi="Tahoma" w:cs="Tahoma"/>
              </w:rPr>
            </w:pPr>
            <w:r>
              <w:rPr>
                <w:rFonts w:ascii="Tahoma" w:hAnsi="Tahoma" w:cs="Tahoma"/>
              </w:rPr>
              <w:t>OSNUTEK</w:t>
            </w:r>
            <w:r w:rsidRPr="00C8579C">
              <w:rPr>
                <w:rFonts w:ascii="Tahoma" w:hAnsi="Tahoma" w:cs="Tahoma"/>
              </w:rPr>
              <w:t xml:space="preserve"> </w:t>
            </w:r>
            <w:r w:rsidR="00F40A4D">
              <w:rPr>
                <w:rFonts w:ascii="Tahoma" w:hAnsi="Tahoma" w:cs="Tahoma"/>
              </w:rPr>
              <w:t>OKVIRNEGA SPORAZUMA</w:t>
            </w:r>
          </w:p>
        </w:tc>
      </w:tr>
    </w:tbl>
    <w:p w14:paraId="7B7EC31D" w14:textId="77777777" w:rsidR="00F40A4D" w:rsidRDefault="00F40A4D" w:rsidP="00F40A4D">
      <w:pPr>
        <w:keepNext/>
        <w:keepLines/>
        <w:jc w:val="both"/>
        <w:rPr>
          <w:rFonts w:ascii="Tahoma" w:hAnsi="Tahoma" w:cs="Tahoma"/>
        </w:rPr>
      </w:pPr>
      <w:r w:rsidRPr="004A2335">
        <w:rPr>
          <w:rFonts w:ascii="Tahoma" w:hAnsi="Tahoma" w:cs="Tahoma"/>
        </w:rPr>
        <w:t>Ponudnik s podpisom in predložitvijo Priloge A potrdi, da se strinja z njegovo vsebino, zato ga k ponudbeni dokumentaciji ponudniku ni potrebno priložiti.</w:t>
      </w:r>
    </w:p>
    <w:p w14:paraId="2D958054" w14:textId="77777777" w:rsidR="001439AB" w:rsidRDefault="001439AB" w:rsidP="00AF65C5">
      <w:pPr>
        <w:keepNext/>
        <w:keepLines/>
        <w:jc w:val="both"/>
        <w:rPr>
          <w:rFonts w:ascii="Tahoma" w:hAnsi="Tahoma" w:cs="Tahoma"/>
        </w:rPr>
      </w:pPr>
    </w:p>
    <w:p w14:paraId="348D51A3" w14:textId="4AAB13AF" w:rsidR="0011594F" w:rsidRDefault="0011594F" w:rsidP="00AF65C5">
      <w:pPr>
        <w:keepNext/>
        <w:keepLines/>
        <w:rPr>
          <w:rFonts w:ascii="Tahoma" w:hAnsi="Tahoma" w:cs="Tahoma"/>
        </w:rPr>
      </w:pPr>
      <w:r>
        <w:rPr>
          <w:rFonts w:ascii="Tahoma" w:hAnsi="Tahoma" w:cs="Tahoma"/>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6412F" w:rsidRPr="0026412F" w14:paraId="195FA969" w14:textId="77777777" w:rsidTr="001D0EC4">
        <w:tc>
          <w:tcPr>
            <w:tcW w:w="7938" w:type="dxa"/>
            <w:tcBorders>
              <w:top w:val="single" w:sz="4" w:space="0" w:color="auto"/>
              <w:bottom w:val="single" w:sz="4" w:space="0" w:color="auto"/>
            </w:tcBorders>
          </w:tcPr>
          <w:p w14:paraId="472355C4" w14:textId="77777777" w:rsidR="0026412F" w:rsidRPr="0026412F" w:rsidRDefault="0026412F" w:rsidP="00AF65C5">
            <w:pPr>
              <w:keepNext/>
              <w:keepLines/>
              <w:rPr>
                <w:rFonts w:ascii="Tahoma" w:hAnsi="Tahoma" w:cs="Tahoma"/>
                <w:b/>
              </w:rPr>
            </w:pPr>
            <w:r w:rsidRPr="0026412F">
              <w:rPr>
                <w:rFonts w:ascii="Tahoma" w:hAnsi="Tahoma" w:cs="Tahoma"/>
                <w:b/>
              </w:rPr>
              <w:lastRenderedPageBreak/>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t>UGOTAVLJANJE SPOSOBNOSTI</w:t>
            </w:r>
          </w:p>
        </w:tc>
        <w:tc>
          <w:tcPr>
            <w:tcW w:w="1560" w:type="dxa"/>
            <w:tcBorders>
              <w:top w:val="single" w:sz="4" w:space="0" w:color="auto"/>
              <w:bottom w:val="single" w:sz="4" w:space="0" w:color="auto"/>
            </w:tcBorders>
          </w:tcPr>
          <w:p w14:paraId="319E1A31" w14:textId="77777777" w:rsidR="0026412F" w:rsidRPr="0026412F" w:rsidRDefault="0026412F" w:rsidP="00AF65C5">
            <w:pPr>
              <w:keepNext/>
              <w:keepLines/>
              <w:rPr>
                <w:rFonts w:ascii="Tahoma" w:hAnsi="Tahoma" w:cs="Tahoma"/>
                <w:b/>
                <w:bCs/>
                <w:i/>
                <w:iCs/>
              </w:rPr>
            </w:pPr>
            <w:r w:rsidRPr="0026412F">
              <w:rPr>
                <w:rFonts w:ascii="Tahoma" w:hAnsi="Tahoma" w:cs="Tahoma"/>
                <w:b/>
                <w:bCs/>
                <w:i/>
                <w:iCs/>
              </w:rPr>
              <w:t>Priloga A</w:t>
            </w:r>
          </w:p>
        </w:tc>
      </w:tr>
    </w:tbl>
    <w:p w14:paraId="05F2F24C" w14:textId="77777777" w:rsidR="0026412F" w:rsidRPr="0026412F" w:rsidRDefault="0026412F" w:rsidP="00AF65C5">
      <w:pPr>
        <w:keepNext/>
        <w:keepLines/>
        <w:rPr>
          <w:rFonts w:ascii="Tahoma" w:hAnsi="Tahoma" w:cs="Tahoma"/>
        </w:rPr>
      </w:pPr>
    </w:p>
    <w:p w14:paraId="5445F638" w14:textId="6093F3F8" w:rsidR="0026412F" w:rsidRPr="0026412F" w:rsidRDefault="0026412F" w:rsidP="00AF65C5">
      <w:pPr>
        <w:keepNext/>
        <w:keepLines/>
        <w:rPr>
          <w:rFonts w:ascii="Tahoma" w:hAnsi="Tahoma" w:cs="Tahoma"/>
        </w:rPr>
      </w:pPr>
      <w:r w:rsidRPr="0026412F">
        <w:rPr>
          <w:rFonts w:ascii="Tahoma" w:hAnsi="Tahoma" w:cs="Tahoma"/>
        </w:rPr>
        <w:t>Gospoda</w:t>
      </w:r>
      <w:r w:rsidR="00B258B2">
        <w:rPr>
          <w:rFonts w:ascii="Tahoma" w:hAnsi="Tahoma" w:cs="Tahoma"/>
        </w:rPr>
        <w:t>rski subjekt (naziv in naslov): ______________________________________________________</w:t>
      </w:r>
    </w:p>
    <w:p w14:paraId="1B03AD6B" w14:textId="77777777" w:rsidR="0026412F" w:rsidRPr="0026412F" w:rsidRDefault="0026412F" w:rsidP="00AF65C5">
      <w:pPr>
        <w:keepNext/>
        <w:keepLines/>
        <w:rPr>
          <w:rFonts w:ascii="Tahoma" w:hAnsi="Tahoma" w:cs="Tahoma"/>
        </w:rPr>
      </w:pPr>
    </w:p>
    <w:p w14:paraId="7720AB00" w14:textId="10821336" w:rsidR="0026412F" w:rsidRPr="0026412F" w:rsidRDefault="0026412F" w:rsidP="00AF65C5">
      <w:pPr>
        <w:keepNext/>
        <w:keepLines/>
        <w:rPr>
          <w:rFonts w:ascii="Tahoma" w:hAnsi="Tahoma" w:cs="Tahoma"/>
          <w:b/>
        </w:rPr>
      </w:pPr>
      <w:r w:rsidRPr="0026412F">
        <w:rPr>
          <w:rFonts w:ascii="Tahoma" w:hAnsi="Tahoma" w:cs="Tahoma"/>
        </w:rPr>
        <w:t xml:space="preserve">v zvezi z javnim naročilom št. </w:t>
      </w:r>
      <w:r w:rsidR="002A34A0">
        <w:rPr>
          <w:rFonts w:ascii="Tahoma" w:hAnsi="Tahoma" w:cs="Tahoma"/>
          <w:b/>
        </w:rPr>
        <w:t>VKS-118/26</w:t>
      </w:r>
      <w:r w:rsidRPr="0026412F">
        <w:rPr>
          <w:rFonts w:ascii="Tahoma" w:hAnsi="Tahoma" w:cs="Tahoma"/>
          <w:b/>
        </w:rPr>
        <w:t xml:space="preserve"> – </w:t>
      </w:r>
      <w:r w:rsidR="00F97B9B" w:rsidRPr="00F97B9B">
        <w:rPr>
          <w:rFonts w:ascii="Tahoma" w:hAnsi="Tahoma" w:cs="Tahoma"/>
          <w:b/>
        </w:rPr>
        <w:t>Nabava univerzalnih spojk za obdobje treh let</w:t>
      </w:r>
      <w:r w:rsidRPr="0026412F">
        <w:rPr>
          <w:rFonts w:ascii="Tahoma" w:hAnsi="Tahoma" w:cs="Tahoma"/>
          <w:b/>
        </w:rPr>
        <w:t xml:space="preserve">, </w:t>
      </w:r>
      <w:r w:rsidRPr="0026412F">
        <w:rPr>
          <w:rFonts w:ascii="Tahoma" w:hAnsi="Tahoma" w:cs="Tahoma"/>
        </w:rPr>
        <w:t>podajamo naslednje izjave:</w:t>
      </w:r>
    </w:p>
    <w:p w14:paraId="3B4D03A1" w14:textId="77777777" w:rsidR="0026412F" w:rsidRPr="0026412F" w:rsidRDefault="0026412F" w:rsidP="00AF65C5">
      <w:pPr>
        <w:keepNext/>
        <w:keepLines/>
        <w:rPr>
          <w:rFonts w:ascii="Tahoma" w:hAnsi="Tahoma" w:cs="Tahoma"/>
        </w:rPr>
      </w:pPr>
    </w:p>
    <w:p w14:paraId="14910F3B" w14:textId="77777777" w:rsidR="0026412F" w:rsidRPr="0026412F" w:rsidRDefault="0026412F" w:rsidP="00AF65C5">
      <w:pPr>
        <w:keepNext/>
        <w:keepLines/>
        <w:numPr>
          <w:ilvl w:val="0"/>
          <w:numId w:val="15"/>
        </w:numPr>
        <w:rPr>
          <w:rFonts w:ascii="Tahoma" w:hAnsi="Tahoma" w:cs="Tahoma"/>
          <w:b/>
        </w:rPr>
      </w:pPr>
      <w:r w:rsidRPr="0026412F">
        <w:rPr>
          <w:rFonts w:ascii="Tahoma" w:hAnsi="Tahoma" w:cs="Tahoma"/>
          <w:b/>
        </w:rPr>
        <w:t>RAZLOGI ZA IZKLJUČITEV</w:t>
      </w:r>
    </w:p>
    <w:p w14:paraId="1C0218D0" w14:textId="77777777" w:rsidR="0026412F" w:rsidRPr="0026412F" w:rsidRDefault="0026412F" w:rsidP="00AF65C5">
      <w:pPr>
        <w:keepNext/>
        <w:keepLines/>
        <w:rPr>
          <w:rFonts w:ascii="Tahoma" w:hAnsi="Tahoma" w:cs="Tahoma"/>
        </w:rPr>
      </w:pPr>
    </w:p>
    <w:p w14:paraId="177E96E4" w14:textId="77777777" w:rsidR="0026412F" w:rsidRPr="0026412F" w:rsidRDefault="0026412F" w:rsidP="00AF65C5">
      <w:pPr>
        <w:keepNext/>
        <w:keepLines/>
        <w:rPr>
          <w:rFonts w:ascii="Tahoma" w:hAnsi="Tahoma" w:cs="Tahoma"/>
          <w:b/>
        </w:rPr>
      </w:pPr>
      <w:r w:rsidRPr="0026412F">
        <w:rPr>
          <w:rFonts w:ascii="Tahoma" w:hAnsi="Tahoma" w:cs="Tahoma"/>
          <w:b/>
        </w:rPr>
        <w:t>IZJAVLJAMO, DA:</w:t>
      </w:r>
    </w:p>
    <w:p w14:paraId="6E6F6C90" w14:textId="5B8B1E5C" w:rsidR="0026412F" w:rsidRPr="0026412F" w:rsidRDefault="0026412F" w:rsidP="000F33F8">
      <w:pPr>
        <w:keepNext/>
        <w:keepLines/>
        <w:numPr>
          <w:ilvl w:val="0"/>
          <w:numId w:val="29"/>
        </w:numPr>
        <w:ind w:left="284" w:hanging="221"/>
        <w:jc w:val="both"/>
        <w:rPr>
          <w:rFonts w:ascii="Tahoma" w:hAnsi="Tahoma" w:cs="Tahoma"/>
        </w:rPr>
      </w:pPr>
      <w:r w:rsidRPr="0026412F">
        <w:rPr>
          <w:rFonts w:ascii="Tahoma" w:hAnsi="Tahoma" w:cs="Tahoma"/>
        </w:rPr>
        <w:t>nam (gospodarskem</w:t>
      </w:r>
      <w:r w:rsidR="00472C62">
        <w:rPr>
          <w:rFonts w:ascii="Tahoma" w:hAnsi="Tahoma" w:cs="Tahoma"/>
        </w:rPr>
        <w:t>u</w:t>
      </w:r>
      <w:r w:rsidRPr="0026412F">
        <w:rPr>
          <w:rFonts w:ascii="Tahoma" w:hAnsi="Tahoma" w:cs="Tahoma"/>
        </w:rPr>
        <w:t xml:space="preserve">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43A4B1F2" w14:textId="77777777" w:rsidR="0026412F" w:rsidRPr="0026412F" w:rsidRDefault="0026412F" w:rsidP="000F33F8">
      <w:pPr>
        <w:keepNext/>
        <w:keepLines/>
        <w:numPr>
          <w:ilvl w:val="0"/>
          <w:numId w:val="29"/>
        </w:numPr>
        <w:ind w:left="284" w:hanging="221"/>
        <w:jc w:val="both"/>
        <w:rPr>
          <w:rFonts w:ascii="Tahoma" w:hAnsi="Tahoma" w:cs="Tahoma"/>
        </w:rPr>
      </w:pPr>
      <w:r w:rsidRPr="0026412F">
        <w:rPr>
          <w:rFonts w:ascii="Tahoma" w:hAnsi="Tahoma" w:cs="Tahoma"/>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 </w:t>
      </w:r>
    </w:p>
    <w:p w14:paraId="204B5E78" w14:textId="77777777" w:rsidR="0026412F" w:rsidRPr="0026412F" w:rsidRDefault="0026412F" w:rsidP="000F33F8">
      <w:pPr>
        <w:keepNext/>
        <w:keepLines/>
        <w:numPr>
          <w:ilvl w:val="0"/>
          <w:numId w:val="29"/>
        </w:numPr>
        <w:ind w:left="284" w:hanging="221"/>
        <w:jc w:val="both"/>
        <w:rPr>
          <w:rFonts w:ascii="Tahoma" w:hAnsi="Tahoma" w:cs="Tahoma"/>
        </w:rPr>
      </w:pPr>
      <w:r w:rsidRPr="0026412F">
        <w:rPr>
          <w:rFonts w:ascii="Tahoma" w:hAnsi="Tahoma" w:cs="Tahoma"/>
        </w:rPr>
        <w:t>smo imeli na dan oddaje ponudbe predložene vse obračune davčnih odtegljajev za dohodke iz delovnega razmerja za obdobje zadnjih petih let do dne oddaje ponudbe;</w:t>
      </w:r>
    </w:p>
    <w:p w14:paraId="0673D500" w14:textId="77777777" w:rsidR="0026412F" w:rsidRPr="0026412F" w:rsidRDefault="0026412F" w:rsidP="000F33F8">
      <w:pPr>
        <w:keepNext/>
        <w:keepLines/>
        <w:numPr>
          <w:ilvl w:val="0"/>
          <w:numId w:val="29"/>
        </w:numPr>
        <w:ind w:left="284" w:hanging="221"/>
        <w:jc w:val="both"/>
        <w:rPr>
          <w:rFonts w:ascii="Tahoma" w:hAnsi="Tahoma" w:cs="Tahoma"/>
        </w:rPr>
      </w:pPr>
      <w:r w:rsidRPr="0026412F">
        <w:rPr>
          <w:rFonts w:ascii="Tahoma" w:hAnsi="Tahoma" w:cs="Tahoma"/>
        </w:rPr>
        <w:t>na dan, ko je potekel rok za oddajo ponudb, nismo izločeni iz postopkov oddaje javnih naročil zaradi uvrstitve v evidenco gospodarskih subjektov z negativnimi referencami;</w:t>
      </w:r>
    </w:p>
    <w:p w14:paraId="24BF0558" w14:textId="77777777" w:rsidR="0026412F" w:rsidRPr="0026412F" w:rsidRDefault="0026412F" w:rsidP="000F33F8">
      <w:pPr>
        <w:keepNext/>
        <w:keepLines/>
        <w:numPr>
          <w:ilvl w:val="0"/>
          <w:numId w:val="29"/>
        </w:numPr>
        <w:ind w:left="284" w:hanging="221"/>
        <w:jc w:val="both"/>
        <w:rPr>
          <w:rFonts w:ascii="Tahoma" w:hAnsi="Tahoma" w:cs="Tahoma"/>
        </w:rPr>
      </w:pPr>
      <w:r w:rsidRPr="0026412F">
        <w:rPr>
          <w:rFonts w:ascii="Tahoma" w:hAnsi="Tahoma" w:cs="Tahoma"/>
        </w:rPr>
        <w:t>nam v zadnjih treh letih pred potekom roka za oddajo ponudb s pravnomočno odločbo pristojnega organa Republike Slovenije ali druge države članice ali tretje države ni bila dvakrat izrečena globa zaradi prekrška v zvezi s plačilom za delo;</w:t>
      </w:r>
    </w:p>
    <w:p w14:paraId="402188F6" w14:textId="77777777" w:rsidR="0026412F" w:rsidRPr="0026412F" w:rsidRDefault="0026412F" w:rsidP="00AF65C5">
      <w:pPr>
        <w:keepNext/>
        <w:keepLines/>
        <w:rPr>
          <w:rFonts w:ascii="Tahoma" w:hAnsi="Tahoma" w:cs="Tahoma"/>
        </w:rPr>
      </w:pPr>
    </w:p>
    <w:p w14:paraId="619025F3" w14:textId="77777777" w:rsidR="0026412F" w:rsidRPr="0026412F" w:rsidRDefault="0026412F" w:rsidP="00AF65C5">
      <w:pPr>
        <w:keepNext/>
        <w:keepLines/>
        <w:numPr>
          <w:ilvl w:val="0"/>
          <w:numId w:val="15"/>
        </w:numPr>
        <w:rPr>
          <w:rFonts w:ascii="Tahoma" w:hAnsi="Tahoma" w:cs="Tahoma"/>
          <w:b/>
        </w:rPr>
      </w:pPr>
      <w:r w:rsidRPr="0026412F">
        <w:rPr>
          <w:rFonts w:ascii="Tahoma" w:hAnsi="Tahoma" w:cs="Tahoma"/>
          <w:b/>
        </w:rPr>
        <w:t>POGOJI ZA SODELOVANJE</w:t>
      </w:r>
    </w:p>
    <w:p w14:paraId="720CBA49" w14:textId="77777777" w:rsidR="0026412F" w:rsidRPr="0026412F" w:rsidRDefault="0026412F" w:rsidP="00AF65C5">
      <w:pPr>
        <w:keepNext/>
        <w:keepLines/>
        <w:rPr>
          <w:rFonts w:ascii="Tahoma" w:hAnsi="Tahoma" w:cs="Tahoma"/>
          <w:b/>
        </w:rPr>
      </w:pPr>
    </w:p>
    <w:p w14:paraId="6D5368A5" w14:textId="77777777" w:rsidR="0026412F" w:rsidRPr="0026412F" w:rsidRDefault="0026412F" w:rsidP="00AF65C5">
      <w:pPr>
        <w:keepNext/>
        <w:keepLines/>
        <w:rPr>
          <w:rFonts w:ascii="Tahoma" w:hAnsi="Tahoma" w:cs="Tahoma"/>
          <w:b/>
        </w:rPr>
      </w:pPr>
      <w:r w:rsidRPr="0026412F">
        <w:rPr>
          <w:rFonts w:ascii="Tahoma" w:hAnsi="Tahoma" w:cs="Tahoma"/>
          <w:b/>
        </w:rPr>
        <w:t>IZJAVLJAMO, DA:</w:t>
      </w:r>
    </w:p>
    <w:p w14:paraId="33E271F6" w14:textId="77777777" w:rsidR="0026412F" w:rsidRPr="0026412F" w:rsidRDefault="0026412F" w:rsidP="000F33F8">
      <w:pPr>
        <w:keepNext/>
        <w:keepLines/>
        <w:numPr>
          <w:ilvl w:val="0"/>
          <w:numId w:val="29"/>
        </w:numPr>
        <w:ind w:left="284" w:hanging="284"/>
        <w:jc w:val="both"/>
        <w:rPr>
          <w:rFonts w:ascii="Tahoma" w:hAnsi="Tahoma" w:cs="Tahoma"/>
        </w:rPr>
      </w:pPr>
      <w:r w:rsidRPr="0026412F">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113AB320" w14:textId="77777777" w:rsidR="0026412F" w:rsidRPr="0026412F" w:rsidRDefault="0026412F" w:rsidP="000F33F8">
      <w:pPr>
        <w:keepNext/>
        <w:keepLines/>
        <w:numPr>
          <w:ilvl w:val="0"/>
          <w:numId w:val="29"/>
        </w:numPr>
        <w:ind w:left="284" w:hanging="284"/>
        <w:jc w:val="both"/>
        <w:rPr>
          <w:rFonts w:ascii="Tahoma" w:hAnsi="Tahoma" w:cs="Tahoma"/>
        </w:rPr>
      </w:pPr>
      <w:r w:rsidRPr="0026412F">
        <w:rPr>
          <w:rFonts w:ascii="Tahoma" w:hAnsi="Tahoma" w:cs="Tahoma"/>
        </w:rPr>
        <w:t>imamo potrebne ekonomske in finančne zmogljivosti za izvedbo javnega naročila in da na dan oddaje ponudbe nimamo blokiranega kateregakoli računa;</w:t>
      </w:r>
    </w:p>
    <w:p w14:paraId="13F6946A" w14:textId="77777777" w:rsidR="0026412F" w:rsidRPr="00BE520F" w:rsidRDefault="0026412F" w:rsidP="000F33F8">
      <w:pPr>
        <w:keepNext/>
        <w:keepLines/>
        <w:numPr>
          <w:ilvl w:val="0"/>
          <w:numId w:val="29"/>
        </w:numPr>
        <w:ind w:left="284" w:hanging="284"/>
        <w:jc w:val="both"/>
        <w:rPr>
          <w:rFonts w:ascii="Tahoma" w:hAnsi="Tahoma" w:cs="Tahoma"/>
          <w:bCs/>
          <w:i/>
        </w:rPr>
      </w:pPr>
      <w:r w:rsidRPr="0026412F">
        <w:rPr>
          <w:rFonts w:ascii="Tahoma" w:hAnsi="Tahoma" w:cs="Tahoma"/>
        </w:rPr>
        <w:t>imamo potrebno tehnično in kadrovsko sposobnost ter izkušnje za izvajanje predmeta javnega naročila.</w:t>
      </w:r>
    </w:p>
    <w:p w14:paraId="07B1BF23" w14:textId="77777777" w:rsidR="00BE520F" w:rsidRDefault="00BE520F" w:rsidP="00BE520F">
      <w:pPr>
        <w:keepNext/>
        <w:keepLines/>
        <w:jc w:val="both"/>
        <w:rPr>
          <w:rFonts w:ascii="Tahoma" w:hAnsi="Tahoma" w:cs="Tahoma"/>
        </w:rPr>
      </w:pPr>
    </w:p>
    <w:p w14:paraId="1FDC231F" w14:textId="77777777" w:rsidR="00BE520F" w:rsidRPr="0026412F" w:rsidRDefault="00BE520F" w:rsidP="00BE520F">
      <w:pPr>
        <w:keepNext/>
        <w:keepLines/>
        <w:numPr>
          <w:ilvl w:val="0"/>
          <w:numId w:val="15"/>
        </w:numPr>
        <w:ind w:left="284" w:hanging="284"/>
        <w:jc w:val="both"/>
        <w:rPr>
          <w:rFonts w:ascii="Tahoma" w:hAnsi="Tahoma" w:cs="Tahoma"/>
          <w:b/>
        </w:rPr>
      </w:pPr>
      <w:r w:rsidRPr="0026412F">
        <w:rPr>
          <w:rFonts w:ascii="Tahoma" w:hAnsi="Tahoma" w:cs="Tahoma"/>
          <w:b/>
        </w:rPr>
        <w:t>SPREJEMANJE POGOJEV DOKUMENTACIJE</w:t>
      </w:r>
    </w:p>
    <w:p w14:paraId="5B3C2311" w14:textId="77777777" w:rsidR="00BE520F" w:rsidRPr="0026412F" w:rsidRDefault="00BE520F" w:rsidP="00BE520F">
      <w:pPr>
        <w:keepNext/>
        <w:keepLines/>
        <w:rPr>
          <w:rFonts w:ascii="Tahoma" w:hAnsi="Tahoma" w:cs="Tahoma"/>
          <w:b/>
        </w:rPr>
      </w:pPr>
    </w:p>
    <w:p w14:paraId="2D1A35F8" w14:textId="77777777" w:rsidR="00BE520F" w:rsidRPr="0026412F" w:rsidRDefault="00BE520F" w:rsidP="00BE520F">
      <w:pPr>
        <w:keepNext/>
        <w:keepLines/>
        <w:rPr>
          <w:rFonts w:ascii="Tahoma" w:hAnsi="Tahoma" w:cs="Tahoma"/>
          <w:b/>
        </w:rPr>
      </w:pPr>
      <w:r w:rsidRPr="0026412F">
        <w:rPr>
          <w:rFonts w:ascii="Tahoma" w:hAnsi="Tahoma" w:cs="Tahoma"/>
          <w:b/>
        </w:rPr>
        <w:t>IZJAVLJAMO, DA:</w:t>
      </w:r>
    </w:p>
    <w:p w14:paraId="6195290F" w14:textId="77777777" w:rsidR="00BE520F" w:rsidRPr="0026412F" w:rsidRDefault="00BE520F" w:rsidP="00BE520F">
      <w:pPr>
        <w:keepNext/>
        <w:keepLines/>
        <w:numPr>
          <w:ilvl w:val="0"/>
          <w:numId w:val="29"/>
        </w:numPr>
        <w:ind w:left="284" w:hanging="284"/>
        <w:jc w:val="both"/>
        <w:rPr>
          <w:rFonts w:ascii="Tahoma" w:hAnsi="Tahoma" w:cs="Tahoma"/>
        </w:rPr>
      </w:pPr>
      <w:r w:rsidRPr="0026412F">
        <w:rPr>
          <w:rFonts w:ascii="Tahoma" w:hAnsi="Tahoma" w:cs="Tahoma"/>
        </w:rPr>
        <w:t>nismo uvrščeni v evidenco poslovnih subjektov, katerim je prepovedano poslovanje z naročnikom na podlagi 35. člena Zakona o integriteti in preprečevanju korupcije (</w:t>
      </w:r>
      <w:r w:rsidRPr="002E5A85">
        <w:rPr>
          <w:rFonts w:ascii="Tahoma" w:hAnsi="Tahoma" w:cs="Tahoma"/>
        </w:rPr>
        <w:t xml:space="preserve">Uradni list RS, št. 69/11 – uradno prečiščeno besedilo, 158/20, 3/22 – </w:t>
      </w:r>
      <w:proofErr w:type="spellStart"/>
      <w:r w:rsidRPr="002E5A85">
        <w:rPr>
          <w:rFonts w:ascii="Tahoma" w:hAnsi="Tahoma" w:cs="Tahoma"/>
        </w:rPr>
        <w:t>ZDeb</w:t>
      </w:r>
      <w:proofErr w:type="spellEnd"/>
      <w:r w:rsidRPr="002E5A85">
        <w:rPr>
          <w:rFonts w:ascii="Tahoma" w:hAnsi="Tahoma" w:cs="Tahoma"/>
        </w:rPr>
        <w:t xml:space="preserve"> in 16/23 – </w:t>
      </w:r>
      <w:proofErr w:type="spellStart"/>
      <w:r w:rsidRPr="002E5A85">
        <w:rPr>
          <w:rFonts w:ascii="Tahoma" w:hAnsi="Tahoma" w:cs="Tahoma"/>
        </w:rPr>
        <w:t>ZZPri</w:t>
      </w:r>
      <w:proofErr w:type="spellEnd"/>
      <w:r w:rsidRPr="0026412F">
        <w:rPr>
          <w:rFonts w:ascii="Tahoma" w:hAnsi="Tahoma" w:cs="Tahoma"/>
        </w:rPr>
        <w:t>);</w:t>
      </w:r>
    </w:p>
    <w:p w14:paraId="3255069B" w14:textId="77777777" w:rsidR="00BE520F" w:rsidRPr="0026412F" w:rsidRDefault="00BE520F" w:rsidP="00BE520F">
      <w:pPr>
        <w:keepNext/>
        <w:keepLines/>
        <w:numPr>
          <w:ilvl w:val="0"/>
          <w:numId w:val="29"/>
        </w:numPr>
        <w:ind w:left="284" w:hanging="284"/>
        <w:jc w:val="both"/>
        <w:rPr>
          <w:rFonts w:ascii="Tahoma" w:hAnsi="Tahoma" w:cs="Tahoma"/>
        </w:rPr>
      </w:pPr>
      <w:bookmarkStart w:id="17" w:name="_Hlk103606497"/>
      <w:bookmarkStart w:id="18" w:name="_Hlk103582078"/>
      <w:r w:rsidRPr="0026412F">
        <w:rPr>
          <w:rFonts w:ascii="Tahoma" w:hAnsi="Tahoma" w:cs="Tahoma"/>
        </w:rPr>
        <w:t xml:space="preserve">izpolnjujemo omejevalne ukrepe navedene </w:t>
      </w:r>
      <w:bookmarkEnd w:id="17"/>
      <w:bookmarkEnd w:id="18"/>
      <w:r w:rsidRPr="0026412F">
        <w:rPr>
          <w:rFonts w:ascii="Tahoma" w:hAnsi="Tahoma" w:cs="Tahoma"/>
        </w:rPr>
        <w:t xml:space="preserve">v členu 1h »sklepa Sveta (SZVP) 2022/578 z dne 8. aprila 2022 o spremembi Sklepa 2014/512/SZVP o omejevalnih ukrepih zaradi delovanja Rusije, ki povzroča destabilizacijo razmer v Ukrajini«; </w:t>
      </w:r>
    </w:p>
    <w:p w14:paraId="02EB4034" w14:textId="77777777" w:rsidR="00BE520F" w:rsidRDefault="00BE520F" w:rsidP="00BE520F">
      <w:pPr>
        <w:keepNext/>
        <w:keepLines/>
        <w:numPr>
          <w:ilvl w:val="0"/>
          <w:numId w:val="29"/>
        </w:numPr>
        <w:ind w:left="284" w:hanging="284"/>
        <w:jc w:val="both"/>
        <w:rPr>
          <w:rFonts w:ascii="Tahoma" w:hAnsi="Tahoma" w:cs="Tahoma"/>
        </w:rPr>
      </w:pPr>
      <w:r w:rsidRPr="0026412F">
        <w:rPr>
          <w:rFonts w:ascii="Tahoma" w:hAnsi="Tahoma" w:cs="Tahoma"/>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14:paraId="78AB2A44" w14:textId="77777777" w:rsidR="00BE520F" w:rsidRDefault="00BE520F" w:rsidP="00BE520F">
      <w:pPr>
        <w:pStyle w:val="Odstavekseznama"/>
        <w:numPr>
          <w:ilvl w:val="0"/>
          <w:numId w:val="29"/>
        </w:numPr>
        <w:ind w:left="284" w:hanging="284"/>
        <w:rPr>
          <w:rFonts w:ascii="Tahoma" w:hAnsi="Tahoma" w:cs="Tahoma"/>
        </w:rPr>
      </w:pPr>
      <w:r w:rsidRPr="00BE520F">
        <w:rPr>
          <w:rFonts w:ascii="Tahoma" w:hAnsi="Tahoma" w:cs="Tahoma"/>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5872FFC8" w14:textId="77777777" w:rsidR="00BE520F" w:rsidRPr="00BE520F" w:rsidRDefault="00BE520F" w:rsidP="00BE520F">
      <w:pPr>
        <w:pStyle w:val="Odstavekseznama"/>
        <w:numPr>
          <w:ilvl w:val="0"/>
          <w:numId w:val="29"/>
        </w:numPr>
        <w:ind w:left="284" w:hanging="284"/>
        <w:rPr>
          <w:rFonts w:ascii="Tahoma" w:hAnsi="Tahoma" w:cs="Tahoma"/>
        </w:rPr>
      </w:pPr>
      <w:r w:rsidRPr="00BE520F">
        <w:rPr>
          <w:rFonts w:ascii="Tahoma" w:hAnsi="Tahoma" w:cs="Tahoma"/>
        </w:rPr>
        <w:t>so v ponudbeno ceno vključeni vsi materialni in nematerialni stroški, ki bodo potrebni za izvedbo predmeta naročila, v skladu z vsemi zahtevami naročnika;</w:t>
      </w:r>
    </w:p>
    <w:p w14:paraId="71D9D31A" w14:textId="77777777" w:rsidR="00BE520F" w:rsidRPr="00BE520F" w:rsidRDefault="00BE520F" w:rsidP="00BE520F">
      <w:pPr>
        <w:pStyle w:val="Odstavekseznama"/>
        <w:numPr>
          <w:ilvl w:val="0"/>
          <w:numId w:val="29"/>
        </w:numPr>
        <w:ind w:left="284" w:hanging="284"/>
        <w:rPr>
          <w:rFonts w:ascii="Tahoma" w:hAnsi="Tahoma" w:cs="Tahoma"/>
        </w:rPr>
      </w:pPr>
      <w:r w:rsidRPr="00BE520F">
        <w:rPr>
          <w:rFonts w:ascii="Tahoma" w:hAnsi="Tahoma" w:cs="Tahoma"/>
        </w:rPr>
        <w:t>se strinjamo z vsebino vzorcev finančnih zavarovanj, ki so priloženi v razpisni dokumentaciji.</w:t>
      </w:r>
    </w:p>
    <w:p w14:paraId="1E45D6B7" w14:textId="033A0AF2" w:rsidR="0026412F" w:rsidRPr="0026412F" w:rsidRDefault="0026412F" w:rsidP="00AF65C5">
      <w:pPr>
        <w:keepNext/>
        <w:keepLines/>
        <w:jc w:val="both"/>
        <w:rPr>
          <w:rFonts w:ascii="Tahoma" w:hAnsi="Tahoma" w:cs="Tahoma"/>
          <w:b/>
        </w:rPr>
      </w:pPr>
      <w:r w:rsidRPr="0026412F">
        <w:rPr>
          <w:rFonts w:ascii="Tahoma" w:hAnsi="Tahoma" w:cs="Tahoma"/>
          <w:b/>
        </w:rPr>
        <w:lastRenderedPageBreak/>
        <w:t xml:space="preserve">S podpisom te izjave dajemo soglasje, da naročnik v zvezi z oddajo javnega naročila št. </w:t>
      </w:r>
      <w:r w:rsidR="002A34A0">
        <w:rPr>
          <w:rFonts w:ascii="Tahoma" w:hAnsi="Tahoma" w:cs="Tahoma"/>
          <w:b/>
        </w:rPr>
        <w:t>VKS-118/26</w:t>
      </w:r>
      <w:r w:rsidRPr="0026412F">
        <w:rPr>
          <w:rFonts w:ascii="Tahoma" w:hAnsi="Tahoma" w:cs="Tahoma"/>
          <w:b/>
        </w:rPr>
        <w:t xml:space="preserve"> – Nabava univerzalnih spojk, pridobi oziroma preveri podatke za preveritev ponudbe/zahtev iz tč. 3.1. razpisne dokumentacije v enotnem informacijskem sistemu </w:t>
      </w:r>
      <w:proofErr w:type="spellStart"/>
      <w:r w:rsidRPr="0026412F">
        <w:rPr>
          <w:rFonts w:ascii="Tahoma" w:hAnsi="Tahoma" w:cs="Tahoma"/>
          <w:b/>
        </w:rPr>
        <w:t>eJN</w:t>
      </w:r>
      <w:proofErr w:type="spellEnd"/>
      <w:r w:rsidRPr="0026412F">
        <w:rPr>
          <w:rFonts w:ascii="Tahoma" w:hAnsi="Tahoma" w:cs="Tahoma"/>
          <w:b/>
        </w:rPr>
        <w:t xml:space="preserve"> – </w:t>
      </w:r>
      <w:proofErr w:type="spellStart"/>
      <w:r w:rsidRPr="0026412F">
        <w:rPr>
          <w:rFonts w:ascii="Tahoma" w:hAnsi="Tahoma" w:cs="Tahoma"/>
          <w:b/>
        </w:rPr>
        <w:t>eDosje</w:t>
      </w:r>
      <w:proofErr w:type="spellEnd"/>
      <w:r w:rsidRPr="0026412F">
        <w:rPr>
          <w:rFonts w:ascii="Tahoma" w:hAnsi="Tahoma" w:cs="Tahoma"/>
          <w:b/>
        </w:rPr>
        <w:t xml:space="preserve"> v povezavi s devetim odstavkom 77. člena ZJN-3.</w:t>
      </w:r>
    </w:p>
    <w:p w14:paraId="784AF7E1" w14:textId="77777777" w:rsidR="0026412F" w:rsidRPr="0026412F" w:rsidRDefault="0026412F" w:rsidP="000F33F8">
      <w:pPr>
        <w:keepNext/>
        <w:keepLines/>
        <w:jc w:val="both"/>
        <w:rPr>
          <w:rFonts w:ascii="Tahoma" w:hAnsi="Tahoma" w:cs="Tahoma"/>
          <w:b/>
        </w:rPr>
      </w:pPr>
    </w:p>
    <w:p w14:paraId="6F1464ED" w14:textId="77777777" w:rsidR="0026412F" w:rsidRPr="0026412F" w:rsidRDefault="0026412F" w:rsidP="000F33F8">
      <w:pPr>
        <w:keepNext/>
        <w:keepLines/>
        <w:jc w:val="both"/>
        <w:rPr>
          <w:rFonts w:ascii="Tahoma" w:hAnsi="Tahoma" w:cs="Tahoma"/>
          <w:b/>
        </w:rPr>
      </w:pPr>
      <w:r w:rsidRPr="0026412F">
        <w:rPr>
          <w:rFonts w:ascii="Tahoma" w:hAnsi="Tahoma" w:cs="Tahoma"/>
          <w:b/>
        </w:rPr>
        <w:t xml:space="preserve">V kolikor pooblaščeni predstavnik naročnika ne bo mogel pridobiti podatkov iz enotnega informacijskega sistema </w:t>
      </w:r>
      <w:proofErr w:type="spellStart"/>
      <w:r w:rsidRPr="0026412F">
        <w:rPr>
          <w:rFonts w:ascii="Tahoma" w:hAnsi="Tahoma" w:cs="Tahoma"/>
          <w:b/>
        </w:rPr>
        <w:t>eJN</w:t>
      </w:r>
      <w:proofErr w:type="spellEnd"/>
      <w:r w:rsidRPr="0026412F">
        <w:rPr>
          <w:rFonts w:ascii="Tahoma" w:hAnsi="Tahoma" w:cs="Tahoma"/>
          <w:b/>
        </w:rPr>
        <w:t xml:space="preserve"> – </w:t>
      </w:r>
      <w:proofErr w:type="spellStart"/>
      <w:r w:rsidRPr="0026412F">
        <w:rPr>
          <w:rFonts w:ascii="Tahoma" w:hAnsi="Tahoma" w:cs="Tahoma"/>
          <w:b/>
        </w:rPr>
        <w:t>eDosje</w:t>
      </w:r>
      <w:proofErr w:type="spellEnd"/>
      <w:r w:rsidRPr="0026412F">
        <w:rPr>
          <w:rFonts w:ascii="Tahoma" w:hAnsi="Tahoma" w:cs="Tahoma"/>
          <w:b/>
        </w:rPr>
        <w:t>, izjavljamo, da bomo naročniku sami predložili ustrezna dokazila.</w:t>
      </w:r>
    </w:p>
    <w:p w14:paraId="0FB11437" w14:textId="77777777" w:rsidR="0026412F" w:rsidRPr="0026412F" w:rsidRDefault="0026412F" w:rsidP="00AF65C5">
      <w:pPr>
        <w:keepNext/>
        <w:keepLines/>
        <w:rPr>
          <w:rFonts w:ascii="Tahoma" w:hAnsi="Tahoma" w:cs="Tahoma"/>
        </w:rPr>
      </w:pPr>
    </w:p>
    <w:p w14:paraId="176134B6" w14:textId="77777777" w:rsidR="0026412F" w:rsidRPr="0026412F" w:rsidRDefault="0026412F" w:rsidP="00AF65C5">
      <w:pPr>
        <w:keepNext/>
        <w:keepLines/>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6412F" w:rsidRPr="0026412F" w14:paraId="720A9C86" w14:textId="77777777" w:rsidTr="001D0EC4">
        <w:trPr>
          <w:trHeight w:val="235"/>
        </w:trPr>
        <w:tc>
          <w:tcPr>
            <w:tcW w:w="2977" w:type="dxa"/>
            <w:tcBorders>
              <w:bottom w:val="single" w:sz="4" w:space="0" w:color="auto"/>
            </w:tcBorders>
          </w:tcPr>
          <w:p w14:paraId="072FDC79" w14:textId="77777777" w:rsidR="0026412F" w:rsidRPr="0026412F" w:rsidRDefault="0026412F" w:rsidP="00AF65C5">
            <w:pPr>
              <w:keepNext/>
              <w:keepLines/>
              <w:rPr>
                <w:rFonts w:ascii="Tahoma" w:hAnsi="Tahoma" w:cs="Tahoma"/>
              </w:rPr>
            </w:pPr>
          </w:p>
        </w:tc>
        <w:tc>
          <w:tcPr>
            <w:tcW w:w="2694" w:type="dxa"/>
          </w:tcPr>
          <w:p w14:paraId="5229C3D4" w14:textId="77777777" w:rsidR="0026412F" w:rsidRPr="0026412F" w:rsidRDefault="0026412F" w:rsidP="00AF65C5">
            <w:pPr>
              <w:keepNext/>
              <w:keepLines/>
              <w:rPr>
                <w:rFonts w:ascii="Tahoma" w:hAnsi="Tahoma" w:cs="Tahoma"/>
              </w:rPr>
            </w:pPr>
          </w:p>
        </w:tc>
        <w:tc>
          <w:tcPr>
            <w:tcW w:w="3685" w:type="dxa"/>
            <w:tcBorders>
              <w:bottom w:val="single" w:sz="4" w:space="0" w:color="auto"/>
            </w:tcBorders>
          </w:tcPr>
          <w:p w14:paraId="274A8CDC" w14:textId="77777777" w:rsidR="0026412F" w:rsidRPr="0026412F" w:rsidRDefault="0026412F" w:rsidP="00AF65C5">
            <w:pPr>
              <w:keepNext/>
              <w:keepLines/>
              <w:rPr>
                <w:rFonts w:ascii="Tahoma" w:hAnsi="Tahoma" w:cs="Tahoma"/>
              </w:rPr>
            </w:pPr>
          </w:p>
        </w:tc>
      </w:tr>
      <w:tr w:rsidR="0026412F" w:rsidRPr="0026412F" w14:paraId="74542106" w14:textId="77777777" w:rsidTr="001D0EC4">
        <w:trPr>
          <w:trHeight w:val="235"/>
        </w:trPr>
        <w:tc>
          <w:tcPr>
            <w:tcW w:w="2977" w:type="dxa"/>
            <w:tcBorders>
              <w:top w:val="single" w:sz="4" w:space="0" w:color="auto"/>
            </w:tcBorders>
          </w:tcPr>
          <w:p w14:paraId="1C23C142" w14:textId="77777777" w:rsidR="0026412F" w:rsidRPr="0026412F" w:rsidRDefault="0026412F" w:rsidP="00AF65C5">
            <w:pPr>
              <w:keepNext/>
              <w:keepLines/>
              <w:rPr>
                <w:rFonts w:ascii="Tahoma" w:hAnsi="Tahoma" w:cs="Tahoma"/>
              </w:rPr>
            </w:pPr>
            <w:r w:rsidRPr="0026412F">
              <w:rPr>
                <w:rFonts w:ascii="Tahoma" w:hAnsi="Tahoma" w:cs="Tahoma"/>
              </w:rPr>
              <w:t>(kraj, datum)</w:t>
            </w:r>
          </w:p>
        </w:tc>
        <w:tc>
          <w:tcPr>
            <w:tcW w:w="2694" w:type="dxa"/>
          </w:tcPr>
          <w:p w14:paraId="22B9CF21" w14:textId="4394F8AB" w:rsidR="0026412F" w:rsidRPr="0026412F" w:rsidRDefault="00F97B9B" w:rsidP="00AF65C5">
            <w:pPr>
              <w:keepNext/>
              <w:keepLines/>
              <w:rPr>
                <w:rFonts w:ascii="Tahoma" w:hAnsi="Tahoma" w:cs="Tahoma"/>
              </w:rPr>
            </w:pPr>
            <w:r>
              <w:rPr>
                <w:rFonts w:ascii="Tahoma" w:hAnsi="Tahoma" w:cs="Tahoma"/>
              </w:rPr>
              <w:t xml:space="preserve">                 </w:t>
            </w:r>
            <w:r w:rsidR="0026412F" w:rsidRPr="0026412F">
              <w:rPr>
                <w:rFonts w:ascii="Tahoma" w:hAnsi="Tahoma" w:cs="Tahoma"/>
              </w:rPr>
              <w:t>žig</w:t>
            </w:r>
          </w:p>
        </w:tc>
        <w:tc>
          <w:tcPr>
            <w:tcW w:w="3685" w:type="dxa"/>
            <w:tcBorders>
              <w:top w:val="single" w:sz="4" w:space="0" w:color="auto"/>
            </w:tcBorders>
          </w:tcPr>
          <w:p w14:paraId="4D4BE9C6" w14:textId="77777777" w:rsidR="0026412F" w:rsidRPr="0026412F" w:rsidRDefault="0026412F" w:rsidP="00AF65C5">
            <w:pPr>
              <w:keepNext/>
              <w:keepLines/>
              <w:rPr>
                <w:rFonts w:ascii="Tahoma" w:hAnsi="Tahoma" w:cs="Tahoma"/>
              </w:rPr>
            </w:pPr>
            <w:r w:rsidRPr="0026412F">
              <w:rPr>
                <w:rFonts w:ascii="Tahoma" w:hAnsi="Tahoma" w:cs="Tahoma"/>
              </w:rPr>
              <w:t>(ime in priimek odgovorne osebe ter podpis gospodarskega subjekta)</w:t>
            </w:r>
          </w:p>
        </w:tc>
      </w:tr>
    </w:tbl>
    <w:p w14:paraId="5A83EA0D" w14:textId="77777777" w:rsidR="0026412F" w:rsidRPr="0026412F" w:rsidRDefault="0026412F" w:rsidP="00AF65C5">
      <w:pPr>
        <w:keepNext/>
        <w:keepLines/>
        <w:rPr>
          <w:rFonts w:ascii="Tahoma" w:hAnsi="Tahoma" w:cs="Tahoma"/>
          <w:bCs/>
          <w:i/>
        </w:rPr>
      </w:pPr>
    </w:p>
    <w:p w14:paraId="11B6CCC4" w14:textId="77777777" w:rsidR="0026412F" w:rsidRPr="0026412F" w:rsidRDefault="0026412F" w:rsidP="00AF65C5">
      <w:pPr>
        <w:keepNext/>
        <w:keepLines/>
        <w:rPr>
          <w:rFonts w:ascii="Tahoma" w:hAnsi="Tahoma" w:cs="Tahoma"/>
          <w:b/>
          <w:bCs/>
          <w:i/>
        </w:rPr>
      </w:pPr>
    </w:p>
    <w:p w14:paraId="2CDA3F17" w14:textId="77777777" w:rsidR="0026412F" w:rsidRPr="0026412F" w:rsidRDefault="0026412F" w:rsidP="00AF65C5">
      <w:pPr>
        <w:keepNext/>
        <w:keepLines/>
        <w:rPr>
          <w:rFonts w:ascii="Tahoma" w:hAnsi="Tahoma" w:cs="Tahoma"/>
          <w:b/>
          <w:bCs/>
          <w:i/>
        </w:rPr>
      </w:pPr>
    </w:p>
    <w:p w14:paraId="4BB31E8F" w14:textId="77777777" w:rsidR="0026412F" w:rsidRPr="0026412F" w:rsidRDefault="0026412F" w:rsidP="00AF65C5">
      <w:pPr>
        <w:keepNext/>
        <w:keepLines/>
        <w:rPr>
          <w:rFonts w:ascii="Tahoma" w:hAnsi="Tahoma" w:cs="Tahoma"/>
          <w:b/>
          <w:bCs/>
          <w:i/>
        </w:rPr>
      </w:pPr>
    </w:p>
    <w:p w14:paraId="31A83F8C" w14:textId="77777777" w:rsidR="0026412F" w:rsidRPr="0026412F" w:rsidRDefault="0026412F" w:rsidP="00AF65C5">
      <w:pPr>
        <w:keepNext/>
        <w:keepLines/>
        <w:rPr>
          <w:rFonts w:ascii="Tahoma" w:hAnsi="Tahoma" w:cs="Tahoma"/>
          <w:b/>
          <w:bCs/>
          <w:i/>
        </w:rPr>
      </w:pPr>
      <w:r w:rsidRPr="0026412F">
        <w:rPr>
          <w:rFonts w:ascii="Tahoma" w:hAnsi="Tahoma" w:cs="Tahoma"/>
          <w:b/>
          <w:bCs/>
          <w:i/>
        </w:rPr>
        <w:t>Navodila za izpolnitev:</w:t>
      </w:r>
    </w:p>
    <w:p w14:paraId="1E9AB168" w14:textId="77777777" w:rsidR="0026412F" w:rsidRPr="0026412F" w:rsidRDefault="0026412F" w:rsidP="00F97B9B">
      <w:pPr>
        <w:keepNext/>
        <w:keepLines/>
        <w:numPr>
          <w:ilvl w:val="0"/>
          <w:numId w:val="3"/>
        </w:numPr>
        <w:jc w:val="both"/>
        <w:rPr>
          <w:rFonts w:ascii="Tahoma" w:hAnsi="Tahoma" w:cs="Tahoma"/>
          <w:i/>
          <w:iCs/>
        </w:rPr>
      </w:pPr>
      <w:r w:rsidRPr="0026412F">
        <w:rPr>
          <w:rFonts w:ascii="Tahoma" w:hAnsi="Tahoma" w:cs="Tahoma"/>
          <w:i/>
          <w:iCs/>
        </w:rPr>
        <w:t xml:space="preserve">Izjavo izpolni in podpiše </w:t>
      </w:r>
      <w:r w:rsidRPr="0026412F">
        <w:rPr>
          <w:rFonts w:ascii="Tahoma" w:hAnsi="Tahoma" w:cs="Tahoma"/>
          <w:i/>
          <w:iCs/>
          <w:u w:val="single"/>
        </w:rPr>
        <w:t>ponudnik</w:t>
      </w:r>
      <w:r w:rsidRPr="0026412F">
        <w:rPr>
          <w:rFonts w:ascii="Tahoma" w:hAnsi="Tahoma" w:cs="Tahoma"/>
          <w:i/>
          <w:iCs/>
        </w:rPr>
        <w:t xml:space="preserve">, kot tudi vsi </w:t>
      </w:r>
      <w:r w:rsidRPr="0026412F">
        <w:rPr>
          <w:rFonts w:ascii="Tahoma" w:hAnsi="Tahoma" w:cs="Tahoma"/>
          <w:i/>
          <w:iCs/>
          <w:u w:val="single"/>
        </w:rPr>
        <w:t>posamezni člani skupine ponudnikov</w:t>
      </w:r>
      <w:r w:rsidRPr="0026412F">
        <w:rPr>
          <w:rFonts w:ascii="Tahoma" w:hAnsi="Tahoma" w:cs="Tahoma"/>
          <w:i/>
          <w:iCs/>
        </w:rPr>
        <w:t xml:space="preserve"> (partnerji) v primeru skupne ponudbe, vsi </w:t>
      </w:r>
      <w:r w:rsidRPr="0026412F">
        <w:rPr>
          <w:rFonts w:ascii="Tahoma" w:hAnsi="Tahoma" w:cs="Tahoma"/>
          <w:i/>
          <w:iCs/>
          <w:u w:val="single"/>
        </w:rPr>
        <w:t>podizvajalci</w:t>
      </w:r>
      <w:r w:rsidRPr="0026412F">
        <w:rPr>
          <w:rFonts w:ascii="Tahoma" w:hAnsi="Tahoma" w:cs="Tahoma"/>
          <w:i/>
          <w:iCs/>
        </w:rPr>
        <w:t xml:space="preserve"> (če ponudnik izvaja javno naročilo s podizvajalci) ter vsi </w:t>
      </w:r>
      <w:r w:rsidRPr="0026412F">
        <w:rPr>
          <w:rFonts w:ascii="Tahoma" w:hAnsi="Tahoma" w:cs="Tahoma"/>
          <w:bCs/>
          <w:i/>
          <w:iCs/>
          <w:u w:val="single"/>
        </w:rPr>
        <w:t>gospodarski subjekti, katerih zmogljivosti uporablja ponudnik</w:t>
      </w:r>
      <w:r w:rsidRPr="0026412F">
        <w:rPr>
          <w:rFonts w:ascii="Tahoma" w:hAnsi="Tahoma" w:cs="Tahoma"/>
          <w:i/>
          <w:iCs/>
        </w:rPr>
        <w:t>.</w:t>
      </w:r>
    </w:p>
    <w:p w14:paraId="2F94AA90" w14:textId="77777777" w:rsidR="0026412F" w:rsidRPr="0026412F" w:rsidRDefault="0026412F" w:rsidP="00AF65C5">
      <w:pPr>
        <w:keepNext/>
        <w:keepLines/>
        <w:rPr>
          <w:rFonts w:ascii="Tahoma" w:hAnsi="Tahoma" w:cs="Tahoma"/>
        </w:rPr>
      </w:pPr>
      <w:r w:rsidRPr="0026412F">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46B90668" w14:textId="77777777" w:rsidTr="00A20447">
        <w:tc>
          <w:tcPr>
            <w:tcW w:w="7938" w:type="dxa"/>
          </w:tcPr>
          <w:p w14:paraId="759F9F8A" w14:textId="6C6BE152" w:rsidR="00173006" w:rsidRPr="006808AD" w:rsidRDefault="00C23AD1" w:rsidP="00AF65C5">
            <w:pPr>
              <w:keepNext/>
              <w:keepLines/>
              <w:jc w:val="both"/>
              <w:rPr>
                <w:rFonts w:ascii="Tahoma" w:hAnsi="Tahoma" w:cs="Tahoma"/>
                <w:b/>
                <w:bCs/>
              </w:rPr>
            </w:pPr>
            <w:r w:rsidRPr="00C8579C">
              <w:rPr>
                <w:rFonts w:ascii="Tahoma" w:hAnsi="Tahoma" w:cs="Tahoma"/>
              </w:rPr>
              <w:lastRenderedPageBreak/>
              <w:br w:type="page"/>
            </w:r>
            <w:r w:rsidR="00173006" w:rsidRPr="006808AD">
              <w:rPr>
                <w:rFonts w:ascii="Tahoma" w:hAnsi="Tahoma" w:cs="Tahoma"/>
                <w:b/>
                <w:bCs/>
              </w:rPr>
              <w:t xml:space="preserve">PODATKI O PONUDNIKU </w:t>
            </w:r>
          </w:p>
        </w:tc>
        <w:tc>
          <w:tcPr>
            <w:tcW w:w="1152" w:type="dxa"/>
          </w:tcPr>
          <w:p w14:paraId="07B85C49" w14:textId="77777777" w:rsidR="00173006" w:rsidRPr="00C8579C" w:rsidRDefault="00173006" w:rsidP="00AF65C5">
            <w:pPr>
              <w:keepNext/>
              <w:keepLines/>
              <w:jc w:val="both"/>
              <w:rPr>
                <w:rFonts w:ascii="Tahoma" w:hAnsi="Tahoma" w:cs="Tahoma"/>
                <w:b/>
                <w:i/>
              </w:rPr>
            </w:pPr>
            <w:r w:rsidRPr="00C8579C">
              <w:rPr>
                <w:rFonts w:ascii="Tahoma" w:hAnsi="Tahoma" w:cs="Tahoma"/>
                <w:b/>
                <w:i/>
              </w:rPr>
              <w:t>Priloga 1</w:t>
            </w:r>
          </w:p>
        </w:tc>
      </w:tr>
    </w:tbl>
    <w:p w14:paraId="194746BF" w14:textId="77777777" w:rsidR="00F97B9B" w:rsidRDefault="00F97B9B" w:rsidP="00AF65C5">
      <w:pPr>
        <w:keepNext/>
        <w:keepLines/>
        <w:ind w:left="142"/>
        <w:jc w:val="both"/>
        <w:rPr>
          <w:rFonts w:ascii="Tahoma" w:hAnsi="Tahoma" w:cs="Tahoma"/>
          <w:b/>
          <w:color w:val="000000" w:themeColor="text1"/>
        </w:rPr>
      </w:pPr>
    </w:p>
    <w:p w14:paraId="778D7A58" w14:textId="2873E63D" w:rsidR="00195C90" w:rsidRDefault="00F97B9B" w:rsidP="00F97B9B">
      <w:pPr>
        <w:keepNext/>
        <w:keepLines/>
        <w:ind w:left="142"/>
        <w:jc w:val="center"/>
        <w:rPr>
          <w:rFonts w:ascii="Tahoma" w:hAnsi="Tahoma" w:cs="Tahoma"/>
          <w:b/>
          <w:color w:val="000000" w:themeColor="text1"/>
        </w:rPr>
      </w:pPr>
      <w:r w:rsidRPr="00F97B9B">
        <w:rPr>
          <w:rFonts w:ascii="Tahoma" w:hAnsi="Tahoma" w:cs="Tahoma"/>
          <w:b/>
          <w:color w:val="000000" w:themeColor="text1"/>
        </w:rPr>
        <w:t>VKS-118/26 – Nabava univerzalnih spojk za obdobje treh let</w:t>
      </w:r>
    </w:p>
    <w:p w14:paraId="25E4A67F" w14:textId="77777777" w:rsidR="00F97B9B" w:rsidRPr="00C8579C" w:rsidRDefault="00F97B9B" w:rsidP="00AF65C5">
      <w:pPr>
        <w:keepNext/>
        <w:keepLines/>
        <w:ind w:left="142"/>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9D6180" w:rsidRPr="009D6180" w14:paraId="77A20769" w14:textId="77777777" w:rsidTr="00F96795">
        <w:trPr>
          <w:gridBefore w:val="1"/>
          <w:gridAfter w:val="1"/>
          <w:wBefore w:w="70" w:type="dxa"/>
          <w:wAfter w:w="210" w:type="dxa"/>
        </w:trPr>
        <w:tc>
          <w:tcPr>
            <w:tcW w:w="2552" w:type="dxa"/>
            <w:tcBorders>
              <w:top w:val="nil"/>
              <w:left w:val="nil"/>
              <w:bottom w:val="nil"/>
              <w:right w:val="nil"/>
            </w:tcBorders>
            <w:vAlign w:val="bottom"/>
          </w:tcPr>
          <w:p w14:paraId="38281B7C" w14:textId="77777777" w:rsidR="009D6180" w:rsidRPr="009D6180" w:rsidRDefault="009D6180" w:rsidP="00AF65C5">
            <w:pPr>
              <w:keepNext/>
              <w:keepLines/>
              <w:tabs>
                <w:tab w:val="left" w:pos="567"/>
                <w:tab w:val="num" w:pos="851"/>
                <w:tab w:val="left" w:pos="993"/>
              </w:tabs>
              <w:jc w:val="both"/>
              <w:rPr>
                <w:rFonts w:ascii="Tahoma" w:hAnsi="Tahoma" w:cs="Tahoma"/>
                <w:szCs w:val="22"/>
              </w:rPr>
            </w:pPr>
            <w:r w:rsidRPr="009D6180">
              <w:rPr>
                <w:rFonts w:ascii="Tahoma" w:hAnsi="Tahoma" w:cs="Tahoma"/>
                <w:szCs w:val="22"/>
              </w:rPr>
              <w:t>Naziv ponudnika</w:t>
            </w:r>
          </w:p>
        </w:tc>
        <w:tc>
          <w:tcPr>
            <w:tcW w:w="6804" w:type="dxa"/>
            <w:gridSpan w:val="3"/>
            <w:tcBorders>
              <w:top w:val="nil"/>
              <w:left w:val="nil"/>
              <w:right w:val="nil"/>
            </w:tcBorders>
          </w:tcPr>
          <w:p w14:paraId="75B33916"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7FCA060E" w14:textId="77777777" w:rsidTr="00F96795">
        <w:trPr>
          <w:gridBefore w:val="1"/>
          <w:gridAfter w:val="1"/>
          <w:wBefore w:w="70" w:type="dxa"/>
          <w:wAfter w:w="210" w:type="dxa"/>
        </w:trPr>
        <w:tc>
          <w:tcPr>
            <w:tcW w:w="2552" w:type="dxa"/>
            <w:tcBorders>
              <w:top w:val="nil"/>
              <w:left w:val="nil"/>
              <w:bottom w:val="nil"/>
              <w:right w:val="nil"/>
            </w:tcBorders>
          </w:tcPr>
          <w:p w14:paraId="1E034241"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c>
          <w:tcPr>
            <w:tcW w:w="6804" w:type="dxa"/>
            <w:gridSpan w:val="3"/>
            <w:tcBorders>
              <w:left w:val="nil"/>
              <w:right w:val="nil"/>
            </w:tcBorders>
          </w:tcPr>
          <w:p w14:paraId="7E117BDF"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4E4F23C8" w14:textId="77777777" w:rsidTr="00F96795">
        <w:trPr>
          <w:gridBefore w:val="1"/>
          <w:gridAfter w:val="1"/>
          <w:wBefore w:w="70" w:type="dxa"/>
          <w:wAfter w:w="210" w:type="dxa"/>
        </w:trPr>
        <w:tc>
          <w:tcPr>
            <w:tcW w:w="2552" w:type="dxa"/>
            <w:tcBorders>
              <w:top w:val="nil"/>
              <w:left w:val="nil"/>
              <w:bottom w:val="nil"/>
              <w:right w:val="nil"/>
            </w:tcBorders>
            <w:vAlign w:val="bottom"/>
          </w:tcPr>
          <w:p w14:paraId="04574498" w14:textId="77777777" w:rsidR="009D6180" w:rsidRPr="009D6180" w:rsidRDefault="009D6180" w:rsidP="00AF65C5">
            <w:pPr>
              <w:keepNext/>
              <w:keepLines/>
              <w:tabs>
                <w:tab w:val="left" w:pos="567"/>
                <w:tab w:val="num" w:pos="851"/>
                <w:tab w:val="left" w:pos="993"/>
              </w:tabs>
              <w:jc w:val="both"/>
              <w:rPr>
                <w:rFonts w:ascii="Tahoma" w:hAnsi="Tahoma" w:cs="Tahoma"/>
                <w:szCs w:val="22"/>
              </w:rPr>
            </w:pPr>
            <w:r w:rsidRPr="009D6180">
              <w:rPr>
                <w:rFonts w:ascii="Tahoma" w:hAnsi="Tahoma" w:cs="Tahoma"/>
                <w:szCs w:val="22"/>
              </w:rPr>
              <w:t>Naslov ponudnika</w:t>
            </w:r>
          </w:p>
        </w:tc>
        <w:tc>
          <w:tcPr>
            <w:tcW w:w="6804" w:type="dxa"/>
            <w:gridSpan w:val="3"/>
            <w:tcBorders>
              <w:top w:val="nil"/>
              <w:left w:val="nil"/>
              <w:right w:val="nil"/>
            </w:tcBorders>
          </w:tcPr>
          <w:p w14:paraId="22EF384A"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110EBB41" w14:textId="77777777" w:rsidTr="00F96795">
        <w:trPr>
          <w:gridBefore w:val="1"/>
          <w:gridAfter w:val="1"/>
          <w:wBefore w:w="70" w:type="dxa"/>
          <w:wAfter w:w="210" w:type="dxa"/>
        </w:trPr>
        <w:tc>
          <w:tcPr>
            <w:tcW w:w="2552" w:type="dxa"/>
            <w:tcBorders>
              <w:top w:val="nil"/>
              <w:left w:val="nil"/>
              <w:bottom w:val="nil"/>
              <w:right w:val="nil"/>
            </w:tcBorders>
          </w:tcPr>
          <w:p w14:paraId="4D1C92A3"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c>
          <w:tcPr>
            <w:tcW w:w="6804" w:type="dxa"/>
            <w:gridSpan w:val="3"/>
            <w:tcBorders>
              <w:left w:val="nil"/>
              <w:right w:val="nil"/>
            </w:tcBorders>
          </w:tcPr>
          <w:p w14:paraId="5C324F08"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69CE663D" w14:textId="77777777" w:rsidTr="00F96795">
        <w:trPr>
          <w:gridBefore w:val="1"/>
          <w:gridAfter w:val="1"/>
          <w:wBefore w:w="70" w:type="dxa"/>
          <w:wAfter w:w="210" w:type="dxa"/>
        </w:trPr>
        <w:tc>
          <w:tcPr>
            <w:tcW w:w="2552" w:type="dxa"/>
            <w:tcBorders>
              <w:top w:val="nil"/>
              <w:left w:val="nil"/>
              <w:bottom w:val="nil"/>
              <w:right w:val="nil"/>
            </w:tcBorders>
            <w:vAlign w:val="bottom"/>
          </w:tcPr>
          <w:p w14:paraId="7D325BD1" w14:textId="77777777" w:rsidR="009D6180" w:rsidRPr="009D6180" w:rsidRDefault="009D6180" w:rsidP="00AF65C5">
            <w:pPr>
              <w:keepNext/>
              <w:keepLines/>
              <w:tabs>
                <w:tab w:val="left" w:pos="567"/>
                <w:tab w:val="num" w:pos="851"/>
                <w:tab w:val="left" w:pos="993"/>
              </w:tabs>
              <w:rPr>
                <w:rFonts w:ascii="Tahoma" w:hAnsi="Tahoma" w:cs="Tahoma"/>
                <w:szCs w:val="22"/>
              </w:rPr>
            </w:pPr>
            <w:r w:rsidRPr="009D6180">
              <w:rPr>
                <w:rFonts w:ascii="Tahoma" w:hAnsi="Tahoma" w:cs="Tahoma"/>
                <w:szCs w:val="22"/>
              </w:rPr>
              <w:t>Transakcijski račun/Poslovni račun (IBAN, SWIFT)</w:t>
            </w:r>
          </w:p>
        </w:tc>
        <w:tc>
          <w:tcPr>
            <w:tcW w:w="6804" w:type="dxa"/>
            <w:gridSpan w:val="3"/>
            <w:tcBorders>
              <w:top w:val="nil"/>
              <w:left w:val="nil"/>
              <w:right w:val="nil"/>
            </w:tcBorders>
          </w:tcPr>
          <w:p w14:paraId="0FF94B67"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4EB938D5" w14:textId="77777777" w:rsidTr="00F96795">
        <w:trPr>
          <w:gridBefore w:val="1"/>
          <w:gridAfter w:val="1"/>
          <w:wBefore w:w="70" w:type="dxa"/>
          <w:wAfter w:w="210" w:type="dxa"/>
        </w:trPr>
        <w:tc>
          <w:tcPr>
            <w:tcW w:w="2552" w:type="dxa"/>
            <w:tcBorders>
              <w:top w:val="nil"/>
              <w:left w:val="nil"/>
              <w:bottom w:val="nil"/>
              <w:right w:val="nil"/>
            </w:tcBorders>
            <w:vAlign w:val="bottom"/>
          </w:tcPr>
          <w:p w14:paraId="2E35185D"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Matična banka</w:t>
            </w:r>
          </w:p>
        </w:tc>
        <w:tc>
          <w:tcPr>
            <w:tcW w:w="6804" w:type="dxa"/>
            <w:gridSpan w:val="3"/>
            <w:tcBorders>
              <w:left w:val="nil"/>
              <w:right w:val="nil"/>
            </w:tcBorders>
          </w:tcPr>
          <w:p w14:paraId="45F47855"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6B313091" w14:textId="77777777" w:rsidTr="00F96795">
        <w:trPr>
          <w:gridBefore w:val="1"/>
          <w:gridAfter w:val="1"/>
          <w:wBefore w:w="70" w:type="dxa"/>
          <w:wAfter w:w="210" w:type="dxa"/>
        </w:trPr>
        <w:tc>
          <w:tcPr>
            <w:tcW w:w="2552" w:type="dxa"/>
            <w:tcBorders>
              <w:top w:val="nil"/>
              <w:left w:val="nil"/>
              <w:bottom w:val="nil"/>
              <w:right w:val="nil"/>
            </w:tcBorders>
            <w:vAlign w:val="bottom"/>
          </w:tcPr>
          <w:p w14:paraId="32C6290F"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ID številka za DDV</w:t>
            </w:r>
          </w:p>
        </w:tc>
        <w:tc>
          <w:tcPr>
            <w:tcW w:w="6804" w:type="dxa"/>
            <w:gridSpan w:val="3"/>
            <w:tcBorders>
              <w:left w:val="nil"/>
              <w:bottom w:val="single" w:sz="4" w:space="0" w:color="auto"/>
              <w:right w:val="nil"/>
            </w:tcBorders>
          </w:tcPr>
          <w:p w14:paraId="7721EA94"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0DB0B6D5" w14:textId="77777777" w:rsidTr="00F96795">
        <w:trPr>
          <w:gridBefore w:val="1"/>
          <w:gridAfter w:val="1"/>
          <w:wBefore w:w="70" w:type="dxa"/>
          <w:wAfter w:w="210" w:type="dxa"/>
        </w:trPr>
        <w:tc>
          <w:tcPr>
            <w:tcW w:w="2552" w:type="dxa"/>
            <w:tcBorders>
              <w:top w:val="nil"/>
              <w:left w:val="nil"/>
              <w:bottom w:val="nil"/>
              <w:right w:val="nil"/>
            </w:tcBorders>
            <w:vAlign w:val="bottom"/>
          </w:tcPr>
          <w:p w14:paraId="59210DCE"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Finančni urad</w:t>
            </w:r>
          </w:p>
        </w:tc>
        <w:tc>
          <w:tcPr>
            <w:tcW w:w="6804" w:type="dxa"/>
            <w:gridSpan w:val="3"/>
            <w:tcBorders>
              <w:left w:val="nil"/>
              <w:bottom w:val="single" w:sz="4" w:space="0" w:color="auto"/>
              <w:right w:val="nil"/>
            </w:tcBorders>
          </w:tcPr>
          <w:p w14:paraId="641B7DA9"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4E1F52FA" w14:textId="77777777" w:rsidTr="00F96795">
        <w:trPr>
          <w:gridBefore w:val="1"/>
          <w:gridAfter w:val="1"/>
          <w:wBefore w:w="70" w:type="dxa"/>
          <w:wAfter w:w="210" w:type="dxa"/>
        </w:trPr>
        <w:tc>
          <w:tcPr>
            <w:tcW w:w="2552" w:type="dxa"/>
            <w:tcBorders>
              <w:top w:val="nil"/>
              <w:left w:val="nil"/>
              <w:bottom w:val="nil"/>
              <w:right w:val="nil"/>
            </w:tcBorders>
            <w:vAlign w:val="bottom"/>
          </w:tcPr>
          <w:p w14:paraId="4F62B536" w14:textId="77777777" w:rsidR="009D6180" w:rsidRPr="009D6180" w:rsidRDefault="009D6180" w:rsidP="00AF65C5">
            <w:pPr>
              <w:keepNext/>
              <w:keepLines/>
              <w:tabs>
                <w:tab w:val="left" w:pos="567"/>
                <w:tab w:val="left" w:pos="993"/>
              </w:tabs>
              <w:jc w:val="both"/>
              <w:rPr>
                <w:rFonts w:ascii="Tahoma" w:hAnsi="Tahoma" w:cs="Tahoma"/>
                <w:szCs w:val="22"/>
              </w:rPr>
            </w:pPr>
            <w:r w:rsidRPr="009D6180">
              <w:rPr>
                <w:rFonts w:ascii="Tahoma" w:hAnsi="Tahoma" w:cs="Tahoma"/>
                <w:szCs w:val="22"/>
              </w:rPr>
              <w:t>Matična številka</w:t>
            </w:r>
          </w:p>
        </w:tc>
        <w:tc>
          <w:tcPr>
            <w:tcW w:w="6804" w:type="dxa"/>
            <w:gridSpan w:val="3"/>
            <w:tcBorders>
              <w:left w:val="nil"/>
              <w:bottom w:val="single" w:sz="4" w:space="0" w:color="auto"/>
              <w:right w:val="nil"/>
            </w:tcBorders>
          </w:tcPr>
          <w:p w14:paraId="18CEBC6D"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6D925A49" w14:textId="77777777" w:rsidTr="00F9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2BF0F33" w14:textId="77777777" w:rsidR="009D6180" w:rsidRPr="009D6180" w:rsidRDefault="009D6180" w:rsidP="00AF65C5">
            <w:pPr>
              <w:keepNext/>
              <w:keepLines/>
              <w:tabs>
                <w:tab w:val="left" w:pos="2835"/>
              </w:tabs>
              <w:jc w:val="both"/>
              <w:rPr>
                <w:rFonts w:ascii="Tahoma" w:hAnsi="Tahoma" w:cs="Tahoma"/>
                <w:sz w:val="16"/>
              </w:rPr>
            </w:pPr>
          </w:p>
          <w:p w14:paraId="16B6CADB" w14:textId="77777777" w:rsidR="009D6180" w:rsidRPr="009D6180" w:rsidRDefault="009D6180" w:rsidP="00AF65C5">
            <w:pPr>
              <w:keepNext/>
              <w:keepLines/>
              <w:tabs>
                <w:tab w:val="left" w:pos="2835"/>
              </w:tabs>
              <w:ind w:left="-108"/>
              <w:jc w:val="both"/>
              <w:rPr>
                <w:rFonts w:ascii="Tahoma" w:hAnsi="Tahoma" w:cs="Tahoma"/>
                <w:sz w:val="16"/>
              </w:rPr>
            </w:pPr>
            <w:r w:rsidRPr="009D6180">
              <w:rPr>
                <w:rFonts w:ascii="Tahoma" w:hAnsi="Tahoma" w:cs="Tahoma"/>
                <w:sz w:val="16"/>
              </w:rPr>
              <w:t>Ponudnik je MSP* (označi):</w:t>
            </w:r>
          </w:p>
        </w:tc>
        <w:tc>
          <w:tcPr>
            <w:tcW w:w="3050" w:type="dxa"/>
            <w:shd w:val="clear" w:color="auto" w:fill="auto"/>
          </w:tcPr>
          <w:p w14:paraId="7D90F74A" w14:textId="77777777" w:rsidR="009D6180" w:rsidRPr="009D6180" w:rsidRDefault="009D6180" w:rsidP="00AF65C5">
            <w:pPr>
              <w:keepNext/>
              <w:keepLines/>
              <w:numPr>
                <w:ilvl w:val="0"/>
                <w:numId w:val="10"/>
              </w:numPr>
              <w:tabs>
                <w:tab w:val="left" w:pos="1008"/>
                <w:tab w:val="left" w:pos="3843"/>
              </w:tabs>
              <w:spacing w:after="200" w:line="276" w:lineRule="auto"/>
              <w:ind w:left="1717" w:hanging="1357"/>
              <w:jc w:val="both"/>
              <w:rPr>
                <w:rFonts w:ascii="Tahoma" w:hAnsi="Tahoma" w:cs="Tahoma"/>
                <w:sz w:val="16"/>
              </w:rPr>
            </w:pPr>
            <w:r w:rsidRPr="009D6180">
              <w:rPr>
                <w:rFonts w:ascii="Tahoma" w:hAnsi="Tahoma" w:cs="Tahoma"/>
                <w:sz w:val="16"/>
              </w:rPr>
              <w:t>Da</w:t>
            </w:r>
          </w:p>
        </w:tc>
        <w:tc>
          <w:tcPr>
            <w:tcW w:w="3050" w:type="dxa"/>
            <w:gridSpan w:val="2"/>
            <w:shd w:val="clear" w:color="auto" w:fill="auto"/>
          </w:tcPr>
          <w:p w14:paraId="3D6BD9E1" w14:textId="77777777" w:rsidR="009D6180" w:rsidRPr="009D6180" w:rsidRDefault="009D6180" w:rsidP="00AF65C5">
            <w:pPr>
              <w:keepNext/>
              <w:keepLines/>
              <w:numPr>
                <w:ilvl w:val="0"/>
                <w:numId w:val="10"/>
              </w:numPr>
              <w:tabs>
                <w:tab w:val="left" w:pos="893"/>
              </w:tabs>
              <w:spacing w:after="200" w:line="276" w:lineRule="auto"/>
              <w:jc w:val="both"/>
              <w:rPr>
                <w:rFonts w:ascii="Tahoma" w:hAnsi="Tahoma" w:cs="Tahoma"/>
                <w:sz w:val="16"/>
              </w:rPr>
            </w:pPr>
            <w:r w:rsidRPr="009D6180">
              <w:rPr>
                <w:rFonts w:ascii="Tahoma" w:hAnsi="Tahoma" w:cs="Tahoma"/>
                <w:sz w:val="16"/>
              </w:rPr>
              <w:t xml:space="preserve">Ne </w:t>
            </w:r>
          </w:p>
        </w:tc>
      </w:tr>
    </w:tbl>
    <w:p w14:paraId="229EA2A6" w14:textId="77777777" w:rsidR="009D6180" w:rsidRPr="009D6180" w:rsidRDefault="009D6180" w:rsidP="00AF65C5">
      <w:pPr>
        <w:keepNext/>
        <w:keepLines/>
        <w:tabs>
          <w:tab w:val="left" w:pos="2835"/>
        </w:tabs>
        <w:ind w:left="284"/>
        <w:jc w:val="both"/>
        <w:rPr>
          <w:rFonts w:ascii="Tahoma" w:hAnsi="Tahoma" w:cs="Tahoma"/>
          <w:sz w:val="16"/>
        </w:rPr>
      </w:pPr>
      <w:r w:rsidRPr="009D6180">
        <w:rPr>
          <w:rFonts w:ascii="Tahoma" w:hAnsi="Tahoma" w:cs="Tahoma"/>
          <w:sz w:val="16"/>
        </w:rPr>
        <w:t xml:space="preserve">*MSP: </w:t>
      </w:r>
      <w:proofErr w:type="spellStart"/>
      <w:r w:rsidRPr="009D6180">
        <w:rPr>
          <w:rFonts w:ascii="Tahoma" w:hAnsi="Tahoma" w:cs="Tahoma"/>
          <w:sz w:val="16"/>
        </w:rPr>
        <w:t>mikro</w:t>
      </w:r>
      <w:proofErr w:type="spellEnd"/>
      <w:r w:rsidRPr="009D6180">
        <w:rPr>
          <w:rFonts w:ascii="Tahoma" w:hAnsi="Tahoma" w:cs="Tahoma"/>
          <w:sz w:val="16"/>
        </w:rPr>
        <w:t>, mala in srednje velika podjetja kot so opredeljena v Priporočilu Komisije 2003/361/ES</w:t>
      </w:r>
      <w:r w:rsidRPr="009D6180">
        <w:rPr>
          <w:rFonts w:ascii="Tahoma" w:hAnsi="Tahoma" w:cs="Tahoma"/>
          <w:sz w:val="16"/>
          <w:vertAlign w:val="superscript"/>
        </w:rPr>
        <w:footnoteReference w:id="1"/>
      </w:r>
      <w:r w:rsidRPr="009D6180">
        <w:rPr>
          <w:rFonts w:ascii="Tahoma" w:hAnsi="Tahoma" w:cs="Tahoma"/>
          <w:sz w:val="16"/>
        </w:rPr>
        <w:t>.</w:t>
      </w:r>
    </w:p>
    <w:p w14:paraId="3AD28529" w14:textId="77777777" w:rsidR="009D6180" w:rsidRPr="00F40A4D" w:rsidRDefault="009D6180" w:rsidP="00AF65C5">
      <w:pPr>
        <w:keepNext/>
        <w:keepLines/>
        <w:tabs>
          <w:tab w:val="left" w:pos="2552"/>
        </w:tabs>
        <w:ind w:left="284" w:hanging="284"/>
        <w:jc w:val="both"/>
        <w:rPr>
          <w:rFonts w:ascii="Tahoma" w:hAnsi="Tahoma" w:cs="Tahoma"/>
          <w:b/>
          <w:sz w:val="12"/>
          <w:szCs w:val="1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F47C8C" w:rsidRPr="009D6180" w14:paraId="4151E21B" w14:textId="77777777" w:rsidTr="00F47C8C">
        <w:tc>
          <w:tcPr>
            <w:tcW w:w="2552" w:type="dxa"/>
            <w:tcBorders>
              <w:top w:val="nil"/>
              <w:left w:val="nil"/>
              <w:bottom w:val="nil"/>
              <w:right w:val="nil"/>
            </w:tcBorders>
            <w:vAlign w:val="bottom"/>
          </w:tcPr>
          <w:p w14:paraId="162274CB" w14:textId="77777777" w:rsidR="00F47C8C" w:rsidRPr="009D6180" w:rsidRDefault="00F47C8C" w:rsidP="00AF65C5">
            <w:pPr>
              <w:keepNext/>
              <w:keepLines/>
              <w:tabs>
                <w:tab w:val="left" w:pos="567"/>
                <w:tab w:val="num" w:pos="851"/>
                <w:tab w:val="left" w:pos="993"/>
              </w:tabs>
              <w:rPr>
                <w:rFonts w:ascii="Tahoma" w:hAnsi="Tahoma" w:cs="Tahoma"/>
                <w:szCs w:val="22"/>
              </w:rPr>
            </w:pPr>
            <w:r w:rsidRPr="009D6180">
              <w:rPr>
                <w:rFonts w:ascii="Tahoma" w:hAnsi="Tahoma" w:cs="Tahoma"/>
                <w:szCs w:val="22"/>
              </w:rPr>
              <w:t xml:space="preserve">Odgovorna oseba (podpisnik </w:t>
            </w:r>
            <w:r w:rsidRPr="00F40A4D">
              <w:rPr>
                <w:rFonts w:ascii="Tahoma" w:eastAsia="Calibri" w:hAnsi="Tahoma" w:cs="Tahoma"/>
                <w:lang w:eastAsia="en-US"/>
              </w:rPr>
              <w:t>okvirnega sporazuma</w:t>
            </w:r>
            <w:r w:rsidRPr="008E1D2F">
              <w:rPr>
                <w:rFonts w:ascii="Tahoma" w:hAnsi="Tahoma" w:cs="Tahoma"/>
              </w:rPr>
              <w:t>)</w:t>
            </w:r>
          </w:p>
        </w:tc>
        <w:tc>
          <w:tcPr>
            <w:tcW w:w="6804" w:type="dxa"/>
            <w:tcBorders>
              <w:top w:val="nil"/>
              <w:left w:val="nil"/>
              <w:bottom w:val="nil"/>
              <w:right w:val="nil"/>
            </w:tcBorders>
          </w:tcPr>
          <w:p w14:paraId="43ADCAA4" w14:textId="77777777" w:rsidR="00F47C8C" w:rsidRDefault="00F47C8C" w:rsidP="00AF65C5">
            <w:pPr>
              <w:keepNext/>
              <w:keepLines/>
              <w:tabs>
                <w:tab w:val="left" w:pos="567"/>
                <w:tab w:val="num" w:pos="851"/>
                <w:tab w:val="left" w:pos="993"/>
              </w:tabs>
              <w:jc w:val="both"/>
              <w:rPr>
                <w:rFonts w:ascii="Tahoma" w:hAnsi="Tahoma" w:cs="Tahoma"/>
                <w:szCs w:val="22"/>
              </w:rPr>
            </w:pPr>
          </w:p>
          <w:p w14:paraId="2FFFD072" w14:textId="77777777" w:rsidR="00F47C8C" w:rsidRDefault="00F47C8C" w:rsidP="00F47C8C">
            <w:pPr>
              <w:rPr>
                <w:rFonts w:ascii="Tahoma" w:hAnsi="Tahoma" w:cs="Tahoma"/>
                <w:szCs w:val="22"/>
              </w:rPr>
            </w:pPr>
          </w:p>
          <w:p w14:paraId="033F8B2B" w14:textId="440BD7A3" w:rsidR="00F47C8C" w:rsidRPr="00F47C8C" w:rsidRDefault="00F47C8C" w:rsidP="00F47C8C">
            <w:pPr>
              <w:spacing w:line="480" w:lineRule="auto"/>
              <w:rPr>
                <w:rFonts w:ascii="Tahoma" w:hAnsi="Tahoma" w:cs="Tahoma"/>
                <w:szCs w:val="22"/>
              </w:rPr>
            </w:pPr>
            <w:r>
              <w:rPr>
                <w:rFonts w:ascii="Tahoma" w:hAnsi="Tahoma" w:cs="Tahoma"/>
                <w:szCs w:val="22"/>
              </w:rPr>
              <w:t>____________________________________________________________</w:t>
            </w:r>
          </w:p>
        </w:tc>
      </w:tr>
      <w:tr w:rsidR="00F47C8C" w:rsidRPr="009D6180" w14:paraId="042EA6E6" w14:textId="77777777" w:rsidTr="00F47C8C">
        <w:tc>
          <w:tcPr>
            <w:tcW w:w="2552" w:type="dxa"/>
            <w:tcBorders>
              <w:top w:val="nil"/>
              <w:left w:val="nil"/>
              <w:bottom w:val="nil"/>
              <w:right w:val="nil"/>
            </w:tcBorders>
            <w:vAlign w:val="bottom"/>
          </w:tcPr>
          <w:p w14:paraId="7D5C01F8" w14:textId="77777777" w:rsidR="00F47C8C" w:rsidRPr="009D6180" w:rsidRDefault="00F47C8C"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funkcija</w:t>
            </w:r>
          </w:p>
        </w:tc>
        <w:tc>
          <w:tcPr>
            <w:tcW w:w="6804" w:type="dxa"/>
            <w:tcBorders>
              <w:top w:val="nil"/>
              <w:left w:val="nil"/>
              <w:bottom w:val="nil"/>
              <w:right w:val="nil"/>
            </w:tcBorders>
          </w:tcPr>
          <w:p w14:paraId="767028F3" w14:textId="689FDF22" w:rsidR="00F47C8C" w:rsidRPr="009D6180" w:rsidRDefault="00F47C8C" w:rsidP="00AF65C5">
            <w:pPr>
              <w:keepNext/>
              <w:keepLines/>
              <w:tabs>
                <w:tab w:val="left" w:pos="567"/>
                <w:tab w:val="num" w:pos="851"/>
                <w:tab w:val="left" w:pos="993"/>
              </w:tabs>
              <w:jc w:val="both"/>
              <w:rPr>
                <w:rFonts w:ascii="Tahoma" w:hAnsi="Tahoma" w:cs="Tahoma"/>
                <w:szCs w:val="22"/>
              </w:rPr>
            </w:pPr>
            <w:r>
              <w:rPr>
                <w:rFonts w:ascii="Tahoma" w:hAnsi="Tahoma" w:cs="Tahoma"/>
                <w:szCs w:val="22"/>
              </w:rPr>
              <w:t>____________________________________________________________</w:t>
            </w:r>
          </w:p>
        </w:tc>
      </w:tr>
      <w:tr w:rsidR="00F47C8C" w:rsidRPr="009D6180" w14:paraId="2BC7F3FD" w14:textId="77777777" w:rsidTr="00F47C8C">
        <w:tc>
          <w:tcPr>
            <w:tcW w:w="2552" w:type="dxa"/>
            <w:tcBorders>
              <w:top w:val="nil"/>
              <w:left w:val="nil"/>
              <w:bottom w:val="nil"/>
              <w:right w:val="nil"/>
            </w:tcBorders>
            <w:vAlign w:val="bottom"/>
          </w:tcPr>
          <w:p w14:paraId="0CC58001" w14:textId="77777777" w:rsidR="00F47C8C" w:rsidRPr="009D6180" w:rsidRDefault="00F47C8C"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telefon</w:t>
            </w:r>
          </w:p>
        </w:tc>
        <w:tc>
          <w:tcPr>
            <w:tcW w:w="6804" w:type="dxa"/>
            <w:tcBorders>
              <w:top w:val="nil"/>
              <w:left w:val="nil"/>
              <w:bottom w:val="nil"/>
              <w:right w:val="nil"/>
            </w:tcBorders>
          </w:tcPr>
          <w:p w14:paraId="727ACC0D" w14:textId="4013A3D8" w:rsidR="00F47C8C" w:rsidRPr="009D6180" w:rsidRDefault="00F47C8C" w:rsidP="00AF65C5">
            <w:pPr>
              <w:keepNext/>
              <w:keepLines/>
              <w:tabs>
                <w:tab w:val="left" w:pos="567"/>
                <w:tab w:val="num" w:pos="851"/>
                <w:tab w:val="left" w:pos="993"/>
              </w:tabs>
              <w:jc w:val="both"/>
              <w:rPr>
                <w:rFonts w:ascii="Tahoma" w:hAnsi="Tahoma" w:cs="Tahoma"/>
                <w:szCs w:val="22"/>
              </w:rPr>
            </w:pPr>
            <w:r>
              <w:rPr>
                <w:rFonts w:ascii="Tahoma" w:hAnsi="Tahoma" w:cs="Tahoma"/>
                <w:szCs w:val="22"/>
              </w:rPr>
              <w:t>____________________________________________________________</w:t>
            </w:r>
          </w:p>
        </w:tc>
      </w:tr>
      <w:tr w:rsidR="00F47C8C" w:rsidRPr="009D6180" w14:paraId="4DA52FB6" w14:textId="77777777" w:rsidTr="00F47C8C">
        <w:tc>
          <w:tcPr>
            <w:tcW w:w="2552" w:type="dxa"/>
            <w:tcBorders>
              <w:top w:val="nil"/>
              <w:left w:val="nil"/>
              <w:bottom w:val="nil"/>
              <w:right w:val="nil"/>
            </w:tcBorders>
            <w:vAlign w:val="bottom"/>
          </w:tcPr>
          <w:p w14:paraId="30E7FB9D" w14:textId="77777777" w:rsidR="00F47C8C" w:rsidRPr="009D6180" w:rsidRDefault="00F47C8C"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e-pošta</w:t>
            </w:r>
          </w:p>
        </w:tc>
        <w:tc>
          <w:tcPr>
            <w:tcW w:w="6804" w:type="dxa"/>
            <w:tcBorders>
              <w:top w:val="nil"/>
              <w:left w:val="nil"/>
              <w:bottom w:val="nil"/>
              <w:right w:val="nil"/>
            </w:tcBorders>
          </w:tcPr>
          <w:p w14:paraId="67230552" w14:textId="48C587AB" w:rsidR="00F47C8C" w:rsidRPr="009D6180" w:rsidRDefault="00F47C8C" w:rsidP="00AF65C5">
            <w:pPr>
              <w:keepNext/>
              <w:keepLines/>
              <w:tabs>
                <w:tab w:val="left" w:pos="567"/>
                <w:tab w:val="num" w:pos="851"/>
                <w:tab w:val="left" w:pos="993"/>
              </w:tabs>
              <w:jc w:val="both"/>
              <w:rPr>
                <w:rFonts w:ascii="Tahoma" w:hAnsi="Tahoma" w:cs="Tahoma"/>
                <w:szCs w:val="22"/>
              </w:rPr>
            </w:pPr>
            <w:r>
              <w:rPr>
                <w:rFonts w:ascii="Tahoma" w:hAnsi="Tahoma" w:cs="Tahoma"/>
                <w:szCs w:val="22"/>
              </w:rPr>
              <w:t>____________________________________________________________</w:t>
            </w:r>
          </w:p>
        </w:tc>
      </w:tr>
      <w:tr w:rsidR="009D6180" w:rsidRPr="009D6180" w14:paraId="5DEBDCC3" w14:textId="77777777" w:rsidTr="00F96795">
        <w:tc>
          <w:tcPr>
            <w:tcW w:w="2552" w:type="dxa"/>
            <w:tcBorders>
              <w:top w:val="nil"/>
              <w:left w:val="nil"/>
              <w:bottom w:val="nil"/>
              <w:right w:val="nil"/>
            </w:tcBorders>
            <w:vAlign w:val="bottom"/>
          </w:tcPr>
          <w:p w14:paraId="672E64E9" w14:textId="77777777" w:rsidR="009D6180" w:rsidRPr="009D6180" w:rsidRDefault="009D6180" w:rsidP="00AF65C5">
            <w:pPr>
              <w:keepNext/>
              <w:keepLines/>
              <w:tabs>
                <w:tab w:val="left" w:pos="567"/>
                <w:tab w:val="num" w:pos="851"/>
                <w:tab w:val="left" w:pos="993"/>
              </w:tabs>
              <w:jc w:val="both"/>
              <w:rPr>
                <w:rFonts w:ascii="Tahoma" w:hAnsi="Tahoma" w:cs="Tahoma"/>
                <w:szCs w:val="22"/>
              </w:rPr>
            </w:pPr>
            <w:r w:rsidRPr="009D6180">
              <w:rPr>
                <w:rFonts w:ascii="Tahoma" w:hAnsi="Tahoma" w:cs="Tahoma"/>
                <w:szCs w:val="22"/>
              </w:rPr>
              <w:t xml:space="preserve">Kontaktna oseba </w:t>
            </w:r>
          </w:p>
          <w:p w14:paraId="79E21DA7" w14:textId="77777777" w:rsidR="009D6180" w:rsidRPr="009D6180" w:rsidRDefault="009D6180" w:rsidP="00AF65C5">
            <w:pPr>
              <w:keepNext/>
              <w:keepLines/>
              <w:tabs>
                <w:tab w:val="left" w:pos="567"/>
                <w:tab w:val="num" w:pos="851"/>
                <w:tab w:val="left" w:pos="993"/>
              </w:tabs>
              <w:rPr>
                <w:rFonts w:ascii="Tahoma" w:hAnsi="Tahoma" w:cs="Tahoma"/>
                <w:szCs w:val="22"/>
              </w:rPr>
            </w:pPr>
            <w:r w:rsidRPr="009D6180">
              <w:rPr>
                <w:rFonts w:ascii="Tahoma" w:hAnsi="Tahoma" w:cs="Tahoma"/>
                <w:szCs w:val="22"/>
              </w:rPr>
              <w:t>(v zvezi z okvirnim sporazumom)</w:t>
            </w:r>
          </w:p>
        </w:tc>
        <w:tc>
          <w:tcPr>
            <w:tcW w:w="6804" w:type="dxa"/>
            <w:tcBorders>
              <w:top w:val="nil"/>
              <w:left w:val="nil"/>
              <w:right w:val="nil"/>
            </w:tcBorders>
          </w:tcPr>
          <w:p w14:paraId="729875CB"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53127270" w14:textId="77777777" w:rsidTr="00F96795">
        <w:tc>
          <w:tcPr>
            <w:tcW w:w="2552" w:type="dxa"/>
            <w:tcBorders>
              <w:top w:val="nil"/>
              <w:left w:val="nil"/>
              <w:bottom w:val="nil"/>
              <w:right w:val="nil"/>
            </w:tcBorders>
            <w:vAlign w:val="bottom"/>
          </w:tcPr>
          <w:p w14:paraId="3C8113F6" w14:textId="77777777" w:rsidR="009D6180" w:rsidRPr="009D6180" w:rsidRDefault="009D6180"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funkcija</w:t>
            </w:r>
          </w:p>
        </w:tc>
        <w:tc>
          <w:tcPr>
            <w:tcW w:w="6804" w:type="dxa"/>
            <w:tcBorders>
              <w:left w:val="nil"/>
              <w:right w:val="nil"/>
            </w:tcBorders>
          </w:tcPr>
          <w:p w14:paraId="3EE78628"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3585BD85" w14:textId="77777777" w:rsidTr="00F96795">
        <w:tc>
          <w:tcPr>
            <w:tcW w:w="2552" w:type="dxa"/>
            <w:tcBorders>
              <w:top w:val="nil"/>
              <w:left w:val="nil"/>
              <w:bottom w:val="nil"/>
              <w:right w:val="nil"/>
            </w:tcBorders>
            <w:vAlign w:val="bottom"/>
          </w:tcPr>
          <w:p w14:paraId="05BD1E97" w14:textId="77777777" w:rsidR="009D6180" w:rsidRPr="009D6180" w:rsidRDefault="009D6180"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telefon</w:t>
            </w:r>
          </w:p>
        </w:tc>
        <w:tc>
          <w:tcPr>
            <w:tcW w:w="6804" w:type="dxa"/>
            <w:tcBorders>
              <w:left w:val="nil"/>
              <w:right w:val="nil"/>
            </w:tcBorders>
          </w:tcPr>
          <w:p w14:paraId="434B298C"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r w:rsidR="009D6180" w:rsidRPr="009D6180" w14:paraId="759AAE6F" w14:textId="77777777" w:rsidTr="00F96795">
        <w:tc>
          <w:tcPr>
            <w:tcW w:w="2552" w:type="dxa"/>
            <w:tcBorders>
              <w:top w:val="nil"/>
              <w:left w:val="nil"/>
              <w:bottom w:val="nil"/>
              <w:right w:val="nil"/>
            </w:tcBorders>
            <w:vAlign w:val="bottom"/>
          </w:tcPr>
          <w:p w14:paraId="66C4731A" w14:textId="77777777" w:rsidR="009D6180" w:rsidRPr="009D6180" w:rsidRDefault="009D6180" w:rsidP="00AF65C5">
            <w:pPr>
              <w:keepNext/>
              <w:keepLines/>
              <w:numPr>
                <w:ilvl w:val="0"/>
                <w:numId w:val="3"/>
              </w:numPr>
              <w:tabs>
                <w:tab w:val="left" w:pos="567"/>
                <w:tab w:val="left" w:pos="993"/>
              </w:tabs>
              <w:spacing w:after="200" w:line="276" w:lineRule="auto"/>
              <w:jc w:val="both"/>
              <w:rPr>
                <w:rFonts w:ascii="Tahoma" w:hAnsi="Tahoma" w:cs="Tahoma"/>
                <w:szCs w:val="22"/>
              </w:rPr>
            </w:pPr>
            <w:r w:rsidRPr="009D6180">
              <w:rPr>
                <w:rFonts w:ascii="Tahoma" w:hAnsi="Tahoma" w:cs="Tahoma"/>
                <w:szCs w:val="22"/>
              </w:rPr>
              <w:t>e-pošta</w:t>
            </w:r>
          </w:p>
        </w:tc>
        <w:tc>
          <w:tcPr>
            <w:tcW w:w="6804" w:type="dxa"/>
            <w:tcBorders>
              <w:left w:val="nil"/>
              <w:right w:val="nil"/>
            </w:tcBorders>
          </w:tcPr>
          <w:p w14:paraId="198099D8" w14:textId="77777777" w:rsidR="009D6180" w:rsidRPr="009D6180" w:rsidRDefault="009D6180" w:rsidP="00AF65C5">
            <w:pPr>
              <w:keepNext/>
              <w:keepLines/>
              <w:tabs>
                <w:tab w:val="left" w:pos="567"/>
                <w:tab w:val="num" w:pos="851"/>
                <w:tab w:val="left" w:pos="993"/>
              </w:tabs>
              <w:jc w:val="both"/>
              <w:rPr>
                <w:rFonts w:ascii="Tahoma" w:hAnsi="Tahoma" w:cs="Tahoma"/>
                <w:szCs w:val="22"/>
              </w:rPr>
            </w:pPr>
          </w:p>
        </w:tc>
      </w:tr>
    </w:tbl>
    <w:p w14:paraId="4A22D6A7" w14:textId="77777777" w:rsidR="009D6180" w:rsidRPr="009D6180" w:rsidRDefault="009D6180" w:rsidP="00AF65C5">
      <w:pPr>
        <w:keepNext/>
        <w:keepLines/>
        <w:tabs>
          <w:tab w:val="left" w:pos="2835"/>
        </w:tabs>
        <w:ind w:left="284" w:hanging="284"/>
        <w:jc w:val="both"/>
        <w:rPr>
          <w:rFonts w:ascii="Tahoma" w:hAnsi="Tahoma" w:cs="Tahoma"/>
          <w:szCs w:val="22"/>
        </w:rPr>
      </w:pPr>
    </w:p>
    <w:p w14:paraId="3591A819" w14:textId="77777777" w:rsidR="009D6180" w:rsidRPr="009D6180" w:rsidRDefault="009D6180" w:rsidP="00AF65C5">
      <w:pPr>
        <w:keepNext/>
        <w:keepLines/>
        <w:jc w:val="both"/>
        <w:rPr>
          <w:rFonts w:ascii="Tahoma" w:hAnsi="Tahoma" w:cs="Tahoma"/>
          <w:szCs w:val="22"/>
        </w:rPr>
      </w:pPr>
      <w:r w:rsidRPr="009D6180">
        <w:rPr>
          <w:rFonts w:ascii="Tahoma" w:hAnsi="Tahoma" w:cs="Tahoma"/>
          <w:szCs w:val="22"/>
        </w:rPr>
        <w:t>Predstavnik s strani izvajalca, ki bo urejal vsa vprašanja, ki bodo nastala v zvezi z izvajanjem obveznosti po tem okvirnem sporazumu, je _________________________, tel.: ___________________, e-pošta: ___________________, v njegovi odsotnosti pa ga zamenjuje _____________________, tel.: ___________________, e-pošta: ___________________.</w:t>
      </w:r>
    </w:p>
    <w:p w14:paraId="2FEAA259" w14:textId="77777777" w:rsidR="009D6180" w:rsidRPr="009D6180" w:rsidRDefault="009D6180" w:rsidP="00AF65C5">
      <w:pPr>
        <w:keepNext/>
        <w:keepLines/>
        <w:ind w:left="1080" w:hanging="1080"/>
        <w:jc w:val="both"/>
        <w:rPr>
          <w:rFonts w:ascii="Tahoma" w:hAnsi="Tahoma" w:cs="Tahoma"/>
          <w:szCs w:val="22"/>
        </w:rPr>
      </w:pPr>
    </w:p>
    <w:p w14:paraId="5762ECF3" w14:textId="35E6F444" w:rsidR="009D6180" w:rsidRPr="00032245" w:rsidRDefault="008E0088" w:rsidP="00032245">
      <w:pPr>
        <w:keepNext/>
        <w:keepLines/>
        <w:tabs>
          <w:tab w:val="left" w:pos="2552"/>
        </w:tabs>
        <w:jc w:val="both"/>
        <w:rPr>
          <w:rFonts w:ascii="Tahoma" w:hAnsi="Tahoma" w:cs="Tahoma"/>
          <w:szCs w:val="22"/>
        </w:rPr>
      </w:pPr>
      <w:r w:rsidRPr="008E1D2F">
        <w:rPr>
          <w:rFonts w:ascii="Tahoma" w:hAnsi="Tahoma" w:cs="Tahoma"/>
        </w:rPr>
        <w:t xml:space="preserve">Odgovorna oseba za primer dežurstva je:_________________, e-pošta:________________, </w:t>
      </w:r>
      <w:proofErr w:type="spellStart"/>
      <w:r w:rsidRPr="008E1D2F">
        <w:rPr>
          <w:rFonts w:ascii="Tahoma" w:hAnsi="Tahoma" w:cs="Tahoma"/>
        </w:rPr>
        <w:t>tel</w:t>
      </w:r>
      <w:proofErr w:type="spellEnd"/>
      <w:r w:rsidRPr="008E1D2F">
        <w:rPr>
          <w:rFonts w:ascii="Tahoma" w:hAnsi="Tahoma" w:cs="Tahoma"/>
        </w:rPr>
        <w:t>:___________ ter lokacija za prevzem material</w:t>
      </w:r>
      <w:r w:rsidRPr="00032245">
        <w:rPr>
          <w:rFonts w:ascii="Tahoma" w:hAnsi="Tahoma" w:cs="Tahoma"/>
        </w:rPr>
        <w:t>a: _________________________</w:t>
      </w:r>
    </w:p>
    <w:p w14:paraId="0928FE19" w14:textId="77777777" w:rsidR="009D6180" w:rsidRPr="009D6180" w:rsidRDefault="009D6180" w:rsidP="00AF65C5">
      <w:pPr>
        <w:keepNext/>
        <w:keepLines/>
        <w:jc w:val="both"/>
        <w:rPr>
          <w:rFonts w:ascii="Tahoma" w:hAnsi="Tahoma" w:cs="Tahoma"/>
          <w:szCs w:val="22"/>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D6180" w:rsidRPr="009D6180" w14:paraId="49A2C23A" w14:textId="77777777" w:rsidTr="00F96795">
        <w:trPr>
          <w:trHeight w:val="235"/>
        </w:trPr>
        <w:tc>
          <w:tcPr>
            <w:tcW w:w="2977" w:type="dxa"/>
            <w:tcBorders>
              <w:bottom w:val="single" w:sz="4" w:space="0" w:color="auto"/>
            </w:tcBorders>
          </w:tcPr>
          <w:p w14:paraId="04A8B411" w14:textId="77777777" w:rsidR="009D6180" w:rsidRPr="009D6180" w:rsidRDefault="009D6180" w:rsidP="00AF65C5">
            <w:pPr>
              <w:keepNext/>
              <w:keepLines/>
              <w:jc w:val="both"/>
              <w:rPr>
                <w:rFonts w:ascii="Tahoma" w:hAnsi="Tahoma" w:cs="Tahoma"/>
                <w:snapToGrid w:val="0"/>
                <w:color w:val="000000"/>
                <w:szCs w:val="22"/>
              </w:rPr>
            </w:pPr>
          </w:p>
        </w:tc>
        <w:tc>
          <w:tcPr>
            <w:tcW w:w="2694" w:type="dxa"/>
          </w:tcPr>
          <w:p w14:paraId="57109F61" w14:textId="77777777" w:rsidR="009D6180" w:rsidRPr="009D6180" w:rsidRDefault="009D6180" w:rsidP="00AF65C5">
            <w:pPr>
              <w:keepNext/>
              <w:keepLines/>
              <w:jc w:val="both"/>
              <w:rPr>
                <w:rFonts w:ascii="Tahoma" w:hAnsi="Tahoma" w:cs="Tahoma"/>
                <w:snapToGrid w:val="0"/>
                <w:color w:val="000000"/>
                <w:szCs w:val="22"/>
              </w:rPr>
            </w:pPr>
          </w:p>
        </w:tc>
        <w:tc>
          <w:tcPr>
            <w:tcW w:w="3685" w:type="dxa"/>
            <w:tcBorders>
              <w:bottom w:val="single" w:sz="4" w:space="0" w:color="auto"/>
            </w:tcBorders>
          </w:tcPr>
          <w:p w14:paraId="33BF36B6" w14:textId="77777777" w:rsidR="009D6180" w:rsidRPr="009D6180" w:rsidRDefault="009D6180" w:rsidP="00AF65C5">
            <w:pPr>
              <w:keepNext/>
              <w:keepLines/>
              <w:tabs>
                <w:tab w:val="left" w:pos="567"/>
                <w:tab w:val="num" w:pos="851"/>
                <w:tab w:val="left" w:pos="993"/>
              </w:tabs>
              <w:jc w:val="both"/>
              <w:rPr>
                <w:rFonts w:ascii="Tahoma" w:hAnsi="Tahoma" w:cs="Tahoma"/>
                <w:snapToGrid w:val="0"/>
                <w:color w:val="000000"/>
                <w:szCs w:val="22"/>
              </w:rPr>
            </w:pPr>
          </w:p>
        </w:tc>
      </w:tr>
      <w:tr w:rsidR="009D6180" w:rsidRPr="009D6180" w14:paraId="638EEAC0" w14:textId="77777777" w:rsidTr="00F96795">
        <w:trPr>
          <w:trHeight w:val="235"/>
        </w:trPr>
        <w:tc>
          <w:tcPr>
            <w:tcW w:w="2977" w:type="dxa"/>
            <w:tcBorders>
              <w:top w:val="single" w:sz="4" w:space="0" w:color="auto"/>
            </w:tcBorders>
          </w:tcPr>
          <w:p w14:paraId="04020A4F" w14:textId="77777777" w:rsidR="009D6180" w:rsidRPr="009D6180" w:rsidRDefault="009D6180" w:rsidP="00AF65C5">
            <w:pPr>
              <w:keepNext/>
              <w:keepLines/>
              <w:jc w:val="both"/>
              <w:rPr>
                <w:rFonts w:ascii="Tahoma" w:hAnsi="Tahoma" w:cs="Tahoma"/>
                <w:snapToGrid w:val="0"/>
                <w:color w:val="000000"/>
                <w:szCs w:val="22"/>
              </w:rPr>
            </w:pPr>
            <w:r w:rsidRPr="009D6180">
              <w:rPr>
                <w:rFonts w:ascii="Tahoma" w:hAnsi="Tahoma" w:cs="Tahoma"/>
                <w:snapToGrid w:val="0"/>
                <w:color w:val="000000"/>
                <w:szCs w:val="22"/>
              </w:rPr>
              <w:t>(kraj, datum)</w:t>
            </w:r>
          </w:p>
        </w:tc>
        <w:tc>
          <w:tcPr>
            <w:tcW w:w="2694" w:type="dxa"/>
          </w:tcPr>
          <w:p w14:paraId="5D522701" w14:textId="77777777" w:rsidR="009D6180" w:rsidRPr="009D6180" w:rsidRDefault="009D6180" w:rsidP="00AF65C5">
            <w:pPr>
              <w:keepNext/>
              <w:keepLines/>
              <w:jc w:val="center"/>
              <w:rPr>
                <w:rFonts w:ascii="Tahoma" w:hAnsi="Tahoma" w:cs="Tahoma"/>
                <w:snapToGrid w:val="0"/>
                <w:color w:val="000000"/>
                <w:szCs w:val="22"/>
              </w:rPr>
            </w:pPr>
            <w:r w:rsidRPr="009D6180">
              <w:rPr>
                <w:rFonts w:ascii="Tahoma" w:hAnsi="Tahoma" w:cs="Tahoma"/>
                <w:snapToGrid w:val="0"/>
                <w:color w:val="000000"/>
                <w:szCs w:val="22"/>
              </w:rPr>
              <w:t>žig</w:t>
            </w:r>
          </w:p>
        </w:tc>
        <w:tc>
          <w:tcPr>
            <w:tcW w:w="3685" w:type="dxa"/>
            <w:tcBorders>
              <w:top w:val="single" w:sz="4" w:space="0" w:color="auto"/>
            </w:tcBorders>
          </w:tcPr>
          <w:p w14:paraId="33AF34F2" w14:textId="77777777" w:rsidR="009D6180" w:rsidRPr="009D6180" w:rsidRDefault="009D6180" w:rsidP="00AF65C5">
            <w:pPr>
              <w:keepNext/>
              <w:keepLines/>
              <w:jc w:val="center"/>
              <w:rPr>
                <w:rFonts w:ascii="Tahoma" w:hAnsi="Tahoma" w:cs="Tahoma"/>
                <w:snapToGrid w:val="0"/>
                <w:color w:val="000000"/>
                <w:szCs w:val="22"/>
              </w:rPr>
            </w:pPr>
            <w:r w:rsidRPr="009D6180">
              <w:rPr>
                <w:rFonts w:ascii="Tahoma" w:hAnsi="Tahoma" w:cs="Tahoma"/>
                <w:snapToGrid w:val="0"/>
                <w:color w:val="000000"/>
                <w:szCs w:val="22"/>
              </w:rPr>
              <w:t>(i</w:t>
            </w:r>
            <w:r w:rsidRPr="009D6180">
              <w:rPr>
                <w:rFonts w:ascii="Tahoma" w:eastAsia="Calibri" w:hAnsi="Tahoma" w:cs="Tahoma"/>
                <w:snapToGrid w:val="0"/>
                <w:color w:val="000000"/>
                <w:szCs w:val="22"/>
                <w:lang w:eastAsia="en-US"/>
              </w:rPr>
              <w:t xml:space="preserve">me in priimek ter podpis </w:t>
            </w:r>
            <w:r w:rsidRPr="009D6180">
              <w:rPr>
                <w:rFonts w:ascii="Tahoma" w:hAnsi="Tahoma" w:cs="Tahoma"/>
                <w:snapToGrid w:val="0"/>
                <w:color w:val="000000"/>
                <w:szCs w:val="22"/>
              </w:rPr>
              <w:t>odgovorne osebe ponudnika)</w:t>
            </w:r>
          </w:p>
        </w:tc>
      </w:tr>
    </w:tbl>
    <w:p w14:paraId="0AE5DE46" w14:textId="19BEA6B8" w:rsidR="009D6180" w:rsidRPr="009D6180" w:rsidRDefault="009D6180" w:rsidP="00AF65C5">
      <w:pPr>
        <w:keepNext/>
        <w:keepLines/>
        <w:tabs>
          <w:tab w:val="left" w:pos="567"/>
          <w:tab w:val="num" w:pos="851"/>
          <w:tab w:val="left" w:pos="993"/>
        </w:tabs>
        <w:jc w:val="both"/>
        <w:rPr>
          <w:rFonts w:ascii="Tahoma" w:hAnsi="Tahoma" w:cs="Tahoma"/>
          <w:b/>
          <w:i/>
          <w:sz w:val="16"/>
          <w:szCs w:val="22"/>
        </w:rPr>
      </w:pPr>
    </w:p>
    <w:p w14:paraId="2F8CDDCD" w14:textId="77777777" w:rsidR="009D6180" w:rsidRPr="009D6180" w:rsidRDefault="009D6180" w:rsidP="00AF65C5">
      <w:pPr>
        <w:keepNext/>
        <w:keepLines/>
        <w:tabs>
          <w:tab w:val="left" w:pos="567"/>
          <w:tab w:val="num" w:pos="851"/>
          <w:tab w:val="left" w:pos="993"/>
        </w:tabs>
        <w:jc w:val="both"/>
        <w:rPr>
          <w:rFonts w:ascii="Tahoma" w:hAnsi="Tahoma" w:cs="Tahoma"/>
          <w:b/>
          <w:i/>
          <w:sz w:val="16"/>
          <w:szCs w:val="22"/>
        </w:rPr>
      </w:pPr>
    </w:p>
    <w:p w14:paraId="4A25C80E" w14:textId="46854D4D" w:rsidR="009D6180" w:rsidRDefault="009D6180" w:rsidP="00AF65C5">
      <w:pPr>
        <w:keepNext/>
        <w:keepLines/>
        <w:tabs>
          <w:tab w:val="left" w:pos="567"/>
          <w:tab w:val="num" w:pos="851"/>
          <w:tab w:val="left" w:pos="993"/>
        </w:tabs>
        <w:jc w:val="both"/>
        <w:rPr>
          <w:rFonts w:ascii="Tahoma" w:hAnsi="Tahoma" w:cs="Tahoma"/>
          <w:i/>
          <w:sz w:val="16"/>
          <w:szCs w:val="22"/>
        </w:rPr>
      </w:pPr>
      <w:r w:rsidRPr="009D6180">
        <w:rPr>
          <w:rFonts w:ascii="Tahoma" w:hAnsi="Tahoma" w:cs="Tahoma"/>
          <w:b/>
          <w:i/>
          <w:sz w:val="16"/>
          <w:szCs w:val="22"/>
        </w:rPr>
        <w:t xml:space="preserve">Navodilo: </w:t>
      </w:r>
      <w:r w:rsidRPr="009D6180">
        <w:rPr>
          <w:rFonts w:ascii="Tahoma" w:hAnsi="Tahoma" w:cs="Tahoma"/>
          <w:i/>
          <w:sz w:val="16"/>
          <w:szCs w:val="22"/>
        </w:rPr>
        <w:t>V primeru, da odda več ponudnikov skupno ponudbo, morajo razmnožen obrazec priloge 1 izpolniti vsi ponudniki – partnerji, k ponudbi pa se priloži tudi Prilogo 1/1.</w:t>
      </w:r>
    </w:p>
    <w:p w14:paraId="4A481AA8" w14:textId="334587F8" w:rsidR="009D6180" w:rsidRDefault="009D6180" w:rsidP="00AF65C5">
      <w:pPr>
        <w:keepNext/>
        <w:keepLines/>
        <w:tabs>
          <w:tab w:val="left" w:pos="567"/>
          <w:tab w:val="num" w:pos="851"/>
          <w:tab w:val="left" w:pos="993"/>
        </w:tabs>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w:t>
      </w:r>
      <w:proofErr w:type="spellStart"/>
      <w:r w:rsidRPr="009779A4">
        <w:rPr>
          <w:rFonts w:ascii="Tahoma" w:hAnsi="Tahoma" w:cs="Tahoma"/>
          <w:sz w:val="14"/>
        </w:rPr>
        <w:t>mikro</w:t>
      </w:r>
      <w:proofErr w:type="spellEnd"/>
      <w:r w:rsidRPr="009779A4">
        <w:rPr>
          <w:rFonts w:ascii="Tahoma" w:hAnsi="Tahoma" w:cs="Tahoma"/>
          <w:sz w:val="14"/>
        </w:rPr>
        <w:t xml:space="preserve">,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p w14:paraId="1A89E0E4" w14:textId="77777777" w:rsidR="00F47C8C" w:rsidRPr="009D6180" w:rsidRDefault="00F47C8C" w:rsidP="00AF65C5">
      <w:pPr>
        <w:keepNext/>
        <w:keepLines/>
        <w:tabs>
          <w:tab w:val="left" w:pos="567"/>
          <w:tab w:val="num" w:pos="851"/>
          <w:tab w:val="left" w:pos="993"/>
        </w:tabs>
        <w:jc w:val="both"/>
        <w:rPr>
          <w:rFonts w:ascii="Tahoma" w:hAnsi="Tahoma" w:cs="Tahoma"/>
          <w:i/>
          <w:sz w:val="16"/>
          <w:szCs w:val="22"/>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B6802" w:rsidRPr="00CB6802" w14:paraId="58033367" w14:textId="77777777" w:rsidTr="00F96795">
        <w:tc>
          <w:tcPr>
            <w:tcW w:w="7938" w:type="dxa"/>
            <w:tcBorders>
              <w:top w:val="single" w:sz="4" w:space="0" w:color="auto"/>
              <w:bottom w:val="single" w:sz="4" w:space="0" w:color="auto"/>
            </w:tcBorders>
          </w:tcPr>
          <w:p w14:paraId="5EE357E9" w14:textId="6A52975F" w:rsidR="00CB6802" w:rsidRPr="006808AD" w:rsidRDefault="00CB6802" w:rsidP="00AF65C5">
            <w:pPr>
              <w:keepNext/>
              <w:keepLines/>
              <w:jc w:val="both"/>
              <w:rPr>
                <w:rFonts w:ascii="Tahoma" w:hAnsi="Tahoma" w:cs="Tahoma"/>
                <w:b/>
                <w:szCs w:val="22"/>
              </w:rPr>
            </w:pPr>
            <w:r>
              <w:rPr>
                <w:rFonts w:ascii="Tahoma" w:hAnsi="Tahoma" w:cs="Tahoma"/>
              </w:rPr>
              <w:lastRenderedPageBreak/>
              <w:br w:type="page"/>
            </w:r>
            <w:r w:rsidR="006808AD" w:rsidRPr="00B85F39">
              <w:rPr>
                <w:rFonts w:ascii="Tahoma" w:hAnsi="Tahoma" w:cs="Tahoma"/>
                <w:b/>
                <w:szCs w:val="22"/>
              </w:rPr>
              <w:t>PRAVNI AKT O SKUPNI IZVEDBI NAROČILA</w:t>
            </w:r>
          </w:p>
        </w:tc>
        <w:tc>
          <w:tcPr>
            <w:tcW w:w="1560" w:type="dxa"/>
            <w:tcBorders>
              <w:top w:val="single" w:sz="4" w:space="0" w:color="auto"/>
              <w:bottom w:val="single" w:sz="4" w:space="0" w:color="auto"/>
            </w:tcBorders>
          </w:tcPr>
          <w:p w14:paraId="52B07EF4" w14:textId="77777777" w:rsidR="00CB6802" w:rsidRPr="000C7FA7" w:rsidRDefault="00CB6802" w:rsidP="00AF65C5">
            <w:pPr>
              <w:keepNext/>
              <w:keepLines/>
              <w:jc w:val="both"/>
              <w:rPr>
                <w:rFonts w:ascii="Tahoma" w:eastAsia="Calibri" w:hAnsi="Tahoma" w:cs="Tahoma"/>
                <w:b/>
                <w:bCs/>
                <w:i/>
                <w:iCs/>
                <w:lang w:eastAsia="en-US"/>
              </w:rPr>
            </w:pPr>
            <w:r w:rsidRPr="000C7FA7">
              <w:rPr>
                <w:rFonts w:ascii="Tahoma" w:eastAsia="Calibri" w:hAnsi="Tahoma" w:cs="Tahoma"/>
                <w:b/>
                <w:bCs/>
                <w:i/>
                <w:iCs/>
                <w:lang w:eastAsia="en-US"/>
              </w:rPr>
              <w:t>Priloga 1/1</w:t>
            </w:r>
          </w:p>
        </w:tc>
      </w:tr>
    </w:tbl>
    <w:p w14:paraId="0DD7CB51" w14:textId="77777777" w:rsidR="00CB6802" w:rsidRPr="00CB6802" w:rsidRDefault="00CB6802" w:rsidP="00AF65C5">
      <w:pPr>
        <w:keepNext/>
        <w:keepLines/>
        <w:tabs>
          <w:tab w:val="left" w:pos="567"/>
          <w:tab w:val="num" w:pos="851"/>
          <w:tab w:val="left" w:pos="993"/>
        </w:tabs>
        <w:jc w:val="both"/>
        <w:rPr>
          <w:rFonts w:ascii="Tahoma" w:hAnsi="Tahoma" w:cs="Tahoma"/>
          <w:sz w:val="22"/>
          <w:szCs w:val="22"/>
        </w:rPr>
      </w:pPr>
    </w:p>
    <w:p w14:paraId="2A9F8E2F" w14:textId="77777777" w:rsidR="00CB6802" w:rsidRPr="00CB6802" w:rsidRDefault="00CB6802" w:rsidP="00AF65C5">
      <w:pPr>
        <w:keepNext/>
        <w:keepLines/>
        <w:jc w:val="both"/>
        <w:rPr>
          <w:rFonts w:ascii="Tahoma" w:hAnsi="Tahoma" w:cs="Tahoma"/>
          <w:sz w:val="22"/>
          <w:szCs w:val="22"/>
        </w:rPr>
      </w:pPr>
    </w:p>
    <w:p w14:paraId="1AD12F82" w14:textId="77777777" w:rsidR="00CB6802" w:rsidRPr="00CB6802" w:rsidRDefault="00CB6802" w:rsidP="00AF65C5">
      <w:pPr>
        <w:keepNext/>
        <w:keepLines/>
        <w:jc w:val="both"/>
        <w:rPr>
          <w:rFonts w:ascii="Tahoma" w:hAnsi="Tahoma" w:cs="Tahoma"/>
          <w:sz w:val="22"/>
          <w:szCs w:val="22"/>
        </w:rPr>
      </w:pPr>
    </w:p>
    <w:p w14:paraId="66185C3A" w14:textId="77777777" w:rsidR="00CB6802" w:rsidRPr="00FC0413" w:rsidRDefault="00CB6802" w:rsidP="00AF65C5">
      <w:pPr>
        <w:keepNext/>
        <w:keepLines/>
        <w:jc w:val="both"/>
        <w:rPr>
          <w:rFonts w:ascii="Tahoma" w:hAnsi="Tahoma" w:cs="Tahoma"/>
          <w:szCs w:val="22"/>
        </w:rPr>
      </w:pPr>
      <w:r w:rsidRPr="00FC0413">
        <w:rPr>
          <w:rFonts w:ascii="Tahoma" w:hAnsi="Tahoma" w:cs="Tahoma"/>
          <w:szCs w:val="22"/>
        </w:rPr>
        <w:t>Za to stranjo se priloži pravni akt o skupni izvedbi naročila, podpisan in žigosan s strani vseh ponudnikov-partnerjev (skupna ponudba), ki sodelujejo pri izvedbi naročila.</w:t>
      </w:r>
    </w:p>
    <w:p w14:paraId="7864B2A1" w14:textId="77777777" w:rsidR="00CB6802" w:rsidRDefault="00CB6802" w:rsidP="00AF65C5">
      <w:pPr>
        <w:keepNext/>
        <w:keepLines/>
        <w:rPr>
          <w:rFonts w:ascii="Tahoma" w:hAnsi="Tahoma" w:cs="Tahoma"/>
        </w:rPr>
      </w:pPr>
      <w:r>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C8579C" w14:paraId="666F8F08" w14:textId="77777777" w:rsidTr="009229D0">
        <w:tc>
          <w:tcPr>
            <w:tcW w:w="7725" w:type="dxa"/>
          </w:tcPr>
          <w:p w14:paraId="0B41E89B" w14:textId="308B6046" w:rsidR="004244EE" w:rsidRPr="006808AD" w:rsidRDefault="007C2116" w:rsidP="00AF65C5">
            <w:pPr>
              <w:keepNext/>
              <w:keepLines/>
              <w:jc w:val="both"/>
              <w:rPr>
                <w:rFonts w:ascii="Tahoma" w:hAnsi="Tahoma" w:cs="Tahoma"/>
                <w:b/>
                <w:bCs/>
              </w:rPr>
            </w:pPr>
            <w:r w:rsidRPr="006808AD">
              <w:rPr>
                <w:rFonts w:ascii="Tahoma" w:hAnsi="Tahoma" w:cs="Tahoma"/>
                <w:b/>
                <w:bCs/>
              </w:rPr>
              <w:lastRenderedPageBreak/>
              <w:t>POVZETEK</w:t>
            </w:r>
            <w:r w:rsidR="00715ADB" w:rsidRPr="006808AD">
              <w:rPr>
                <w:rFonts w:ascii="Tahoma" w:hAnsi="Tahoma" w:cs="Tahoma"/>
                <w:b/>
                <w:bCs/>
              </w:rPr>
              <w:t xml:space="preserve">  PREDRAČUN</w:t>
            </w:r>
            <w:r w:rsidRPr="006808AD">
              <w:rPr>
                <w:rFonts w:ascii="Tahoma" w:hAnsi="Tahoma" w:cs="Tahoma"/>
                <w:b/>
                <w:bCs/>
              </w:rPr>
              <w:t>A</w:t>
            </w:r>
          </w:p>
        </w:tc>
        <w:tc>
          <w:tcPr>
            <w:tcW w:w="1417" w:type="dxa"/>
          </w:tcPr>
          <w:p w14:paraId="7A8549DD" w14:textId="7708A3AB" w:rsidR="004244EE" w:rsidRPr="00C8579C" w:rsidRDefault="004244EE" w:rsidP="00AF65C5">
            <w:pPr>
              <w:keepNext/>
              <w:keepLines/>
              <w:ind w:left="-211" w:firstLine="211"/>
              <w:jc w:val="both"/>
              <w:rPr>
                <w:rFonts w:ascii="Tahoma" w:hAnsi="Tahoma" w:cs="Tahoma"/>
                <w:b/>
                <w:i/>
              </w:rPr>
            </w:pPr>
            <w:r w:rsidRPr="00C8579C">
              <w:rPr>
                <w:rFonts w:ascii="Tahoma" w:hAnsi="Tahoma" w:cs="Tahoma"/>
                <w:b/>
                <w:i/>
              </w:rPr>
              <w:t>Priloga 2</w:t>
            </w:r>
            <w:r w:rsidR="00FA37BA">
              <w:rPr>
                <w:rFonts w:ascii="Tahoma" w:hAnsi="Tahoma" w:cs="Tahoma"/>
                <w:b/>
                <w:i/>
              </w:rPr>
              <w:t>/1</w:t>
            </w:r>
          </w:p>
        </w:tc>
      </w:tr>
    </w:tbl>
    <w:p w14:paraId="60CF0789" w14:textId="77777777" w:rsidR="008D7DE7" w:rsidRPr="00C8579C" w:rsidRDefault="008D7DE7" w:rsidP="00AF65C5">
      <w:pPr>
        <w:keepNext/>
        <w:keepLines/>
        <w:jc w:val="both"/>
        <w:rPr>
          <w:rFonts w:ascii="Tahoma" w:hAnsi="Tahoma" w:cs="Tahoma"/>
        </w:rPr>
      </w:pPr>
    </w:p>
    <w:p w14:paraId="6E85296D" w14:textId="2B62F761" w:rsidR="001638BB" w:rsidRPr="00C8579C" w:rsidRDefault="00B32CAB" w:rsidP="00AF65C5">
      <w:pPr>
        <w:keepNext/>
        <w:keepLines/>
        <w:jc w:val="both"/>
        <w:rPr>
          <w:rFonts w:ascii="Tahoma" w:hAnsi="Tahoma" w:cs="Tahoma"/>
          <w:i/>
        </w:rPr>
      </w:pPr>
      <w:r>
        <w:rPr>
          <w:rFonts w:ascii="Tahoma" w:hAnsi="Tahoma" w:cs="Tahoma"/>
          <w:b/>
        </w:rPr>
        <w:t>Ponudnik:</w:t>
      </w:r>
      <w:r w:rsidR="001638BB" w:rsidRPr="00C8579C">
        <w:rPr>
          <w:rFonts w:ascii="Tahoma" w:hAnsi="Tahoma" w:cs="Tahoma"/>
          <w:b/>
        </w:rPr>
        <w:t xml:space="preserve">_____________________________________________________________ </w:t>
      </w:r>
      <w:r w:rsidR="001638BB" w:rsidRPr="00C8579C">
        <w:rPr>
          <w:rFonts w:ascii="Tahoma" w:hAnsi="Tahoma" w:cs="Tahoma"/>
          <w:i/>
        </w:rPr>
        <w:t>(naziv ponudnika)</w:t>
      </w:r>
    </w:p>
    <w:p w14:paraId="05933748" w14:textId="77777777" w:rsidR="001638BB" w:rsidRDefault="001638BB" w:rsidP="00AF65C5">
      <w:pPr>
        <w:keepNext/>
        <w:keepLines/>
        <w:jc w:val="both"/>
        <w:rPr>
          <w:rFonts w:ascii="Tahoma" w:hAnsi="Tahoma" w:cs="Tahoma"/>
        </w:rPr>
      </w:pPr>
    </w:p>
    <w:p w14:paraId="13333A98" w14:textId="77777777" w:rsidR="00F97B9B" w:rsidRPr="00C8579C" w:rsidRDefault="00F97B9B" w:rsidP="00AF65C5">
      <w:pPr>
        <w:keepNext/>
        <w:keepLines/>
        <w:jc w:val="both"/>
        <w:rPr>
          <w:rFonts w:ascii="Tahoma" w:hAnsi="Tahoma" w:cs="Tahoma"/>
        </w:rPr>
      </w:pPr>
    </w:p>
    <w:p w14:paraId="1015BDF5" w14:textId="77777777" w:rsidR="00F97B9B" w:rsidRDefault="001638BB" w:rsidP="00F97B9B">
      <w:pPr>
        <w:keepNext/>
        <w:keepLines/>
        <w:spacing w:line="276" w:lineRule="auto"/>
        <w:jc w:val="center"/>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p>
    <w:p w14:paraId="7B5753F2" w14:textId="3190839C" w:rsidR="0018536E" w:rsidRDefault="00F97B9B" w:rsidP="00F97B9B">
      <w:pPr>
        <w:keepNext/>
        <w:keepLines/>
        <w:spacing w:line="276" w:lineRule="auto"/>
        <w:jc w:val="center"/>
        <w:rPr>
          <w:rFonts w:ascii="Tahoma" w:hAnsi="Tahoma" w:cs="Tahoma"/>
          <w:b/>
        </w:rPr>
      </w:pPr>
      <w:r w:rsidRPr="00F97B9B">
        <w:rPr>
          <w:rFonts w:ascii="Tahoma" w:hAnsi="Tahoma" w:cs="Tahoma"/>
          <w:b/>
          <w:color w:val="000000" w:themeColor="text1"/>
        </w:rPr>
        <w:t>VKS-118/26 – Nabava univerzalnih spojk za obdobje treh let</w:t>
      </w:r>
    </w:p>
    <w:p w14:paraId="09DC9FF9" w14:textId="4580DAD1" w:rsidR="001638BB" w:rsidRPr="00A63D69" w:rsidRDefault="001638BB" w:rsidP="00AF65C5">
      <w:pPr>
        <w:keepNext/>
        <w:keepLines/>
        <w:jc w:val="both"/>
        <w:rPr>
          <w:rFonts w:ascii="Tahoma" w:hAnsi="Tahoma" w:cs="Tahoma"/>
          <w:b/>
        </w:rPr>
      </w:pPr>
    </w:p>
    <w:p w14:paraId="6FF1D039" w14:textId="77777777" w:rsidR="001638BB" w:rsidRDefault="001638BB" w:rsidP="00AF65C5">
      <w:pPr>
        <w:keepNext/>
        <w:keepLines/>
        <w:rPr>
          <w:rFonts w:ascii="Tahoma" w:hAnsi="Tahoma" w:cs="Tahoma"/>
        </w:rPr>
      </w:pPr>
    </w:p>
    <w:p w14:paraId="181E2923" w14:textId="77777777" w:rsidR="006808AD" w:rsidRPr="00A63D69" w:rsidRDefault="006808AD" w:rsidP="00AF65C5">
      <w:pPr>
        <w:keepNext/>
        <w:keepLines/>
        <w:rPr>
          <w:rFonts w:ascii="Tahoma" w:hAnsi="Tahoma" w:cs="Tahoma"/>
        </w:rPr>
      </w:pPr>
    </w:p>
    <w:p w14:paraId="2ACE0076" w14:textId="77777777" w:rsidR="001638BB" w:rsidRPr="00A63D69" w:rsidRDefault="001638BB" w:rsidP="00AF65C5">
      <w:pPr>
        <w:keepNext/>
        <w:keepLines/>
        <w:ind w:left="1080" w:hanging="1080"/>
        <w:jc w:val="both"/>
        <w:rPr>
          <w:rFonts w:ascii="Tahoma" w:hAnsi="Tahoma" w:cs="Tahoma"/>
          <w:b/>
        </w:rPr>
      </w:pPr>
      <w:r w:rsidRPr="00A63D69">
        <w:rPr>
          <w:rFonts w:ascii="Tahoma" w:hAnsi="Tahoma" w:cs="Tahoma"/>
        </w:rPr>
        <w:t>Ponudbo oddajamo (označi):</w:t>
      </w:r>
      <w:r w:rsidRPr="00A63D69">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1638BB" w:rsidRPr="00A63D69" w14:paraId="058B677B" w14:textId="77777777" w:rsidTr="00A62FD6">
        <w:tc>
          <w:tcPr>
            <w:tcW w:w="1688" w:type="dxa"/>
          </w:tcPr>
          <w:p w14:paraId="3BF47C1E" w14:textId="77777777" w:rsidR="001638BB" w:rsidRPr="00A63D69" w:rsidRDefault="001638BB" w:rsidP="00AF65C5">
            <w:pPr>
              <w:keepNext/>
              <w:keepLines/>
              <w:numPr>
                <w:ilvl w:val="0"/>
                <w:numId w:val="9"/>
              </w:numPr>
              <w:ind w:left="318" w:hanging="426"/>
              <w:jc w:val="both"/>
              <w:rPr>
                <w:rFonts w:ascii="Tahoma" w:hAnsi="Tahoma" w:cs="Tahoma"/>
                <w:b/>
                <w:sz w:val="18"/>
                <w:szCs w:val="18"/>
              </w:rPr>
            </w:pPr>
            <w:r w:rsidRPr="00A63D69">
              <w:rPr>
                <w:rFonts w:ascii="Tahoma" w:hAnsi="Tahoma" w:cs="Tahoma"/>
                <w:sz w:val="18"/>
                <w:szCs w:val="18"/>
              </w:rPr>
              <w:t>samostojno</w:t>
            </w:r>
          </w:p>
        </w:tc>
        <w:tc>
          <w:tcPr>
            <w:tcW w:w="2507" w:type="dxa"/>
          </w:tcPr>
          <w:p w14:paraId="2D4A6F27" w14:textId="77777777" w:rsidR="001638BB" w:rsidRPr="00A63D69" w:rsidRDefault="001638BB" w:rsidP="00AF65C5">
            <w:pPr>
              <w:keepNext/>
              <w:keepLines/>
              <w:numPr>
                <w:ilvl w:val="0"/>
                <w:numId w:val="9"/>
              </w:numPr>
              <w:ind w:left="601" w:hanging="425"/>
              <w:jc w:val="both"/>
              <w:rPr>
                <w:rFonts w:ascii="Tahoma" w:hAnsi="Tahoma" w:cs="Tahoma"/>
                <w:b/>
                <w:sz w:val="18"/>
                <w:szCs w:val="18"/>
              </w:rPr>
            </w:pPr>
            <w:r w:rsidRPr="00A63D69">
              <w:rPr>
                <w:rFonts w:ascii="Tahoma" w:hAnsi="Tahoma" w:cs="Tahoma"/>
                <w:sz w:val="18"/>
                <w:szCs w:val="18"/>
              </w:rPr>
              <w:t>skupna ponudba</w:t>
            </w:r>
          </w:p>
        </w:tc>
        <w:tc>
          <w:tcPr>
            <w:tcW w:w="2184" w:type="dxa"/>
          </w:tcPr>
          <w:p w14:paraId="1B97065C" w14:textId="77777777" w:rsidR="001638BB" w:rsidRPr="00A63D69" w:rsidRDefault="001638BB" w:rsidP="00AF65C5">
            <w:pPr>
              <w:keepNext/>
              <w:keepLines/>
              <w:numPr>
                <w:ilvl w:val="0"/>
                <w:numId w:val="9"/>
              </w:numPr>
              <w:ind w:left="601" w:hanging="426"/>
              <w:jc w:val="both"/>
              <w:rPr>
                <w:rFonts w:ascii="Tahoma" w:hAnsi="Tahoma" w:cs="Tahoma"/>
                <w:b/>
                <w:sz w:val="18"/>
                <w:szCs w:val="18"/>
              </w:rPr>
            </w:pPr>
            <w:r w:rsidRPr="00A63D69">
              <w:rPr>
                <w:rFonts w:ascii="Tahoma" w:hAnsi="Tahoma" w:cs="Tahoma"/>
                <w:sz w:val="18"/>
                <w:szCs w:val="18"/>
              </w:rPr>
              <w:t>s podizvajalci</w:t>
            </w:r>
          </w:p>
        </w:tc>
        <w:tc>
          <w:tcPr>
            <w:tcW w:w="2605" w:type="dxa"/>
          </w:tcPr>
          <w:p w14:paraId="0BDBAD13" w14:textId="77777777" w:rsidR="001638BB" w:rsidRPr="00A63D69" w:rsidRDefault="001638BB" w:rsidP="00AF65C5">
            <w:pPr>
              <w:keepNext/>
              <w:keepLines/>
              <w:numPr>
                <w:ilvl w:val="0"/>
                <w:numId w:val="9"/>
              </w:numPr>
              <w:ind w:left="601" w:hanging="426"/>
              <w:jc w:val="both"/>
              <w:rPr>
                <w:rFonts w:ascii="Tahoma" w:hAnsi="Tahoma" w:cs="Tahoma"/>
                <w:sz w:val="18"/>
                <w:szCs w:val="18"/>
              </w:rPr>
            </w:pPr>
            <w:r w:rsidRPr="00A63D69">
              <w:rPr>
                <w:rFonts w:ascii="Tahoma" w:hAnsi="Tahoma" w:cs="Tahoma"/>
                <w:sz w:val="18"/>
                <w:szCs w:val="18"/>
              </w:rPr>
              <w:t>Uporaba zmogljivosti drugih subjektov</w:t>
            </w:r>
          </w:p>
        </w:tc>
      </w:tr>
    </w:tbl>
    <w:p w14:paraId="500D884A" w14:textId="77777777" w:rsidR="001638BB" w:rsidRDefault="001638BB" w:rsidP="00AF65C5">
      <w:pPr>
        <w:keepNext/>
        <w:keepLines/>
        <w:jc w:val="both"/>
        <w:rPr>
          <w:rFonts w:ascii="Tahoma" w:hAnsi="Tahoma" w:cs="Tahoma"/>
          <w:b/>
        </w:rPr>
      </w:pPr>
    </w:p>
    <w:p w14:paraId="64924ED1" w14:textId="77777777" w:rsidR="006808AD" w:rsidRDefault="006808AD" w:rsidP="00AF65C5">
      <w:pPr>
        <w:keepNext/>
        <w:keepLines/>
        <w:jc w:val="both"/>
        <w:rPr>
          <w:rFonts w:ascii="Tahoma" w:hAnsi="Tahoma" w:cs="Tahoma"/>
          <w:b/>
        </w:rPr>
      </w:pPr>
    </w:p>
    <w:p w14:paraId="098F3286" w14:textId="77777777" w:rsidR="006808AD" w:rsidRDefault="006808AD" w:rsidP="00AF65C5">
      <w:pPr>
        <w:keepNext/>
        <w:keepLines/>
        <w:jc w:val="both"/>
        <w:rPr>
          <w:rFonts w:ascii="Tahoma" w:hAnsi="Tahoma" w:cs="Tahoma"/>
          <w:b/>
        </w:rPr>
      </w:pPr>
    </w:p>
    <w:p w14:paraId="5065C42C" w14:textId="69F8B639" w:rsidR="001638BB" w:rsidRPr="00A63D69" w:rsidRDefault="001638BB" w:rsidP="006808AD">
      <w:pPr>
        <w:pStyle w:val="Naslov8"/>
        <w:keepLines/>
        <w:numPr>
          <w:ilvl w:val="0"/>
          <w:numId w:val="42"/>
        </w:numPr>
        <w:ind w:left="426"/>
        <w:rPr>
          <w:rFonts w:ascii="Tahoma" w:hAnsi="Tahoma" w:cs="Tahoma"/>
          <w:sz w:val="20"/>
        </w:rPr>
      </w:pPr>
      <w:r w:rsidRPr="00A63D69">
        <w:rPr>
          <w:rFonts w:ascii="Tahoma" w:hAnsi="Tahoma" w:cs="Tahoma"/>
          <w:sz w:val="20"/>
          <w:lang w:val="sl-SI"/>
        </w:rPr>
        <w:t>SKUPNA PONUDBENA VREDNOST</w:t>
      </w:r>
    </w:p>
    <w:p w14:paraId="6B23A838" w14:textId="77777777" w:rsidR="001638BB" w:rsidRPr="00A63D69" w:rsidRDefault="001638BB" w:rsidP="00AF65C5">
      <w:pPr>
        <w:keepNext/>
        <w:keepLines/>
        <w:rPr>
          <w:rFonts w:ascii="Tahoma" w:hAnsi="Tahoma" w:cs="Tahoma"/>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1638BB" w:rsidRPr="00A63D69" w14:paraId="16EE6AC2" w14:textId="77777777" w:rsidTr="00A62FD6">
        <w:tc>
          <w:tcPr>
            <w:tcW w:w="5245" w:type="dxa"/>
            <w:shd w:val="clear" w:color="auto" w:fill="auto"/>
            <w:vAlign w:val="bottom"/>
          </w:tcPr>
          <w:p w14:paraId="51F95D2F" w14:textId="77777777" w:rsidR="001638BB" w:rsidRPr="00A63D69" w:rsidRDefault="001638BB" w:rsidP="00AF65C5">
            <w:pPr>
              <w:keepNext/>
              <w:keepLines/>
              <w:rPr>
                <w:rFonts w:ascii="Tahoma" w:hAnsi="Tahoma" w:cs="Tahoma"/>
                <w:b/>
              </w:rPr>
            </w:pPr>
          </w:p>
          <w:p w14:paraId="6678C331" w14:textId="603D2580" w:rsidR="001638BB" w:rsidRPr="00A63D69" w:rsidRDefault="001638BB" w:rsidP="00AF65C5">
            <w:pPr>
              <w:keepNext/>
              <w:keepLines/>
              <w:rPr>
                <w:rFonts w:ascii="Tahoma" w:hAnsi="Tahoma" w:cs="Tahoma"/>
                <w:b/>
              </w:rPr>
            </w:pPr>
            <w:r w:rsidRPr="00A63D69">
              <w:rPr>
                <w:rFonts w:ascii="Tahoma" w:hAnsi="Tahoma" w:cs="Tahoma"/>
                <w:b/>
              </w:rPr>
              <w:t>SKUPNA PONUDBENA CENA</w:t>
            </w:r>
            <w:r w:rsidR="009554CD">
              <w:rPr>
                <w:rFonts w:ascii="Tahoma" w:hAnsi="Tahoma" w:cs="Tahoma"/>
                <w:b/>
              </w:rPr>
              <w:t xml:space="preserve"> ZA OBDOBJE</w:t>
            </w:r>
            <w:r w:rsidR="00F91BF8">
              <w:rPr>
                <w:rFonts w:ascii="Tahoma" w:hAnsi="Tahoma" w:cs="Tahoma"/>
                <w:b/>
              </w:rPr>
              <w:t xml:space="preserve"> TREH</w:t>
            </w:r>
            <w:r w:rsidR="00F97B9B">
              <w:rPr>
                <w:rFonts w:ascii="Tahoma" w:hAnsi="Tahoma" w:cs="Tahoma"/>
                <w:b/>
              </w:rPr>
              <w:t xml:space="preserve"> LET</w:t>
            </w:r>
            <w:r w:rsidRPr="00A63D69">
              <w:rPr>
                <w:rFonts w:ascii="Tahoma" w:hAnsi="Tahoma" w:cs="Tahoma"/>
                <w:b/>
              </w:rPr>
              <w:t xml:space="preserve"> brez DDV</w:t>
            </w:r>
          </w:p>
        </w:tc>
        <w:tc>
          <w:tcPr>
            <w:tcW w:w="3544" w:type="dxa"/>
            <w:shd w:val="clear" w:color="auto" w:fill="auto"/>
            <w:vAlign w:val="bottom"/>
          </w:tcPr>
          <w:p w14:paraId="41E516F4" w14:textId="77777777" w:rsidR="001638BB" w:rsidRPr="00A63D69" w:rsidRDefault="001638BB" w:rsidP="00AF65C5">
            <w:pPr>
              <w:keepNext/>
              <w:keepLines/>
              <w:jc w:val="right"/>
              <w:rPr>
                <w:rFonts w:ascii="Tahoma" w:hAnsi="Tahoma" w:cs="Tahoma"/>
                <w:b/>
              </w:rPr>
            </w:pPr>
          </w:p>
          <w:p w14:paraId="0CAE548D" w14:textId="77777777" w:rsidR="001638BB" w:rsidRPr="00A63D69" w:rsidRDefault="001638BB" w:rsidP="00AF65C5">
            <w:pPr>
              <w:keepNext/>
              <w:keepLines/>
              <w:ind w:left="317"/>
              <w:jc w:val="right"/>
              <w:rPr>
                <w:rFonts w:ascii="Tahoma" w:hAnsi="Tahoma" w:cs="Tahoma"/>
                <w:b/>
              </w:rPr>
            </w:pPr>
            <w:r w:rsidRPr="00A63D69">
              <w:rPr>
                <w:rFonts w:ascii="Tahoma" w:hAnsi="Tahoma" w:cs="Tahoma"/>
                <w:b/>
              </w:rPr>
              <w:t>EUR</w:t>
            </w:r>
          </w:p>
        </w:tc>
      </w:tr>
      <w:tr w:rsidR="001638BB" w:rsidRPr="00A63D69" w14:paraId="18814FF7" w14:textId="77777777" w:rsidTr="00A62FD6">
        <w:trPr>
          <w:trHeight w:val="463"/>
        </w:trPr>
        <w:tc>
          <w:tcPr>
            <w:tcW w:w="5245" w:type="dxa"/>
            <w:shd w:val="clear" w:color="auto" w:fill="auto"/>
            <w:vAlign w:val="bottom"/>
          </w:tcPr>
          <w:p w14:paraId="53825D88" w14:textId="77777777" w:rsidR="001638BB" w:rsidRPr="00A63D69" w:rsidRDefault="001638BB" w:rsidP="00AF65C5">
            <w:pPr>
              <w:keepNext/>
              <w:keepLines/>
              <w:rPr>
                <w:rFonts w:ascii="Tahoma" w:hAnsi="Tahoma" w:cs="Tahoma"/>
              </w:rPr>
            </w:pPr>
            <w:r w:rsidRPr="00A63D69">
              <w:rPr>
                <w:rFonts w:ascii="Tahoma" w:hAnsi="Tahoma" w:cs="Tahoma"/>
              </w:rPr>
              <w:t>DDV    ______ %</w:t>
            </w:r>
          </w:p>
        </w:tc>
        <w:tc>
          <w:tcPr>
            <w:tcW w:w="3544" w:type="dxa"/>
            <w:shd w:val="clear" w:color="auto" w:fill="auto"/>
            <w:vAlign w:val="bottom"/>
          </w:tcPr>
          <w:p w14:paraId="4B4B0811" w14:textId="77777777" w:rsidR="001638BB" w:rsidRPr="00A63D69" w:rsidRDefault="001638BB" w:rsidP="00AF65C5">
            <w:pPr>
              <w:keepNext/>
              <w:keepLines/>
              <w:jc w:val="right"/>
              <w:rPr>
                <w:rFonts w:ascii="Tahoma" w:hAnsi="Tahoma" w:cs="Tahoma"/>
              </w:rPr>
            </w:pPr>
            <w:r w:rsidRPr="00A63D69">
              <w:rPr>
                <w:rFonts w:ascii="Tahoma" w:hAnsi="Tahoma" w:cs="Tahoma"/>
              </w:rPr>
              <w:t>EUR</w:t>
            </w:r>
          </w:p>
        </w:tc>
      </w:tr>
      <w:tr w:rsidR="001638BB" w:rsidRPr="00A63D69" w14:paraId="28B306F4" w14:textId="77777777" w:rsidTr="00A62FD6">
        <w:trPr>
          <w:trHeight w:val="697"/>
        </w:trPr>
        <w:tc>
          <w:tcPr>
            <w:tcW w:w="5245" w:type="dxa"/>
            <w:shd w:val="clear" w:color="auto" w:fill="auto"/>
            <w:vAlign w:val="bottom"/>
          </w:tcPr>
          <w:p w14:paraId="33E57DC3" w14:textId="055C4889" w:rsidR="001638BB" w:rsidRPr="00A63D69" w:rsidRDefault="001638BB" w:rsidP="00AF65C5">
            <w:pPr>
              <w:keepNext/>
              <w:keepLines/>
              <w:rPr>
                <w:rFonts w:ascii="Tahoma" w:hAnsi="Tahoma" w:cs="Tahoma"/>
              </w:rPr>
            </w:pPr>
            <w:r w:rsidRPr="00A63D69">
              <w:rPr>
                <w:rFonts w:ascii="Tahoma" w:hAnsi="Tahoma" w:cs="Tahoma"/>
              </w:rPr>
              <w:t>SKU</w:t>
            </w:r>
            <w:r w:rsidR="009554CD">
              <w:rPr>
                <w:rFonts w:ascii="Tahoma" w:hAnsi="Tahoma" w:cs="Tahoma"/>
              </w:rPr>
              <w:t xml:space="preserve">PNA PONUDBENA CENA ZA OBDOBJE </w:t>
            </w:r>
            <w:r w:rsidR="00F91BF8">
              <w:rPr>
                <w:rFonts w:ascii="Tahoma" w:hAnsi="Tahoma" w:cs="Tahoma"/>
              </w:rPr>
              <w:t>TREH</w:t>
            </w:r>
            <w:r w:rsidR="00F97B9B">
              <w:rPr>
                <w:rFonts w:ascii="Tahoma" w:hAnsi="Tahoma" w:cs="Tahoma"/>
              </w:rPr>
              <w:t xml:space="preserve"> LET</w:t>
            </w:r>
            <w:r w:rsidR="00D641D2">
              <w:rPr>
                <w:rFonts w:ascii="Tahoma" w:hAnsi="Tahoma" w:cs="Tahoma"/>
              </w:rPr>
              <w:t xml:space="preserve"> Z</w:t>
            </w:r>
            <w:r w:rsidRPr="00A63D69">
              <w:rPr>
                <w:rFonts w:ascii="Tahoma" w:hAnsi="Tahoma" w:cs="Tahoma"/>
              </w:rPr>
              <w:t xml:space="preserve"> DDV</w:t>
            </w:r>
          </w:p>
        </w:tc>
        <w:tc>
          <w:tcPr>
            <w:tcW w:w="3544" w:type="dxa"/>
            <w:shd w:val="clear" w:color="auto" w:fill="auto"/>
            <w:vAlign w:val="bottom"/>
          </w:tcPr>
          <w:p w14:paraId="0616832D" w14:textId="77777777" w:rsidR="001638BB" w:rsidRPr="00A63D69" w:rsidRDefault="001638BB" w:rsidP="00AF65C5">
            <w:pPr>
              <w:keepNext/>
              <w:keepLines/>
              <w:jc w:val="right"/>
              <w:rPr>
                <w:rFonts w:ascii="Tahoma" w:hAnsi="Tahoma" w:cs="Tahoma"/>
              </w:rPr>
            </w:pPr>
            <w:r w:rsidRPr="00A63D69">
              <w:rPr>
                <w:rFonts w:ascii="Tahoma" w:hAnsi="Tahoma" w:cs="Tahoma"/>
              </w:rPr>
              <w:t>EUR</w:t>
            </w:r>
          </w:p>
        </w:tc>
      </w:tr>
    </w:tbl>
    <w:p w14:paraId="771E7B8E" w14:textId="77777777" w:rsidR="001638BB" w:rsidRPr="00A63D69" w:rsidRDefault="001638BB" w:rsidP="00AF65C5">
      <w:pPr>
        <w:keepNext/>
        <w:keepLines/>
        <w:rPr>
          <w:rFonts w:ascii="Tahoma" w:hAnsi="Tahoma" w:cs="Tahoma"/>
          <w:b/>
        </w:rPr>
      </w:pPr>
    </w:p>
    <w:p w14:paraId="6776EA46" w14:textId="77777777" w:rsidR="001638BB" w:rsidRDefault="001638BB" w:rsidP="00AF65C5">
      <w:pPr>
        <w:keepNext/>
        <w:keepLines/>
        <w:rPr>
          <w:rFonts w:ascii="Tahoma" w:hAnsi="Tahoma" w:cs="Tahoma"/>
          <w:b/>
        </w:rPr>
      </w:pPr>
    </w:p>
    <w:p w14:paraId="2E010772" w14:textId="77777777" w:rsidR="006808AD" w:rsidRDefault="006808AD" w:rsidP="00AF65C5">
      <w:pPr>
        <w:keepNext/>
        <w:keepLines/>
        <w:rPr>
          <w:rFonts w:ascii="Tahoma" w:hAnsi="Tahoma" w:cs="Tahoma"/>
          <w:b/>
        </w:rPr>
      </w:pPr>
    </w:p>
    <w:p w14:paraId="7E67586E" w14:textId="77777777" w:rsidR="006808AD" w:rsidRPr="00A63D69" w:rsidRDefault="006808AD" w:rsidP="00AF65C5">
      <w:pPr>
        <w:keepNext/>
        <w:keepLines/>
        <w:rPr>
          <w:rFonts w:ascii="Tahoma" w:hAnsi="Tahoma" w:cs="Tahoma"/>
          <w:b/>
        </w:rPr>
      </w:pPr>
    </w:p>
    <w:p w14:paraId="58066AA7" w14:textId="012B87E5" w:rsidR="001638BB" w:rsidRPr="00A63D69" w:rsidRDefault="00195C90" w:rsidP="006808AD">
      <w:pPr>
        <w:pStyle w:val="Naslov8"/>
        <w:keepLines/>
        <w:numPr>
          <w:ilvl w:val="0"/>
          <w:numId w:val="42"/>
        </w:numPr>
        <w:ind w:left="426"/>
        <w:rPr>
          <w:rFonts w:ascii="Tahoma" w:hAnsi="Tahoma" w:cs="Tahoma"/>
          <w:sz w:val="20"/>
        </w:rPr>
      </w:pPr>
      <w:r>
        <w:rPr>
          <w:rFonts w:ascii="Tahoma" w:hAnsi="Tahoma" w:cs="Tahoma"/>
          <w:sz w:val="20"/>
          <w:lang w:val="sl-SI"/>
        </w:rPr>
        <w:t>DOBAVNI ROK</w:t>
      </w:r>
    </w:p>
    <w:p w14:paraId="09365FBD" w14:textId="77777777" w:rsidR="001638BB" w:rsidRPr="00A63D69" w:rsidRDefault="001638BB" w:rsidP="00AF65C5">
      <w:pPr>
        <w:keepNext/>
        <w:keepLines/>
        <w:rPr>
          <w:rFonts w:ascii="Tahoma" w:hAnsi="Tahoma"/>
          <w:b/>
          <w:color w:val="000000"/>
          <w:sz w:val="24"/>
        </w:rPr>
      </w:pPr>
    </w:p>
    <w:p w14:paraId="06038BB0" w14:textId="2851F3CB" w:rsidR="001638BB" w:rsidRPr="00A63D69" w:rsidRDefault="00195C90" w:rsidP="00AF65C5">
      <w:pPr>
        <w:keepNext/>
        <w:keepLines/>
        <w:rPr>
          <w:rFonts w:ascii="Tahoma" w:hAnsi="Tahoma" w:cs="Tahoma"/>
          <w:snapToGrid w:val="0"/>
        </w:rPr>
      </w:pPr>
      <w:r>
        <w:rPr>
          <w:rFonts w:ascii="Tahoma" w:hAnsi="Tahoma" w:cs="Tahoma"/>
          <w:snapToGrid w:val="0"/>
        </w:rPr>
        <w:t>Dobavni rok znaša</w:t>
      </w:r>
      <w:r w:rsidR="001638BB" w:rsidRPr="00A63D69">
        <w:rPr>
          <w:rFonts w:ascii="Tahoma" w:hAnsi="Tahoma" w:cs="Tahoma"/>
          <w:snapToGrid w:val="0"/>
        </w:rPr>
        <w:t xml:space="preserve"> ________ </w:t>
      </w:r>
      <w:r>
        <w:rPr>
          <w:rFonts w:ascii="Tahoma" w:hAnsi="Tahoma" w:cs="Tahoma"/>
          <w:snapToGrid w:val="0"/>
        </w:rPr>
        <w:t xml:space="preserve">delovnih dni od dneva prejema naročila (največ </w:t>
      </w:r>
      <w:r w:rsidR="008D7AFB">
        <w:rPr>
          <w:rFonts w:ascii="Tahoma" w:hAnsi="Tahoma" w:cs="Tahoma"/>
          <w:snapToGrid w:val="0"/>
        </w:rPr>
        <w:t>3</w:t>
      </w:r>
      <w:r>
        <w:rPr>
          <w:rFonts w:ascii="Tahoma" w:hAnsi="Tahoma" w:cs="Tahoma"/>
          <w:snapToGrid w:val="0"/>
        </w:rPr>
        <w:t xml:space="preserve"> delovnih dni</w:t>
      </w:r>
      <w:r w:rsidR="001638BB" w:rsidRPr="00A63D69">
        <w:rPr>
          <w:rFonts w:ascii="Tahoma" w:hAnsi="Tahoma" w:cs="Tahoma"/>
          <w:snapToGrid w:val="0"/>
        </w:rPr>
        <w:t xml:space="preserve">).    </w:t>
      </w:r>
    </w:p>
    <w:p w14:paraId="511290FD" w14:textId="77777777" w:rsidR="001638BB" w:rsidRPr="00A63D69" w:rsidRDefault="001638BB" w:rsidP="00AF65C5">
      <w:pPr>
        <w:keepNext/>
        <w:keepLines/>
        <w:rPr>
          <w:rFonts w:ascii="Tahoma" w:hAnsi="Tahoma" w:cs="Tahoma"/>
          <w:snapToGrid w:val="0"/>
        </w:rPr>
      </w:pPr>
      <w:r w:rsidRPr="00A63D69">
        <w:rPr>
          <w:rFonts w:ascii="Tahoma" w:hAnsi="Tahoma" w:cs="Tahoma"/>
          <w:snapToGrid w:val="0"/>
        </w:rPr>
        <w:t xml:space="preserve"> </w:t>
      </w:r>
    </w:p>
    <w:p w14:paraId="505120A3" w14:textId="01CEE9BB" w:rsidR="001638BB" w:rsidRDefault="00AF65C5" w:rsidP="006808AD">
      <w:pPr>
        <w:pStyle w:val="Naslov8"/>
        <w:keepLines/>
        <w:numPr>
          <w:ilvl w:val="0"/>
          <w:numId w:val="42"/>
        </w:numPr>
        <w:ind w:left="426"/>
        <w:rPr>
          <w:rFonts w:ascii="Tahoma" w:hAnsi="Tahoma" w:cs="Tahoma"/>
          <w:b w:val="0"/>
        </w:rPr>
      </w:pPr>
      <w:r w:rsidRPr="00AF65C5">
        <w:rPr>
          <w:rFonts w:ascii="Tahoma" w:hAnsi="Tahoma" w:cs="Tahoma"/>
          <w:sz w:val="20"/>
          <w:lang w:val="sl-SI"/>
        </w:rPr>
        <w:t>GARANCIJA</w:t>
      </w:r>
    </w:p>
    <w:p w14:paraId="7D10010E" w14:textId="33BE4E79" w:rsidR="00AF65C5" w:rsidRDefault="00AF65C5" w:rsidP="00AF65C5">
      <w:pPr>
        <w:keepNext/>
        <w:keepLines/>
        <w:rPr>
          <w:rFonts w:ascii="Tahoma" w:hAnsi="Tahoma" w:cs="Tahoma"/>
          <w:b/>
        </w:rPr>
      </w:pPr>
    </w:p>
    <w:p w14:paraId="66A245C9" w14:textId="5800E5FE" w:rsidR="00AF65C5" w:rsidRDefault="00AF65C5" w:rsidP="00AF65C5">
      <w:pPr>
        <w:pStyle w:val="Naslov8"/>
        <w:keepLines/>
        <w:ind w:left="0" w:firstLine="0"/>
        <w:rPr>
          <w:rFonts w:ascii="Tahoma" w:hAnsi="Tahoma" w:cs="Tahoma"/>
        </w:rPr>
      </w:pPr>
      <w:r w:rsidRPr="00AF65C5">
        <w:rPr>
          <w:rFonts w:ascii="Tahoma" w:hAnsi="Tahoma" w:cs="Tahoma"/>
          <w:b w:val="0"/>
          <w:snapToGrid w:val="0"/>
          <w:sz w:val="20"/>
          <w:lang w:val="sl-SI"/>
        </w:rPr>
        <w:t>Garancijska doba za dobavljeno blago znaša _______  mesecev (najmanj dvanajst (12) mesecev) in mora biti navedena v garancijskih listih dobavljenega blaga.</w:t>
      </w:r>
    </w:p>
    <w:p w14:paraId="31E9FAAA" w14:textId="0C2FAE67" w:rsidR="00AF65C5" w:rsidRDefault="00AF65C5" w:rsidP="00AF65C5">
      <w:pPr>
        <w:keepNext/>
        <w:keepLines/>
        <w:rPr>
          <w:lang w:val="x-none"/>
        </w:rPr>
      </w:pPr>
    </w:p>
    <w:p w14:paraId="535DE82D" w14:textId="16A0BF41" w:rsidR="001638BB" w:rsidRPr="00A63D69" w:rsidRDefault="001638BB" w:rsidP="006808AD">
      <w:pPr>
        <w:pStyle w:val="Naslov8"/>
        <w:keepLines/>
        <w:numPr>
          <w:ilvl w:val="0"/>
          <w:numId w:val="42"/>
        </w:numPr>
        <w:ind w:left="426"/>
        <w:rPr>
          <w:rFonts w:ascii="Tahoma" w:hAnsi="Tahoma" w:cs="Tahoma"/>
          <w:sz w:val="20"/>
        </w:rPr>
      </w:pPr>
      <w:r w:rsidRPr="00A63D69">
        <w:rPr>
          <w:rFonts w:ascii="Tahoma" w:hAnsi="Tahoma" w:cs="Tahoma"/>
          <w:sz w:val="20"/>
        </w:rPr>
        <w:t>VELJAVNOST PONUDBE</w:t>
      </w:r>
    </w:p>
    <w:p w14:paraId="54A0F3D1" w14:textId="77777777" w:rsidR="001638BB" w:rsidRPr="00A63D69" w:rsidRDefault="001638BB" w:rsidP="00AF65C5">
      <w:pPr>
        <w:keepNext/>
        <w:keepLines/>
        <w:jc w:val="both"/>
        <w:rPr>
          <w:rFonts w:ascii="Tahoma" w:hAnsi="Tahoma" w:cs="Tahoma"/>
          <w:b/>
        </w:rPr>
      </w:pPr>
    </w:p>
    <w:p w14:paraId="3DB6813A" w14:textId="1D66B604" w:rsidR="001638BB" w:rsidRPr="00A63D69" w:rsidRDefault="001638BB" w:rsidP="00AF65C5">
      <w:pPr>
        <w:keepNext/>
        <w:keepLines/>
        <w:jc w:val="both"/>
        <w:rPr>
          <w:rFonts w:ascii="Tahoma" w:hAnsi="Tahoma" w:cs="Tahoma"/>
        </w:rPr>
      </w:pPr>
      <w:r w:rsidRPr="00A63D69">
        <w:rPr>
          <w:rFonts w:ascii="Tahoma" w:hAnsi="Tahoma" w:cs="Tahoma"/>
        </w:rPr>
        <w:t xml:space="preserve">Veljavnost ponudbe je ____________ </w:t>
      </w:r>
      <w:r w:rsidR="003D30D9">
        <w:rPr>
          <w:rFonts w:ascii="Tahoma" w:hAnsi="Tahoma" w:cs="Tahoma"/>
        </w:rPr>
        <w:t>mesece</w:t>
      </w:r>
      <w:r w:rsidRPr="00A63D69">
        <w:rPr>
          <w:rFonts w:ascii="Tahoma" w:hAnsi="Tahoma" w:cs="Tahoma"/>
        </w:rPr>
        <w:t xml:space="preserve"> (najmanj </w:t>
      </w:r>
      <w:r w:rsidR="00DA75F0">
        <w:rPr>
          <w:rFonts w:ascii="Tahoma" w:hAnsi="Tahoma" w:cs="Tahoma"/>
        </w:rPr>
        <w:t>4</w:t>
      </w:r>
      <w:r w:rsidR="00ED5635">
        <w:rPr>
          <w:rFonts w:ascii="Tahoma" w:hAnsi="Tahoma" w:cs="Tahoma"/>
        </w:rPr>
        <w:t xml:space="preserve"> mesece</w:t>
      </w:r>
      <w:r w:rsidRPr="00A63D69">
        <w:rPr>
          <w:rFonts w:ascii="Tahoma" w:hAnsi="Tahoma" w:cs="Tahoma"/>
        </w:rPr>
        <w:t>)</w:t>
      </w:r>
      <w:r w:rsidR="00E818DE">
        <w:rPr>
          <w:rFonts w:ascii="Tahoma" w:hAnsi="Tahoma" w:cs="Tahoma"/>
        </w:rPr>
        <w:t>, šteto od roka za predložitev ponudb</w:t>
      </w:r>
      <w:r w:rsidR="00195C90">
        <w:rPr>
          <w:rFonts w:ascii="Tahoma" w:hAnsi="Tahoma" w:cs="Tahoma"/>
        </w:rPr>
        <w:t>.</w:t>
      </w:r>
    </w:p>
    <w:p w14:paraId="1D8861EB" w14:textId="77777777" w:rsidR="001638BB" w:rsidRPr="00A63D69" w:rsidRDefault="001638BB" w:rsidP="00AF65C5">
      <w:pPr>
        <w:keepNext/>
        <w:keepLines/>
        <w:jc w:val="both"/>
        <w:rPr>
          <w:rFonts w:ascii="Tahoma" w:hAnsi="Tahoma" w:cs="Tahoma"/>
          <w:b/>
        </w:rPr>
      </w:pPr>
    </w:p>
    <w:p w14:paraId="142131AA" w14:textId="77777777" w:rsidR="001638BB" w:rsidRPr="00A63D69" w:rsidRDefault="001638BB" w:rsidP="00AF65C5">
      <w:pPr>
        <w:keepNext/>
        <w:keepLines/>
        <w:jc w:val="both"/>
        <w:rPr>
          <w:rFonts w:ascii="Tahoma" w:hAnsi="Tahoma" w:cs="Tahoma"/>
          <w:b/>
        </w:rPr>
      </w:pPr>
    </w:p>
    <w:p w14:paraId="587B1090" w14:textId="77777777" w:rsidR="001638BB" w:rsidRPr="00A63D69" w:rsidRDefault="001638BB" w:rsidP="00AF65C5">
      <w:pPr>
        <w:keepNext/>
        <w:keepLines/>
        <w:jc w:val="both"/>
        <w:rPr>
          <w:rFonts w:ascii="Tahoma" w:hAnsi="Tahoma" w:cs="Tahoma"/>
          <w:b/>
        </w:rPr>
      </w:pPr>
    </w:p>
    <w:p w14:paraId="04373AEF" w14:textId="77777777" w:rsidR="001638BB" w:rsidRPr="00A63D69" w:rsidRDefault="001638BB" w:rsidP="00AF65C5">
      <w:pPr>
        <w:keepNext/>
        <w:keepLines/>
        <w:jc w:val="both"/>
        <w:rPr>
          <w:rFonts w:ascii="Tahoma" w:hAnsi="Tahoma" w:cs="Tahoma"/>
          <w:b/>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638BB" w:rsidRPr="00A63D69" w14:paraId="2ECB90AC" w14:textId="77777777" w:rsidTr="00A62FD6">
        <w:trPr>
          <w:trHeight w:val="235"/>
        </w:trPr>
        <w:tc>
          <w:tcPr>
            <w:tcW w:w="3430" w:type="dxa"/>
            <w:tcBorders>
              <w:bottom w:val="single" w:sz="4" w:space="0" w:color="auto"/>
            </w:tcBorders>
          </w:tcPr>
          <w:p w14:paraId="55DC9566" w14:textId="77777777" w:rsidR="001638BB" w:rsidRPr="00A63D69" w:rsidRDefault="001638BB" w:rsidP="00AF65C5">
            <w:pPr>
              <w:keepNext/>
              <w:keepLines/>
              <w:jc w:val="both"/>
              <w:rPr>
                <w:rFonts w:ascii="Tahoma" w:hAnsi="Tahoma" w:cs="Tahoma"/>
                <w:snapToGrid w:val="0"/>
                <w:color w:val="000000"/>
              </w:rPr>
            </w:pPr>
          </w:p>
        </w:tc>
        <w:tc>
          <w:tcPr>
            <w:tcW w:w="2574" w:type="dxa"/>
          </w:tcPr>
          <w:p w14:paraId="0A5C5B33" w14:textId="77777777" w:rsidR="001638BB" w:rsidRPr="00A63D69" w:rsidRDefault="001638BB" w:rsidP="00AF65C5">
            <w:pPr>
              <w:keepNext/>
              <w:keepLines/>
              <w:jc w:val="center"/>
              <w:rPr>
                <w:rFonts w:ascii="Tahoma" w:hAnsi="Tahoma" w:cs="Tahoma"/>
                <w:snapToGrid w:val="0"/>
                <w:color w:val="000000"/>
              </w:rPr>
            </w:pPr>
          </w:p>
        </w:tc>
        <w:tc>
          <w:tcPr>
            <w:tcW w:w="3715" w:type="dxa"/>
            <w:tcBorders>
              <w:bottom w:val="single" w:sz="4" w:space="0" w:color="auto"/>
            </w:tcBorders>
          </w:tcPr>
          <w:p w14:paraId="142371A5" w14:textId="77777777" w:rsidR="001638BB" w:rsidRPr="00A63D69" w:rsidRDefault="001638BB" w:rsidP="00AF65C5">
            <w:pPr>
              <w:keepNext/>
              <w:keepLines/>
              <w:tabs>
                <w:tab w:val="left" w:pos="567"/>
                <w:tab w:val="num" w:pos="851"/>
                <w:tab w:val="left" w:pos="993"/>
              </w:tabs>
              <w:jc w:val="both"/>
              <w:rPr>
                <w:rFonts w:ascii="Tahoma" w:hAnsi="Tahoma" w:cs="Tahoma"/>
                <w:snapToGrid w:val="0"/>
                <w:color w:val="000000"/>
              </w:rPr>
            </w:pPr>
          </w:p>
        </w:tc>
      </w:tr>
      <w:tr w:rsidR="001638BB" w:rsidRPr="00A63D69" w14:paraId="6E2E29A4" w14:textId="77777777" w:rsidTr="00A62FD6">
        <w:trPr>
          <w:trHeight w:val="235"/>
        </w:trPr>
        <w:tc>
          <w:tcPr>
            <w:tcW w:w="3430" w:type="dxa"/>
            <w:tcBorders>
              <w:top w:val="single" w:sz="4" w:space="0" w:color="auto"/>
            </w:tcBorders>
          </w:tcPr>
          <w:p w14:paraId="5279E622" w14:textId="77777777" w:rsidR="001638BB" w:rsidRPr="00A63D69" w:rsidRDefault="001638BB" w:rsidP="00AF65C5">
            <w:pPr>
              <w:keepNext/>
              <w:keepLines/>
              <w:jc w:val="center"/>
              <w:rPr>
                <w:rFonts w:ascii="Tahoma" w:hAnsi="Tahoma" w:cs="Tahoma"/>
                <w:snapToGrid w:val="0"/>
                <w:color w:val="000000"/>
              </w:rPr>
            </w:pPr>
            <w:r w:rsidRPr="00A63D69">
              <w:rPr>
                <w:rFonts w:ascii="Tahoma" w:hAnsi="Tahoma" w:cs="Tahoma"/>
                <w:snapToGrid w:val="0"/>
                <w:color w:val="000000"/>
              </w:rPr>
              <w:t>(kraj, datum)</w:t>
            </w:r>
          </w:p>
        </w:tc>
        <w:tc>
          <w:tcPr>
            <w:tcW w:w="2574" w:type="dxa"/>
          </w:tcPr>
          <w:p w14:paraId="297E836A" w14:textId="77777777" w:rsidR="001638BB" w:rsidRPr="00A63D69" w:rsidRDefault="001638BB" w:rsidP="00AF65C5">
            <w:pPr>
              <w:keepNext/>
              <w:keepLines/>
              <w:jc w:val="center"/>
              <w:rPr>
                <w:rFonts w:ascii="Tahoma" w:hAnsi="Tahoma" w:cs="Tahoma"/>
                <w:snapToGrid w:val="0"/>
                <w:color w:val="000000"/>
              </w:rPr>
            </w:pPr>
            <w:r w:rsidRPr="00A63D69">
              <w:rPr>
                <w:rFonts w:ascii="Tahoma" w:hAnsi="Tahoma" w:cs="Tahoma"/>
                <w:snapToGrid w:val="0"/>
                <w:color w:val="000000"/>
              </w:rPr>
              <w:t>žig</w:t>
            </w:r>
          </w:p>
        </w:tc>
        <w:tc>
          <w:tcPr>
            <w:tcW w:w="3715" w:type="dxa"/>
            <w:tcBorders>
              <w:top w:val="single" w:sz="4" w:space="0" w:color="auto"/>
            </w:tcBorders>
          </w:tcPr>
          <w:p w14:paraId="758443E9" w14:textId="77777777" w:rsidR="001638BB" w:rsidRPr="00A63D69" w:rsidRDefault="001638BB" w:rsidP="00AF65C5">
            <w:pPr>
              <w:keepNext/>
              <w:keepLines/>
              <w:jc w:val="both"/>
              <w:rPr>
                <w:rFonts w:ascii="Tahoma" w:hAnsi="Tahoma" w:cs="Tahoma"/>
                <w:snapToGrid w:val="0"/>
                <w:color w:val="000000"/>
              </w:rPr>
            </w:pPr>
            <w:r w:rsidRPr="00A63D69">
              <w:rPr>
                <w:rFonts w:ascii="Tahoma" w:hAnsi="Tahoma" w:cs="Tahoma"/>
                <w:snapToGrid w:val="0"/>
                <w:color w:val="000000"/>
              </w:rPr>
              <w:t>(Ime in priimek ter podpis ponudnika)</w:t>
            </w:r>
          </w:p>
        </w:tc>
      </w:tr>
    </w:tbl>
    <w:p w14:paraId="7C007D46" w14:textId="77777777" w:rsidR="001638BB" w:rsidRPr="00A63D69" w:rsidRDefault="001638BB" w:rsidP="00AF65C5">
      <w:pPr>
        <w:pStyle w:val="Blokbesedila"/>
        <w:keepNext/>
        <w:keepLines/>
        <w:tabs>
          <w:tab w:val="left" w:pos="9354"/>
        </w:tabs>
        <w:ind w:left="0" w:right="-2"/>
        <w:jc w:val="both"/>
        <w:rPr>
          <w:rFonts w:ascii="Tahoma" w:hAnsi="Tahoma" w:cs="Tahoma"/>
          <w:sz w:val="20"/>
        </w:rPr>
      </w:pPr>
    </w:p>
    <w:p w14:paraId="0FA022EA" w14:textId="65B12CE8" w:rsidR="001638BB" w:rsidRDefault="001638BB" w:rsidP="00AF65C5">
      <w:pPr>
        <w:keepNext/>
        <w:keepLines/>
        <w:rPr>
          <w:rFonts w:ascii="Tahoma" w:hAnsi="Tahoma" w:cs="Tahoma"/>
        </w:rPr>
      </w:pPr>
    </w:p>
    <w:p w14:paraId="59149E64" w14:textId="53CFD976" w:rsidR="001638BB" w:rsidRDefault="001638BB" w:rsidP="00AF65C5">
      <w:pPr>
        <w:keepNext/>
        <w:keepLines/>
        <w:rPr>
          <w:rFonts w:ascii="Tahoma" w:hAnsi="Tahoma" w:cs="Tahoma"/>
        </w:rPr>
      </w:pPr>
    </w:p>
    <w:p w14:paraId="67D6595C" w14:textId="785BC0B2" w:rsidR="001638BB" w:rsidRDefault="001638BB" w:rsidP="00AF65C5">
      <w:pPr>
        <w:keepNext/>
        <w:keepLines/>
        <w:rPr>
          <w:rFonts w:ascii="Tahoma" w:hAnsi="Tahoma" w:cs="Tahoma"/>
        </w:rPr>
      </w:pPr>
    </w:p>
    <w:p w14:paraId="1D9640AF" w14:textId="4EC6A60B" w:rsidR="001638BB" w:rsidRPr="00C8579C" w:rsidRDefault="001638BB" w:rsidP="00AF65C5">
      <w:pPr>
        <w:keepNext/>
        <w:keepLines/>
      </w:pPr>
    </w:p>
    <w:p w14:paraId="4CD3159A" w14:textId="7BF370AD" w:rsidR="00110E02" w:rsidRDefault="00110E02" w:rsidP="00AF65C5">
      <w:pPr>
        <w:keepNext/>
        <w:keepLines/>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715ADB" w:rsidRPr="00C8579C" w14:paraId="3BD73D1A" w14:textId="77777777" w:rsidTr="00F22648">
        <w:tc>
          <w:tcPr>
            <w:tcW w:w="7725" w:type="dxa"/>
          </w:tcPr>
          <w:p w14:paraId="69AD5239" w14:textId="34139948" w:rsidR="00715ADB" w:rsidRPr="006808AD" w:rsidRDefault="00715ADB" w:rsidP="00F22648">
            <w:pPr>
              <w:keepNext/>
              <w:keepLines/>
              <w:jc w:val="both"/>
              <w:rPr>
                <w:rFonts w:ascii="Tahoma" w:hAnsi="Tahoma" w:cs="Tahoma"/>
                <w:b/>
                <w:bCs/>
              </w:rPr>
            </w:pPr>
            <w:r w:rsidRPr="006808AD">
              <w:rPr>
                <w:rFonts w:ascii="Tahoma" w:hAnsi="Tahoma" w:cs="Tahoma"/>
                <w:b/>
                <w:bCs/>
              </w:rPr>
              <w:lastRenderedPageBreak/>
              <w:t>PONUDB</w:t>
            </w:r>
            <w:r w:rsidR="00FA37BA" w:rsidRPr="006808AD">
              <w:rPr>
                <w:rFonts w:ascii="Tahoma" w:hAnsi="Tahoma" w:cs="Tahoma"/>
                <w:b/>
                <w:bCs/>
              </w:rPr>
              <w:t>ENI PREDRAČUN</w:t>
            </w:r>
          </w:p>
        </w:tc>
        <w:tc>
          <w:tcPr>
            <w:tcW w:w="1417" w:type="dxa"/>
          </w:tcPr>
          <w:p w14:paraId="393831B2" w14:textId="5155367B" w:rsidR="00715ADB" w:rsidRPr="00C8579C" w:rsidRDefault="00715ADB" w:rsidP="00F22648">
            <w:pPr>
              <w:keepNext/>
              <w:keepLines/>
              <w:ind w:left="-211" w:firstLine="211"/>
              <w:jc w:val="both"/>
              <w:rPr>
                <w:rFonts w:ascii="Tahoma" w:hAnsi="Tahoma" w:cs="Tahoma"/>
                <w:b/>
                <w:i/>
              </w:rPr>
            </w:pPr>
            <w:r w:rsidRPr="00C8579C">
              <w:rPr>
                <w:rFonts w:ascii="Tahoma" w:hAnsi="Tahoma" w:cs="Tahoma"/>
                <w:b/>
                <w:i/>
              </w:rPr>
              <w:t>Priloga 2</w:t>
            </w:r>
            <w:r>
              <w:rPr>
                <w:rFonts w:ascii="Tahoma" w:hAnsi="Tahoma" w:cs="Tahoma"/>
                <w:b/>
                <w:i/>
              </w:rPr>
              <w:t>/2</w:t>
            </w:r>
          </w:p>
        </w:tc>
      </w:tr>
    </w:tbl>
    <w:p w14:paraId="103D689B" w14:textId="77777777" w:rsidR="00F97B9B" w:rsidRDefault="00F97B9B" w:rsidP="00AF65C5">
      <w:pPr>
        <w:keepNext/>
        <w:keepLines/>
      </w:pPr>
    </w:p>
    <w:p w14:paraId="0C0D4F01" w14:textId="77777777" w:rsidR="008E1D2F" w:rsidRDefault="008E1D2F" w:rsidP="00AF65C5">
      <w:pPr>
        <w:keepNext/>
        <w:keepLines/>
      </w:pPr>
    </w:p>
    <w:p w14:paraId="6F847FE5" w14:textId="77777777" w:rsidR="00715ADB" w:rsidRPr="003C0358" w:rsidRDefault="00715ADB" w:rsidP="00715ADB">
      <w:pPr>
        <w:keepNext/>
        <w:keepLines/>
        <w:jc w:val="both"/>
        <w:rPr>
          <w:rFonts w:ascii="Tahoma" w:hAnsi="Tahoma" w:cs="Tahoma"/>
        </w:rPr>
      </w:pPr>
      <w:r w:rsidRPr="003C0358">
        <w:rPr>
          <w:rFonts w:ascii="Tahoma" w:hAnsi="Tahoma" w:cs="Tahoma"/>
        </w:rPr>
        <w:t>Obrazec predračuna je sestavni in neločljivi del razpisne dokumentacije</w:t>
      </w:r>
      <w:r w:rsidRPr="003C0358">
        <w:t xml:space="preserve"> </w:t>
      </w:r>
      <w:r w:rsidRPr="003C0358">
        <w:rPr>
          <w:rFonts w:ascii="Tahoma" w:hAnsi="Tahoma" w:cs="Tahoma"/>
        </w:rPr>
        <w:t xml:space="preserve">in je na voljo v elektronski (Excel) obliki na spletni strani, na mestu kjer je objavljena razpisna dokumentacija. </w:t>
      </w:r>
    </w:p>
    <w:p w14:paraId="492B7392" w14:textId="77777777" w:rsidR="00715ADB" w:rsidRPr="003C0358" w:rsidRDefault="00715ADB" w:rsidP="00715ADB">
      <w:pPr>
        <w:keepNext/>
        <w:keepLines/>
        <w:jc w:val="both"/>
        <w:rPr>
          <w:rFonts w:ascii="Tahoma" w:hAnsi="Tahoma" w:cs="Tahoma"/>
          <w:sz w:val="16"/>
        </w:rPr>
      </w:pPr>
    </w:p>
    <w:p w14:paraId="22FD79CA" w14:textId="77777777" w:rsidR="00715ADB" w:rsidRPr="003C0358" w:rsidRDefault="00715ADB" w:rsidP="00715ADB">
      <w:pPr>
        <w:keepNext/>
        <w:keepLines/>
        <w:jc w:val="both"/>
        <w:rPr>
          <w:rFonts w:ascii="Tahoma" w:hAnsi="Tahoma" w:cs="Tahoma"/>
          <w:u w:val="single"/>
        </w:rPr>
      </w:pPr>
      <w:r w:rsidRPr="003C0358">
        <w:rPr>
          <w:rFonts w:ascii="Tahoma" w:hAnsi="Tahoma" w:cs="Tahoma"/>
          <w:u w:val="single"/>
        </w:rPr>
        <w:t>Ponudnik mora v celice v stolpcih cena (»Cena na enoto v EUR brez DDV«) vnesti cene za vse postavke predračuna</w:t>
      </w:r>
      <w:r w:rsidRPr="003C0358">
        <w:rPr>
          <w:rFonts w:ascii="Tahoma" w:hAnsi="Tahoma" w:cs="Tahoma"/>
        </w:rPr>
        <w:t xml:space="preserve">. Cene morajo biti izražene v EUR brez DDV (vsebovati morajo vse stroške in popuste), zaokrožene na 2 decimalki. </w:t>
      </w:r>
      <w:r w:rsidRPr="003C0358">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7135F460" w14:textId="77777777" w:rsidR="00715ADB" w:rsidRPr="003C0358" w:rsidRDefault="00715ADB" w:rsidP="00715ADB">
      <w:pPr>
        <w:keepNext/>
        <w:keepLines/>
        <w:jc w:val="both"/>
        <w:rPr>
          <w:rFonts w:ascii="Tahoma" w:hAnsi="Tahoma" w:cs="Tahoma"/>
          <w:sz w:val="16"/>
        </w:rPr>
      </w:pPr>
    </w:p>
    <w:p w14:paraId="3DECF758" w14:textId="77777777" w:rsidR="00715ADB" w:rsidRPr="003C0358" w:rsidRDefault="00715ADB" w:rsidP="00715ADB">
      <w:pPr>
        <w:keepNext/>
        <w:keepLines/>
        <w:jc w:val="both"/>
        <w:rPr>
          <w:rFonts w:ascii="Tahoma" w:hAnsi="Tahoma" w:cs="Tahoma"/>
        </w:rPr>
      </w:pPr>
      <w:r w:rsidRPr="003C0358">
        <w:rPr>
          <w:rFonts w:ascii="Tahoma" w:hAnsi="Tahoma" w:cs="Tahoma"/>
        </w:rPr>
        <w:t xml:space="preserve">Ponudnik mora v obrazec predračuna </w:t>
      </w:r>
      <w:r w:rsidRPr="003C0358">
        <w:rPr>
          <w:rFonts w:ascii="Tahoma" w:hAnsi="Tahoma" w:cs="Tahoma"/>
          <w:b/>
        </w:rPr>
        <w:t>vpisati ceno na kos (enoto) brez DDV, proizvajalca ponujenega artikla</w:t>
      </w:r>
      <w:r w:rsidRPr="003C0358">
        <w:rPr>
          <w:rFonts w:ascii="Tahoma" w:hAnsi="Tahoma" w:cs="Tahoma"/>
        </w:rPr>
        <w:t xml:space="preserve"> </w:t>
      </w:r>
      <w:r w:rsidRPr="003C0358">
        <w:rPr>
          <w:rFonts w:ascii="Tahoma" w:hAnsi="Tahoma" w:cs="Tahoma"/>
          <w:u w:val="single"/>
        </w:rPr>
        <w:t>in</w:t>
      </w:r>
      <w:r w:rsidRPr="003C0358">
        <w:rPr>
          <w:rFonts w:ascii="Tahoma" w:hAnsi="Tahoma" w:cs="Tahoma"/>
        </w:rPr>
        <w:t xml:space="preserve"> </w:t>
      </w:r>
      <w:r w:rsidRPr="003C0358">
        <w:rPr>
          <w:rFonts w:ascii="Tahoma" w:hAnsi="Tahoma" w:cs="Tahoma"/>
          <w:b/>
        </w:rPr>
        <w:t>tip - oznako</w:t>
      </w:r>
      <w:r w:rsidRPr="003C0358">
        <w:rPr>
          <w:rFonts w:ascii="Tahoma" w:hAnsi="Tahoma" w:cs="Tahoma"/>
        </w:rPr>
        <w:t xml:space="preserve"> ponujenega artikla. </w:t>
      </w:r>
      <w:r w:rsidRPr="003C0358">
        <w:rPr>
          <w:rFonts w:ascii="Tahoma" w:hAnsi="Tahoma" w:cs="Tahoma"/>
          <w:u w:val="single"/>
        </w:rPr>
        <w:t>Iz ponudbenega predračuna in ostale ponudbene dokumentacije</w:t>
      </w:r>
      <w:r w:rsidRPr="003C0358">
        <w:rPr>
          <w:rFonts w:ascii="Tahoma" w:hAnsi="Tahoma" w:cs="Tahoma"/>
          <w:b/>
        </w:rPr>
        <w:t xml:space="preserve"> mora biti jasno in nedvoumno razvidno (konkretizirano) katere (posamezne) proizvode ponudnik ponuja v svoji ponudbi in po kakšni ceni na enoto.   </w:t>
      </w:r>
    </w:p>
    <w:p w14:paraId="46D9B72C" w14:textId="77777777" w:rsidR="00715ADB" w:rsidRPr="003C0358" w:rsidRDefault="00715ADB" w:rsidP="00715ADB">
      <w:pPr>
        <w:keepNext/>
        <w:keepLines/>
        <w:jc w:val="both"/>
        <w:rPr>
          <w:rFonts w:ascii="Tahoma" w:hAnsi="Tahoma" w:cs="Tahoma"/>
          <w:sz w:val="16"/>
        </w:rPr>
      </w:pPr>
      <w:r w:rsidRPr="003C0358">
        <w:rPr>
          <w:rFonts w:ascii="Tahoma" w:hAnsi="Tahoma" w:cs="Tahoma"/>
          <w:sz w:val="16"/>
        </w:rPr>
        <w:t xml:space="preserve"> </w:t>
      </w:r>
    </w:p>
    <w:p w14:paraId="2954E269" w14:textId="77777777" w:rsidR="00715ADB" w:rsidRPr="003C0358" w:rsidRDefault="00715ADB" w:rsidP="00715ADB">
      <w:pPr>
        <w:keepNext/>
        <w:keepLines/>
        <w:jc w:val="both"/>
        <w:rPr>
          <w:rFonts w:ascii="Tahoma" w:hAnsi="Tahoma" w:cs="Tahoma"/>
        </w:rPr>
      </w:pPr>
      <w:r w:rsidRPr="003C0358">
        <w:rPr>
          <w:rFonts w:ascii="Tahoma" w:hAnsi="Tahoma" w:cs="Tahoma"/>
        </w:rPr>
        <w:t>Zmnožek količin in cen, vsoto postavk oz. ostale računske operacije izvrši računalniški program avtomatsko po vnosu cen v obrazec predračuna.</w:t>
      </w:r>
    </w:p>
    <w:p w14:paraId="387E9E4D" w14:textId="77777777" w:rsidR="00715ADB" w:rsidRPr="003C0358" w:rsidRDefault="00715ADB" w:rsidP="00715ADB">
      <w:pPr>
        <w:keepNext/>
        <w:keepLines/>
        <w:jc w:val="both"/>
        <w:rPr>
          <w:rFonts w:ascii="Tahoma" w:hAnsi="Tahoma" w:cs="Tahoma"/>
        </w:rPr>
      </w:pPr>
    </w:p>
    <w:p w14:paraId="6C8BC6BD" w14:textId="77777777" w:rsidR="00715ADB" w:rsidRPr="003C0358" w:rsidRDefault="00715ADB" w:rsidP="00715ADB">
      <w:pPr>
        <w:keepNext/>
        <w:keepLines/>
        <w:jc w:val="both"/>
      </w:pPr>
      <w:r w:rsidRPr="003C0358">
        <w:rPr>
          <w:rFonts w:ascii="Tahoma" w:hAnsi="Tahoma" w:cs="Tahoma"/>
        </w:rPr>
        <w:t xml:space="preserve">Ponudnik </w:t>
      </w:r>
      <w:r w:rsidRPr="003C0358">
        <w:rPr>
          <w:rFonts w:ascii="Tahoma" w:hAnsi="Tahoma" w:cs="Tahoma"/>
          <w:b/>
        </w:rPr>
        <w:t>mora</w:t>
      </w:r>
      <w:r w:rsidRPr="003C0358">
        <w:rPr>
          <w:rFonts w:ascii="Tahoma" w:hAnsi="Tahoma" w:cs="Tahoma"/>
        </w:rPr>
        <w:t xml:space="preserve"> v prilogi priložiti izpolnjen, natisnjen in podpisan predračun, ki ga je natisnil iz elektronske (Excel) oblike, </w:t>
      </w:r>
      <w:r w:rsidRPr="003C0358">
        <w:rPr>
          <w:rFonts w:ascii="Tahoma" w:hAnsi="Tahoma" w:cs="Tahoma"/>
          <w:b/>
          <w:u w:val="single"/>
        </w:rPr>
        <w:t>ter</w:t>
      </w:r>
      <w:r w:rsidRPr="003C0358">
        <w:rPr>
          <w:rFonts w:ascii="Tahoma" w:hAnsi="Tahoma" w:cs="Tahoma"/>
        </w:rPr>
        <w:t xml:space="preserve"> identičnega priloži tudi v elektronski obliki (</w:t>
      </w:r>
      <w:r w:rsidRPr="003C0358">
        <w:rPr>
          <w:rFonts w:ascii="Tahoma" w:hAnsi="Tahoma" w:cs="Tahoma"/>
          <w:b/>
          <w:u w:val="single"/>
        </w:rPr>
        <w:t>v Excel obliki</w:t>
      </w:r>
      <w:r w:rsidRPr="003C0358">
        <w:rPr>
          <w:rFonts w:ascii="Tahoma" w:hAnsi="Tahoma" w:cs="Tahoma"/>
        </w:rPr>
        <w:t>).</w:t>
      </w:r>
    </w:p>
    <w:p w14:paraId="49542789" w14:textId="77777777" w:rsidR="00715ADB" w:rsidRPr="003C0358" w:rsidRDefault="00715ADB" w:rsidP="00715ADB">
      <w:pPr>
        <w:keepNext/>
        <w:keepLines/>
        <w:jc w:val="both"/>
        <w:rPr>
          <w:rFonts w:ascii="Tahoma" w:hAnsi="Tahoma" w:cs="Tahoma"/>
        </w:rPr>
      </w:pPr>
    </w:p>
    <w:p w14:paraId="3C7D9BBF" w14:textId="77777777" w:rsidR="00715ADB" w:rsidRPr="003C0358" w:rsidRDefault="00715ADB" w:rsidP="00715ADB">
      <w:pPr>
        <w:keepNext/>
        <w:keepLines/>
        <w:jc w:val="both"/>
        <w:rPr>
          <w:rFonts w:ascii="Tahoma" w:hAnsi="Tahoma" w:cs="Tahoma"/>
          <w:i/>
        </w:rPr>
      </w:pPr>
      <w:r w:rsidRPr="003C0358">
        <w:rPr>
          <w:rFonts w:ascii="Tahoma" w:hAnsi="Tahoma" w:cs="Tahoma"/>
          <w:i/>
        </w:rPr>
        <w:t>V primeru razlikovanja med tiskano</w:t>
      </w:r>
      <w:r>
        <w:rPr>
          <w:rFonts w:ascii="Tahoma" w:hAnsi="Tahoma" w:cs="Tahoma"/>
          <w:i/>
        </w:rPr>
        <w:t xml:space="preserve"> (</w:t>
      </w:r>
      <w:proofErr w:type="spellStart"/>
      <w:r>
        <w:rPr>
          <w:rFonts w:ascii="Tahoma" w:hAnsi="Tahoma" w:cs="Tahoma"/>
          <w:i/>
        </w:rPr>
        <w:t>pdf</w:t>
      </w:r>
      <w:proofErr w:type="spellEnd"/>
      <w:r>
        <w:rPr>
          <w:rFonts w:ascii="Tahoma" w:hAnsi="Tahoma" w:cs="Tahoma"/>
          <w:i/>
        </w:rPr>
        <w:t>) podpisano</w:t>
      </w:r>
      <w:r w:rsidRPr="003C0358">
        <w:rPr>
          <w:rFonts w:ascii="Tahoma" w:hAnsi="Tahoma" w:cs="Tahoma"/>
          <w:i/>
        </w:rPr>
        <w:t xml:space="preserve"> in elektronsko verzijo, bo naročnik upošteval tiskano</w:t>
      </w:r>
      <w:r>
        <w:rPr>
          <w:rFonts w:ascii="Tahoma" w:hAnsi="Tahoma" w:cs="Tahoma"/>
          <w:i/>
        </w:rPr>
        <w:t xml:space="preserve"> (</w:t>
      </w:r>
      <w:proofErr w:type="spellStart"/>
      <w:r>
        <w:rPr>
          <w:rFonts w:ascii="Tahoma" w:hAnsi="Tahoma" w:cs="Tahoma"/>
          <w:i/>
        </w:rPr>
        <w:t>pdf</w:t>
      </w:r>
      <w:proofErr w:type="spellEnd"/>
      <w:r>
        <w:rPr>
          <w:rFonts w:ascii="Tahoma" w:hAnsi="Tahoma" w:cs="Tahoma"/>
          <w:i/>
        </w:rPr>
        <w:t>) podpisano</w:t>
      </w:r>
      <w:r w:rsidRPr="003C0358">
        <w:rPr>
          <w:rFonts w:ascii="Tahoma" w:hAnsi="Tahoma" w:cs="Tahoma"/>
          <w:i/>
        </w:rPr>
        <w:t xml:space="preserve"> verzijo. </w:t>
      </w:r>
    </w:p>
    <w:p w14:paraId="39CCB438" w14:textId="77777777" w:rsidR="00715ADB" w:rsidRPr="003C0358" w:rsidRDefault="00715ADB" w:rsidP="00715ADB">
      <w:pPr>
        <w:keepNext/>
        <w:keepLines/>
        <w:jc w:val="both"/>
        <w:rPr>
          <w:rFonts w:ascii="Tahoma" w:hAnsi="Tahoma" w:cs="Tahoma"/>
          <w:i/>
        </w:rPr>
      </w:pPr>
    </w:p>
    <w:p w14:paraId="7D2AAD45" w14:textId="77777777" w:rsidR="00715ADB" w:rsidRPr="003C0358" w:rsidRDefault="00715ADB" w:rsidP="00715ADB">
      <w:pPr>
        <w:keepNext/>
        <w:keepLines/>
        <w:jc w:val="both"/>
        <w:rPr>
          <w:rFonts w:ascii="Tahoma" w:hAnsi="Tahoma" w:cs="Tahoma"/>
          <w:b/>
          <w:i/>
          <w:sz w:val="18"/>
        </w:rPr>
      </w:pPr>
      <w:r w:rsidRPr="003C0358">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946239B" w14:textId="77777777" w:rsidR="00715ADB" w:rsidRPr="005A2BF0" w:rsidRDefault="00715ADB" w:rsidP="00715ADB">
      <w:pPr>
        <w:keepNext/>
        <w:keepLines/>
        <w:rPr>
          <w:rFonts w:ascii="Tahoma" w:hAnsi="Tahoma" w:cs="Tahoma"/>
        </w:rPr>
      </w:pPr>
    </w:p>
    <w:p w14:paraId="42D0CEBF" w14:textId="77777777" w:rsidR="00715ADB" w:rsidRPr="005A2BF0" w:rsidRDefault="00715ADB" w:rsidP="00715ADB">
      <w:pPr>
        <w:keepNext/>
        <w:keepLines/>
        <w:rPr>
          <w:rFonts w:ascii="Tahoma" w:hAnsi="Tahoma" w:cs="Tahoma"/>
        </w:rPr>
      </w:pPr>
    </w:p>
    <w:p w14:paraId="5F983C44" w14:textId="77777777" w:rsidR="00715ADB" w:rsidRPr="005A2BF0" w:rsidRDefault="00715ADB" w:rsidP="00715ADB">
      <w:pPr>
        <w:keepNext/>
        <w:keepLines/>
        <w:rPr>
          <w:rFonts w:ascii="Tahoma" w:hAnsi="Tahoma" w:cs="Tahoma"/>
        </w:rPr>
      </w:pPr>
    </w:p>
    <w:p w14:paraId="6E4CF676" w14:textId="77777777" w:rsidR="00715ADB" w:rsidRPr="005A2BF0" w:rsidRDefault="00715ADB" w:rsidP="00715ADB">
      <w:pPr>
        <w:keepNext/>
        <w:keepLines/>
        <w:tabs>
          <w:tab w:val="left" w:pos="6525"/>
        </w:tabs>
        <w:spacing w:line="276" w:lineRule="auto"/>
        <w:jc w:val="both"/>
        <w:rPr>
          <w:rFonts w:ascii="Tahoma" w:hAnsi="Tahoma" w:cs="Tahoma"/>
          <w:b/>
          <w:i/>
          <w:sz w:val="16"/>
          <w:szCs w:val="24"/>
        </w:rPr>
      </w:pPr>
      <w:r w:rsidRPr="005A2BF0">
        <w:rPr>
          <w:rFonts w:ascii="Tahoma" w:hAnsi="Tahoma" w:cs="Tahoma"/>
          <w:b/>
          <w:i/>
          <w:sz w:val="16"/>
          <w:szCs w:val="24"/>
        </w:rPr>
        <w:t xml:space="preserve">Navodilo: </w:t>
      </w:r>
    </w:p>
    <w:p w14:paraId="1997ED14" w14:textId="77777777" w:rsidR="00715ADB" w:rsidRPr="005A2BF0" w:rsidRDefault="00715ADB" w:rsidP="00715ADB">
      <w:pPr>
        <w:keepNext/>
        <w:keepLines/>
        <w:tabs>
          <w:tab w:val="left" w:pos="6525"/>
        </w:tabs>
        <w:spacing w:line="276" w:lineRule="auto"/>
        <w:jc w:val="both"/>
        <w:rPr>
          <w:rFonts w:ascii="Tahoma" w:hAnsi="Tahoma" w:cs="Tahoma"/>
          <w:b/>
          <w:i/>
          <w:sz w:val="16"/>
          <w:szCs w:val="24"/>
          <w:u w:val="single"/>
        </w:rPr>
      </w:pPr>
      <w:r w:rsidRPr="005A2BF0">
        <w:rPr>
          <w:rFonts w:ascii="Tahoma" w:hAnsi="Tahoma" w:cs="Tahoma"/>
          <w:i/>
          <w:sz w:val="16"/>
          <w:szCs w:val="24"/>
        </w:rPr>
        <w:t xml:space="preserve">Ponudnik </w:t>
      </w:r>
      <w:r w:rsidRPr="005A2BF0">
        <w:rPr>
          <w:rFonts w:ascii="Tahoma" w:hAnsi="Tahoma" w:cs="Tahoma"/>
          <w:i/>
          <w:sz w:val="16"/>
          <w:szCs w:val="24"/>
          <w:u w:val="single"/>
        </w:rPr>
        <w:t>mora ponudbeni predračun</w:t>
      </w:r>
      <w:r w:rsidRPr="005A2BF0">
        <w:rPr>
          <w:rFonts w:ascii="Tahoma" w:hAnsi="Tahoma" w:cs="Tahoma"/>
          <w:i/>
          <w:sz w:val="16"/>
          <w:szCs w:val="24"/>
        </w:rPr>
        <w:t xml:space="preserve"> v </w:t>
      </w:r>
      <w:proofErr w:type="spellStart"/>
      <w:r w:rsidRPr="005A2BF0">
        <w:rPr>
          <w:rFonts w:ascii="Tahoma" w:hAnsi="Tahoma" w:cs="Tahoma"/>
          <w:i/>
          <w:sz w:val="16"/>
          <w:szCs w:val="24"/>
        </w:rPr>
        <w:t>pdf</w:t>
      </w:r>
      <w:proofErr w:type="spellEnd"/>
      <w:r w:rsidRPr="005A2BF0">
        <w:rPr>
          <w:rFonts w:ascii="Tahoma" w:hAnsi="Tahoma" w:cs="Tahoma"/>
          <w:i/>
          <w:sz w:val="16"/>
          <w:szCs w:val="24"/>
        </w:rPr>
        <w:t xml:space="preserve">. in </w:t>
      </w:r>
      <w:proofErr w:type="spellStart"/>
      <w:r w:rsidRPr="005A2BF0">
        <w:rPr>
          <w:rFonts w:ascii="Tahoma" w:hAnsi="Tahoma" w:cs="Tahoma"/>
          <w:i/>
          <w:sz w:val="16"/>
          <w:szCs w:val="24"/>
        </w:rPr>
        <w:t>xlsx</w:t>
      </w:r>
      <w:proofErr w:type="spellEnd"/>
      <w:r w:rsidRPr="005A2BF0">
        <w:rPr>
          <w:rFonts w:ascii="Tahoma" w:hAnsi="Tahoma" w:cs="Tahoma"/>
          <w:i/>
          <w:sz w:val="16"/>
          <w:szCs w:val="24"/>
        </w:rPr>
        <w:t>. obliki/</w:t>
      </w:r>
      <w:r w:rsidRPr="005A2BF0">
        <w:rPr>
          <w:rFonts w:ascii="Tahoma" w:hAnsi="Tahoma" w:cs="Tahoma"/>
          <w:sz w:val="16"/>
          <w:szCs w:val="24"/>
        </w:rPr>
        <w:t xml:space="preserve">formatu v </w:t>
      </w:r>
      <w:r w:rsidRPr="005A2BF0">
        <w:rPr>
          <w:rFonts w:ascii="Tahoma" w:hAnsi="Tahoma" w:cs="Tahoma"/>
          <w:sz w:val="16"/>
          <w:szCs w:val="24"/>
          <w:u w:val="single"/>
        </w:rPr>
        <w:t>okviru</w:t>
      </w:r>
      <w:r w:rsidRPr="005A2BF0">
        <w:rPr>
          <w:rFonts w:ascii="Tahoma" w:hAnsi="Tahoma" w:cs="Tahoma"/>
          <w:i/>
          <w:sz w:val="16"/>
          <w:szCs w:val="24"/>
          <w:u w:val="single"/>
        </w:rPr>
        <w:t xml:space="preserve"> sistema e-JN naložiti </w:t>
      </w:r>
      <w:r w:rsidRPr="005A2BF0">
        <w:rPr>
          <w:rFonts w:ascii="Tahoma" w:hAnsi="Tahoma" w:cs="Tahoma"/>
          <w:b/>
          <w:i/>
          <w:sz w:val="16"/>
          <w:szCs w:val="24"/>
          <w:u w:val="single"/>
        </w:rPr>
        <w:t>v razdelek »DOKUMENTI«, del »Ostale priloge«</w:t>
      </w:r>
    </w:p>
    <w:p w14:paraId="746ED46E" w14:textId="77777777" w:rsidR="00715ADB" w:rsidRPr="005A2BF0" w:rsidRDefault="00715ADB" w:rsidP="00715ADB">
      <w:pPr>
        <w:keepNext/>
        <w:keepLines/>
        <w:rPr>
          <w:rFonts w:ascii="Tahoma" w:hAnsi="Tahoma" w:cs="Tahoma"/>
        </w:rPr>
      </w:pPr>
      <w:r w:rsidRPr="005A2BF0">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AE3954" w:rsidRPr="00A42A28" w14:paraId="20F10221" w14:textId="77777777" w:rsidTr="00F96795">
        <w:trPr>
          <w:trHeight w:val="339"/>
        </w:trPr>
        <w:tc>
          <w:tcPr>
            <w:tcW w:w="8073" w:type="dxa"/>
            <w:tcBorders>
              <w:top w:val="single" w:sz="4" w:space="0" w:color="000000"/>
              <w:left w:val="single" w:sz="4" w:space="0" w:color="000000"/>
              <w:bottom w:val="single" w:sz="4" w:space="0" w:color="000000"/>
            </w:tcBorders>
          </w:tcPr>
          <w:p w14:paraId="565E65DB" w14:textId="35B498F1" w:rsidR="00AE3954" w:rsidRPr="006808AD" w:rsidRDefault="00AE3954" w:rsidP="00AF65C5">
            <w:pPr>
              <w:keepNext/>
              <w:keepLines/>
              <w:jc w:val="both"/>
              <w:outlineLvl w:val="1"/>
              <w:rPr>
                <w:rFonts w:ascii="Tahoma" w:hAnsi="Tahoma" w:cs="Tahoma"/>
                <w:b/>
                <w:bCs/>
                <w:sz w:val="22"/>
                <w:szCs w:val="22"/>
              </w:rPr>
            </w:pPr>
            <w:r w:rsidRPr="00A42A28">
              <w:rPr>
                <w:rFonts w:ascii="Tahoma" w:hAnsi="Tahoma" w:cs="Tahoma"/>
                <w:b/>
                <w:sz w:val="22"/>
                <w:szCs w:val="22"/>
              </w:rPr>
              <w:lastRenderedPageBreak/>
              <w:br w:type="page"/>
            </w:r>
            <w:r w:rsidRPr="00A42A28">
              <w:rPr>
                <w:rFonts w:ascii="Tahoma" w:hAnsi="Tahoma" w:cs="Tahoma"/>
                <w:b/>
                <w:sz w:val="22"/>
                <w:szCs w:val="22"/>
              </w:rPr>
              <w:br w:type="page"/>
            </w:r>
            <w:r w:rsidRPr="006808AD">
              <w:rPr>
                <w:rFonts w:ascii="Tahoma" w:hAnsi="Tahoma" w:cs="Tahoma"/>
                <w:b/>
                <w:bCs/>
                <w:szCs w:val="22"/>
              </w:rPr>
              <w:t>IZJAVA O UDELEŽBI FIZIČNIH IN PRAVNIH OSEB V LASTNIŠTVU PONUDNIKA</w:t>
            </w:r>
          </w:p>
        </w:tc>
        <w:tc>
          <w:tcPr>
            <w:tcW w:w="1351" w:type="dxa"/>
            <w:tcBorders>
              <w:top w:val="single" w:sz="4" w:space="0" w:color="000000"/>
              <w:left w:val="single" w:sz="4" w:space="0" w:color="808080"/>
              <w:bottom w:val="single" w:sz="4" w:space="0" w:color="000000"/>
              <w:right w:val="single" w:sz="4" w:space="0" w:color="000000"/>
            </w:tcBorders>
          </w:tcPr>
          <w:p w14:paraId="7E767199" w14:textId="1746F375" w:rsidR="00AE3954" w:rsidRPr="00A42A28" w:rsidRDefault="00AE3954" w:rsidP="00AF65C5">
            <w:pPr>
              <w:keepNext/>
              <w:keepLines/>
              <w:jc w:val="center"/>
              <w:rPr>
                <w:rFonts w:ascii="Tahoma" w:hAnsi="Tahoma" w:cs="Tahoma"/>
                <w:b/>
                <w:sz w:val="22"/>
                <w:szCs w:val="22"/>
              </w:rPr>
            </w:pPr>
            <w:r w:rsidRPr="00C8579C">
              <w:rPr>
                <w:rFonts w:ascii="Tahoma" w:hAnsi="Tahoma" w:cs="Tahoma"/>
                <w:b/>
                <w:i/>
              </w:rPr>
              <w:t>Priloga</w:t>
            </w:r>
            <w:r>
              <w:rPr>
                <w:rFonts w:ascii="Tahoma" w:hAnsi="Tahoma" w:cs="Tahoma"/>
                <w:b/>
                <w:i/>
              </w:rPr>
              <w:t xml:space="preserve"> 3/1</w:t>
            </w:r>
          </w:p>
        </w:tc>
      </w:tr>
    </w:tbl>
    <w:p w14:paraId="149E42B8" w14:textId="77777777" w:rsidR="00AE3954" w:rsidRPr="00A42A28" w:rsidRDefault="00AE3954" w:rsidP="00AF65C5">
      <w:pPr>
        <w:keepNext/>
        <w:keepLines/>
        <w:tabs>
          <w:tab w:val="left" w:pos="284"/>
        </w:tabs>
        <w:jc w:val="both"/>
        <w:rPr>
          <w:rFonts w:ascii="Tahoma" w:hAnsi="Tahoma" w:cs="Tahoma"/>
          <w:sz w:val="22"/>
          <w:szCs w:val="22"/>
        </w:rPr>
      </w:pPr>
    </w:p>
    <w:p w14:paraId="1E23D4C7" w14:textId="77777777" w:rsidR="00A42A28" w:rsidRPr="00A42A28" w:rsidRDefault="00A42A28" w:rsidP="00AF65C5">
      <w:pPr>
        <w:keepNext/>
        <w:keepLines/>
        <w:ind w:right="1"/>
        <w:jc w:val="both"/>
        <w:rPr>
          <w:rFonts w:ascii="Tahoma" w:hAnsi="Tahoma" w:cs="Tahoma"/>
          <w:i/>
        </w:rPr>
      </w:pPr>
      <w:r w:rsidRPr="00A42A28">
        <w:rPr>
          <w:rFonts w:ascii="Tahoma" w:hAnsi="Tahoma" w:cs="Tahoma"/>
          <w:i/>
        </w:rPr>
        <w:t>Podatki o pravni osebi (gospodarskem subjektu):</w:t>
      </w:r>
    </w:p>
    <w:p w14:paraId="5FA686FF"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Polno ime podjetja</w:t>
      </w:r>
      <w:r w:rsidRPr="00A42A28">
        <w:rPr>
          <w:rFonts w:ascii="Tahoma" w:hAnsi="Tahoma" w:cs="Tahoma"/>
        </w:rPr>
        <w:t>: _________________________________________________________________</w:t>
      </w:r>
    </w:p>
    <w:p w14:paraId="1295C107"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Sedež podjetja</w:t>
      </w:r>
      <w:r w:rsidRPr="00A42A28">
        <w:rPr>
          <w:rFonts w:ascii="Tahoma" w:hAnsi="Tahoma" w:cs="Tahoma"/>
        </w:rPr>
        <w:t>: ____________________________________________________________________</w:t>
      </w:r>
    </w:p>
    <w:p w14:paraId="161ADB99"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Občina sedeža podjetja</w:t>
      </w:r>
      <w:r w:rsidRPr="00A42A28">
        <w:rPr>
          <w:rFonts w:ascii="Tahoma" w:hAnsi="Tahoma" w:cs="Tahoma"/>
        </w:rPr>
        <w:t>:______________________________________________________________</w:t>
      </w:r>
    </w:p>
    <w:p w14:paraId="1F673CF3"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Številka vpisa v sodni register (št. vložka)</w:t>
      </w:r>
      <w:r w:rsidRPr="00A42A28">
        <w:rPr>
          <w:rFonts w:ascii="Tahoma" w:hAnsi="Tahoma" w:cs="Tahoma"/>
        </w:rPr>
        <w:t>: _______________________________________________</w:t>
      </w:r>
    </w:p>
    <w:p w14:paraId="5699EAE0"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Matična številka podjetja</w:t>
      </w:r>
      <w:r w:rsidRPr="00A42A28">
        <w:rPr>
          <w:rFonts w:ascii="Tahoma" w:hAnsi="Tahoma" w:cs="Tahoma"/>
        </w:rPr>
        <w:t>: ____________________________________________________________</w:t>
      </w:r>
    </w:p>
    <w:p w14:paraId="69D480D8" w14:textId="77777777" w:rsidR="00A42A28" w:rsidRPr="00A42A28" w:rsidRDefault="00A42A28" w:rsidP="00AF65C5">
      <w:pPr>
        <w:keepNext/>
        <w:keepLines/>
        <w:spacing w:before="240" w:after="240"/>
        <w:ind w:right="1"/>
        <w:jc w:val="both"/>
        <w:rPr>
          <w:rFonts w:ascii="Tahoma" w:hAnsi="Tahoma" w:cs="Tahoma"/>
        </w:rPr>
      </w:pPr>
      <w:r w:rsidRPr="00A42A28">
        <w:rPr>
          <w:rFonts w:ascii="Tahoma" w:hAnsi="Tahoma" w:cs="Tahoma"/>
          <w:bCs/>
        </w:rPr>
        <w:t>ID ZA DDV:</w:t>
      </w:r>
      <w:r w:rsidRPr="00A42A28">
        <w:rPr>
          <w:rFonts w:ascii="Tahoma" w:hAnsi="Tahoma" w:cs="Tahoma"/>
        </w:rPr>
        <w:t xml:space="preserve"> _______________________________________________________________________</w:t>
      </w:r>
    </w:p>
    <w:p w14:paraId="185FC6C6" w14:textId="246BA86D" w:rsidR="00A42A28" w:rsidRPr="00A42A28" w:rsidRDefault="00A42A28" w:rsidP="00AF65C5">
      <w:pPr>
        <w:keepNext/>
        <w:keepLines/>
        <w:tabs>
          <w:tab w:val="left" w:pos="284"/>
        </w:tabs>
        <w:jc w:val="both"/>
        <w:rPr>
          <w:rFonts w:ascii="Tahoma" w:hAnsi="Tahoma" w:cs="Tahoma"/>
          <w:b/>
        </w:rPr>
      </w:pPr>
      <w:r w:rsidRPr="00A42A28">
        <w:rPr>
          <w:rFonts w:ascii="Tahoma" w:hAnsi="Tahoma" w:cs="Tahoma"/>
        </w:rPr>
        <w:t xml:space="preserve">V zvezi z javnim naročilom </w:t>
      </w:r>
      <w:bookmarkStart w:id="19" w:name="_Hlk233632827"/>
      <w:r w:rsidR="00F97B9B" w:rsidRPr="00F97B9B">
        <w:rPr>
          <w:rFonts w:ascii="Tahoma" w:hAnsi="Tahoma" w:cs="Tahoma"/>
          <w:b/>
        </w:rPr>
        <w:t xml:space="preserve">VKS-118/26 – Nabava univerzalnih spojk za obdobje treh let </w:t>
      </w:r>
      <w:bookmarkEnd w:id="19"/>
      <w:r w:rsidRPr="00A42A28">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D59476A"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rPr>
        <w:t xml:space="preserve"> </w:t>
      </w:r>
    </w:p>
    <w:p w14:paraId="55156ACC"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b/>
        </w:rPr>
        <w:t>IZJAVLJAMO</w:t>
      </w:r>
      <w:r w:rsidRPr="00A42A28">
        <w:rPr>
          <w:rFonts w:ascii="Tahoma" w:hAnsi="Tahoma" w:cs="Tahoma"/>
        </w:rPr>
        <w:t xml:space="preserve">, da so pri lastništvu zgoraj navedenega ponudnika udeležene naslednje </w:t>
      </w:r>
      <w:r w:rsidRPr="00A42A28">
        <w:rPr>
          <w:rFonts w:ascii="Tahoma" w:hAnsi="Tahoma" w:cs="Tahoma"/>
          <w:u w:val="single"/>
        </w:rPr>
        <w:t>pravne osebe</w:t>
      </w:r>
      <w:r w:rsidRPr="00A42A28">
        <w:rPr>
          <w:rFonts w:ascii="Tahoma" w:hAnsi="Tahoma" w:cs="Tahoma"/>
        </w:rPr>
        <w:t>, vključno z udeležbo tihih družbenikov:</w:t>
      </w:r>
    </w:p>
    <w:p w14:paraId="31AF0447" w14:textId="77777777" w:rsidR="00A42A28" w:rsidRPr="00A42A28" w:rsidRDefault="00A42A28" w:rsidP="00AF65C5">
      <w:pPr>
        <w:keepNext/>
        <w:keepLines/>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A42A28" w:rsidRPr="00A42A28" w14:paraId="08409518"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243EE6A"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31E0B16"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529C15C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48FC0B0C"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Delež lastništva v %</w:t>
            </w:r>
          </w:p>
        </w:tc>
      </w:tr>
      <w:tr w:rsidR="00A42A28" w:rsidRPr="00A42A28" w14:paraId="684E2855"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30A46301"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D76FA6D"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871F200"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65DD200"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B1EB56F"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196E390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348E3D20"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FCBB2F7"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49D8C5D" w14:textId="77777777" w:rsidR="00A42A28" w:rsidRPr="00A42A28" w:rsidRDefault="00A42A28" w:rsidP="00AF65C5">
            <w:pPr>
              <w:keepNext/>
              <w:keepLines/>
              <w:tabs>
                <w:tab w:val="left" w:pos="284"/>
              </w:tabs>
              <w:jc w:val="both"/>
              <w:rPr>
                <w:rFonts w:ascii="Tahoma" w:hAnsi="Tahoma" w:cs="Tahoma"/>
                <w:b/>
              </w:rPr>
            </w:pPr>
          </w:p>
        </w:tc>
      </w:tr>
      <w:tr w:rsidR="00A42A28" w:rsidRPr="00A42A28" w14:paraId="7968CF42"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4234183"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7794FE6D"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F19283"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38E6942"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81F861E"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44E3FF5A"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79C7FA95"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7E50CA2"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92268E8" w14:textId="77777777" w:rsidR="00A42A28" w:rsidRPr="00A42A28" w:rsidRDefault="00A42A28" w:rsidP="00AF65C5">
            <w:pPr>
              <w:keepNext/>
              <w:keepLines/>
              <w:tabs>
                <w:tab w:val="left" w:pos="284"/>
              </w:tabs>
              <w:jc w:val="both"/>
              <w:rPr>
                <w:rFonts w:ascii="Tahoma" w:hAnsi="Tahoma" w:cs="Tahoma"/>
                <w:b/>
              </w:rPr>
            </w:pPr>
          </w:p>
        </w:tc>
      </w:tr>
      <w:tr w:rsidR="00A42A28" w:rsidRPr="00A42A28" w14:paraId="79518B7D"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C68EDDD"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079FD44"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2F60C91"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44D01F9" w14:textId="77777777" w:rsidR="00A42A28" w:rsidRPr="00A42A28" w:rsidRDefault="00A42A28" w:rsidP="00AF65C5">
            <w:pPr>
              <w:keepNext/>
              <w:keepLines/>
              <w:tabs>
                <w:tab w:val="left" w:pos="284"/>
              </w:tabs>
              <w:jc w:val="both"/>
              <w:rPr>
                <w:rFonts w:ascii="Tahoma" w:hAnsi="Tahoma" w:cs="Tahoma"/>
                <w:b/>
              </w:rPr>
            </w:pPr>
          </w:p>
        </w:tc>
      </w:tr>
      <w:tr w:rsidR="00A42A28" w:rsidRPr="00A42A28" w14:paraId="2BD14988"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4861390A"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4D60D92"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D38B2F" w14:textId="77777777" w:rsidR="00A42A28" w:rsidRPr="00A42A28" w:rsidRDefault="00A42A28" w:rsidP="00AF65C5">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88F4830" w14:textId="77777777" w:rsidR="00A42A28" w:rsidRPr="00A42A28" w:rsidRDefault="00A42A28" w:rsidP="00AF65C5">
            <w:pPr>
              <w:keepNext/>
              <w:keepLines/>
              <w:tabs>
                <w:tab w:val="left" w:pos="284"/>
              </w:tabs>
              <w:jc w:val="both"/>
              <w:rPr>
                <w:rFonts w:ascii="Tahoma" w:hAnsi="Tahoma" w:cs="Tahoma"/>
                <w:b/>
              </w:rPr>
            </w:pPr>
          </w:p>
        </w:tc>
      </w:tr>
    </w:tbl>
    <w:p w14:paraId="16FEB60F" w14:textId="77777777" w:rsidR="00A42A28" w:rsidRPr="00A42A28" w:rsidRDefault="00A42A28" w:rsidP="00AF65C5">
      <w:pPr>
        <w:keepNext/>
        <w:keepLines/>
        <w:tabs>
          <w:tab w:val="left" w:pos="284"/>
        </w:tabs>
        <w:jc w:val="both"/>
        <w:rPr>
          <w:rFonts w:ascii="Tahoma" w:hAnsi="Tahoma" w:cs="Tahoma"/>
          <w:b/>
        </w:rPr>
      </w:pPr>
    </w:p>
    <w:p w14:paraId="449B1426"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b/>
        </w:rPr>
        <w:t>IZJAVLJAMO</w:t>
      </w:r>
      <w:r w:rsidRPr="00A42A28">
        <w:rPr>
          <w:rFonts w:ascii="Tahoma" w:hAnsi="Tahoma" w:cs="Tahoma"/>
        </w:rPr>
        <w:t xml:space="preserve">, da so pri lastništvu zgoraj navedenega ponudnika udeležene naslednje </w:t>
      </w:r>
      <w:r w:rsidRPr="00A42A28">
        <w:rPr>
          <w:rFonts w:ascii="Tahoma" w:hAnsi="Tahoma" w:cs="Tahoma"/>
          <w:u w:val="single"/>
        </w:rPr>
        <w:t>fizične osebe</w:t>
      </w:r>
      <w:r w:rsidRPr="00A42A28">
        <w:rPr>
          <w:rFonts w:ascii="Tahoma" w:hAnsi="Tahoma" w:cs="Tahoma"/>
        </w:rPr>
        <w:t>, vključno z udeležbo tihih družbenikov:</w:t>
      </w:r>
    </w:p>
    <w:p w14:paraId="0C60C036" w14:textId="77777777" w:rsidR="00A42A28" w:rsidRPr="00A42A28" w:rsidRDefault="00A42A28" w:rsidP="00AF65C5">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A42A28" w:rsidRPr="00A42A28" w14:paraId="1E9ECFDF"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76BA994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F9630F2"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FE0A82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89EC957"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Delež lastništva v %</w:t>
            </w:r>
          </w:p>
        </w:tc>
      </w:tr>
      <w:tr w:rsidR="00A42A28" w:rsidRPr="00A42A28" w14:paraId="15A3253C"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4D995981"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0F0B8C3F"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9101352"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8C200BE" w14:textId="77777777" w:rsidR="00A42A28" w:rsidRPr="00A42A28" w:rsidRDefault="00A42A28" w:rsidP="00AF65C5">
            <w:pPr>
              <w:keepNext/>
              <w:keepLines/>
              <w:tabs>
                <w:tab w:val="left" w:pos="284"/>
              </w:tabs>
              <w:jc w:val="both"/>
              <w:rPr>
                <w:rFonts w:ascii="Tahoma" w:hAnsi="Tahoma" w:cs="Tahoma"/>
                <w:b/>
              </w:rPr>
            </w:pPr>
          </w:p>
        </w:tc>
      </w:tr>
      <w:tr w:rsidR="00A42A28" w:rsidRPr="00A42A28" w14:paraId="0A5ACD95"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2ED828B8"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59EDDFB"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AB6B66F"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E818868"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15951D1"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588D91C3"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A1DCE5D"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482AE88"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46E950F" w14:textId="77777777" w:rsidR="00A42A28" w:rsidRPr="00A42A28" w:rsidRDefault="00A42A28" w:rsidP="00AF65C5">
            <w:pPr>
              <w:keepNext/>
              <w:keepLines/>
              <w:tabs>
                <w:tab w:val="left" w:pos="284"/>
              </w:tabs>
              <w:jc w:val="both"/>
              <w:rPr>
                <w:rFonts w:ascii="Tahoma" w:hAnsi="Tahoma" w:cs="Tahoma"/>
                <w:b/>
              </w:rPr>
            </w:pPr>
          </w:p>
        </w:tc>
      </w:tr>
      <w:tr w:rsidR="00A42A28" w:rsidRPr="00A42A28" w14:paraId="497F5422"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4AA491F2"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67FD4A5"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10D8EB8"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028D4FA" w14:textId="77777777" w:rsidR="00A42A28" w:rsidRPr="00A42A28" w:rsidRDefault="00A42A28" w:rsidP="00AF65C5">
            <w:pPr>
              <w:keepNext/>
              <w:keepLines/>
              <w:tabs>
                <w:tab w:val="left" w:pos="284"/>
              </w:tabs>
              <w:jc w:val="both"/>
              <w:rPr>
                <w:rFonts w:ascii="Tahoma" w:hAnsi="Tahoma" w:cs="Tahoma"/>
                <w:b/>
              </w:rPr>
            </w:pPr>
          </w:p>
        </w:tc>
      </w:tr>
      <w:tr w:rsidR="00A42A28" w:rsidRPr="00A42A28" w14:paraId="637E7CFC"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34CB89F9"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F78E554"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02B97B"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F928829" w14:textId="77777777" w:rsidR="00A42A28" w:rsidRPr="00A42A28" w:rsidRDefault="00A42A28" w:rsidP="00AF65C5">
            <w:pPr>
              <w:keepNext/>
              <w:keepLines/>
              <w:tabs>
                <w:tab w:val="left" w:pos="284"/>
              </w:tabs>
              <w:jc w:val="both"/>
              <w:rPr>
                <w:rFonts w:ascii="Tahoma" w:hAnsi="Tahoma" w:cs="Tahoma"/>
                <w:b/>
              </w:rPr>
            </w:pPr>
          </w:p>
        </w:tc>
      </w:tr>
      <w:tr w:rsidR="00A42A28" w:rsidRPr="00A42A28" w14:paraId="5B3EC043" w14:textId="77777777" w:rsidTr="001D0EC4">
        <w:tc>
          <w:tcPr>
            <w:tcW w:w="534" w:type="dxa"/>
            <w:tcBorders>
              <w:top w:val="single" w:sz="4" w:space="0" w:color="auto"/>
              <w:left w:val="single" w:sz="4" w:space="0" w:color="auto"/>
              <w:bottom w:val="single" w:sz="4" w:space="0" w:color="auto"/>
              <w:right w:val="single" w:sz="4" w:space="0" w:color="auto"/>
            </w:tcBorders>
            <w:hideMark/>
          </w:tcPr>
          <w:p w14:paraId="068DC59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07E0DC04" w14:textId="77777777" w:rsidR="00A42A28" w:rsidRPr="00A42A28" w:rsidRDefault="00A42A28" w:rsidP="00AF65C5">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865297E" w14:textId="77777777" w:rsidR="00A42A28" w:rsidRPr="00A42A28" w:rsidRDefault="00A42A28" w:rsidP="00AF65C5">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BF5AEC6" w14:textId="77777777" w:rsidR="00A42A28" w:rsidRPr="00A42A28" w:rsidRDefault="00A42A28" w:rsidP="00AF65C5">
            <w:pPr>
              <w:keepNext/>
              <w:keepLines/>
              <w:tabs>
                <w:tab w:val="left" w:pos="284"/>
              </w:tabs>
              <w:jc w:val="both"/>
              <w:rPr>
                <w:rFonts w:ascii="Tahoma" w:hAnsi="Tahoma" w:cs="Tahoma"/>
                <w:b/>
              </w:rPr>
            </w:pPr>
          </w:p>
        </w:tc>
      </w:tr>
    </w:tbl>
    <w:p w14:paraId="1162BE7B" w14:textId="77777777" w:rsidR="00A42A28" w:rsidRPr="00A42A28" w:rsidRDefault="00A42A28" w:rsidP="00AF65C5">
      <w:pPr>
        <w:keepNext/>
        <w:keepLines/>
        <w:tabs>
          <w:tab w:val="left" w:pos="284"/>
        </w:tabs>
        <w:jc w:val="both"/>
        <w:rPr>
          <w:rFonts w:ascii="Tahoma" w:hAnsi="Tahoma" w:cs="Tahoma"/>
          <w:b/>
        </w:rPr>
      </w:pPr>
    </w:p>
    <w:p w14:paraId="14323CFE"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b/>
        </w:rPr>
        <w:t>IZJAVLJAMO</w:t>
      </w:r>
      <w:r w:rsidRPr="00A42A28">
        <w:rPr>
          <w:rFonts w:ascii="Tahoma" w:hAnsi="Tahoma" w:cs="Tahoma"/>
        </w:rPr>
        <w:t xml:space="preserve">, da so skladno z določbami zakona, ki ureja gospodarske družbe, </w:t>
      </w:r>
      <w:r w:rsidRPr="00A42A28">
        <w:rPr>
          <w:rFonts w:ascii="Tahoma" w:hAnsi="Tahoma" w:cs="Tahoma"/>
          <w:u w:val="single"/>
        </w:rPr>
        <w:t>povezane družbe</w:t>
      </w:r>
      <w:r w:rsidRPr="00A42A28">
        <w:rPr>
          <w:rFonts w:ascii="Tahoma" w:hAnsi="Tahoma" w:cs="Tahoma"/>
        </w:rPr>
        <w:t xml:space="preserve"> z zgoraj navedenim ponudnikom, naslednji gospodarski subjekti:</w:t>
      </w:r>
    </w:p>
    <w:p w14:paraId="665A9A9D" w14:textId="77777777" w:rsidR="00A42A28" w:rsidRPr="00A42A28" w:rsidRDefault="00A42A28" w:rsidP="00AF65C5">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A42A28" w:rsidRPr="00A42A28" w14:paraId="172FEF31"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3CEA57AC"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053224C6"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FB977C0"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933E6F4"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Matična številka</w:t>
            </w:r>
          </w:p>
        </w:tc>
      </w:tr>
      <w:tr w:rsidR="00A42A28" w:rsidRPr="00A42A28" w14:paraId="1C50EA7B"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24F7E86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559B2A01"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CA754DC"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A6F565B" w14:textId="77777777" w:rsidR="00A42A28" w:rsidRPr="00A42A28" w:rsidRDefault="00A42A28" w:rsidP="00AF65C5">
            <w:pPr>
              <w:keepNext/>
              <w:keepLines/>
              <w:tabs>
                <w:tab w:val="left" w:pos="284"/>
              </w:tabs>
              <w:jc w:val="both"/>
              <w:rPr>
                <w:rFonts w:ascii="Tahoma" w:hAnsi="Tahoma" w:cs="Tahoma"/>
                <w:b/>
              </w:rPr>
            </w:pPr>
          </w:p>
        </w:tc>
      </w:tr>
      <w:tr w:rsidR="00A42A28" w:rsidRPr="00A42A28" w14:paraId="6E978842"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67402941"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37B81C6"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42E56A1"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0BE4631" w14:textId="77777777" w:rsidR="00A42A28" w:rsidRPr="00A42A28" w:rsidRDefault="00A42A28" w:rsidP="00AF65C5">
            <w:pPr>
              <w:keepNext/>
              <w:keepLines/>
              <w:tabs>
                <w:tab w:val="left" w:pos="284"/>
              </w:tabs>
              <w:jc w:val="both"/>
              <w:rPr>
                <w:rFonts w:ascii="Tahoma" w:hAnsi="Tahoma" w:cs="Tahoma"/>
                <w:b/>
              </w:rPr>
            </w:pPr>
          </w:p>
        </w:tc>
      </w:tr>
      <w:tr w:rsidR="00A42A28" w:rsidRPr="00A42A28" w14:paraId="0866456F"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46535099"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547EAE8"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30B7A48"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A5EF83E" w14:textId="77777777" w:rsidR="00A42A28" w:rsidRPr="00A42A28" w:rsidRDefault="00A42A28" w:rsidP="00AF65C5">
            <w:pPr>
              <w:keepNext/>
              <w:keepLines/>
              <w:tabs>
                <w:tab w:val="left" w:pos="284"/>
              </w:tabs>
              <w:jc w:val="both"/>
              <w:rPr>
                <w:rFonts w:ascii="Tahoma" w:hAnsi="Tahoma" w:cs="Tahoma"/>
                <w:b/>
              </w:rPr>
            </w:pPr>
          </w:p>
        </w:tc>
      </w:tr>
      <w:tr w:rsidR="00A42A28" w:rsidRPr="00A42A28" w14:paraId="14E1C2C9"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56825DCF"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6255A7A9"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B0DF9F4"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23ACD46"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35B65BA"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33FA5005"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24DC8FBB"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C82D073"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183AB9D" w14:textId="77777777" w:rsidR="00A42A28" w:rsidRPr="00A42A28" w:rsidRDefault="00A42A28" w:rsidP="00AF65C5">
            <w:pPr>
              <w:keepNext/>
              <w:keepLines/>
              <w:tabs>
                <w:tab w:val="left" w:pos="284"/>
              </w:tabs>
              <w:jc w:val="both"/>
              <w:rPr>
                <w:rFonts w:ascii="Tahoma" w:hAnsi="Tahoma" w:cs="Tahoma"/>
                <w:b/>
              </w:rPr>
            </w:pPr>
          </w:p>
        </w:tc>
      </w:tr>
      <w:tr w:rsidR="00A42A28" w:rsidRPr="00A42A28" w14:paraId="34EF8336" w14:textId="77777777" w:rsidTr="001D0EC4">
        <w:tc>
          <w:tcPr>
            <w:tcW w:w="533" w:type="dxa"/>
            <w:tcBorders>
              <w:top w:val="single" w:sz="4" w:space="0" w:color="auto"/>
              <w:left w:val="single" w:sz="4" w:space="0" w:color="auto"/>
              <w:bottom w:val="single" w:sz="4" w:space="0" w:color="auto"/>
              <w:right w:val="single" w:sz="4" w:space="0" w:color="auto"/>
            </w:tcBorders>
            <w:hideMark/>
          </w:tcPr>
          <w:p w14:paraId="545A532F" w14:textId="77777777" w:rsidR="00A42A28" w:rsidRPr="00A42A28" w:rsidRDefault="00A42A28" w:rsidP="00AF65C5">
            <w:pPr>
              <w:keepNext/>
              <w:keepLines/>
              <w:tabs>
                <w:tab w:val="left" w:pos="284"/>
              </w:tabs>
              <w:jc w:val="both"/>
              <w:rPr>
                <w:rFonts w:ascii="Tahoma" w:hAnsi="Tahoma" w:cs="Tahoma"/>
                <w:b/>
              </w:rPr>
            </w:pPr>
            <w:r w:rsidRPr="00A42A28">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28360369" w14:textId="77777777" w:rsidR="00A42A28" w:rsidRPr="00A42A28" w:rsidRDefault="00A42A28" w:rsidP="00AF65C5">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B2DA052" w14:textId="77777777" w:rsidR="00A42A28" w:rsidRPr="00A42A28" w:rsidRDefault="00A42A28" w:rsidP="00AF65C5">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06C4713" w14:textId="77777777" w:rsidR="00A42A28" w:rsidRPr="00A42A28" w:rsidRDefault="00A42A28" w:rsidP="00AF65C5">
            <w:pPr>
              <w:keepNext/>
              <w:keepLines/>
              <w:tabs>
                <w:tab w:val="left" w:pos="284"/>
              </w:tabs>
              <w:jc w:val="both"/>
              <w:rPr>
                <w:rFonts w:ascii="Tahoma" w:hAnsi="Tahoma" w:cs="Tahoma"/>
                <w:b/>
              </w:rPr>
            </w:pPr>
          </w:p>
        </w:tc>
      </w:tr>
    </w:tbl>
    <w:p w14:paraId="7573FF1C"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0ED2C0" w14:textId="77777777" w:rsidR="00A42A28" w:rsidRPr="00A42A28" w:rsidRDefault="00A42A28" w:rsidP="00AF65C5">
      <w:pPr>
        <w:keepNext/>
        <w:keepLines/>
        <w:tabs>
          <w:tab w:val="left" w:pos="284"/>
        </w:tabs>
        <w:jc w:val="both"/>
        <w:rPr>
          <w:rFonts w:ascii="Tahoma" w:hAnsi="Tahoma" w:cs="Tahoma"/>
        </w:rPr>
      </w:pPr>
    </w:p>
    <w:p w14:paraId="19B7FA13" w14:textId="77777777" w:rsidR="00A42A28" w:rsidRPr="00A42A28" w:rsidRDefault="00A42A28" w:rsidP="00AF65C5">
      <w:pPr>
        <w:keepNext/>
        <w:keepLines/>
        <w:tabs>
          <w:tab w:val="left" w:pos="284"/>
        </w:tabs>
        <w:jc w:val="both"/>
        <w:rPr>
          <w:rFonts w:ascii="Tahoma" w:hAnsi="Tahoma" w:cs="Tahoma"/>
        </w:rPr>
      </w:pPr>
      <w:r w:rsidRPr="00A42A28">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42017B27" w14:textId="77777777" w:rsidR="00A42A28" w:rsidRPr="00A42A28" w:rsidRDefault="00A42A28" w:rsidP="00AF65C5">
      <w:pPr>
        <w:keepNext/>
        <w:keepLines/>
        <w:tabs>
          <w:tab w:val="left" w:pos="284"/>
        </w:tabs>
        <w:jc w:val="both"/>
        <w:rPr>
          <w:rFonts w:ascii="Tahoma" w:hAnsi="Tahoma" w:cs="Tahoma"/>
          <w:b/>
        </w:rPr>
      </w:pPr>
    </w:p>
    <w:p w14:paraId="4DDE4F40" w14:textId="77777777" w:rsidR="00A42A28" w:rsidRPr="00A42A28" w:rsidRDefault="00A42A28" w:rsidP="00AF65C5">
      <w:pPr>
        <w:keepNext/>
        <w:keepLines/>
        <w:tabs>
          <w:tab w:val="left" w:pos="284"/>
        </w:tabs>
        <w:jc w:val="both"/>
        <w:rPr>
          <w:rFonts w:ascii="Tahoma" w:hAnsi="Tahoma" w:cs="Tahoma"/>
          <w:u w:val="single"/>
        </w:rPr>
      </w:pPr>
      <w:r w:rsidRPr="00A42A28">
        <w:rPr>
          <w:rFonts w:ascii="Tahoma" w:hAnsi="Tahoma" w:cs="Tahoma"/>
          <w:u w:val="single"/>
        </w:rPr>
        <w:t>Vse izjave podajamo pod kazensko in materialno odgovornostjo.</w:t>
      </w:r>
    </w:p>
    <w:p w14:paraId="64931A0C" w14:textId="77777777" w:rsidR="00A42A28" w:rsidRPr="00A42A28" w:rsidRDefault="00A42A28" w:rsidP="00AF65C5">
      <w:pPr>
        <w:keepNext/>
        <w:keepLines/>
        <w:tabs>
          <w:tab w:val="left" w:pos="284"/>
        </w:tabs>
        <w:jc w:val="both"/>
        <w:rPr>
          <w:rFonts w:ascii="Tahoma" w:hAnsi="Tahoma" w:cs="Tahoma"/>
          <w:b/>
        </w:rPr>
      </w:pPr>
    </w:p>
    <w:p w14:paraId="7A5B295B" w14:textId="77777777" w:rsidR="00A42A28" w:rsidRPr="00A42A28" w:rsidRDefault="00A42A28" w:rsidP="00AF65C5">
      <w:pPr>
        <w:keepNext/>
        <w:keepLines/>
        <w:tabs>
          <w:tab w:val="left" w:pos="284"/>
        </w:tabs>
        <w:jc w:val="both"/>
        <w:rPr>
          <w:rFonts w:ascii="Tahoma" w:hAnsi="Tahoma" w:cs="Tahoma"/>
          <w:b/>
        </w:rPr>
      </w:pPr>
    </w:p>
    <w:p w14:paraId="164E7096" w14:textId="77777777" w:rsidR="00A42A28" w:rsidRPr="00A42A28" w:rsidRDefault="00A42A28" w:rsidP="00AF65C5">
      <w:pPr>
        <w:keepNext/>
        <w:keepLines/>
        <w:tabs>
          <w:tab w:val="left" w:pos="284"/>
        </w:tabs>
        <w:jc w:val="both"/>
        <w:rPr>
          <w:rFonts w:ascii="Tahoma" w:hAnsi="Tahoma" w:cs="Tahoma"/>
          <w:b/>
        </w:rPr>
      </w:pPr>
    </w:p>
    <w:p w14:paraId="5A41ECF4" w14:textId="77777777" w:rsidR="00A42A28" w:rsidRPr="00A42A28" w:rsidRDefault="00A42A28" w:rsidP="00AF65C5">
      <w:pPr>
        <w:keepNext/>
        <w:keepLines/>
        <w:tabs>
          <w:tab w:val="left" w:pos="284"/>
        </w:tabs>
        <w:jc w:val="both"/>
        <w:rPr>
          <w:rFonts w:ascii="Tahoma" w:hAnsi="Tahoma" w:cs="Tahoma"/>
          <w:b/>
        </w:rPr>
      </w:pPr>
    </w:p>
    <w:p w14:paraId="2E2C2AE7" w14:textId="77777777" w:rsidR="00A42A28" w:rsidRPr="00A42A28" w:rsidRDefault="00A42A28" w:rsidP="00AF65C5">
      <w:pPr>
        <w:keepNext/>
        <w:keepLines/>
        <w:tabs>
          <w:tab w:val="left" w:pos="284"/>
        </w:tabs>
        <w:jc w:val="both"/>
        <w:rPr>
          <w:rFonts w:ascii="Tahoma" w:hAnsi="Tahoma" w:cs="Tahoma"/>
          <w:b/>
        </w:rPr>
      </w:pPr>
    </w:p>
    <w:p w14:paraId="6F76A6B9" w14:textId="77777777" w:rsidR="00A42A28" w:rsidRPr="00A42A28" w:rsidRDefault="00A42A28" w:rsidP="00AF65C5">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42A28" w:rsidRPr="00A42A28" w14:paraId="1AA95482" w14:textId="77777777" w:rsidTr="001D0EC4">
        <w:trPr>
          <w:trHeight w:val="235"/>
        </w:trPr>
        <w:tc>
          <w:tcPr>
            <w:tcW w:w="2977" w:type="dxa"/>
            <w:tcBorders>
              <w:bottom w:val="single" w:sz="4" w:space="0" w:color="auto"/>
            </w:tcBorders>
          </w:tcPr>
          <w:p w14:paraId="35E6FA00" w14:textId="77777777" w:rsidR="00A42A28" w:rsidRPr="00A42A28" w:rsidRDefault="00A42A28" w:rsidP="00AF65C5">
            <w:pPr>
              <w:keepNext/>
              <w:keepLines/>
              <w:jc w:val="both"/>
              <w:rPr>
                <w:rFonts w:ascii="Tahoma" w:hAnsi="Tahoma" w:cs="Tahoma"/>
                <w:snapToGrid w:val="0"/>
                <w:color w:val="000000"/>
              </w:rPr>
            </w:pPr>
          </w:p>
        </w:tc>
        <w:tc>
          <w:tcPr>
            <w:tcW w:w="2694" w:type="dxa"/>
          </w:tcPr>
          <w:p w14:paraId="79118FF6" w14:textId="77777777" w:rsidR="00A42A28" w:rsidRPr="00A42A28" w:rsidRDefault="00A42A28" w:rsidP="00AF65C5">
            <w:pPr>
              <w:keepNext/>
              <w:keepLines/>
              <w:jc w:val="both"/>
              <w:rPr>
                <w:rFonts w:ascii="Tahoma" w:hAnsi="Tahoma" w:cs="Tahoma"/>
                <w:snapToGrid w:val="0"/>
                <w:color w:val="000000"/>
              </w:rPr>
            </w:pPr>
          </w:p>
        </w:tc>
        <w:tc>
          <w:tcPr>
            <w:tcW w:w="3685" w:type="dxa"/>
            <w:tcBorders>
              <w:bottom w:val="single" w:sz="4" w:space="0" w:color="auto"/>
            </w:tcBorders>
          </w:tcPr>
          <w:p w14:paraId="31CCD8E3" w14:textId="77777777" w:rsidR="00A42A28" w:rsidRPr="00A42A28" w:rsidRDefault="00A42A28" w:rsidP="00AF65C5">
            <w:pPr>
              <w:keepNext/>
              <w:keepLines/>
              <w:tabs>
                <w:tab w:val="left" w:pos="567"/>
                <w:tab w:val="num" w:pos="851"/>
                <w:tab w:val="left" w:pos="993"/>
              </w:tabs>
              <w:jc w:val="both"/>
              <w:rPr>
                <w:rFonts w:ascii="Tahoma" w:hAnsi="Tahoma" w:cs="Tahoma"/>
                <w:snapToGrid w:val="0"/>
                <w:color w:val="000000"/>
              </w:rPr>
            </w:pPr>
          </w:p>
        </w:tc>
      </w:tr>
      <w:tr w:rsidR="00A42A28" w:rsidRPr="00A42A28" w14:paraId="27FBD565" w14:textId="77777777" w:rsidTr="001D0EC4">
        <w:trPr>
          <w:trHeight w:val="235"/>
        </w:trPr>
        <w:tc>
          <w:tcPr>
            <w:tcW w:w="2977" w:type="dxa"/>
            <w:tcBorders>
              <w:top w:val="single" w:sz="4" w:space="0" w:color="auto"/>
            </w:tcBorders>
          </w:tcPr>
          <w:p w14:paraId="6D1BC31C" w14:textId="77777777" w:rsidR="00A42A28" w:rsidRPr="00A42A28" w:rsidRDefault="00A42A28" w:rsidP="00AF65C5">
            <w:pPr>
              <w:keepNext/>
              <w:keepLines/>
              <w:jc w:val="both"/>
              <w:rPr>
                <w:rFonts w:ascii="Tahoma" w:hAnsi="Tahoma" w:cs="Tahoma"/>
                <w:snapToGrid w:val="0"/>
                <w:color w:val="000000"/>
              </w:rPr>
            </w:pPr>
            <w:r w:rsidRPr="00A42A28">
              <w:rPr>
                <w:rFonts w:ascii="Tahoma" w:hAnsi="Tahoma" w:cs="Tahoma"/>
                <w:snapToGrid w:val="0"/>
                <w:color w:val="000000"/>
              </w:rPr>
              <w:t>(kraj, datum)</w:t>
            </w:r>
          </w:p>
        </w:tc>
        <w:tc>
          <w:tcPr>
            <w:tcW w:w="2694" w:type="dxa"/>
          </w:tcPr>
          <w:p w14:paraId="5D18F8BD" w14:textId="77777777" w:rsidR="00A42A28" w:rsidRPr="00A42A28" w:rsidRDefault="00A42A28" w:rsidP="00AF65C5">
            <w:pPr>
              <w:keepNext/>
              <w:keepLines/>
              <w:jc w:val="center"/>
              <w:rPr>
                <w:rFonts w:ascii="Tahoma" w:hAnsi="Tahoma" w:cs="Tahoma"/>
                <w:snapToGrid w:val="0"/>
                <w:color w:val="000000"/>
              </w:rPr>
            </w:pPr>
            <w:r w:rsidRPr="00A42A28">
              <w:rPr>
                <w:rFonts w:ascii="Tahoma" w:hAnsi="Tahoma" w:cs="Tahoma"/>
                <w:snapToGrid w:val="0"/>
                <w:color w:val="000000"/>
              </w:rPr>
              <w:t>žig</w:t>
            </w:r>
          </w:p>
        </w:tc>
        <w:tc>
          <w:tcPr>
            <w:tcW w:w="3685" w:type="dxa"/>
            <w:tcBorders>
              <w:top w:val="single" w:sz="4" w:space="0" w:color="auto"/>
            </w:tcBorders>
          </w:tcPr>
          <w:p w14:paraId="220B5656" w14:textId="77777777" w:rsidR="00A42A28" w:rsidRPr="00A42A28" w:rsidRDefault="00A42A28" w:rsidP="00AF65C5">
            <w:pPr>
              <w:keepNext/>
              <w:keepLines/>
              <w:jc w:val="both"/>
              <w:rPr>
                <w:rFonts w:ascii="Tahoma" w:hAnsi="Tahoma" w:cs="Tahoma"/>
                <w:snapToGrid w:val="0"/>
                <w:color w:val="000000"/>
              </w:rPr>
            </w:pPr>
            <w:r w:rsidRPr="00A42A28">
              <w:rPr>
                <w:rFonts w:ascii="Tahoma" w:hAnsi="Tahoma" w:cs="Tahoma"/>
                <w:snapToGrid w:val="0"/>
                <w:color w:val="000000"/>
              </w:rPr>
              <w:t>(i</w:t>
            </w:r>
            <w:r w:rsidRPr="00A42A28">
              <w:rPr>
                <w:rFonts w:ascii="Tahoma" w:eastAsia="Calibri" w:hAnsi="Tahoma" w:cs="Tahoma"/>
                <w:snapToGrid w:val="0"/>
                <w:color w:val="000000"/>
                <w:lang w:eastAsia="en-US"/>
              </w:rPr>
              <w:t xml:space="preserve">me in priimek </w:t>
            </w:r>
            <w:r w:rsidRPr="00A42A28">
              <w:rPr>
                <w:rFonts w:ascii="Tahoma" w:hAnsi="Tahoma" w:cs="Tahoma"/>
                <w:snapToGrid w:val="0"/>
                <w:color w:val="000000"/>
              </w:rPr>
              <w:t>odgovorne osebe</w:t>
            </w:r>
            <w:r w:rsidRPr="00A42A28">
              <w:rPr>
                <w:rFonts w:ascii="Tahoma" w:eastAsia="Calibri" w:hAnsi="Tahoma" w:cs="Tahoma"/>
                <w:snapToGrid w:val="0"/>
                <w:color w:val="000000"/>
                <w:lang w:eastAsia="en-US"/>
              </w:rPr>
              <w:t xml:space="preserve"> ter podpis gospodarskega subjekta</w:t>
            </w:r>
            <w:r w:rsidRPr="00A42A28">
              <w:rPr>
                <w:rFonts w:ascii="Tahoma" w:hAnsi="Tahoma" w:cs="Tahoma"/>
                <w:snapToGrid w:val="0"/>
                <w:color w:val="000000"/>
              </w:rPr>
              <w:t>)</w:t>
            </w:r>
          </w:p>
        </w:tc>
      </w:tr>
    </w:tbl>
    <w:p w14:paraId="0336475B" w14:textId="77777777" w:rsidR="00A42A28" w:rsidRPr="00A42A28" w:rsidRDefault="00A42A28" w:rsidP="00AF65C5">
      <w:pPr>
        <w:keepNext/>
        <w:keepLines/>
        <w:tabs>
          <w:tab w:val="left" w:pos="284"/>
        </w:tabs>
        <w:jc w:val="both"/>
        <w:rPr>
          <w:rFonts w:ascii="Tahoma" w:hAnsi="Tahoma" w:cs="Tahoma"/>
        </w:rPr>
      </w:pPr>
    </w:p>
    <w:p w14:paraId="545C225C" w14:textId="77777777" w:rsidR="00A42A28" w:rsidRPr="00A42A28" w:rsidRDefault="00A42A28" w:rsidP="00AF65C5">
      <w:pPr>
        <w:keepNext/>
        <w:keepLines/>
        <w:tabs>
          <w:tab w:val="left" w:pos="284"/>
        </w:tabs>
        <w:jc w:val="both"/>
        <w:rPr>
          <w:rFonts w:ascii="Tahoma" w:hAnsi="Tahoma" w:cs="Tahoma"/>
        </w:rPr>
      </w:pPr>
    </w:p>
    <w:p w14:paraId="6D9EF505" w14:textId="77777777" w:rsidR="00A42A28" w:rsidRPr="00A42A28" w:rsidRDefault="00A42A28" w:rsidP="00AF65C5">
      <w:pPr>
        <w:keepNext/>
        <w:keepLines/>
        <w:tabs>
          <w:tab w:val="left" w:pos="284"/>
        </w:tabs>
        <w:jc w:val="both"/>
        <w:rPr>
          <w:rFonts w:ascii="Tahoma" w:hAnsi="Tahoma" w:cs="Tahoma"/>
        </w:rPr>
      </w:pPr>
    </w:p>
    <w:p w14:paraId="062AAA3F" w14:textId="77777777" w:rsidR="00A42A28" w:rsidRPr="00A42A28" w:rsidRDefault="00A42A28" w:rsidP="00AF65C5">
      <w:pPr>
        <w:keepNext/>
        <w:keepLines/>
        <w:tabs>
          <w:tab w:val="left" w:pos="284"/>
        </w:tabs>
        <w:jc w:val="both"/>
        <w:rPr>
          <w:rFonts w:ascii="Tahoma" w:hAnsi="Tahoma" w:cs="Tahoma"/>
        </w:rPr>
      </w:pPr>
    </w:p>
    <w:p w14:paraId="2DD1D5E1" w14:textId="77777777" w:rsidR="00A42A28" w:rsidRPr="00A42A28" w:rsidRDefault="00A42A28" w:rsidP="00AF65C5">
      <w:pPr>
        <w:keepNext/>
        <w:keepLines/>
        <w:tabs>
          <w:tab w:val="left" w:pos="284"/>
        </w:tabs>
        <w:jc w:val="both"/>
        <w:rPr>
          <w:rFonts w:ascii="Tahoma" w:hAnsi="Tahoma" w:cs="Tahoma"/>
        </w:rPr>
      </w:pPr>
    </w:p>
    <w:p w14:paraId="6606EBE8" w14:textId="77777777" w:rsidR="00A42A28" w:rsidRPr="00A42A28" w:rsidRDefault="00A42A28" w:rsidP="00AF65C5">
      <w:pPr>
        <w:keepNext/>
        <w:keepLines/>
        <w:tabs>
          <w:tab w:val="left" w:pos="284"/>
        </w:tabs>
        <w:jc w:val="both"/>
        <w:rPr>
          <w:rFonts w:ascii="Tahoma" w:hAnsi="Tahoma" w:cs="Tahoma"/>
        </w:rPr>
      </w:pPr>
    </w:p>
    <w:p w14:paraId="329514F3" w14:textId="77777777" w:rsidR="00A42A28" w:rsidRPr="00A42A28" w:rsidRDefault="00A42A28" w:rsidP="00AF65C5">
      <w:pPr>
        <w:keepNext/>
        <w:keepLines/>
        <w:tabs>
          <w:tab w:val="left" w:pos="284"/>
        </w:tabs>
        <w:jc w:val="both"/>
        <w:rPr>
          <w:rFonts w:ascii="Tahoma" w:hAnsi="Tahoma" w:cs="Tahoma"/>
          <w:i/>
          <w:sz w:val="18"/>
          <w:szCs w:val="18"/>
        </w:rPr>
      </w:pPr>
    </w:p>
    <w:p w14:paraId="1C5176CF" w14:textId="77777777" w:rsidR="00A42A28" w:rsidRPr="00A42A28" w:rsidRDefault="00A42A28" w:rsidP="00AF65C5">
      <w:pPr>
        <w:keepNext/>
        <w:keepLines/>
        <w:tabs>
          <w:tab w:val="left" w:pos="284"/>
        </w:tabs>
        <w:jc w:val="both"/>
        <w:rPr>
          <w:rFonts w:ascii="Tahoma" w:hAnsi="Tahoma" w:cs="Tahoma"/>
          <w:i/>
          <w:sz w:val="18"/>
          <w:szCs w:val="18"/>
        </w:rPr>
      </w:pPr>
    </w:p>
    <w:p w14:paraId="7C47B671" w14:textId="77777777" w:rsidR="00A42A28" w:rsidRPr="00A42A28" w:rsidRDefault="00A42A28" w:rsidP="00AF65C5">
      <w:pPr>
        <w:keepNext/>
        <w:keepLines/>
        <w:tabs>
          <w:tab w:val="left" w:pos="284"/>
        </w:tabs>
        <w:jc w:val="both"/>
        <w:rPr>
          <w:rFonts w:ascii="Tahoma" w:hAnsi="Tahoma" w:cs="Tahoma"/>
          <w:i/>
          <w:sz w:val="18"/>
          <w:szCs w:val="18"/>
        </w:rPr>
      </w:pPr>
      <w:r w:rsidRPr="00A42A28">
        <w:rPr>
          <w:rFonts w:ascii="Tahoma" w:hAnsi="Tahoma" w:cs="Tahoma"/>
          <w:b/>
          <w:i/>
          <w:sz w:val="18"/>
          <w:szCs w:val="18"/>
        </w:rPr>
        <w:t>Navodilo:</w:t>
      </w:r>
      <w:r w:rsidRPr="00A42A28">
        <w:rPr>
          <w:rFonts w:ascii="Tahoma" w:hAnsi="Tahoma" w:cs="Tahoma"/>
          <w:i/>
          <w:sz w:val="18"/>
          <w:szCs w:val="18"/>
        </w:rPr>
        <w:t xml:space="preserve"> </w:t>
      </w:r>
    </w:p>
    <w:p w14:paraId="662F05AF" w14:textId="77777777" w:rsidR="00A42A28" w:rsidRPr="00A42A28" w:rsidRDefault="00A42A28" w:rsidP="00AF65C5">
      <w:pPr>
        <w:keepNext/>
        <w:keepLines/>
        <w:numPr>
          <w:ilvl w:val="0"/>
          <w:numId w:val="3"/>
        </w:numPr>
        <w:tabs>
          <w:tab w:val="num" w:pos="1070"/>
        </w:tabs>
        <w:spacing w:after="200" w:line="276" w:lineRule="auto"/>
        <w:ind w:left="284" w:hanging="284"/>
        <w:jc w:val="both"/>
        <w:rPr>
          <w:rFonts w:ascii="Tahoma" w:hAnsi="Tahoma" w:cs="Tahoma"/>
          <w:i/>
          <w:iCs/>
          <w:sz w:val="18"/>
          <w:szCs w:val="18"/>
        </w:rPr>
      </w:pPr>
      <w:r w:rsidRPr="00A42A28">
        <w:rPr>
          <w:rFonts w:ascii="Tahoma" w:hAnsi="Tahoma" w:cs="Tahoma"/>
          <w:i/>
          <w:iCs/>
          <w:sz w:val="18"/>
          <w:szCs w:val="18"/>
        </w:rPr>
        <w:t xml:space="preserve">Izjavo izpolni in podpiše </w:t>
      </w:r>
      <w:r w:rsidRPr="00A42A28">
        <w:rPr>
          <w:rFonts w:ascii="Tahoma" w:hAnsi="Tahoma" w:cs="Tahoma"/>
          <w:i/>
          <w:iCs/>
          <w:sz w:val="18"/>
          <w:szCs w:val="18"/>
          <w:u w:val="single"/>
        </w:rPr>
        <w:t>ponudnik</w:t>
      </w:r>
      <w:r w:rsidRPr="00A42A28">
        <w:rPr>
          <w:rFonts w:ascii="Tahoma" w:hAnsi="Tahoma" w:cs="Tahoma"/>
          <w:i/>
          <w:iCs/>
          <w:sz w:val="18"/>
          <w:szCs w:val="18"/>
        </w:rPr>
        <w:t xml:space="preserve">, kot tudi vsi </w:t>
      </w:r>
      <w:r w:rsidRPr="00A42A28">
        <w:rPr>
          <w:rFonts w:ascii="Tahoma" w:hAnsi="Tahoma" w:cs="Tahoma"/>
          <w:i/>
          <w:iCs/>
          <w:sz w:val="18"/>
          <w:szCs w:val="18"/>
          <w:u w:val="single"/>
        </w:rPr>
        <w:t>posamezni člani skupine ponudnikov</w:t>
      </w:r>
      <w:r w:rsidRPr="00A42A28">
        <w:rPr>
          <w:rFonts w:ascii="Tahoma" w:hAnsi="Tahoma" w:cs="Tahoma"/>
          <w:i/>
          <w:iCs/>
          <w:sz w:val="18"/>
          <w:szCs w:val="18"/>
        </w:rPr>
        <w:t xml:space="preserve"> (partnerji) v primeru skupne ponudbe, vsi </w:t>
      </w:r>
      <w:r w:rsidRPr="00A42A28">
        <w:rPr>
          <w:rFonts w:ascii="Tahoma" w:hAnsi="Tahoma" w:cs="Tahoma"/>
          <w:i/>
          <w:iCs/>
          <w:sz w:val="18"/>
          <w:szCs w:val="18"/>
          <w:u w:val="single"/>
        </w:rPr>
        <w:t>podizvajalci</w:t>
      </w:r>
      <w:r w:rsidRPr="00A42A28">
        <w:rPr>
          <w:rFonts w:ascii="Tahoma" w:hAnsi="Tahoma" w:cs="Tahoma"/>
          <w:i/>
          <w:iCs/>
          <w:sz w:val="18"/>
          <w:szCs w:val="18"/>
        </w:rPr>
        <w:t xml:space="preserve"> (če ponudnik izvaja javno naročilo s podizvajalci) ter vsi </w:t>
      </w:r>
      <w:r w:rsidRPr="00A42A28">
        <w:rPr>
          <w:rFonts w:ascii="Tahoma" w:hAnsi="Tahoma" w:cs="Tahoma"/>
          <w:bCs/>
          <w:i/>
          <w:iCs/>
          <w:sz w:val="18"/>
          <w:szCs w:val="18"/>
          <w:u w:val="single"/>
        </w:rPr>
        <w:t>gospodarski subjekti, katerih zmogljivosti uporablja ponudnik</w:t>
      </w:r>
      <w:r w:rsidRPr="00A42A28">
        <w:rPr>
          <w:rFonts w:ascii="Tahoma" w:hAnsi="Tahoma" w:cs="Tahoma"/>
          <w:i/>
          <w:iCs/>
          <w:sz w:val="18"/>
          <w:szCs w:val="18"/>
        </w:rPr>
        <w:t>.</w:t>
      </w:r>
    </w:p>
    <w:p w14:paraId="34F9F57F" w14:textId="77777777" w:rsidR="00A42A28" w:rsidRPr="00A42A28" w:rsidRDefault="00A42A28" w:rsidP="00AF65C5">
      <w:pPr>
        <w:keepNext/>
        <w:keepLines/>
        <w:tabs>
          <w:tab w:val="left" w:pos="284"/>
        </w:tabs>
        <w:jc w:val="both"/>
        <w:rPr>
          <w:rFonts w:ascii="Tahoma" w:hAnsi="Tahoma" w:cs="Tahoma"/>
          <w:i/>
          <w:sz w:val="18"/>
          <w:szCs w:val="18"/>
        </w:rPr>
      </w:pPr>
    </w:p>
    <w:p w14:paraId="744BEAB1" w14:textId="77777777" w:rsidR="00A42A28" w:rsidRPr="00A42A28" w:rsidRDefault="00A42A28" w:rsidP="00AF65C5">
      <w:pPr>
        <w:keepNext/>
        <w:keepLines/>
        <w:tabs>
          <w:tab w:val="left" w:pos="284"/>
        </w:tabs>
        <w:jc w:val="both"/>
        <w:rPr>
          <w:rFonts w:ascii="Tahoma" w:hAnsi="Tahoma" w:cs="Tahoma"/>
          <w:i/>
          <w:sz w:val="18"/>
          <w:szCs w:val="18"/>
        </w:rPr>
      </w:pPr>
    </w:p>
    <w:p w14:paraId="1F77752D" w14:textId="77777777" w:rsidR="00A42A28" w:rsidRPr="00A42A28" w:rsidRDefault="00A42A28" w:rsidP="00AF65C5">
      <w:pPr>
        <w:keepNext/>
        <w:keepLines/>
        <w:tabs>
          <w:tab w:val="left" w:pos="284"/>
        </w:tabs>
        <w:jc w:val="both"/>
        <w:rPr>
          <w:rFonts w:ascii="Tahoma" w:hAnsi="Tahoma" w:cs="Tahoma"/>
          <w:bCs/>
          <w:i/>
          <w:sz w:val="18"/>
          <w:szCs w:val="18"/>
        </w:rPr>
      </w:pPr>
      <w:r w:rsidRPr="00A42A28">
        <w:rPr>
          <w:rFonts w:ascii="Tahoma" w:hAnsi="Tahoma" w:cs="Tahoma"/>
          <w:b/>
          <w:bCs/>
          <w:i/>
          <w:sz w:val="18"/>
          <w:szCs w:val="18"/>
        </w:rPr>
        <w:t>Opomba:</w:t>
      </w:r>
      <w:r w:rsidRPr="00A42A28">
        <w:rPr>
          <w:rFonts w:ascii="Tahoma" w:hAnsi="Tahoma" w:cs="Tahoma"/>
          <w:bCs/>
          <w:i/>
          <w:sz w:val="18"/>
          <w:szCs w:val="18"/>
        </w:rPr>
        <w:t xml:space="preserve"> </w:t>
      </w:r>
    </w:p>
    <w:p w14:paraId="4396B7C3" w14:textId="77777777" w:rsidR="00F47C8C" w:rsidRDefault="00F47C8C" w:rsidP="00F47C8C">
      <w:pPr>
        <w:keepNext/>
        <w:keepLines/>
        <w:numPr>
          <w:ilvl w:val="0"/>
          <w:numId w:val="3"/>
        </w:numPr>
        <w:tabs>
          <w:tab w:val="left" w:pos="284"/>
          <w:tab w:val="num" w:pos="1070"/>
        </w:tabs>
        <w:spacing w:line="276" w:lineRule="auto"/>
        <w:jc w:val="both"/>
        <w:rPr>
          <w:rFonts w:ascii="Tahoma" w:hAnsi="Tahoma" w:cs="Tahoma"/>
          <w:i/>
          <w:iCs/>
          <w:sz w:val="18"/>
          <w:szCs w:val="18"/>
        </w:rPr>
      </w:pPr>
      <w:r w:rsidRPr="00F47C8C">
        <w:rPr>
          <w:rFonts w:ascii="Tahoma" w:hAnsi="Tahoma" w:cs="Tahoma"/>
          <w:i/>
          <w:iCs/>
          <w:sz w:val="18"/>
          <w:szCs w:val="18"/>
        </w:rPr>
        <w:t xml:space="preserve">V skladu </w:t>
      </w:r>
      <w:r w:rsidRPr="00F47C8C">
        <w:rPr>
          <w:rFonts w:ascii="Tahoma" w:eastAsia="Calibri" w:hAnsi="Tahoma" w:cs="Tahoma"/>
          <w:i/>
          <w:iCs/>
          <w:sz w:val="18"/>
          <w:szCs w:val="22"/>
          <w:lang w:eastAsia="en-US"/>
        </w:rPr>
        <w:t xml:space="preserve">s Sistemskim pojasnilom o dolžnosti razkritja lastništva ponudnika, ki sklepa posel z organi ali organizacijami javnega sektorja št. 06272-2/2012-3 z dne 20. 7. 2022 Komisije za preprečevanje korupcije, </w:t>
      </w:r>
      <w:r w:rsidRPr="00F47C8C">
        <w:rPr>
          <w:rFonts w:ascii="Tahoma" w:hAnsi="Tahoma" w:cs="Tahoma"/>
          <w:i/>
          <w:iCs/>
          <w:sz w:val="18"/>
          <w:szCs w:val="18"/>
        </w:rPr>
        <w:t xml:space="preserve">v primeru, ko je ponudnik ali katera od družb v njegovi lastniški strukturi delniška družba, </w:t>
      </w:r>
      <w:r w:rsidRPr="00F47C8C">
        <w:rPr>
          <w:rFonts w:ascii="Open Sans" w:hAnsi="Open Sans" w:cs="Open Sans"/>
          <w:i/>
          <w:iCs/>
          <w:sz w:val="18"/>
          <w:szCs w:val="18"/>
        </w:rPr>
        <w:t>za izpolnjevanje zakonske obveznosti v tem delu zadostuje, da se v izjavi zajamejo</w:t>
      </w:r>
      <w:r w:rsidRPr="00F47C8C">
        <w:rPr>
          <w:rFonts w:ascii="Tahoma" w:hAnsi="Tahoma" w:cs="Tahoma"/>
          <w:i/>
          <w:iCs/>
          <w:sz w:val="18"/>
          <w:szCs w:val="18"/>
        </w:rPr>
        <w:t xml:space="preserve"> le tisti delničarji ponudnika, ki so posredno ali neposredno imetniki več kakor 5 % delnic oziroma so udeleženi z več kakor 5% deležem pri ustanoviteljskih pravicah, upravljanju ali kapitalu delniške družbe. </w:t>
      </w:r>
    </w:p>
    <w:p w14:paraId="72FF40F4" w14:textId="77777777" w:rsidR="00F47C8C" w:rsidRPr="00A26E5A" w:rsidRDefault="00F47C8C" w:rsidP="00F47C8C">
      <w:pPr>
        <w:pStyle w:val="Odstavekseznama"/>
        <w:numPr>
          <w:ilvl w:val="0"/>
          <w:numId w:val="3"/>
        </w:numPr>
        <w:jc w:val="both"/>
        <w:rPr>
          <w:rFonts w:ascii="Open Sans" w:hAnsi="Open Sans" w:cs="Open Sans"/>
          <w:i/>
          <w:sz w:val="18"/>
        </w:rPr>
      </w:pPr>
      <w:r>
        <w:rPr>
          <w:rFonts w:ascii="Open Sans" w:hAnsi="Open Sans" w:cs="Open Sans"/>
          <w:i/>
          <w:sz w:val="18"/>
        </w:rPr>
        <w:t>*</w:t>
      </w:r>
      <w:r w:rsidRPr="00A26E5A">
        <w:rPr>
          <w:rFonts w:ascii="Tahoma" w:hAnsi="Tahoma" w:cs="Tahoma"/>
          <w:i/>
          <w:sz w:val="18"/>
          <w:szCs w:val="18"/>
        </w:rPr>
        <w:t xml:space="preserve"> </w:t>
      </w:r>
      <w:r w:rsidRPr="00A26E5A">
        <w:rPr>
          <w:rFonts w:ascii="Open Sans" w:hAnsi="Open Sans" w:cs="Open Sans"/>
          <w:i/>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26E5A">
        <w:rPr>
          <w:rFonts w:ascii="Open Sans" w:hAnsi="Open Sans" w:cs="Open Sans"/>
          <w:i/>
          <w:sz w:val="18"/>
        </w:rPr>
        <w:t>ZIntPK</w:t>
      </w:r>
      <w:proofErr w:type="spellEnd"/>
      <w:r w:rsidRPr="00A26E5A">
        <w:rPr>
          <w:rFonts w:ascii="Open Sans" w:hAnsi="Open Sans" w:cs="Open Sans"/>
          <w:i/>
          <w:sz w:val="18"/>
        </w:rPr>
        <w:t xml:space="preserve">, ki določa kot obvezno sestavino izjave o lastniški strukturi tudi navedbo o tihih družbenikih, ne pride več v poštev. Določba še vedno nespremenjeno velja za tuje družbe, če po tujem pravu institut tihe družbe obstaja. </w:t>
      </w:r>
    </w:p>
    <w:p w14:paraId="74EE760A" w14:textId="77777777" w:rsidR="00F47C8C" w:rsidRPr="00F47C8C" w:rsidRDefault="00F47C8C" w:rsidP="00F47C8C">
      <w:pPr>
        <w:keepNext/>
        <w:keepLines/>
        <w:tabs>
          <w:tab w:val="left" w:pos="284"/>
        </w:tabs>
        <w:spacing w:after="200" w:line="276" w:lineRule="auto"/>
        <w:ind w:left="360"/>
        <w:jc w:val="both"/>
        <w:rPr>
          <w:rFonts w:ascii="Tahoma" w:hAnsi="Tahoma" w:cs="Tahoma"/>
          <w:i/>
          <w:iCs/>
          <w:sz w:val="18"/>
          <w:szCs w:val="18"/>
        </w:rPr>
      </w:pPr>
    </w:p>
    <w:p w14:paraId="7FD843B1" w14:textId="374A0F10" w:rsidR="00A42A28" w:rsidRPr="00A42A28" w:rsidRDefault="00A42A28" w:rsidP="00AF65C5">
      <w:pPr>
        <w:keepNext/>
        <w:keepLines/>
        <w:jc w:val="both"/>
        <w:rPr>
          <w:rFonts w:ascii="Tahoma" w:hAnsi="Tahoma" w:cs="Tahoma"/>
          <w:bCs/>
          <w:i/>
          <w:sz w:val="18"/>
          <w:szCs w:val="22"/>
        </w:rPr>
      </w:pPr>
      <w:r w:rsidRPr="00A42A28">
        <w:rPr>
          <w:rFonts w:ascii="Tahoma" w:hAnsi="Tahoma" w:cs="Tahoma"/>
          <w:i/>
          <w:sz w:val="18"/>
          <w:szCs w:val="22"/>
        </w:rPr>
        <w:t xml:space="preserve"> </w:t>
      </w:r>
      <w:r w:rsidRPr="00A42A28">
        <w:rPr>
          <w:rFonts w:ascii="Tahoma" w:hAnsi="Tahoma" w:cs="Tahoma"/>
          <w:i/>
          <w:sz w:val="18"/>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A42A28" w:rsidRPr="00A42A28" w14:paraId="6B462B0A" w14:textId="77777777" w:rsidTr="00CC44F4">
        <w:trPr>
          <w:trHeight w:val="339"/>
        </w:trPr>
        <w:tc>
          <w:tcPr>
            <w:tcW w:w="8073" w:type="dxa"/>
            <w:tcBorders>
              <w:top w:val="single" w:sz="4" w:space="0" w:color="000000"/>
              <w:left w:val="single" w:sz="4" w:space="0" w:color="000000"/>
              <w:bottom w:val="single" w:sz="4" w:space="0" w:color="000000"/>
            </w:tcBorders>
          </w:tcPr>
          <w:p w14:paraId="26A9EA05" w14:textId="16DB1265" w:rsidR="00A42A28" w:rsidRPr="006808AD" w:rsidRDefault="00A42A28" w:rsidP="006808AD">
            <w:pPr>
              <w:keepNext/>
              <w:keepLines/>
              <w:jc w:val="both"/>
              <w:outlineLvl w:val="1"/>
              <w:rPr>
                <w:rFonts w:ascii="Tahoma" w:hAnsi="Tahoma" w:cs="Tahoma"/>
                <w:sz w:val="22"/>
                <w:szCs w:val="22"/>
              </w:rPr>
            </w:pPr>
            <w:r w:rsidRPr="00A42A28">
              <w:rPr>
                <w:rFonts w:ascii="Tahoma" w:hAnsi="Tahoma" w:cs="Tahoma"/>
                <w:b/>
                <w:sz w:val="22"/>
                <w:szCs w:val="22"/>
              </w:rPr>
              <w:lastRenderedPageBreak/>
              <w:br w:type="page"/>
            </w:r>
            <w:r w:rsidRPr="00A42A28">
              <w:rPr>
                <w:rFonts w:ascii="Tahoma" w:hAnsi="Tahoma" w:cs="Tahoma"/>
                <w:b/>
                <w:sz w:val="22"/>
                <w:szCs w:val="22"/>
              </w:rPr>
              <w:br w:type="page"/>
            </w:r>
            <w:r w:rsidRPr="006808AD">
              <w:rPr>
                <w:rFonts w:ascii="Tahoma" w:hAnsi="Tahoma" w:cs="Tahoma"/>
                <w:b/>
                <w:bCs/>
                <w:szCs w:val="22"/>
              </w:rPr>
              <w:t xml:space="preserve">POOBLASTILO ZA PRIDOBITEV DOKAZILA IZ URADNIH EVIDENCE – </w:t>
            </w:r>
            <w:r w:rsidR="006808AD" w:rsidRPr="006808AD">
              <w:rPr>
                <w:rFonts w:ascii="Tahoma" w:hAnsi="Tahoma" w:cs="Tahoma"/>
                <w:b/>
                <w:bCs/>
                <w:szCs w:val="22"/>
              </w:rPr>
              <w:t>za fizične osebe</w:t>
            </w:r>
          </w:p>
        </w:tc>
        <w:tc>
          <w:tcPr>
            <w:tcW w:w="1351" w:type="dxa"/>
            <w:tcBorders>
              <w:top w:val="single" w:sz="4" w:space="0" w:color="000000"/>
              <w:left w:val="single" w:sz="4" w:space="0" w:color="808080"/>
              <w:bottom w:val="single" w:sz="4" w:space="0" w:color="000000"/>
              <w:right w:val="single" w:sz="4" w:space="0" w:color="000000"/>
            </w:tcBorders>
          </w:tcPr>
          <w:p w14:paraId="6D337CC3" w14:textId="62406701" w:rsidR="00A42A28" w:rsidRPr="00A42A28" w:rsidRDefault="00CC44F4" w:rsidP="00AF65C5">
            <w:pPr>
              <w:keepNext/>
              <w:keepLines/>
              <w:jc w:val="center"/>
              <w:rPr>
                <w:rFonts w:ascii="Tahoma" w:hAnsi="Tahoma" w:cs="Tahoma"/>
                <w:b/>
                <w:sz w:val="22"/>
                <w:szCs w:val="22"/>
              </w:rPr>
            </w:pPr>
            <w:r w:rsidRPr="00C8579C">
              <w:rPr>
                <w:rFonts w:ascii="Tahoma" w:hAnsi="Tahoma" w:cs="Tahoma"/>
                <w:b/>
                <w:i/>
              </w:rPr>
              <w:t>Priloga</w:t>
            </w:r>
            <w:r>
              <w:rPr>
                <w:rFonts w:ascii="Tahoma" w:hAnsi="Tahoma" w:cs="Tahoma"/>
                <w:b/>
                <w:i/>
              </w:rPr>
              <w:t xml:space="preserve"> 3/2</w:t>
            </w:r>
          </w:p>
        </w:tc>
      </w:tr>
    </w:tbl>
    <w:p w14:paraId="19118253" w14:textId="0CB7C6A1" w:rsidR="00CC44F4" w:rsidRPr="00A42A28" w:rsidRDefault="00CC44F4" w:rsidP="00AF65C5">
      <w:pPr>
        <w:keepNext/>
        <w:keepLines/>
        <w:tabs>
          <w:tab w:val="left" w:pos="567"/>
          <w:tab w:val="num" w:pos="851"/>
          <w:tab w:val="left" w:pos="993"/>
        </w:tabs>
        <w:jc w:val="both"/>
        <w:rPr>
          <w:rFonts w:ascii="Tahoma" w:hAnsi="Tahoma" w:cs="Tahoma"/>
        </w:rPr>
      </w:pPr>
    </w:p>
    <w:p w14:paraId="31BD5987"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 xml:space="preserve">Ime in priimek _____________________________________________________________________ </w:t>
      </w:r>
    </w:p>
    <w:p w14:paraId="48205667" w14:textId="77777777" w:rsidR="00A42A28" w:rsidRPr="00A42A28" w:rsidRDefault="00A42A28" w:rsidP="00AF65C5">
      <w:pPr>
        <w:keepNext/>
        <w:keepLines/>
        <w:tabs>
          <w:tab w:val="left" w:pos="567"/>
          <w:tab w:val="num" w:pos="851"/>
          <w:tab w:val="left" w:pos="993"/>
        </w:tabs>
        <w:jc w:val="both"/>
        <w:rPr>
          <w:rFonts w:ascii="Tahoma" w:hAnsi="Tahoma" w:cs="Tahoma"/>
        </w:rPr>
      </w:pPr>
    </w:p>
    <w:p w14:paraId="1B9F7667"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EMŠO ____________________________________________________________________________</w:t>
      </w:r>
    </w:p>
    <w:p w14:paraId="4F8DFDBF" w14:textId="77777777" w:rsidR="00A42A28" w:rsidRPr="00A42A28" w:rsidRDefault="00A42A28" w:rsidP="00AF65C5">
      <w:pPr>
        <w:keepNext/>
        <w:keepLines/>
        <w:tabs>
          <w:tab w:val="left" w:pos="567"/>
          <w:tab w:val="num" w:pos="851"/>
          <w:tab w:val="left" w:pos="993"/>
        </w:tabs>
        <w:jc w:val="both"/>
        <w:rPr>
          <w:rFonts w:ascii="Tahoma" w:hAnsi="Tahoma" w:cs="Tahoma"/>
        </w:rPr>
      </w:pPr>
    </w:p>
    <w:p w14:paraId="154C684C" w14:textId="77777777" w:rsidR="00A42A28" w:rsidRPr="00A42A28" w:rsidRDefault="00A42A28" w:rsidP="00AF65C5">
      <w:pPr>
        <w:keepNext/>
        <w:keepLines/>
        <w:tabs>
          <w:tab w:val="left" w:pos="567"/>
          <w:tab w:val="num" w:pos="851"/>
          <w:tab w:val="left" w:pos="993"/>
        </w:tabs>
        <w:jc w:val="both"/>
        <w:rPr>
          <w:rFonts w:ascii="Tahoma" w:hAnsi="Tahoma" w:cs="Tahoma"/>
        </w:rPr>
      </w:pPr>
    </w:p>
    <w:p w14:paraId="2F49F245"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 xml:space="preserve">Spodaj podpisani/a, ki sem pri gospodarskemu subjektu </w:t>
      </w:r>
    </w:p>
    <w:p w14:paraId="42DFFF8F"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________________________________________</w:t>
      </w:r>
    </w:p>
    <w:p w14:paraId="265BD729"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član/ica (ustrezno obkrožiti/označiti):</w:t>
      </w:r>
    </w:p>
    <w:p w14:paraId="2C59FAF1" w14:textId="77777777" w:rsidR="00A42A28" w:rsidRPr="00A42A28" w:rsidRDefault="00A42A28" w:rsidP="00FF00D5">
      <w:pPr>
        <w:keepNext/>
        <w:keepLines/>
        <w:numPr>
          <w:ilvl w:val="0"/>
          <w:numId w:val="17"/>
        </w:numPr>
        <w:tabs>
          <w:tab w:val="left" w:pos="567"/>
          <w:tab w:val="num" w:pos="851"/>
          <w:tab w:val="left" w:pos="993"/>
        </w:tabs>
        <w:jc w:val="both"/>
        <w:rPr>
          <w:rFonts w:ascii="Tahoma" w:hAnsi="Tahoma" w:cs="Tahoma"/>
        </w:rPr>
      </w:pPr>
      <w:r w:rsidRPr="00A42A28">
        <w:rPr>
          <w:rFonts w:ascii="Tahoma" w:hAnsi="Tahoma" w:cs="Tahoma"/>
        </w:rPr>
        <w:t xml:space="preserve">upravnega organa ali </w:t>
      </w:r>
    </w:p>
    <w:p w14:paraId="12FCA820" w14:textId="77777777" w:rsidR="00A42A28" w:rsidRPr="00A42A28" w:rsidRDefault="00A42A28" w:rsidP="00FF00D5">
      <w:pPr>
        <w:keepNext/>
        <w:keepLines/>
        <w:numPr>
          <w:ilvl w:val="0"/>
          <w:numId w:val="17"/>
        </w:numPr>
        <w:tabs>
          <w:tab w:val="left" w:pos="567"/>
          <w:tab w:val="num" w:pos="851"/>
          <w:tab w:val="left" w:pos="993"/>
        </w:tabs>
        <w:jc w:val="both"/>
        <w:rPr>
          <w:rFonts w:ascii="Tahoma" w:hAnsi="Tahoma" w:cs="Tahoma"/>
        </w:rPr>
      </w:pPr>
      <w:r w:rsidRPr="00A42A28">
        <w:rPr>
          <w:rFonts w:ascii="Tahoma" w:hAnsi="Tahoma" w:cs="Tahoma"/>
        </w:rPr>
        <w:t>vodstvenega organa ali</w:t>
      </w:r>
    </w:p>
    <w:p w14:paraId="5279D8EF" w14:textId="16713A9B" w:rsidR="00A42A28" w:rsidRPr="00A42A28" w:rsidRDefault="00A42A28" w:rsidP="00FF00D5">
      <w:pPr>
        <w:keepNext/>
        <w:keepLines/>
        <w:numPr>
          <w:ilvl w:val="0"/>
          <w:numId w:val="17"/>
        </w:numPr>
        <w:tabs>
          <w:tab w:val="left" w:pos="567"/>
          <w:tab w:val="num" w:pos="851"/>
          <w:tab w:val="left" w:pos="993"/>
        </w:tabs>
        <w:jc w:val="both"/>
        <w:rPr>
          <w:rFonts w:ascii="Tahoma" w:hAnsi="Tahoma" w:cs="Tahoma"/>
        </w:rPr>
      </w:pPr>
      <w:r w:rsidRPr="00A42A28">
        <w:rPr>
          <w:rFonts w:ascii="Tahoma" w:hAnsi="Tahoma" w:cs="Tahoma"/>
        </w:rPr>
        <w:t xml:space="preserve">nadzornega organa </w:t>
      </w:r>
    </w:p>
    <w:p w14:paraId="27843087" w14:textId="77777777" w:rsidR="00A42A28" w:rsidRPr="00A42A28" w:rsidRDefault="00A42A28" w:rsidP="00FF00D5">
      <w:pPr>
        <w:keepNext/>
        <w:keepLines/>
        <w:tabs>
          <w:tab w:val="left" w:pos="567"/>
          <w:tab w:val="num" w:pos="851"/>
          <w:tab w:val="left" w:pos="993"/>
        </w:tabs>
        <w:jc w:val="both"/>
        <w:rPr>
          <w:rFonts w:ascii="Tahoma" w:hAnsi="Tahoma" w:cs="Tahoma"/>
        </w:rPr>
      </w:pPr>
      <w:r w:rsidRPr="00A42A28">
        <w:rPr>
          <w:rFonts w:ascii="Tahoma" w:hAnsi="Tahoma" w:cs="Tahoma"/>
        </w:rPr>
        <w:t>oziroma imam pooblastila za (ustrezno obkrožiti/označiti):</w:t>
      </w:r>
    </w:p>
    <w:p w14:paraId="15468483" w14:textId="77777777" w:rsidR="00A42A28" w:rsidRPr="00A42A28" w:rsidRDefault="00A42A28" w:rsidP="00FF00D5">
      <w:pPr>
        <w:keepNext/>
        <w:keepLines/>
        <w:numPr>
          <w:ilvl w:val="0"/>
          <w:numId w:val="17"/>
        </w:numPr>
        <w:tabs>
          <w:tab w:val="left" w:pos="567"/>
          <w:tab w:val="num" w:pos="851"/>
          <w:tab w:val="left" w:pos="993"/>
        </w:tabs>
        <w:jc w:val="both"/>
        <w:rPr>
          <w:rFonts w:ascii="Tahoma" w:hAnsi="Tahoma" w:cs="Tahoma"/>
        </w:rPr>
      </w:pPr>
      <w:r w:rsidRPr="00A42A28">
        <w:rPr>
          <w:rFonts w:ascii="Tahoma" w:hAnsi="Tahoma" w:cs="Tahoma"/>
        </w:rPr>
        <w:t>njegovo zastopanje ali</w:t>
      </w:r>
    </w:p>
    <w:p w14:paraId="4D56446B" w14:textId="77777777" w:rsidR="00A42A28" w:rsidRPr="00A42A28" w:rsidRDefault="00A42A28" w:rsidP="00FF00D5">
      <w:pPr>
        <w:keepNext/>
        <w:keepLines/>
        <w:numPr>
          <w:ilvl w:val="0"/>
          <w:numId w:val="17"/>
        </w:numPr>
        <w:tabs>
          <w:tab w:val="left" w:pos="567"/>
          <w:tab w:val="num" w:pos="851"/>
          <w:tab w:val="left" w:pos="993"/>
        </w:tabs>
        <w:jc w:val="both"/>
        <w:rPr>
          <w:rFonts w:ascii="Tahoma" w:hAnsi="Tahoma" w:cs="Tahoma"/>
        </w:rPr>
      </w:pPr>
      <w:r w:rsidRPr="00A42A28">
        <w:rPr>
          <w:rFonts w:ascii="Tahoma" w:hAnsi="Tahoma" w:cs="Tahoma"/>
        </w:rPr>
        <w:t>odločanje ali</w:t>
      </w:r>
    </w:p>
    <w:p w14:paraId="6626D300" w14:textId="02B33BFF" w:rsidR="00A42A28" w:rsidRDefault="00A42A28" w:rsidP="00FF00D5">
      <w:pPr>
        <w:keepNext/>
        <w:keepLines/>
        <w:numPr>
          <w:ilvl w:val="0"/>
          <w:numId w:val="17"/>
        </w:numPr>
        <w:tabs>
          <w:tab w:val="left" w:pos="567"/>
          <w:tab w:val="num" w:pos="851"/>
          <w:tab w:val="left" w:pos="993"/>
        </w:tabs>
        <w:jc w:val="both"/>
        <w:rPr>
          <w:rFonts w:ascii="Tahoma" w:hAnsi="Tahoma" w:cs="Tahoma"/>
        </w:rPr>
      </w:pPr>
      <w:r w:rsidRPr="00A42A28">
        <w:rPr>
          <w:rFonts w:ascii="Tahoma" w:hAnsi="Tahoma" w:cs="Tahoma"/>
        </w:rPr>
        <w:t>nadzor v njem,</w:t>
      </w:r>
    </w:p>
    <w:p w14:paraId="3111591D" w14:textId="77777777" w:rsidR="00D84424" w:rsidRPr="00A42A28" w:rsidRDefault="00D84424" w:rsidP="00D84424">
      <w:pPr>
        <w:keepNext/>
        <w:keepLines/>
        <w:tabs>
          <w:tab w:val="left" w:pos="567"/>
          <w:tab w:val="left" w:pos="993"/>
        </w:tabs>
        <w:ind w:left="720"/>
        <w:jc w:val="both"/>
        <w:rPr>
          <w:rFonts w:ascii="Tahoma" w:hAnsi="Tahoma" w:cs="Tahoma"/>
        </w:rPr>
      </w:pPr>
    </w:p>
    <w:p w14:paraId="7A79845C" w14:textId="77777777"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b/>
        </w:rPr>
        <w:t>pod kazensko in materialno odgovornostjo</w:t>
      </w:r>
      <w:r w:rsidRPr="00A42A28">
        <w:rPr>
          <w:rFonts w:ascii="Tahoma" w:hAnsi="Tahoma" w:cs="Tahoma"/>
        </w:rPr>
        <w:t xml:space="preserve"> </w:t>
      </w:r>
    </w:p>
    <w:p w14:paraId="22D7AF2A" w14:textId="77777777" w:rsidR="00A42A28" w:rsidRPr="00A42A28" w:rsidRDefault="00A42A28" w:rsidP="00AF65C5">
      <w:pPr>
        <w:keepNext/>
        <w:keepLines/>
        <w:tabs>
          <w:tab w:val="left" w:pos="567"/>
          <w:tab w:val="num" w:pos="851"/>
          <w:tab w:val="left" w:pos="993"/>
        </w:tabs>
        <w:jc w:val="center"/>
        <w:rPr>
          <w:rFonts w:ascii="Tahoma" w:hAnsi="Tahoma" w:cs="Tahoma"/>
          <w:b/>
        </w:rPr>
      </w:pPr>
    </w:p>
    <w:p w14:paraId="4767ADE8" w14:textId="77777777" w:rsidR="00A42A28" w:rsidRPr="00A42A28" w:rsidRDefault="00A42A28" w:rsidP="00AF65C5">
      <w:pPr>
        <w:keepNext/>
        <w:keepLines/>
        <w:tabs>
          <w:tab w:val="left" w:pos="567"/>
          <w:tab w:val="num" w:pos="851"/>
          <w:tab w:val="left" w:pos="993"/>
        </w:tabs>
        <w:jc w:val="center"/>
        <w:rPr>
          <w:rFonts w:ascii="Tahoma" w:hAnsi="Tahoma" w:cs="Tahoma"/>
          <w:b/>
        </w:rPr>
      </w:pPr>
      <w:r w:rsidRPr="00A42A28">
        <w:rPr>
          <w:rFonts w:ascii="Tahoma" w:hAnsi="Tahoma" w:cs="Tahoma"/>
          <w:b/>
        </w:rPr>
        <w:t>IZJAVLJAM</w:t>
      </w:r>
    </w:p>
    <w:p w14:paraId="6F877A57" w14:textId="77777777" w:rsidR="00A42A28" w:rsidRPr="00A42A28" w:rsidRDefault="00A42A28" w:rsidP="00AF65C5">
      <w:pPr>
        <w:keepNext/>
        <w:keepLines/>
        <w:tabs>
          <w:tab w:val="left" w:pos="567"/>
          <w:tab w:val="num" w:pos="851"/>
          <w:tab w:val="left" w:pos="993"/>
        </w:tabs>
        <w:jc w:val="both"/>
        <w:rPr>
          <w:rFonts w:ascii="Tahoma" w:hAnsi="Tahoma" w:cs="Tahoma"/>
        </w:rPr>
      </w:pPr>
    </w:p>
    <w:p w14:paraId="3B6D4C60" w14:textId="78A2E4AA"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da mi ni bila izrečena pravnomočna sodba, ki ima elemente kaznivih</w:t>
      </w:r>
      <w:r w:rsidR="00E102E7">
        <w:rPr>
          <w:rFonts w:ascii="Tahoma" w:hAnsi="Tahoma" w:cs="Tahoma"/>
        </w:rPr>
        <w:t xml:space="preserve"> dejanj iz Kazenskega zakonika </w:t>
      </w:r>
      <w:r w:rsidR="00E102E7" w:rsidRPr="00E102E7">
        <w:rPr>
          <w:rFonts w:ascii="Tahoma" w:hAnsi="Tahoma" w:cs="Tahoma"/>
        </w:rPr>
        <w:t xml:space="preserve">(Uradni list RS, št. 50/12 – uradno prečiščeno besedilo, 6/16 – </w:t>
      </w:r>
      <w:proofErr w:type="spellStart"/>
      <w:r w:rsidR="00E102E7" w:rsidRPr="00E102E7">
        <w:rPr>
          <w:rFonts w:ascii="Tahoma" w:hAnsi="Tahoma" w:cs="Tahoma"/>
        </w:rPr>
        <w:t>popr</w:t>
      </w:r>
      <w:proofErr w:type="spellEnd"/>
      <w:r w:rsidR="00E102E7" w:rsidRPr="00E102E7">
        <w:rPr>
          <w:rFonts w:ascii="Tahoma" w:hAnsi="Tahoma" w:cs="Tahoma"/>
        </w:rPr>
        <w:t>., 54/15, 38/16, 27/17, 23/20, 91/20, 95/21, 186/21, 105/22 – ZZNŠPP in 16/23</w:t>
      </w:r>
      <w:r w:rsidRPr="00A42A28">
        <w:rPr>
          <w:rFonts w:ascii="Tahoma" w:hAnsi="Tahoma" w:cs="Tahoma"/>
        </w:rPr>
        <w:t xml:space="preserve">; v nadaljnjem besedilu: KZ-1), ki so opredeljena v prvem odstavku 75. člena ZJN-3 </w:t>
      </w:r>
    </w:p>
    <w:p w14:paraId="6B17C096" w14:textId="77777777" w:rsidR="00A42A28" w:rsidRPr="00A42A28" w:rsidRDefault="00A42A28" w:rsidP="00AF65C5">
      <w:pPr>
        <w:keepNext/>
        <w:keepLines/>
        <w:tabs>
          <w:tab w:val="left" w:pos="567"/>
          <w:tab w:val="num" w:pos="851"/>
          <w:tab w:val="left" w:pos="993"/>
        </w:tabs>
        <w:jc w:val="both"/>
        <w:rPr>
          <w:rFonts w:ascii="Tahoma" w:hAnsi="Tahoma" w:cs="Tahoma"/>
        </w:rPr>
      </w:pPr>
    </w:p>
    <w:p w14:paraId="15849EC4" w14:textId="4943630E" w:rsidR="00A42A28" w:rsidRPr="00A42A28" w:rsidRDefault="00A42A28" w:rsidP="00AF65C5">
      <w:pPr>
        <w:keepNext/>
        <w:keepLines/>
        <w:tabs>
          <w:tab w:val="left" w:pos="567"/>
          <w:tab w:val="num" w:pos="851"/>
          <w:tab w:val="left" w:pos="993"/>
        </w:tabs>
        <w:jc w:val="both"/>
        <w:rPr>
          <w:rFonts w:ascii="Tahoma" w:hAnsi="Tahoma" w:cs="Tahoma"/>
        </w:rPr>
      </w:pPr>
      <w:r w:rsidRPr="00A42A28">
        <w:rPr>
          <w:rFonts w:ascii="Tahoma" w:hAnsi="Tahoma" w:cs="Tahoma"/>
        </w:rPr>
        <w:t>in</w:t>
      </w:r>
    </w:p>
    <w:p w14:paraId="1BCB8DE3" w14:textId="77777777" w:rsidR="00A42A28" w:rsidRPr="00A42A28" w:rsidRDefault="00A42A28" w:rsidP="00AF65C5">
      <w:pPr>
        <w:keepNext/>
        <w:keepLines/>
        <w:tabs>
          <w:tab w:val="left" w:pos="567"/>
          <w:tab w:val="num" w:pos="851"/>
          <w:tab w:val="left" w:pos="993"/>
        </w:tabs>
        <w:jc w:val="center"/>
        <w:rPr>
          <w:rFonts w:ascii="Tahoma" w:hAnsi="Tahoma" w:cs="Tahoma"/>
          <w:b/>
        </w:rPr>
      </w:pPr>
      <w:r w:rsidRPr="00A42A28">
        <w:rPr>
          <w:rFonts w:ascii="Tahoma" w:hAnsi="Tahoma" w:cs="Tahoma"/>
          <w:b/>
        </w:rPr>
        <w:t>POOBLAŠČAM</w:t>
      </w:r>
    </w:p>
    <w:p w14:paraId="6B0EF848" w14:textId="77777777" w:rsidR="00A42A28" w:rsidRPr="00A42A28" w:rsidRDefault="00A42A28" w:rsidP="00AF65C5">
      <w:pPr>
        <w:keepNext/>
        <w:keepLines/>
        <w:tabs>
          <w:tab w:val="left" w:pos="567"/>
          <w:tab w:val="num" w:pos="851"/>
          <w:tab w:val="left" w:pos="993"/>
        </w:tabs>
        <w:jc w:val="both"/>
        <w:rPr>
          <w:rFonts w:ascii="Tahoma" w:hAnsi="Tahoma" w:cs="Tahoma"/>
        </w:rPr>
      </w:pPr>
    </w:p>
    <w:p w14:paraId="3857D28D" w14:textId="1E31F0E0" w:rsidR="00A42A28" w:rsidRPr="00A42A28" w:rsidRDefault="00A42A28" w:rsidP="00AF65C5">
      <w:pPr>
        <w:keepNext/>
        <w:keepLines/>
        <w:tabs>
          <w:tab w:val="left" w:pos="567"/>
          <w:tab w:val="left" w:pos="851"/>
          <w:tab w:val="left" w:pos="993"/>
        </w:tabs>
        <w:suppressAutoHyphens/>
        <w:jc w:val="both"/>
        <w:rPr>
          <w:rFonts w:ascii="Tahoma" w:hAnsi="Tahoma" w:cs="Tahoma"/>
          <w:b/>
          <w:noProof/>
        </w:rPr>
      </w:pPr>
      <w:r w:rsidRPr="00A42A28">
        <w:rPr>
          <w:rFonts w:ascii="Tahoma" w:hAnsi="Tahoma" w:cs="Tahoma"/>
        </w:rPr>
        <w:t xml:space="preserve">JAVNI HOLDING Ljubljana, </w:t>
      </w:r>
      <w:proofErr w:type="spellStart"/>
      <w:r w:rsidRPr="00A42A28">
        <w:rPr>
          <w:rFonts w:ascii="Tahoma" w:hAnsi="Tahoma" w:cs="Tahoma"/>
        </w:rPr>
        <w:t>d.o.o</w:t>
      </w:r>
      <w:proofErr w:type="spellEnd"/>
      <w:r w:rsidRPr="00A42A28">
        <w:rPr>
          <w:rFonts w:ascii="Tahoma" w:hAnsi="Tahoma" w:cs="Tahoma"/>
        </w:rPr>
        <w:t xml:space="preserve">., Verovškova ulica 70, 1000 Ljubljana, da za potrebe preverjanja izpolnjevanja pogojev v postopku oddaje javnega naročila št. </w:t>
      </w:r>
      <w:r w:rsidR="00F97B9B" w:rsidRPr="00F97B9B">
        <w:rPr>
          <w:rFonts w:ascii="Tahoma" w:hAnsi="Tahoma" w:cs="Tahoma"/>
          <w:b/>
        </w:rPr>
        <w:t>VKS-118/26 – Nabava univerzalnih spojk za obdobje treh let</w:t>
      </w:r>
      <w:r w:rsidRPr="00A42A28">
        <w:rPr>
          <w:rFonts w:ascii="Tahoma" w:hAnsi="Tahoma" w:cs="Tahoma"/>
        </w:rPr>
        <w:t xml:space="preserve">, </w:t>
      </w:r>
      <w:r w:rsidR="00F0384B">
        <w:rPr>
          <w:rFonts w:ascii="Tahoma" w:hAnsi="Tahoma" w:cs="Tahoma"/>
        </w:rPr>
        <w:t>pridobi</w:t>
      </w:r>
      <w:r w:rsidR="00F0384B" w:rsidRPr="00F0384B">
        <w:rPr>
          <w:rFonts w:ascii="Tahoma" w:hAnsi="Tahoma" w:cs="Tahoma"/>
        </w:rPr>
        <w:t xml:space="preserve"> podatke za preveritev ponudbe/zahtev iz </w:t>
      </w:r>
      <w:r w:rsidR="00F0384B">
        <w:rPr>
          <w:rFonts w:ascii="Tahoma" w:hAnsi="Tahoma" w:cs="Tahoma"/>
        </w:rPr>
        <w:t>tč. 3.1. razpisne dokumentacije</w:t>
      </w:r>
      <w:r w:rsidR="00F0384B" w:rsidRPr="00F0384B">
        <w:rPr>
          <w:rFonts w:ascii="Tahoma" w:hAnsi="Tahoma" w:cs="Tahoma"/>
        </w:rPr>
        <w:t xml:space="preserve"> v enotnem informacijskem sistemu </w:t>
      </w:r>
      <w:proofErr w:type="spellStart"/>
      <w:r w:rsidR="00F0384B" w:rsidRPr="00F0384B">
        <w:rPr>
          <w:rFonts w:ascii="Tahoma" w:hAnsi="Tahoma" w:cs="Tahoma"/>
        </w:rPr>
        <w:t>eJN</w:t>
      </w:r>
      <w:proofErr w:type="spellEnd"/>
      <w:r w:rsidR="00F0384B" w:rsidRPr="00F0384B">
        <w:rPr>
          <w:rFonts w:ascii="Tahoma" w:hAnsi="Tahoma" w:cs="Tahoma"/>
        </w:rPr>
        <w:t xml:space="preserve"> – </w:t>
      </w:r>
      <w:proofErr w:type="spellStart"/>
      <w:r w:rsidR="00F0384B" w:rsidRPr="00F0384B">
        <w:rPr>
          <w:rFonts w:ascii="Tahoma" w:hAnsi="Tahoma" w:cs="Tahoma"/>
        </w:rPr>
        <w:t>eDosje</w:t>
      </w:r>
      <w:proofErr w:type="spellEnd"/>
      <w:r w:rsidR="00F0384B" w:rsidRPr="00F0384B">
        <w:rPr>
          <w:rFonts w:ascii="Tahoma" w:hAnsi="Tahoma" w:cs="Tahoma"/>
        </w:rPr>
        <w:t xml:space="preserve"> v povezavi z devetim odstavkom 77. člena ZJN-3</w:t>
      </w:r>
      <w:r w:rsidR="00F0384B">
        <w:rPr>
          <w:rFonts w:ascii="Tahoma" w:hAnsi="Tahoma" w:cs="Tahoma"/>
        </w:rPr>
        <w:t xml:space="preserve"> oziroma </w:t>
      </w:r>
      <w:r w:rsidRPr="00A42A28">
        <w:rPr>
          <w:rFonts w:ascii="Tahoma" w:hAnsi="Tahoma" w:cs="Tahoma"/>
        </w:rPr>
        <w:t>od Ministrstva za pravosodje pridobi potrdilo iz kazenske evidence</w:t>
      </w:r>
      <w:r w:rsidR="00F0384B">
        <w:rPr>
          <w:rFonts w:ascii="Tahoma" w:hAnsi="Tahoma" w:cs="Tahoma"/>
        </w:rPr>
        <w:t xml:space="preserve">, v kolikor podatkov ne bo mogoče pridobiti v enotnem informacijskem sistemu </w:t>
      </w:r>
      <w:proofErr w:type="spellStart"/>
      <w:r w:rsidR="00F0384B">
        <w:rPr>
          <w:rFonts w:ascii="Tahoma" w:hAnsi="Tahoma" w:cs="Tahoma"/>
        </w:rPr>
        <w:t>eJN</w:t>
      </w:r>
      <w:proofErr w:type="spellEnd"/>
      <w:r w:rsidR="00F0384B">
        <w:rPr>
          <w:rFonts w:ascii="Tahoma" w:hAnsi="Tahoma" w:cs="Tahoma"/>
        </w:rPr>
        <w:t xml:space="preserve"> – </w:t>
      </w:r>
      <w:proofErr w:type="spellStart"/>
      <w:r w:rsidR="00F0384B">
        <w:rPr>
          <w:rFonts w:ascii="Tahoma" w:hAnsi="Tahoma" w:cs="Tahoma"/>
        </w:rPr>
        <w:t>eDosje</w:t>
      </w:r>
      <w:proofErr w:type="spellEnd"/>
      <w:r w:rsidRPr="00A42A28">
        <w:rPr>
          <w:rFonts w:ascii="Tahoma" w:hAnsi="Tahoma" w:cs="Tahoma"/>
        </w:rPr>
        <w:t>.</w:t>
      </w:r>
    </w:p>
    <w:p w14:paraId="1C353062" w14:textId="77777777" w:rsidR="00A42A28" w:rsidRPr="00A42A28" w:rsidRDefault="00A42A28" w:rsidP="00AF65C5">
      <w:pPr>
        <w:keepNext/>
        <w:keepLines/>
        <w:tabs>
          <w:tab w:val="left" w:pos="567"/>
          <w:tab w:val="num" w:pos="851"/>
          <w:tab w:val="left" w:pos="993"/>
        </w:tabs>
        <w:jc w:val="both"/>
        <w:rPr>
          <w:rFonts w:ascii="Tahoma" w:hAnsi="Tahoma" w:cs="Tahoma"/>
          <w:sz w:val="18"/>
          <w:szCs w:val="18"/>
        </w:rPr>
      </w:pPr>
    </w:p>
    <w:p w14:paraId="3F8DEC2E" w14:textId="77777777" w:rsidR="00A42A28" w:rsidRPr="00A42A28" w:rsidRDefault="00A42A28" w:rsidP="00AF65C5">
      <w:pPr>
        <w:keepNext/>
        <w:keepLines/>
        <w:tabs>
          <w:tab w:val="left" w:pos="567"/>
          <w:tab w:val="num" w:pos="851"/>
          <w:tab w:val="left" w:pos="993"/>
        </w:tabs>
        <w:jc w:val="both"/>
        <w:rPr>
          <w:rFonts w:ascii="Tahoma" w:hAnsi="Tahoma" w:cs="Tahoma"/>
          <w:sz w:val="18"/>
          <w:szCs w:val="18"/>
        </w:rPr>
      </w:pPr>
    </w:p>
    <w:p w14:paraId="42AA6C9D" w14:textId="77777777" w:rsidR="00A42A28" w:rsidRPr="00A42A28" w:rsidRDefault="00A42A28" w:rsidP="00AF65C5">
      <w:pPr>
        <w:keepNext/>
        <w:keepLines/>
        <w:tabs>
          <w:tab w:val="left" w:pos="567"/>
          <w:tab w:val="num" w:pos="851"/>
          <w:tab w:val="left" w:pos="993"/>
        </w:tabs>
        <w:jc w:val="both"/>
        <w:rPr>
          <w:rFonts w:ascii="Tahoma" w:hAnsi="Tahoma" w:cs="Tahoma"/>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42A28" w:rsidRPr="00A42A28" w14:paraId="24149C2E" w14:textId="77777777" w:rsidTr="001D0EC4">
        <w:trPr>
          <w:trHeight w:val="235"/>
        </w:trPr>
        <w:tc>
          <w:tcPr>
            <w:tcW w:w="3402" w:type="dxa"/>
            <w:tcBorders>
              <w:top w:val="single" w:sz="4" w:space="0" w:color="auto"/>
            </w:tcBorders>
          </w:tcPr>
          <w:p w14:paraId="1F159CF4" w14:textId="77777777" w:rsidR="00A42A28" w:rsidRPr="00A42A28" w:rsidRDefault="00A42A28" w:rsidP="00AF65C5">
            <w:pPr>
              <w:keepNext/>
              <w:keepLines/>
              <w:jc w:val="center"/>
              <w:rPr>
                <w:rFonts w:ascii="Tahoma" w:hAnsi="Tahoma" w:cs="Tahoma"/>
                <w:snapToGrid w:val="0"/>
                <w:color w:val="000000"/>
              </w:rPr>
            </w:pPr>
            <w:r w:rsidRPr="00A42A28">
              <w:rPr>
                <w:rFonts w:ascii="Tahoma" w:hAnsi="Tahoma" w:cs="Tahoma"/>
                <w:snapToGrid w:val="0"/>
                <w:color w:val="000000"/>
              </w:rPr>
              <w:t xml:space="preserve"> (Kraj, datum)</w:t>
            </w:r>
          </w:p>
        </w:tc>
        <w:tc>
          <w:tcPr>
            <w:tcW w:w="2410" w:type="dxa"/>
          </w:tcPr>
          <w:p w14:paraId="1B32EEEC" w14:textId="77777777" w:rsidR="00A42A28" w:rsidRPr="00A42A28" w:rsidRDefault="00A42A28" w:rsidP="00AF65C5">
            <w:pPr>
              <w:keepNext/>
              <w:keepLines/>
              <w:jc w:val="center"/>
              <w:rPr>
                <w:rFonts w:ascii="Tahoma" w:hAnsi="Tahoma" w:cs="Tahoma"/>
                <w:snapToGrid w:val="0"/>
                <w:color w:val="000000"/>
              </w:rPr>
            </w:pPr>
          </w:p>
        </w:tc>
        <w:tc>
          <w:tcPr>
            <w:tcW w:w="3686" w:type="dxa"/>
            <w:tcBorders>
              <w:top w:val="single" w:sz="4" w:space="0" w:color="auto"/>
            </w:tcBorders>
          </w:tcPr>
          <w:p w14:paraId="0C0482A5" w14:textId="77777777" w:rsidR="00A42A28" w:rsidRPr="00A42A28" w:rsidRDefault="00A42A28" w:rsidP="00AF65C5">
            <w:pPr>
              <w:keepNext/>
              <w:keepLines/>
              <w:jc w:val="center"/>
              <w:rPr>
                <w:rFonts w:ascii="Tahoma" w:hAnsi="Tahoma" w:cs="Tahoma"/>
                <w:snapToGrid w:val="0"/>
                <w:color w:val="000000"/>
              </w:rPr>
            </w:pPr>
            <w:r w:rsidRPr="00A42A28">
              <w:rPr>
                <w:rFonts w:ascii="Tahoma" w:hAnsi="Tahoma" w:cs="Tahoma"/>
                <w:snapToGrid w:val="0"/>
                <w:color w:val="000000"/>
              </w:rPr>
              <w:t>(Podpis fizične osebe)</w:t>
            </w:r>
          </w:p>
        </w:tc>
      </w:tr>
    </w:tbl>
    <w:p w14:paraId="45B858F1" w14:textId="77777777" w:rsidR="00A42A28" w:rsidRPr="00A42A28" w:rsidRDefault="00A42A28" w:rsidP="00AF65C5">
      <w:pPr>
        <w:keepNext/>
        <w:keepLines/>
        <w:tabs>
          <w:tab w:val="left" w:pos="284"/>
        </w:tabs>
        <w:jc w:val="both"/>
        <w:rPr>
          <w:rFonts w:ascii="Tahoma" w:hAnsi="Tahoma" w:cs="Tahoma"/>
        </w:rPr>
      </w:pPr>
    </w:p>
    <w:p w14:paraId="4C38F349" w14:textId="77777777" w:rsidR="00A42A28" w:rsidRPr="00A42A28" w:rsidRDefault="00A42A28" w:rsidP="00AF65C5">
      <w:pPr>
        <w:keepNext/>
        <w:keepLines/>
        <w:tabs>
          <w:tab w:val="left" w:pos="284"/>
        </w:tabs>
        <w:jc w:val="both"/>
        <w:rPr>
          <w:rFonts w:ascii="Tahoma" w:hAnsi="Tahoma" w:cs="Tahoma"/>
        </w:rPr>
      </w:pPr>
    </w:p>
    <w:p w14:paraId="3FDA1A46" w14:textId="77777777" w:rsidR="00A42A28" w:rsidRPr="00A42A28" w:rsidRDefault="00A42A28" w:rsidP="00AF65C5">
      <w:pPr>
        <w:keepNext/>
        <w:keepLines/>
        <w:tabs>
          <w:tab w:val="left" w:pos="284"/>
        </w:tabs>
        <w:jc w:val="both"/>
        <w:rPr>
          <w:rFonts w:ascii="Tahoma" w:hAnsi="Tahoma" w:cs="Tahoma"/>
          <w:i/>
          <w:sz w:val="16"/>
          <w:szCs w:val="18"/>
        </w:rPr>
      </w:pPr>
      <w:r w:rsidRPr="00A42A28">
        <w:rPr>
          <w:rFonts w:ascii="Tahoma" w:hAnsi="Tahoma" w:cs="Tahoma"/>
          <w:b/>
          <w:i/>
          <w:sz w:val="16"/>
          <w:szCs w:val="18"/>
        </w:rPr>
        <w:t>Navodilo:</w:t>
      </w:r>
      <w:r w:rsidRPr="00A42A28">
        <w:rPr>
          <w:rFonts w:ascii="Tahoma" w:hAnsi="Tahoma" w:cs="Tahoma"/>
          <w:i/>
          <w:sz w:val="16"/>
          <w:szCs w:val="18"/>
        </w:rPr>
        <w:t xml:space="preserve"> Izjavo izpolnijo in podpišejo VSE osebe, ki so:</w:t>
      </w:r>
    </w:p>
    <w:p w14:paraId="2D2ED8B5" w14:textId="77777777" w:rsidR="00A42A28" w:rsidRPr="00A42A28" w:rsidRDefault="00A42A28" w:rsidP="00AF65C5">
      <w:pPr>
        <w:keepNext/>
        <w:keepLines/>
        <w:numPr>
          <w:ilvl w:val="0"/>
          <w:numId w:val="3"/>
        </w:numPr>
        <w:tabs>
          <w:tab w:val="num" w:pos="284"/>
        </w:tabs>
        <w:spacing w:after="200" w:line="276" w:lineRule="auto"/>
        <w:ind w:left="284" w:hanging="284"/>
        <w:jc w:val="both"/>
        <w:rPr>
          <w:rFonts w:ascii="Tahoma" w:hAnsi="Tahoma" w:cs="Tahoma"/>
          <w:i/>
          <w:sz w:val="16"/>
          <w:szCs w:val="18"/>
        </w:rPr>
      </w:pPr>
      <w:r w:rsidRPr="00A42A28">
        <w:rPr>
          <w:rFonts w:ascii="Tahoma" w:hAnsi="Tahoma" w:cs="Tahoma"/>
          <w:i/>
          <w:sz w:val="16"/>
          <w:szCs w:val="18"/>
        </w:rPr>
        <w:t xml:space="preserve">člani upravnega, vodstvenega ali nadzornega organa ponudnika (v primeru skupne ponudbe velja za vse člane skupine ponudnikov – partnerje), podizvajalca </w:t>
      </w:r>
      <w:r w:rsidRPr="00A42A28">
        <w:rPr>
          <w:rFonts w:ascii="Tahoma" w:hAnsi="Tahoma" w:cs="Tahoma"/>
          <w:i/>
          <w:iCs/>
          <w:sz w:val="16"/>
          <w:szCs w:val="18"/>
        </w:rPr>
        <w:t>oz. subjekt, katerega zmogljivost uporablja ponudnik</w:t>
      </w:r>
      <w:r w:rsidRPr="00A42A28">
        <w:rPr>
          <w:rFonts w:ascii="Tahoma" w:hAnsi="Tahoma" w:cs="Tahoma"/>
          <w:i/>
          <w:sz w:val="16"/>
          <w:szCs w:val="18"/>
        </w:rPr>
        <w:t xml:space="preserve"> ali</w:t>
      </w:r>
    </w:p>
    <w:p w14:paraId="793C5318" w14:textId="77777777" w:rsidR="00A42A28" w:rsidRPr="00A42A28" w:rsidRDefault="00A42A28" w:rsidP="00AF65C5">
      <w:pPr>
        <w:keepNext/>
        <w:keepLines/>
        <w:numPr>
          <w:ilvl w:val="0"/>
          <w:numId w:val="3"/>
        </w:numPr>
        <w:tabs>
          <w:tab w:val="num" w:pos="284"/>
        </w:tabs>
        <w:spacing w:after="200" w:line="276" w:lineRule="auto"/>
        <w:ind w:left="284" w:hanging="284"/>
        <w:jc w:val="both"/>
        <w:rPr>
          <w:rFonts w:ascii="Tahoma" w:hAnsi="Tahoma" w:cs="Tahoma"/>
          <w:i/>
          <w:sz w:val="16"/>
          <w:szCs w:val="18"/>
        </w:rPr>
      </w:pPr>
      <w:r w:rsidRPr="00A42A28">
        <w:rPr>
          <w:rFonts w:ascii="Tahoma" w:hAnsi="Tahoma" w:cs="Tahoma"/>
          <w:i/>
          <w:sz w:val="16"/>
          <w:szCs w:val="18"/>
        </w:rPr>
        <w:t>ki imajo pooblastila za njegovo zastopanje ali odločanje ali nadzor v njem.</w:t>
      </w:r>
    </w:p>
    <w:p w14:paraId="1A4CBA87" w14:textId="77777777" w:rsidR="00A42A28" w:rsidRPr="00A42A28" w:rsidRDefault="00A42A28" w:rsidP="00AF65C5">
      <w:pPr>
        <w:keepNext/>
        <w:keepLines/>
        <w:tabs>
          <w:tab w:val="left" w:pos="0"/>
        </w:tabs>
        <w:jc w:val="both"/>
        <w:rPr>
          <w:rFonts w:ascii="Tahoma" w:hAnsi="Tahoma" w:cs="Tahoma"/>
          <w:i/>
          <w:sz w:val="16"/>
          <w:szCs w:val="18"/>
        </w:rPr>
      </w:pPr>
      <w:r w:rsidRPr="00A42A28">
        <w:rPr>
          <w:rFonts w:ascii="Tahoma" w:hAnsi="Tahoma" w:cs="Tahoma"/>
          <w:i/>
          <w:sz w:val="16"/>
          <w:szCs w:val="18"/>
        </w:rPr>
        <w:t>V kolikor oseba opravlja več funkcij hkrati, ustrezno označi vse funkcije, v katerih nastopa.</w:t>
      </w:r>
    </w:p>
    <w:p w14:paraId="0C9C9BCC" w14:textId="77777777" w:rsidR="00A42A28" w:rsidRPr="00A42A28" w:rsidRDefault="00A42A28" w:rsidP="00AF65C5">
      <w:pPr>
        <w:keepNext/>
        <w:keepLines/>
        <w:jc w:val="both"/>
        <w:rPr>
          <w:rFonts w:ascii="Tahoma" w:hAnsi="Tahoma" w:cs="Tahoma"/>
          <w:b/>
          <w:i/>
          <w:sz w:val="16"/>
          <w:szCs w:val="18"/>
        </w:rPr>
      </w:pPr>
    </w:p>
    <w:p w14:paraId="0FF13681" w14:textId="486443C7" w:rsidR="00A42A28" w:rsidRPr="00A42A28" w:rsidRDefault="00A42A28" w:rsidP="00AF65C5">
      <w:pPr>
        <w:keepNext/>
        <w:keepLines/>
        <w:jc w:val="both"/>
        <w:rPr>
          <w:rFonts w:ascii="Tahoma" w:hAnsi="Tahoma" w:cs="Tahoma"/>
          <w:i/>
          <w:sz w:val="16"/>
          <w:szCs w:val="18"/>
        </w:rPr>
      </w:pPr>
      <w:r w:rsidRPr="00A42A28">
        <w:rPr>
          <w:rFonts w:ascii="Tahoma" w:hAnsi="Tahoma" w:cs="Tahoma"/>
          <w:i/>
          <w:sz w:val="16"/>
          <w:szCs w:val="18"/>
        </w:rPr>
        <w:t>Obrazec se po potrebi fotokopira!</w:t>
      </w:r>
    </w:p>
    <w:p w14:paraId="33C4B015" w14:textId="692256BB" w:rsidR="00A42A28" w:rsidRDefault="00A42A28" w:rsidP="00AF65C5">
      <w:pPr>
        <w:keepNext/>
        <w:keepLines/>
        <w:jc w:val="both"/>
        <w:rPr>
          <w:rFonts w:ascii="Tahoma" w:hAnsi="Tahoma" w:cs="Tahoma"/>
          <w:i/>
          <w:sz w:val="16"/>
          <w:szCs w:val="18"/>
        </w:rPr>
      </w:pPr>
    </w:p>
    <w:p w14:paraId="65663659" w14:textId="725BC035" w:rsidR="00FF00D5" w:rsidRDefault="00FF00D5" w:rsidP="00AF65C5">
      <w:pPr>
        <w:keepNext/>
        <w:keepLines/>
        <w:jc w:val="both"/>
        <w:rPr>
          <w:rFonts w:ascii="Tahoma" w:hAnsi="Tahoma" w:cs="Tahoma"/>
          <w:i/>
          <w:sz w:val="16"/>
          <w:szCs w:val="18"/>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411930" w:rsidRPr="00F97B9B" w14:paraId="15EB4F76" w14:textId="77777777" w:rsidTr="006D5A32">
        <w:tc>
          <w:tcPr>
            <w:tcW w:w="7740" w:type="dxa"/>
            <w:tcBorders>
              <w:top w:val="single" w:sz="4" w:space="0" w:color="000000"/>
              <w:left w:val="single" w:sz="4" w:space="0" w:color="000000"/>
              <w:bottom w:val="single" w:sz="4" w:space="0" w:color="000000"/>
            </w:tcBorders>
          </w:tcPr>
          <w:p w14:paraId="3E7DF512" w14:textId="77777777" w:rsidR="00411930" w:rsidRPr="00F97B9B" w:rsidRDefault="00411930" w:rsidP="00411930">
            <w:pPr>
              <w:keepNext/>
              <w:keepLines/>
              <w:jc w:val="both"/>
              <w:outlineLvl w:val="1"/>
              <w:rPr>
                <w:rFonts w:ascii="Tahoma" w:hAnsi="Tahoma" w:cs="Tahoma"/>
                <w:b/>
              </w:rPr>
            </w:pPr>
            <w:r w:rsidRPr="00F97B9B">
              <w:rPr>
                <w:rFonts w:ascii="Tahoma" w:hAnsi="Tahoma" w:cs="Tahoma"/>
                <w:b/>
              </w:rPr>
              <w:lastRenderedPageBreak/>
              <w:br w:type="page"/>
            </w:r>
            <w:r w:rsidRPr="00F97B9B">
              <w:rPr>
                <w:rFonts w:ascii="Tahoma" w:hAnsi="Tahoma" w:cs="Tahoma"/>
                <w:b/>
              </w:rPr>
              <w:br w:type="page"/>
            </w:r>
            <w:bookmarkStart w:id="20" w:name="_Toc495914071"/>
            <w:r w:rsidRPr="00F97B9B">
              <w:rPr>
                <w:rFonts w:ascii="Tahoma" w:hAnsi="Tahoma" w:cs="Tahoma"/>
                <w:b/>
              </w:rPr>
              <w:t>UDELEŽBA PODIZVAJALCEV</w:t>
            </w:r>
            <w:bookmarkEnd w:id="20"/>
          </w:p>
        </w:tc>
        <w:tc>
          <w:tcPr>
            <w:tcW w:w="1684" w:type="dxa"/>
            <w:tcBorders>
              <w:top w:val="single" w:sz="4" w:space="0" w:color="000000"/>
              <w:left w:val="single" w:sz="4" w:space="0" w:color="808080"/>
              <w:bottom w:val="single" w:sz="4" w:space="0" w:color="000000"/>
              <w:right w:val="single" w:sz="4" w:space="0" w:color="000000"/>
            </w:tcBorders>
          </w:tcPr>
          <w:p w14:paraId="012F7D6C" w14:textId="77777777" w:rsidR="00411930" w:rsidRPr="00F97B9B" w:rsidRDefault="00411930" w:rsidP="00411930">
            <w:pPr>
              <w:keepNext/>
              <w:keepLines/>
              <w:jc w:val="both"/>
              <w:outlineLvl w:val="1"/>
              <w:rPr>
                <w:rFonts w:ascii="Tahoma" w:hAnsi="Tahoma" w:cs="Tahoma"/>
                <w:b/>
              </w:rPr>
            </w:pPr>
            <w:r w:rsidRPr="00F97B9B">
              <w:rPr>
                <w:rFonts w:ascii="Tahoma" w:hAnsi="Tahoma" w:cs="Tahoma"/>
                <w:b/>
              </w:rPr>
              <w:t>Priloga 4/1</w:t>
            </w:r>
          </w:p>
        </w:tc>
      </w:tr>
    </w:tbl>
    <w:p w14:paraId="7F541052" w14:textId="77777777" w:rsidR="00411930" w:rsidRPr="00F97B9B" w:rsidRDefault="00411930" w:rsidP="00411930">
      <w:pPr>
        <w:keepNext/>
        <w:keepLines/>
        <w:jc w:val="both"/>
        <w:rPr>
          <w:rFonts w:ascii="Tahoma" w:hAnsi="Tahoma" w:cs="Tahoma"/>
        </w:rPr>
      </w:pPr>
    </w:p>
    <w:p w14:paraId="570316CE" w14:textId="77777777" w:rsidR="00411930" w:rsidRPr="00F97B9B" w:rsidRDefault="00411930" w:rsidP="00411930">
      <w:pPr>
        <w:keepNext/>
        <w:keepLines/>
        <w:jc w:val="both"/>
        <w:rPr>
          <w:rFonts w:ascii="Tahoma" w:hAnsi="Tahoma" w:cs="Tahoma"/>
        </w:rPr>
      </w:pPr>
      <w:r w:rsidRPr="00F97B9B">
        <w:rPr>
          <w:rFonts w:ascii="Tahoma" w:hAnsi="Tahoma" w:cs="Tahoma"/>
        </w:rPr>
        <w:t>Ponudnik: _____________________________________________________________________</w:t>
      </w:r>
    </w:p>
    <w:p w14:paraId="2C8ECC8E" w14:textId="77777777" w:rsidR="00411930" w:rsidRPr="00F97B9B" w:rsidRDefault="00411930" w:rsidP="00411930">
      <w:pPr>
        <w:keepNext/>
        <w:keepLines/>
        <w:jc w:val="both"/>
        <w:rPr>
          <w:rFonts w:ascii="Tahoma" w:hAnsi="Tahoma" w:cs="Tahoma"/>
        </w:rPr>
      </w:pPr>
    </w:p>
    <w:p w14:paraId="7D4A36C1" w14:textId="08D9E1EA" w:rsidR="00411930" w:rsidRPr="00F97B9B" w:rsidRDefault="00411930" w:rsidP="00411930">
      <w:pPr>
        <w:keepNext/>
        <w:keepLines/>
        <w:jc w:val="both"/>
        <w:rPr>
          <w:rFonts w:ascii="Tahoma" w:hAnsi="Tahoma" w:cs="Tahoma"/>
          <w:b/>
          <w:noProof/>
        </w:rPr>
      </w:pPr>
      <w:r w:rsidRPr="00F97B9B">
        <w:rPr>
          <w:rFonts w:ascii="Tahoma" w:hAnsi="Tahoma" w:cs="Tahoma"/>
          <w:b/>
          <w:lang w:eastAsia="en-US"/>
        </w:rPr>
        <w:t>Izjavljamo</w:t>
      </w:r>
      <w:r w:rsidRPr="00F97B9B">
        <w:rPr>
          <w:rFonts w:ascii="Tahoma" w:hAnsi="Tahoma" w:cs="Tahoma"/>
          <w:lang w:eastAsia="en-US"/>
        </w:rPr>
        <w:t>, da bomo pri izvedbi</w:t>
      </w:r>
      <w:r w:rsidRPr="00F97B9B">
        <w:rPr>
          <w:rFonts w:ascii="Tahoma" w:hAnsi="Tahoma" w:cs="Tahoma"/>
        </w:rPr>
        <w:t xml:space="preserve"> javnega naročila št. </w:t>
      </w:r>
      <w:r w:rsidR="00F97B9B" w:rsidRPr="00F97B9B">
        <w:rPr>
          <w:rFonts w:ascii="Tahoma" w:hAnsi="Tahoma" w:cs="Tahoma"/>
          <w:b/>
          <w:noProof/>
        </w:rPr>
        <w:t>VKS-118/26 – Nabava univerzalnih spojk za obdobje treh let</w:t>
      </w:r>
      <w:r w:rsidRPr="00F97B9B">
        <w:rPr>
          <w:rFonts w:ascii="Tahoma" w:hAnsi="Tahoma" w:cs="Tahoma"/>
          <w:b/>
          <w:noProof/>
        </w:rPr>
        <w:t xml:space="preserve"> </w:t>
      </w:r>
      <w:r w:rsidRPr="00F97B9B">
        <w:rPr>
          <w:rFonts w:ascii="Tahoma" w:hAnsi="Tahoma" w:cs="Tahoma"/>
        </w:rPr>
        <w:t>sodelovali z naslednjimi podizvajalci:</w:t>
      </w:r>
    </w:p>
    <w:p w14:paraId="23237BC8" w14:textId="77777777" w:rsidR="00411930" w:rsidRPr="00F97B9B" w:rsidRDefault="00411930" w:rsidP="00411930">
      <w:pPr>
        <w:keepNext/>
        <w:keepLines/>
        <w:jc w:val="both"/>
        <w:rPr>
          <w:rFonts w:ascii="Tahoma" w:hAnsi="Tahoma" w:cs="Tahoma"/>
          <w:b/>
        </w:rPr>
      </w:pPr>
      <w:r w:rsidRPr="00F97B9B">
        <w:rPr>
          <w:rFonts w:ascii="Tahoma" w:hAnsi="Tahoma" w:cs="Tahoma"/>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411930" w:rsidRPr="00F97B9B" w14:paraId="0522D9BD" w14:textId="77777777" w:rsidTr="006D5A32">
        <w:trPr>
          <w:trHeight w:val="460"/>
        </w:trPr>
        <w:tc>
          <w:tcPr>
            <w:tcW w:w="6062" w:type="dxa"/>
            <w:shd w:val="clear" w:color="auto" w:fill="auto"/>
            <w:vAlign w:val="center"/>
          </w:tcPr>
          <w:p w14:paraId="23507044" w14:textId="77777777" w:rsidR="00411930" w:rsidRPr="00F97B9B" w:rsidRDefault="00411930" w:rsidP="00411930">
            <w:pPr>
              <w:keepNext/>
              <w:keepLines/>
              <w:jc w:val="center"/>
              <w:rPr>
                <w:rFonts w:ascii="Tahoma" w:eastAsia="Calibri" w:hAnsi="Tahoma" w:cs="Tahoma"/>
                <w:lang w:eastAsia="en-US"/>
              </w:rPr>
            </w:pPr>
            <w:r w:rsidRPr="00F97B9B">
              <w:rPr>
                <w:rFonts w:ascii="Tahoma" w:eastAsia="Calibri" w:hAnsi="Tahoma" w:cs="Tahoma"/>
                <w:b/>
                <w:bCs/>
                <w:lang w:eastAsia="en-US"/>
              </w:rPr>
              <w:t>NAZIV IN NASLOV PODIZVAJALCA</w:t>
            </w:r>
          </w:p>
        </w:tc>
        <w:tc>
          <w:tcPr>
            <w:tcW w:w="3402" w:type="dxa"/>
            <w:shd w:val="clear" w:color="auto" w:fill="auto"/>
          </w:tcPr>
          <w:p w14:paraId="5FEF948D" w14:textId="77777777" w:rsidR="00411930" w:rsidRPr="00F97B9B" w:rsidRDefault="00411930" w:rsidP="00411930">
            <w:pPr>
              <w:keepNext/>
              <w:keepLines/>
              <w:jc w:val="center"/>
              <w:rPr>
                <w:rFonts w:ascii="Tahoma" w:eastAsia="Calibri" w:hAnsi="Tahoma" w:cs="Tahoma"/>
                <w:lang w:eastAsia="en-US"/>
              </w:rPr>
            </w:pPr>
            <w:r w:rsidRPr="00F97B9B">
              <w:rPr>
                <w:rFonts w:ascii="Tahoma" w:eastAsia="Calibri" w:hAnsi="Tahoma" w:cs="Tahoma"/>
                <w:lang w:eastAsia="en-US"/>
              </w:rPr>
              <w:t xml:space="preserve">Zahteva za neposredno plačilo od podizvajalca </w:t>
            </w:r>
            <w:r w:rsidRPr="00F97B9B">
              <w:rPr>
                <w:rFonts w:ascii="Tahoma" w:eastAsia="Calibri" w:hAnsi="Tahoma" w:cs="Tahoma"/>
                <w:b/>
                <w:lang w:eastAsia="en-US"/>
              </w:rPr>
              <w:t xml:space="preserve">DA </w:t>
            </w:r>
            <w:r w:rsidRPr="00F97B9B">
              <w:rPr>
                <w:rFonts w:ascii="Tahoma" w:eastAsia="Calibri" w:hAnsi="Tahoma" w:cs="Tahoma"/>
                <w:lang w:eastAsia="en-US"/>
              </w:rPr>
              <w:t xml:space="preserve">ali </w:t>
            </w:r>
            <w:r w:rsidRPr="00F97B9B">
              <w:rPr>
                <w:rFonts w:ascii="Tahoma" w:eastAsia="Calibri" w:hAnsi="Tahoma" w:cs="Tahoma"/>
                <w:b/>
                <w:lang w:eastAsia="en-US"/>
              </w:rPr>
              <w:t>NE</w:t>
            </w:r>
          </w:p>
        </w:tc>
      </w:tr>
      <w:tr w:rsidR="00411930" w:rsidRPr="00F97B9B" w14:paraId="656EFF18" w14:textId="77777777" w:rsidTr="006D5A32">
        <w:trPr>
          <w:trHeight w:val="460"/>
        </w:trPr>
        <w:tc>
          <w:tcPr>
            <w:tcW w:w="6062" w:type="dxa"/>
            <w:shd w:val="clear" w:color="auto" w:fill="auto"/>
          </w:tcPr>
          <w:p w14:paraId="2507EC72" w14:textId="77777777" w:rsidR="00411930" w:rsidRPr="00F97B9B" w:rsidRDefault="00411930" w:rsidP="00411930">
            <w:pPr>
              <w:keepNext/>
              <w:keepLines/>
              <w:jc w:val="both"/>
              <w:rPr>
                <w:rFonts w:ascii="Tahoma" w:eastAsia="Calibri" w:hAnsi="Tahoma" w:cs="Tahoma"/>
                <w:lang w:eastAsia="en-US"/>
              </w:rPr>
            </w:pPr>
          </w:p>
        </w:tc>
        <w:tc>
          <w:tcPr>
            <w:tcW w:w="3402" w:type="dxa"/>
            <w:shd w:val="clear" w:color="auto" w:fill="auto"/>
          </w:tcPr>
          <w:p w14:paraId="3C06A183" w14:textId="77777777" w:rsidR="00411930" w:rsidRPr="00F97B9B" w:rsidRDefault="00411930" w:rsidP="00411930">
            <w:pPr>
              <w:keepNext/>
              <w:keepLines/>
              <w:jc w:val="both"/>
              <w:rPr>
                <w:rFonts w:ascii="Tahoma" w:eastAsia="Calibri" w:hAnsi="Tahoma" w:cs="Tahoma"/>
                <w:lang w:eastAsia="en-US"/>
              </w:rPr>
            </w:pPr>
          </w:p>
        </w:tc>
      </w:tr>
    </w:tbl>
    <w:p w14:paraId="6E3D3A1F" w14:textId="77777777" w:rsidR="00411930" w:rsidRDefault="00411930" w:rsidP="00411930">
      <w:pPr>
        <w:keepNext/>
        <w:keepLines/>
        <w:jc w:val="both"/>
        <w:rPr>
          <w:rFonts w:ascii="Tahoma" w:eastAsia="Calibri" w:hAnsi="Tahoma" w:cs="Tahoma"/>
          <w:b/>
          <w:bCs/>
          <w:lang w:eastAsia="en-US"/>
        </w:rPr>
      </w:pPr>
    </w:p>
    <w:p w14:paraId="398CD16F" w14:textId="77777777" w:rsidR="00F97B9B" w:rsidRDefault="00F97B9B" w:rsidP="00411930">
      <w:pPr>
        <w:keepNext/>
        <w:keepLines/>
        <w:jc w:val="both"/>
        <w:rPr>
          <w:rFonts w:ascii="Tahoma" w:eastAsia="Calibri" w:hAnsi="Tahoma" w:cs="Tahoma"/>
          <w:b/>
          <w:bCs/>
          <w:lang w:eastAsia="en-US"/>
        </w:rPr>
      </w:pPr>
    </w:p>
    <w:p w14:paraId="09ADE791" w14:textId="77777777" w:rsidR="007C2116" w:rsidRPr="00F97B9B" w:rsidRDefault="007C2116" w:rsidP="00411930">
      <w:pPr>
        <w:keepNext/>
        <w:keepLines/>
        <w:jc w:val="both"/>
        <w:rPr>
          <w:rFonts w:ascii="Tahoma" w:eastAsia="Calibri" w:hAnsi="Tahoma" w:cs="Tahoma"/>
          <w:b/>
          <w:bCs/>
          <w:lang w:eastAsia="en-US"/>
        </w:rPr>
      </w:pPr>
    </w:p>
    <w:p w14:paraId="3DEBA183"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Pooblastilo A: v primeru, da je pri podizvajalcu označeno z "DA" - dajemo</w:t>
      </w:r>
    </w:p>
    <w:p w14:paraId="139FE7F3"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POOBLASTILO ZA NEPOSREDNO PLAČEVANJE PODIZVAJALCU</w:t>
      </w:r>
    </w:p>
    <w:p w14:paraId="78920215" w14:textId="77777777" w:rsidR="00411930" w:rsidRPr="00F97B9B" w:rsidRDefault="00411930" w:rsidP="00411930">
      <w:pPr>
        <w:keepNext/>
        <w:keepLines/>
        <w:jc w:val="both"/>
        <w:rPr>
          <w:rFonts w:ascii="Tahoma" w:eastAsia="Calibri" w:hAnsi="Tahoma" w:cs="Tahoma"/>
          <w:lang w:eastAsia="en-US"/>
        </w:rPr>
      </w:pPr>
    </w:p>
    <w:p w14:paraId="1466D14C" w14:textId="77777777" w:rsidR="00411930" w:rsidRPr="00F97B9B" w:rsidRDefault="00411930" w:rsidP="00411930">
      <w:pPr>
        <w:keepNext/>
        <w:keepLines/>
        <w:jc w:val="both"/>
        <w:rPr>
          <w:rFonts w:ascii="Tahoma" w:hAnsi="Tahoma" w:cs="Tahoma"/>
        </w:rPr>
      </w:pPr>
      <w:r w:rsidRPr="00F97B9B">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47781937" w14:textId="77777777" w:rsidR="00411930" w:rsidRPr="00F97B9B" w:rsidRDefault="00411930" w:rsidP="00411930">
      <w:pPr>
        <w:keepNext/>
        <w:keepLines/>
        <w:jc w:val="both"/>
        <w:rPr>
          <w:rFonts w:ascii="Tahoma" w:hAnsi="Tahoma" w:cs="Tahoma"/>
        </w:rPr>
      </w:pPr>
      <w:r w:rsidRPr="00F97B9B">
        <w:rPr>
          <w:rFonts w:ascii="Tahoma" w:hAnsi="Tahoma" w:cs="Tahoma"/>
        </w:rPr>
        <w:t>S plačilom posameznega zneska podizvajalcu obveznost naročnika za plačilo ponudniku ugasne do višine tako plačanega zneska podizvajalcu.</w:t>
      </w:r>
    </w:p>
    <w:p w14:paraId="656C2D31" w14:textId="77777777" w:rsidR="00411930" w:rsidRDefault="00411930" w:rsidP="00411930">
      <w:pPr>
        <w:keepNext/>
        <w:keepLines/>
        <w:tabs>
          <w:tab w:val="left" w:pos="2552"/>
        </w:tabs>
        <w:ind w:left="284" w:hanging="284"/>
        <w:jc w:val="both"/>
        <w:rPr>
          <w:rFonts w:ascii="Tahoma" w:hAnsi="Tahoma" w:cs="Tahoma"/>
        </w:rPr>
      </w:pPr>
    </w:p>
    <w:p w14:paraId="36F2FEF9" w14:textId="77777777" w:rsidR="00EE379E" w:rsidRPr="00F97B9B" w:rsidRDefault="00EE379E" w:rsidP="00411930">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930" w:rsidRPr="00F97B9B" w14:paraId="4811AFFB" w14:textId="77777777" w:rsidTr="006D5A32">
        <w:trPr>
          <w:trHeight w:val="235"/>
        </w:trPr>
        <w:tc>
          <w:tcPr>
            <w:tcW w:w="3402" w:type="dxa"/>
            <w:tcBorders>
              <w:bottom w:val="single" w:sz="4" w:space="0" w:color="auto"/>
            </w:tcBorders>
          </w:tcPr>
          <w:p w14:paraId="020EA552" w14:textId="77777777" w:rsidR="00411930" w:rsidRPr="00F97B9B" w:rsidRDefault="00411930" w:rsidP="00411930">
            <w:pPr>
              <w:keepNext/>
              <w:keepLines/>
              <w:jc w:val="both"/>
              <w:rPr>
                <w:rFonts w:ascii="Tahoma" w:hAnsi="Tahoma" w:cs="Tahoma"/>
                <w:snapToGrid w:val="0"/>
                <w:color w:val="000000"/>
              </w:rPr>
            </w:pPr>
          </w:p>
        </w:tc>
        <w:tc>
          <w:tcPr>
            <w:tcW w:w="2268" w:type="dxa"/>
          </w:tcPr>
          <w:p w14:paraId="06E8D937" w14:textId="77777777" w:rsidR="00411930" w:rsidRPr="00F97B9B" w:rsidRDefault="00411930" w:rsidP="00411930">
            <w:pPr>
              <w:keepNext/>
              <w:keepLines/>
              <w:jc w:val="both"/>
              <w:rPr>
                <w:rFonts w:ascii="Tahoma" w:hAnsi="Tahoma" w:cs="Tahoma"/>
                <w:snapToGrid w:val="0"/>
                <w:color w:val="000000"/>
              </w:rPr>
            </w:pPr>
          </w:p>
        </w:tc>
        <w:tc>
          <w:tcPr>
            <w:tcW w:w="3686" w:type="dxa"/>
            <w:tcBorders>
              <w:bottom w:val="single" w:sz="4" w:space="0" w:color="auto"/>
            </w:tcBorders>
          </w:tcPr>
          <w:p w14:paraId="2DE1BCB8" w14:textId="77777777" w:rsidR="00411930" w:rsidRPr="00F97B9B" w:rsidRDefault="00411930" w:rsidP="00411930">
            <w:pPr>
              <w:keepNext/>
              <w:keepLines/>
              <w:tabs>
                <w:tab w:val="left" w:pos="567"/>
                <w:tab w:val="num" w:pos="851"/>
                <w:tab w:val="left" w:pos="993"/>
              </w:tabs>
              <w:jc w:val="both"/>
              <w:rPr>
                <w:rFonts w:ascii="Tahoma" w:hAnsi="Tahoma" w:cs="Tahoma"/>
                <w:snapToGrid w:val="0"/>
                <w:color w:val="000000"/>
              </w:rPr>
            </w:pPr>
          </w:p>
        </w:tc>
      </w:tr>
      <w:tr w:rsidR="00411930" w:rsidRPr="00F97B9B" w14:paraId="13518BD1" w14:textId="77777777" w:rsidTr="006D5A32">
        <w:trPr>
          <w:trHeight w:val="235"/>
        </w:trPr>
        <w:tc>
          <w:tcPr>
            <w:tcW w:w="3402" w:type="dxa"/>
            <w:tcBorders>
              <w:top w:val="single" w:sz="4" w:space="0" w:color="auto"/>
            </w:tcBorders>
          </w:tcPr>
          <w:p w14:paraId="69991645"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(kraj, datum)</w:t>
            </w:r>
          </w:p>
        </w:tc>
        <w:tc>
          <w:tcPr>
            <w:tcW w:w="2268" w:type="dxa"/>
          </w:tcPr>
          <w:p w14:paraId="30F854BF" w14:textId="77777777" w:rsidR="00411930" w:rsidRPr="00F97B9B" w:rsidRDefault="00411930" w:rsidP="00411930">
            <w:pPr>
              <w:keepNext/>
              <w:keepLines/>
              <w:jc w:val="center"/>
              <w:rPr>
                <w:rFonts w:ascii="Tahoma" w:hAnsi="Tahoma" w:cs="Tahoma"/>
                <w:snapToGrid w:val="0"/>
                <w:color w:val="000000"/>
              </w:rPr>
            </w:pPr>
            <w:r w:rsidRPr="00F97B9B">
              <w:rPr>
                <w:rFonts w:ascii="Tahoma" w:hAnsi="Tahoma" w:cs="Tahoma"/>
                <w:snapToGrid w:val="0"/>
                <w:color w:val="000000"/>
              </w:rPr>
              <w:t>žig</w:t>
            </w:r>
          </w:p>
        </w:tc>
        <w:tc>
          <w:tcPr>
            <w:tcW w:w="3686" w:type="dxa"/>
            <w:tcBorders>
              <w:top w:val="single" w:sz="4" w:space="0" w:color="auto"/>
            </w:tcBorders>
          </w:tcPr>
          <w:p w14:paraId="41D7EAA5"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w:t>
            </w:r>
            <w:r w:rsidRPr="00F97B9B">
              <w:rPr>
                <w:rFonts w:ascii="Tahoma" w:hAnsi="Tahoma" w:cs="Tahoma"/>
                <w:snapToGrid w:val="0"/>
              </w:rPr>
              <w:t>i</w:t>
            </w:r>
            <w:r w:rsidRPr="00F97B9B">
              <w:rPr>
                <w:rFonts w:ascii="Tahoma" w:eastAsia="Calibri" w:hAnsi="Tahoma" w:cs="Tahoma"/>
                <w:snapToGrid w:val="0"/>
                <w:lang w:eastAsia="en-US"/>
              </w:rPr>
              <w:t xml:space="preserve">me in priimek ter podpis </w:t>
            </w:r>
            <w:r w:rsidRPr="00F97B9B">
              <w:rPr>
                <w:rFonts w:ascii="Tahoma" w:hAnsi="Tahoma" w:cs="Tahoma"/>
                <w:snapToGrid w:val="0"/>
              </w:rPr>
              <w:t>odgovorne osebe</w:t>
            </w:r>
            <w:r w:rsidRPr="00F97B9B">
              <w:rPr>
                <w:rFonts w:ascii="Tahoma" w:eastAsia="Calibri" w:hAnsi="Tahoma" w:cs="Tahoma"/>
                <w:snapToGrid w:val="0"/>
                <w:lang w:eastAsia="en-US"/>
              </w:rPr>
              <w:t xml:space="preserve"> ponudnika</w:t>
            </w:r>
            <w:r w:rsidRPr="00F97B9B">
              <w:rPr>
                <w:rFonts w:ascii="Tahoma" w:hAnsi="Tahoma" w:cs="Tahoma"/>
                <w:snapToGrid w:val="0"/>
                <w:color w:val="000000"/>
              </w:rPr>
              <w:t>)</w:t>
            </w:r>
          </w:p>
        </w:tc>
      </w:tr>
    </w:tbl>
    <w:p w14:paraId="3A6D9C87" w14:textId="77777777" w:rsidR="00411930" w:rsidRDefault="00411930" w:rsidP="00411930">
      <w:pPr>
        <w:keepNext/>
        <w:keepLines/>
        <w:jc w:val="both"/>
        <w:rPr>
          <w:rFonts w:ascii="Tahoma" w:eastAsia="Calibri" w:hAnsi="Tahoma" w:cs="Tahoma"/>
          <w:b/>
          <w:lang w:eastAsia="en-US"/>
        </w:rPr>
      </w:pPr>
    </w:p>
    <w:p w14:paraId="67884FA6" w14:textId="77777777" w:rsidR="007C2116" w:rsidRDefault="007C2116" w:rsidP="00411930">
      <w:pPr>
        <w:keepNext/>
        <w:keepLines/>
        <w:jc w:val="both"/>
        <w:rPr>
          <w:rFonts w:ascii="Tahoma" w:eastAsia="Calibri" w:hAnsi="Tahoma" w:cs="Tahoma"/>
          <w:b/>
          <w:lang w:eastAsia="en-US"/>
        </w:rPr>
      </w:pPr>
    </w:p>
    <w:p w14:paraId="7436B700" w14:textId="77777777" w:rsidR="007C2116" w:rsidRDefault="007C2116" w:rsidP="00411930">
      <w:pPr>
        <w:keepNext/>
        <w:keepLines/>
        <w:jc w:val="both"/>
        <w:rPr>
          <w:rFonts w:ascii="Tahoma" w:eastAsia="Calibri" w:hAnsi="Tahoma" w:cs="Tahoma"/>
          <w:b/>
          <w:lang w:eastAsia="en-US"/>
        </w:rPr>
      </w:pPr>
    </w:p>
    <w:p w14:paraId="675C60F7" w14:textId="77777777" w:rsidR="00F97B9B" w:rsidRPr="00F97B9B" w:rsidRDefault="00F97B9B" w:rsidP="00411930">
      <w:pPr>
        <w:keepNext/>
        <w:keepLines/>
        <w:jc w:val="both"/>
        <w:rPr>
          <w:rFonts w:ascii="Tahoma" w:eastAsia="Calibri" w:hAnsi="Tahoma" w:cs="Tahoma"/>
          <w:b/>
          <w:lang w:eastAsia="en-US"/>
        </w:rPr>
      </w:pPr>
    </w:p>
    <w:p w14:paraId="1A1ACB73"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Pooblastilo B: v primeru, da je pri podizvajalcu označeno z "NE" – ne dajemo</w:t>
      </w:r>
    </w:p>
    <w:p w14:paraId="10FBBD8B" w14:textId="77777777" w:rsidR="00411930" w:rsidRPr="00F97B9B" w:rsidRDefault="00411930" w:rsidP="00411930">
      <w:pPr>
        <w:keepNext/>
        <w:keepLines/>
        <w:jc w:val="center"/>
        <w:rPr>
          <w:rFonts w:ascii="Tahoma" w:eastAsia="Calibri" w:hAnsi="Tahoma" w:cs="Tahoma"/>
          <w:b/>
          <w:bCs/>
          <w:lang w:eastAsia="en-US"/>
        </w:rPr>
      </w:pPr>
      <w:r w:rsidRPr="00F97B9B">
        <w:rPr>
          <w:rFonts w:ascii="Tahoma" w:eastAsia="Calibri" w:hAnsi="Tahoma" w:cs="Tahoma"/>
          <w:b/>
          <w:bCs/>
          <w:lang w:eastAsia="en-US"/>
        </w:rPr>
        <w:t>POOBLASTILA ZA NEPOSREDNO PLAČEVANJE PODIZVAJALCU</w:t>
      </w:r>
    </w:p>
    <w:p w14:paraId="24A32AE8" w14:textId="77777777" w:rsidR="00411930" w:rsidRPr="00F97B9B" w:rsidRDefault="00411930" w:rsidP="00411930">
      <w:pPr>
        <w:keepNext/>
        <w:keepLines/>
        <w:jc w:val="both"/>
        <w:rPr>
          <w:rFonts w:ascii="Tahoma" w:eastAsia="Calibri" w:hAnsi="Tahoma" w:cs="Tahoma"/>
          <w:b/>
          <w:lang w:eastAsia="en-US"/>
        </w:rPr>
      </w:pPr>
    </w:p>
    <w:p w14:paraId="22B1BC9B" w14:textId="77777777" w:rsidR="00411930" w:rsidRPr="00F97B9B" w:rsidRDefault="00411930" w:rsidP="00411930">
      <w:pPr>
        <w:keepNext/>
        <w:keepLines/>
        <w:jc w:val="both"/>
        <w:rPr>
          <w:rFonts w:ascii="Tahoma" w:hAnsi="Tahoma" w:cs="Tahoma"/>
        </w:rPr>
      </w:pPr>
      <w:r w:rsidRPr="00F97B9B">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179D543D" w14:textId="0AF3865E" w:rsidR="00411930" w:rsidRPr="00F97B9B" w:rsidRDefault="00411930" w:rsidP="00411930">
      <w:pPr>
        <w:keepNext/>
        <w:keepLines/>
        <w:jc w:val="both"/>
        <w:rPr>
          <w:rFonts w:ascii="Tahoma" w:hAnsi="Tahoma" w:cs="Tahoma"/>
        </w:rPr>
      </w:pPr>
      <w:r w:rsidRPr="00F97B9B">
        <w:rPr>
          <w:rFonts w:ascii="Tahoma" w:hAnsi="Tahoma" w:cs="Tahoma"/>
        </w:rPr>
        <w:t xml:space="preserve">V tem primeru bo naročnik od ponudnika zahteval, da mu najpozneje v 60 </w:t>
      </w:r>
      <w:r w:rsidR="00A31499" w:rsidRPr="00F97B9B">
        <w:rPr>
          <w:rFonts w:ascii="Tahoma" w:hAnsi="Tahoma" w:cs="Tahoma"/>
        </w:rPr>
        <w:t xml:space="preserve">koledarskih </w:t>
      </w:r>
      <w:r w:rsidRPr="00F97B9B">
        <w:rPr>
          <w:rFonts w:ascii="Tahoma" w:hAnsi="Tahoma" w:cs="Tahoma"/>
        </w:rPr>
        <w:t>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09B5580B" w14:textId="77777777" w:rsidR="00411930" w:rsidRDefault="00411930" w:rsidP="00411930">
      <w:pPr>
        <w:keepNext/>
        <w:keepLines/>
        <w:tabs>
          <w:tab w:val="left" w:pos="2552"/>
        </w:tabs>
        <w:ind w:left="284" w:hanging="284"/>
        <w:jc w:val="both"/>
        <w:rPr>
          <w:rFonts w:ascii="Tahoma" w:hAnsi="Tahoma" w:cs="Tahoma"/>
        </w:rPr>
      </w:pPr>
    </w:p>
    <w:p w14:paraId="4263A067" w14:textId="77777777" w:rsidR="00EE379E" w:rsidRPr="00F97B9B" w:rsidRDefault="00EE379E" w:rsidP="00411930">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930" w:rsidRPr="00F97B9B" w14:paraId="54FA520F" w14:textId="77777777" w:rsidTr="006D5A32">
        <w:trPr>
          <w:trHeight w:val="235"/>
        </w:trPr>
        <w:tc>
          <w:tcPr>
            <w:tcW w:w="3402" w:type="dxa"/>
            <w:tcBorders>
              <w:bottom w:val="single" w:sz="4" w:space="0" w:color="auto"/>
            </w:tcBorders>
          </w:tcPr>
          <w:p w14:paraId="0CFF5419" w14:textId="77777777" w:rsidR="00411930" w:rsidRPr="00F97B9B" w:rsidRDefault="00411930" w:rsidP="00411930">
            <w:pPr>
              <w:keepNext/>
              <w:keepLines/>
              <w:jc w:val="both"/>
              <w:rPr>
                <w:rFonts w:ascii="Tahoma" w:hAnsi="Tahoma" w:cs="Tahoma"/>
                <w:snapToGrid w:val="0"/>
                <w:color w:val="000000"/>
              </w:rPr>
            </w:pPr>
          </w:p>
        </w:tc>
        <w:tc>
          <w:tcPr>
            <w:tcW w:w="2268" w:type="dxa"/>
          </w:tcPr>
          <w:p w14:paraId="3A49FC1A" w14:textId="77777777" w:rsidR="00411930" w:rsidRPr="00F97B9B" w:rsidRDefault="00411930" w:rsidP="00411930">
            <w:pPr>
              <w:keepNext/>
              <w:keepLines/>
              <w:jc w:val="both"/>
              <w:rPr>
                <w:rFonts w:ascii="Tahoma" w:hAnsi="Tahoma" w:cs="Tahoma"/>
                <w:snapToGrid w:val="0"/>
                <w:color w:val="000000"/>
              </w:rPr>
            </w:pPr>
          </w:p>
        </w:tc>
        <w:tc>
          <w:tcPr>
            <w:tcW w:w="3686" w:type="dxa"/>
            <w:tcBorders>
              <w:bottom w:val="single" w:sz="4" w:space="0" w:color="auto"/>
            </w:tcBorders>
          </w:tcPr>
          <w:p w14:paraId="4359540D" w14:textId="77777777" w:rsidR="00411930" w:rsidRPr="00F97B9B" w:rsidRDefault="00411930" w:rsidP="00411930">
            <w:pPr>
              <w:keepNext/>
              <w:keepLines/>
              <w:tabs>
                <w:tab w:val="left" w:pos="567"/>
                <w:tab w:val="num" w:pos="851"/>
                <w:tab w:val="left" w:pos="993"/>
              </w:tabs>
              <w:jc w:val="both"/>
              <w:rPr>
                <w:rFonts w:ascii="Tahoma" w:hAnsi="Tahoma" w:cs="Tahoma"/>
                <w:snapToGrid w:val="0"/>
                <w:color w:val="000000"/>
              </w:rPr>
            </w:pPr>
          </w:p>
        </w:tc>
      </w:tr>
      <w:tr w:rsidR="00411930" w:rsidRPr="00F97B9B" w14:paraId="15AAD7A5" w14:textId="77777777" w:rsidTr="006D5A32">
        <w:trPr>
          <w:trHeight w:val="235"/>
        </w:trPr>
        <w:tc>
          <w:tcPr>
            <w:tcW w:w="3402" w:type="dxa"/>
            <w:tcBorders>
              <w:top w:val="single" w:sz="4" w:space="0" w:color="auto"/>
            </w:tcBorders>
          </w:tcPr>
          <w:p w14:paraId="222AF366"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(kraj, datum)</w:t>
            </w:r>
          </w:p>
        </w:tc>
        <w:tc>
          <w:tcPr>
            <w:tcW w:w="2268" w:type="dxa"/>
          </w:tcPr>
          <w:p w14:paraId="64C863BF" w14:textId="77777777" w:rsidR="00411930" w:rsidRPr="00F97B9B" w:rsidRDefault="00411930" w:rsidP="00411930">
            <w:pPr>
              <w:keepNext/>
              <w:keepLines/>
              <w:jc w:val="center"/>
              <w:rPr>
                <w:rFonts w:ascii="Tahoma" w:hAnsi="Tahoma" w:cs="Tahoma"/>
                <w:snapToGrid w:val="0"/>
                <w:color w:val="000000"/>
              </w:rPr>
            </w:pPr>
            <w:r w:rsidRPr="00F97B9B">
              <w:rPr>
                <w:rFonts w:ascii="Tahoma" w:hAnsi="Tahoma" w:cs="Tahoma"/>
                <w:snapToGrid w:val="0"/>
                <w:color w:val="000000"/>
              </w:rPr>
              <w:t>žig</w:t>
            </w:r>
          </w:p>
        </w:tc>
        <w:tc>
          <w:tcPr>
            <w:tcW w:w="3686" w:type="dxa"/>
            <w:tcBorders>
              <w:top w:val="single" w:sz="4" w:space="0" w:color="auto"/>
            </w:tcBorders>
          </w:tcPr>
          <w:p w14:paraId="76A79277" w14:textId="77777777" w:rsidR="00411930" w:rsidRPr="00F97B9B" w:rsidRDefault="00411930" w:rsidP="00411930">
            <w:pPr>
              <w:keepNext/>
              <w:keepLines/>
              <w:jc w:val="both"/>
              <w:rPr>
                <w:rFonts w:ascii="Tahoma" w:hAnsi="Tahoma" w:cs="Tahoma"/>
                <w:snapToGrid w:val="0"/>
                <w:color w:val="000000"/>
              </w:rPr>
            </w:pPr>
            <w:r w:rsidRPr="00F97B9B">
              <w:rPr>
                <w:rFonts w:ascii="Tahoma" w:hAnsi="Tahoma" w:cs="Tahoma"/>
                <w:snapToGrid w:val="0"/>
                <w:color w:val="000000"/>
              </w:rPr>
              <w:t>(</w:t>
            </w:r>
            <w:r w:rsidRPr="00F97B9B">
              <w:rPr>
                <w:rFonts w:ascii="Tahoma" w:hAnsi="Tahoma" w:cs="Tahoma"/>
                <w:snapToGrid w:val="0"/>
              </w:rPr>
              <w:t>i</w:t>
            </w:r>
            <w:r w:rsidRPr="00F97B9B">
              <w:rPr>
                <w:rFonts w:ascii="Tahoma" w:eastAsia="Calibri" w:hAnsi="Tahoma" w:cs="Tahoma"/>
                <w:snapToGrid w:val="0"/>
                <w:lang w:eastAsia="en-US"/>
              </w:rPr>
              <w:t>me in priimek ter podpis</w:t>
            </w:r>
            <w:r w:rsidRPr="00F97B9B">
              <w:rPr>
                <w:rFonts w:ascii="Tahoma" w:hAnsi="Tahoma" w:cs="Tahoma"/>
                <w:snapToGrid w:val="0"/>
              </w:rPr>
              <w:t xml:space="preserve"> odgovorne osebe</w:t>
            </w:r>
            <w:r w:rsidRPr="00F97B9B">
              <w:rPr>
                <w:rFonts w:ascii="Tahoma" w:eastAsia="Calibri" w:hAnsi="Tahoma" w:cs="Tahoma"/>
                <w:snapToGrid w:val="0"/>
                <w:lang w:eastAsia="en-US"/>
              </w:rPr>
              <w:t xml:space="preserve"> ponudnika</w:t>
            </w:r>
            <w:r w:rsidRPr="00F97B9B">
              <w:rPr>
                <w:rFonts w:ascii="Tahoma" w:hAnsi="Tahoma" w:cs="Tahoma"/>
                <w:snapToGrid w:val="0"/>
                <w:color w:val="000000"/>
              </w:rPr>
              <w:t>)</w:t>
            </w:r>
          </w:p>
        </w:tc>
      </w:tr>
    </w:tbl>
    <w:p w14:paraId="561F8485" w14:textId="77777777" w:rsidR="00411930" w:rsidRPr="00F97B9B" w:rsidRDefault="00411930" w:rsidP="00411930">
      <w:pPr>
        <w:keepNext/>
        <w:keepLines/>
        <w:tabs>
          <w:tab w:val="left" w:pos="284"/>
        </w:tabs>
        <w:jc w:val="both"/>
        <w:rPr>
          <w:rFonts w:ascii="Tahoma" w:eastAsia="Calibri" w:hAnsi="Tahoma" w:cs="Tahoma"/>
          <w:b/>
          <w:i/>
          <w:lang w:eastAsia="en-US"/>
        </w:rPr>
      </w:pPr>
    </w:p>
    <w:p w14:paraId="34D52592" w14:textId="77777777" w:rsidR="00411930" w:rsidRDefault="00411930" w:rsidP="00411930">
      <w:pPr>
        <w:keepNext/>
        <w:keepLines/>
        <w:tabs>
          <w:tab w:val="left" w:pos="284"/>
        </w:tabs>
        <w:jc w:val="both"/>
        <w:rPr>
          <w:rFonts w:ascii="Tahoma" w:eastAsia="Calibri" w:hAnsi="Tahoma" w:cs="Tahoma"/>
          <w:b/>
          <w:i/>
          <w:sz w:val="16"/>
          <w:szCs w:val="16"/>
          <w:lang w:eastAsia="en-US"/>
        </w:rPr>
      </w:pPr>
    </w:p>
    <w:p w14:paraId="7ADCFC48" w14:textId="77777777" w:rsidR="00EE379E" w:rsidRPr="00411930" w:rsidRDefault="00EE379E" w:rsidP="00411930">
      <w:pPr>
        <w:keepNext/>
        <w:keepLines/>
        <w:tabs>
          <w:tab w:val="left" w:pos="284"/>
        </w:tabs>
        <w:jc w:val="both"/>
        <w:rPr>
          <w:rFonts w:ascii="Tahoma" w:eastAsia="Calibri" w:hAnsi="Tahoma" w:cs="Tahoma"/>
          <w:b/>
          <w:i/>
          <w:sz w:val="16"/>
          <w:szCs w:val="16"/>
          <w:lang w:eastAsia="en-US"/>
        </w:rPr>
      </w:pPr>
    </w:p>
    <w:p w14:paraId="700F3325" w14:textId="77777777" w:rsidR="00411930" w:rsidRPr="00411930" w:rsidRDefault="00411930" w:rsidP="00411930">
      <w:pPr>
        <w:keepNext/>
        <w:keepLines/>
        <w:tabs>
          <w:tab w:val="left" w:pos="284"/>
        </w:tabs>
        <w:jc w:val="both"/>
        <w:rPr>
          <w:rFonts w:ascii="Tahoma" w:eastAsia="Calibri" w:hAnsi="Tahoma" w:cs="Tahoma"/>
          <w:b/>
          <w:i/>
          <w:sz w:val="16"/>
          <w:szCs w:val="16"/>
          <w:lang w:eastAsia="en-US"/>
        </w:rPr>
      </w:pPr>
    </w:p>
    <w:p w14:paraId="1229FBDE" w14:textId="77777777" w:rsidR="00411930" w:rsidRPr="00411930" w:rsidRDefault="00411930" w:rsidP="00411930">
      <w:pPr>
        <w:keepNext/>
        <w:keepLines/>
        <w:tabs>
          <w:tab w:val="left" w:pos="284"/>
        </w:tabs>
        <w:jc w:val="both"/>
        <w:rPr>
          <w:rFonts w:ascii="Tahoma" w:eastAsia="Calibri" w:hAnsi="Tahoma" w:cs="Tahoma"/>
          <w:i/>
          <w:sz w:val="16"/>
          <w:szCs w:val="16"/>
          <w:lang w:eastAsia="en-US"/>
        </w:rPr>
      </w:pPr>
      <w:r w:rsidRPr="00411930">
        <w:rPr>
          <w:rFonts w:ascii="Tahoma" w:eastAsia="Calibri" w:hAnsi="Tahoma" w:cs="Tahoma"/>
          <w:b/>
          <w:i/>
          <w:sz w:val="16"/>
          <w:szCs w:val="16"/>
          <w:lang w:eastAsia="en-US"/>
        </w:rPr>
        <w:t>Opomba:</w:t>
      </w:r>
      <w:r w:rsidRPr="00411930">
        <w:rPr>
          <w:rFonts w:ascii="Tahoma" w:eastAsia="Calibri" w:hAnsi="Tahoma" w:cs="Tahoma"/>
          <w:i/>
          <w:sz w:val="16"/>
          <w:szCs w:val="16"/>
          <w:lang w:eastAsia="en-US"/>
        </w:rPr>
        <w:t xml:space="preserve"> </w:t>
      </w:r>
    </w:p>
    <w:p w14:paraId="3BFE60F0" w14:textId="77777777" w:rsidR="00411930" w:rsidRDefault="00411930" w:rsidP="00411930">
      <w:pPr>
        <w:keepNext/>
        <w:keepLines/>
        <w:numPr>
          <w:ilvl w:val="0"/>
          <w:numId w:val="3"/>
        </w:numPr>
        <w:tabs>
          <w:tab w:val="clear" w:pos="360"/>
        </w:tabs>
        <w:ind w:left="283" w:hanging="215"/>
        <w:jc w:val="both"/>
        <w:rPr>
          <w:rFonts w:ascii="Tahoma" w:eastAsia="Calibri" w:hAnsi="Tahoma" w:cs="Tahoma"/>
          <w:i/>
          <w:iCs/>
          <w:sz w:val="16"/>
          <w:szCs w:val="16"/>
          <w:lang w:eastAsia="en-US"/>
        </w:rPr>
      </w:pPr>
      <w:r w:rsidRPr="0041193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57212288" w14:textId="03BB1AC3" w:rsidR="00411930" w:rsidRPr="00411930" w:rsidRDefault="00411930" w:rsidP="00411930">
      <w:pPr>
        <w:keepNext/>
        <w:keepLines/>
        <w:numPr>
          <w:ilvl w:val="0"/>
          <w:numId w:val="3"/>
        </w:numPr>
        <w:tabs>
          <w:tab w:val="clear" w:pos="360"/>
        </w:tabs>
        <w:ind w:left="283" w:hanging="215"/>
        <w:jc w:val="both"/>
        <w:rPr>
          <w:rFonts w:ascii="Tahoma" w:eastAsia="Calibri" w:hAnsi="Tahoma" w:cs="Tahoma"/>
          <w:i/>
          <w:iCs/>
          <w:sz w:val="16"/>
          <w:szCs w:val="16"/>
          <w:lang w:eastAsia="en-US"/>
        </w:rPr>
      </w:pPr>
      <w:r w:rsidRPr="00411930">
        <w:rPr>
          <w:rFonts w:ascii="Tahoma" w:eastAsia="Calibri" w:hAnsi="Tahoma" w:cs="Tahoma"/>
          <w:i/>
          <w:iCs/>
          <w:sz w:val="16"/>
          <w:szCs w:val="16"/>
          <w:lang w:eastAsia="en-US"/>
        </w:rPr>
        <w:t>Obrazec se izpolni za vsakega podizvajalca posebej.</w:t>
      </w:r>
    </w:p>
    <w:p w14:paraId="2D36AD39" w14:textId="77777777" w:rsidR="00411930" w:rsidRPr="00411930" w:rsidRDefault="00411930" w:rsidP="00411930">
      <w:pPr>
        <w:keepNext/>
        <w:keepLines/>
        <w:numPr>
          <w:ilvl w:val="0"/>
          <w:numId w:val="3"/>
        </w:numPr>
        <w:tabs>
          <w:tab w:val="clear" w:pos="360"/>
        </w:tabs>
        <w:ind w:left="283" w:hanging="215"/>
        <w:jc w:val="both"/>
        <w:rPr>
          <w:rFonts w:ascii="Tahoma" w:eastAsia="Calibri" w:hAnsi="Tahoma" w:cs="Tahoma"/>
          <w:i/>
          <w:iCs/>
          <w:sz w:val="16"/>
          <w:szCs w:val="16"/>
          <w:lang w:eastAsia="en-US"/>
        </w:rPr>
      </w:pPr>
      <w:r w:rsidRPr="00411930">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25A03A2D" w14:textId="77777777" w:rsidR="00411930" w:rsidRPr="00411930" w:rsidRDefault="00411930" w:rsidP="00411930">
      <w:pPr>
        <w:keepNext/>
        <w:keepLines/>
        <w:tabs>
          <w:tab w:val="left" w:pos="567"/>
          <w:tab w:val="num" w:pos="851"/>
          <w:tab w:val="left" w:pos="993"/>
        </w:tabs>
        <w:jc w:val="both"/>
        <w:rPr>
          <w:rFonts w:ascii="Tahoma" w:eastAsia="Calibri" w:hAnsi="Tahoma" w:cs="Tahoma"/>
          <w:b/>
          <w:i/>
          <w:sz w:val="12"/>
          <w:szCs w:val="12"/>
          <w:lang w:eastAsia="en-US"/>
        </w:rPr>
      </w:pPr>
    </w:p>
    <w:p w14:paraId="0B830192" w14:textId="2A330C19" w:rsidR="000003AE" w:rsidRDefault="00411930" w:rsidP="00411930">
      <w:pPr>
        <w:keepNext/>
        <w:keepLines/>
        <w:tabs>
          <w:tab w:val="left" w:pos="567"/>
          <w:tab w:val="num" w:pos="851"/>
          <w:tab w:val="left" w:pos="993"/>
        </w:tabs>
        <w:jc w:val="both"/>
        <w:rPr>
          <w:rFonts w:ascii="Tahoma" w:eastAsia="Calibri" w:hAnsi="Tahoma" w:cs="Tahoma"/>
          <w:i/>
          <w:sz w:val="16"/>
          <w:szCs w:val="16"/>
          <w:lang w:eastAsia="en-US"/>
        </w:rPr>
      </w:pPr>
      <w:r w:rsidRPr="00411930">
        <w:rPr>
          <w:rFonts w:ascii="Tahoma" w:eastAsia="Calibri" w:hAnsi="Tahoma" w:cs="Tahoma"/>
          <w:b/>
          <w:i/>
          <w:sz w:val="16"/>
          <w:szCs w:val="16"/>
          <w:lang w:eastAsia="en-US"/>
        </w:rPr>
        <w:t xml:space="preserve">Navodilo: </w:t>
      </w:r>
      <w:r w:rsidRPr="00411930">
        <w:rPr>
          <w:rFonts w:ascii="Tahoma" w:eastAsia="Calibri" w:hAnsi="Tahoma" w:cs="Tahoma"/>
          <w:i/>
          <w:sz w:val="16"/>
          <w:szCs w:val="16"/>
          <w:lang w:eastAsia="en-US"/>
        </w:rPr>
        <w:t>Obrazec se po potrebi kopira!</w:t>
      </w:r>
    </w:p>
    <w:p w14:paraId="0363E5DD" w14:textId="07F3B703" w:rsidR="00411930" w:rsidRDefault="00411930" w:rsidP="00411930">
      <w:pPr>
        <w:keepNext/>
        <w:keepLines/>
        <w:tabs>
          <w:tab w:val="left" w:pos="567"/>
          <w:tab w:val="num" w:pos="851"/>
          <w:tab w:val="left" w:pos="993"/>
        </w:tabs>
        <w:jc w:val="both"/>
        <w:rPr>
          <w:rFonts w:ascii="Tahoma" w:eastAsia="Calibri" w:hAnsi="Tahoma" w:cs="Tahoma"/>
          <w:i/>
          <w:sz w:val="16"/>
          <w:szCs w:val="16"/>
          <w:lang w:eastAsia="en-US"/>
        </w:rPr>
      </w:pPr>
    </w:p>
    <w:p w14:paraId="2BC09DE5" w14:textId="6B9052D0" w:rsidR="00411930" w:rsidRDefault="00411930" w:rsidP="00411930">
      <w:pPr>
        <w:keepNext/>
        <w:keepLines/>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003AE" w:rsidRPr="00F97B9B" w14:paraId="226F433A" w14:textId="77777777" w:rsidTr="006D5A32">
        <w:tc>
          <w:tcPr>
            <w:tcW w:w="8008" w:type="dxa"/>
            <w:tcBorders>
              <w:top w:val="single" w:sz="4" w:space="0" w:color="auto"/>
              <w:bottom w:val="single" w:sz="4" w:space="0" w:color="auto"/>
            </w:tcBorders>
          </w:tcPr>
          <w:p w14:paraId="3BDFFCAE" w14:textId="77777777" w:rsidR="000003AE" w:rsidRPr="00F97B9B" w:rsidRDefault="000003AE" w:rsidP="000003AE">
            <w:pPr>
              <w:keepNext/>
              <w:keepLines/>
              <w:jc w:val="both"/>
              <w:rPr>
                <w:rFonts w:ascii="Tahoma" w:hAnsi="Tahoma" w:cs="Tahoma"/>
                <w:b/>
                <w:bCs/>
                <w:noProof/>
              </w:rPr>
            </w:pPr>
            <w:bookmarkStart w:id="21" w:name="_Toc495914072"/>
            <w:r w:rsidRPr="00F97B9B">
              <w:rPr>
                <w:rFonts w:ascii="Tahoma" w:hAnsi="Tahoma" w:cs="Tahoma"/>
                <w:b/>
                <w:bCs/>
                <w:noProof/>
              </w:rPr>
              <w:lastRenderedPageBreak/>
              <w:t>SOGLASJE PODIZVAJALCA ZA NEPOSREDNA PLAČILA</w:t>
            </w:r>
            <w:bookmarkEnd w:id="21"/>
          </w:p>
        </w:tc>
        <w:tc>
          <w:tcPr>
            <w:tcW w:w="1418" w:type="dxa"/>
            <w:tcBorders>
              <w:top w:val="single" w:sz="4" w:space="0" w:color="auto"/>
              <w:bottom w:val="single" w:sz="4" w:space="0" w:color="auto"/>
            </w:tcBorders>
          </w:tcPr>
          <w:p w14:paraId="1AED735C" w14:textId="77777777" w:rsidR="000003AE" w:rsidRPr="00F97B9B" w:rsidRDefault="000003AE" w:rsidP="000003AE">
            <w:pPr>
              <w:keepNext/>
              <w:keepLines/>
              <w:jc w:val="both"/>
              <w:rPr>
                <w:rFonts w:ascii="Tahoma" w:hAnsi="Tahoma" w:cs="Tahoma"/>
                <w:b/>
                <w:bCs/>
                <w:i/>
                <w:noProof/>
              </w:rPr>
            </w:pPr>
            <w:r w:rsidRPr="00F97B9B">
              <w:rPr>
                <w:rFonts w:ascii="Tahoma" w:hAnsi="Tahoma" w:cs="Tahoma"/>
                <w:b/>
                <w:bCs/>
                <w:i/>
                <w:noProof/>
              </w:rPr>
              <w:t>Priloga 4/2</w:t>
            </w:r>
          </w:p>
        </w:tc>
      </w:tr>
    </w:tbl>
    <w:p w14:paraId="2172C165" w14:textId="77777777" w:rsidR="000003AE" w:rsidRPr="00F97B9B" w:rsidRDefault="000003AE" w:rsidP="000003AE">
      <w:pPr>
        <w:keepNext/>
        <w:keepLines/>
        <w:jc w:val="both"/>
        <w:rPr>
          <w:rFonts w:ascii="Tahoma" w:hAnsi="Tahoma" w:cs="Tahoma"/>
          <w:bCs/>
          <w:noProof/>
        </w:rPr>
      </w:pPr>
    </w:p>
    <w:p w14:paraId="10486D45" w14:textId="39DC4EEB" w:rsidR="000003AE" w:rsidRDefault="00F97B9B" w:rsidP="000003AE">
      <w:pPr>
        <w:keepNext/>
        <w:keepLines/>
        <w:jc w:val="both"/>
        <w:rPr>
          <w:rFonts w:ascii="Tahoma" w:hAnsi="Tahoma" w:cs="Tahoma"/>
          <w:b/>
        </w:rPr>
      </w:pPr>
      <w:r w:rsidRPr="00F97B9B">
        <w:rPr>
          <w:rFonts w:ascii="Tahoma" w:hAnsi="Tahoma" w:cs="Tahoma"/>
          <w:b/>
        </w:rPr>
        <w:t>VKS-118/26 – Nabava univerzalnih spojk za obdobje treh let</w:t>
      </w:r>
    </w:p>
    <w:p w14:paraId="049A5457" w14:textId="77777777" w:rsidR="00F97B9B" w:rsidRPr="00F97B9B" w:rsidRDefault="00F97B9B" w:rsidP="000003AE">
      <w:pPr>
        <w:keepNext/>
        <w:keepLines/>
        <w:jc w:val="both"/>
        <w:rPr>
          <w:rFonts w:ascii="Tahoma" w:hAnsi="Tahoma" w:cs="Tahoma"/>
          <w:bCs/>
          <w:noProof/>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952"/>
      </w:tblGrid>
      <w:tr w:rsidR="000003AE" w:rsidRPr="00F97B9B" w14:paraId="2877A4F8" w14:textId="77777777" w:rsidTr="008D186C">
        <w:trPr>
          <w:trHeight w:val="385"/>
          <w:jc w:val="center"/>
        </w:trPr>
        <w:tc>
          <w:tcPr>
            <w:tcW w:w="3256" w:type="dxa"/>
          </w:tcPr>
          <w:p w14:paraId="4594B526"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NAZIV PODIZVAJALCA</w:t>
            </w:r>
          </w:p>
          <w:p w14:paraId="74F65EC6" w14:textId="77777777" w:rsidR="000003AE" w:rsidRPr="00F97B9B" w:rsidRDefault="000003AE" w:rsidP="000003AE">
            <w:pPr>
              <w:keepNext/>
              <w:keepLines/>
              <w:jc w:val="both"/>
              <w:rPr>
                <w:rFonts w:ascii="Tahoma" w:hAnsi="Tahoma" w:cs="Tahoma"/>
                <w:bCs/>
                <w:noProof/>
              </w:rPr>
            </w:pPr>
          </w:p>
        </w:tc>
        <w:tc>
          <w:tcPr>
            <w:tcW w:w="5952" w:type="dxa"/>
          </w:tcPr>
          <w:p w14:paraId="2A9EC851" w14:textId="77777777" w:rsidR="000003AE" w:rsidRPr="00F97B9B" w:rsidRDefault="000003AE" w:rsidP="000003AE">
            <w:pPr>
              <w:keepNext/>
              <w:keepLines/>
              <w:jc w:val="both"/>
              <w:rPr>
                <w:rFonts w:ascii="Tahoma" w:hAnsi="Tahoma" w:cs="Tahoma"/>
                <w:bCs/>
                <w:noProof/>
              </w:rPr>
            </w:pPr>
          </w:p>
        </w:tc>
      </w:tr>
      <w:tr w:rsidR="000003AE" w:rsidRPr="00F97B9B" w14:paraId="5D7D39BC" w14:textId="77777777" w:rsidTr="008D186C">
        <w:trPr>
          <w:jc w:val="center"/>
        </w:trPr>
        <w:tc>
          <w:tcPr>
            <w:tcW w:w="3256" w:type="dxa"/>
          </w:tcPr>
          <w:p w14:paraId="110073E5"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POLNI NASLOV</w:t>
            </w:r>
          </w:p>
          <w:p w14:paraId="596ADBB3" w14:textId="77777777" w:rsidR="000003AE" w:rsidRPr="00F97B9B" w:rsidRDefault="000003AE" w:rsidP="000003AE">
            <w:pPr>
              <w:keepNext/>
              <w:keepLines/>
              <w:jc w:val="both"/>
              <w:rPr>
                <w:rFonts w:ascii="Tahoma" w:hAnsi="Tahoma" w:cs="Tahoma"/>
                <w:bCs/>
                <w:noProof/>
              </w:rPr>
            </w:pPr>
          </w:p>
        </w:tc>
        <w:tc>
          <w:tcPr>
            <w:tcW w:w="5952" w:type="dxa"/>
          </w:tcPr>
          <w:p w14:paraId="737B551D" w14:textId="77777777" w:rsidR="000003AE" w:rsidRPr="00F97B9B" w:rsidRDefault="000003AE" w:rsidP="000003AE">
            <w:pPr>
              <w:keepNext/>
              <w:keepLines/>
              <w:jc w:val="both"/>
              <w:rPr>
                <w:rFonts w:ascii="Tahoma" w:hAnsi="Tahoma" w:cs="Tahoma"/>
                <w:bCs/>
                <w:noProof/>
              </w:rPr>
            </w:pPr>
          </w:p>
        </w:tc>
      </w:tr>
      <w:tr w:rsidR="000003AE" w:rsidRPr="00F97B9B" w14:paraId="2737CD47" w14:textId="77777777" w:rsidTr="008D186C">
        <w:trPr>
          <w:jc w:val="center"/>
        </w:trPr>
        <w:tc>
          <w:tcPr>
            <w:tcW w:w="3256" w:type="dxa"/>
          </w:tcPr>
          <w:p w14:paraId="281CD969"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TELEFON</w:t>
            </w:r>
          </w:p>
          <w:p w14:paraId="75CD4B23" w14:textId="77777777" w:rsidR="000003AE" w:rsidRPr="00F97B9B" w:rsidRDefault="000003AE" w:rsidP="000003AE">
            <w:pPr>
              <w:keepNext/>
              <w:keepLines/>
              <w:jc w:val="both"/>
              <w:rPr>
                <w:rFonts w:ascii="Tahoma" w:hAnsi="Tahoma" w:cs="Tahoma"/>
                <w:bCs/>
                <w:noProof/>
              </w:rPr>
            </w:pPr>
          </w:p>
        </w:tc>
        <w:tc>
          <w:tcPr>
            <w:tcW w:w="5952" w:type="dxa"/>
          </w:tcPr>
          <w:p w14:paraId="5FC86E2E" w14:textId="77777777" w:rsidR="000003AE" w:rsidRPr="00F97B9B" w:rsidRDefault="000003AE" w:rsidP="000003AE">
            <w:pPr>
              <w:keepNext/>
              <w:keepLines/>
              <w:jc w:val="both"/>
              <w:rPr>
                <w:rFonts w:ascii="Tahoma" w:hAnsi="Tahoma" w:cs="Tahoma"/>
                <w:bCs/>
                <w:noProof/>
              </w:rPr>
            </w:pPr>
          </w:p>
        </w:tc>
      </w:tr>
      <w:tr w:rsidR="000003AE" w:rsidRPr="00F97B9B" w14:paraId="4BE84D44" w14:textId="77777777" w:rsidTr="008D186C">
        <w:trPr>
          <w:jc w:val="center"/>
        </w:trPr>
        <w:tc>
          <w:tcPr>
            <w:tcW w:w="3256" w:type="dxa"/>
            <w:tcBorders>
              <w:top w:val="single" w:sz="4" w:space="0" w:color="auto"/>
              <w:left w:val="single" w:sz="4" w:space="0" w:color="auto"/>
              <w:bottom w:val="single" w:sz="4" w:space="0" w:color="auto"/>
              <w:right w:val="single" w:sz="4" w:space="0" w:color="auto"/>
            </w:tcBorders>
          </w:tcPr>
          <w:p w14:paraId="22CAEC38"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KONTAKTNA OSEBA</w:t>
            </w:r>
          </w:p>
        </w:tc>
        <w:tc>
          <w:tcPr>
            <w:tcW w:w="5952" w:type="dxa"/>
            <w:tcBorders>
              <w:top w:val="single" w:sz="4" w:space="0" w:color="auto"/>
              <w:left w:val="single" w:sz="4" w:space="0" w:color="auto"/>
              <w:bottom w:val="single" w:sz="4" w:space="0" w:color="auto"/>
              <w:right w:val="single" w:sz="4" w:space="0" w:color="auto"/>
            </w:tcBorders>
          </w:tcPr>
          <w:p w14:paraId="5DD4E880" w14:textId="77777777" w:rsidR="000003AE" w:rsidRPr="00F97B9B" w:rsidRDefault="000003AE" w:rsidP="000003AE">
            <w:pPr>
              <w:keepNext/>
              <w:keepLines/>
              <w:jc w:val="both"/>
              <w:rPr>
                <w:rFonts w:ascii="Tahoma" w:hAnsi="Tahoma" w:cs="Tahoma"/>
                <w:bCs/>
                <w:noProof/>
              </w:rPr>
            </w:pPr>
          </w:p>
        </w:tc>
      </w:tr>
      <w:tr w:rsidR="000003AE" w:rsidRPr="00F97B9B" w14:paraId="58326241" w14:textId="77777777" w:rsidTr="008D186C">
        <w:trPr>
          <w:jc w:val="center"/>
        </w:trPr>
        <w:tc>
          <w:tcPr>
            <w:tcW w:w="3256" w:type="dxa"/>
            <w:tcBorders>
              <w:top w:val="single" w:sz="4" w:space="0" w:color="auto"/>
              <w:left w:val="single" w:sz="4" w:space="0" w:color="auto"/>
              <w:bottom w:val="single" w:sz="4" w:space="0" w:color="auto"/>
              <w:right w:val="single" w:sz="4" w:space="0" w:color="auto"/>
            </w:tcBorders>
          </w:tcPr>
          <w:p w14:paraId="14F6ECFD" w14:textId="69D82C96" w:rsidR="000003AE" w:rsidRPr="00F97B9B" w:rsidRDefault="00D66F0F" w:rsidP="000003AE">
            <w:pPr>
              <w:keepNext/>
              <w:keepLines/>
              <w:jc w:val="both"/>
              <w:rPr>
                <w:rFonts w:ascii="Tahoma" w:hAnsi="Tahoma" w:cs="Tahoma"/>
                <w:bCs/>
                <w:noProof/>
              </w:rPr>
            </w:pPr>
            <w:r>
              <w:rPr>
                <w:rFonts w:ascii="Tahoma" w:hAnsi="Tahoma" w:cs="Tahoma"/>
                <w:bCs/>
                <w:noProof/>
              </w:rPr>
              <w:t xml:space="preserve">Vse osebe, ki so člani </w:t>
            </w:r>
            <w:r w:rsidRPr="0026412F">
              <w:rPr>
                <w:rFonts w:ascii="Tahoma" w:hAnsi="Tahoma" w:cs="Tahoma"/>
              </w:rPr>
              <w:t xml:space="preserve"> upravnega, vodstvenega ali nadzornega organa tega gospodarskega subjekta ali ki ima pooblastila za njegovo zastopanje ali odločanje ali nadzor v njem</w:t>
            </w:r>
          </w:p>
        </w:tc>
        <w:tc>
          <w:tcPr>
            <w:tcW w:w="5952" w:type="dxa"/>
            <w:tcBorders>
              <w:top w:val="single" w:sz="4" w:space="0" w:color="auto"/>
              <w:left w:val="single" w:sz="4" w:space="0" w:color="auto"/>
              <w:bottom w:val="single" w:sz="4" w:space="0" w:color="auto"/>
              <w:right w:val="single" w:sz="4" w:space="0" w:color="auto"/>
            </w:tcBorders>
          </w:tcPr>
          <w:p w14:paraId="5FEE68AB" w14:textId="77777777" w:rsidR="000003AE" w:rsidRPr="00F97B9B" w:rsidRDefault="000003AE" w:rsidP="000003AE">
            <w:pPr>
              <w:keepNext/>
              <w:keepLines/>
              <w:jc w:val="both"/>
              <w:rPr>
                <w:rFonts w:ascii="Tahoma" w:hAnsi="Tahoma" w:cs="Tahoma"/>
                <w:bCs/>
                <w:noProof/>
              </w:rPr>
            </w:pPr>
          </w:p>
        </w:tc>
      </w:tr>
      <w:tr w:rsidR="000003AE" w:rsidRPr="00F97B9B" w14:paraId="45EDBCCC" w14:textId="77777777" w:rsidTr="008D186C">
        <w:trPr>
          <w:trHeight w:val="163"/>
          <w:jc w:val="center"/>
        </w:trPr>
        <w:tc>
          <w:tcPr>
            <w:tcW w:w="3256" w:type="dxa"/>
          </w:tcPr>
          <w:p w14:paraId="1FF0344D"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MATIČNA ŠTEVILKA</w:t>
            </w:r>
          </w:p>
        </w:tc>
        <w:tc>
          <w:tcPr>
            <w:tcW w:w="5952" w:type="dxa"/>
          </w:tcPr>
          <w:p w14:paraId="5D133BE6" w14:textId="77777777" w:rsidR="000003AE" w:rsidRPr="00F97B9B" w:rsidRDefault="000003AE" w:rsidP="000003AE">
            <w:pPr>
              <w:keepNext/>
              <w:keepLines/>
              <w:jc w:val="both"/>
              <w:rPr>
                <w:rFonts w:ascii="Tahoma" w:hAnsi="Tahoma" w:cs="Tahoma"/>
                <w:bCs/>
                <w:noProof/>
              </w:rPr>
            </w:pPr>
          </w:p>
        </w:tc>
      </w:tr>
      <w:tr w:rsidR="000003AE" w:rsidRPr="00F97B9B" w14:paraId="2310DBD8" w14:textId="77777777" w:rsidTr="008D186C">
        <w:trPr>
          <w:jc w:val="center"/>
        </w:trPr>
        <w:tc>
          <w:tcPr>
            <w:tcW w:w="3256" w:type="dxa"/>
          </w:tcPr>
          <w:p w14:paraId="4C70BA92"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DAVČNA ŠTEVILKA</w:t>
            </w:r>
          </w:p>
        </w:tc>
        <w:tc>
          <w:tcPr>
            <w:tcW w:w="5952" w:type="dxa"/>
          </w:tcPr>
          <w:p w14:paraId="1BB2526D" w14:textId="77777777" w:rsidR="000003AE" w:rsidRPr="00F97B9B" w:rsidRDefault="000003AE" w:rsidP="000003AE">
            <w:pPr>
              <w:keepNext/>
              <w:keepLines/>
              <w:jc w:val="both"/>
              <w:rPr>
                <w:rFonts w:ascii="Tahoma" w:hAnsi="Tahoma" w:cs="Tahoma"/>
                <w:bCs/>
                <w:noProof/>
              </w:rPr>
            </w:pPr>
          </w:p>
        </w:tc>
      </w:tr>
      <w:tr w:rsidR="000003AE" w:rsidRPr="00F97B9B" w14:paraId="08F1DAB3" w14:textId="77777777" w:rsidTr="008D186C">
        <w:trPr>
          <w:jc w:val="center"/>
        </w:trPr>
        <w:tc>
          <w:tcPr>
            <w:tcW w:w="3256" w:type="dxa"/>
          </w:tcPr>
          <w:p w14:paraId="58CEA271"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TRANSAKCIJSKI RAČUN in navedba banke</w:t>
            </w:r>
          </w:p>
        </w:tc>
        <w:tc>
          <w:tcPr>
            <w:tcW w:w="5952" w:type="dxa"/>
          </w:tcPr>
          <w:p w14:paraId="0A3AB301" w14:textId="77777777" w:rsidR="000003AE" w:rsidRPr="00F97B9B" w:rsidRDefault="000003AE" w:rsidP="000003AE">
            <w:pPr>
              <w:keepNext/>
              <w:keepLines/>
              <w:jc w:val="both"/>
              <w:rPr>
                <w:rFonts w:ascii="Tahoma" w:hAnsi="Tahoma" w:cs="Tahoma"/>
                <w:bCs/>
                <w:noProof/>
              </w:rPr>
            </w:pPr>
          </w:p>
        </w:tc>
      </w:tr>
      <w:tr w:rsidR="000003AE" w:rsidRPr="00F97B9B" w14:paraId="492E2093" w14:textId="77777777" w:rsidTr="008D186C">
        <w:trPr>
          <w:trHeight w:val="1276"/>
          <w:jc w:val="center"/>
        </w:trPr>
        <w:tc>
          <w:tcPr>
            <w:tcW w:w="3256" w:type="dxa"/>
          </w:tcPr>
          <w:p w14:paraId="415FB462"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Vsak del javnega naročila (storitev/gradnja/blago), ki se oddaja v podizvajanje (vrsta/opis del)</w:t>
            </w:r>
          </w:p>
        </w:tc>
        <w:tc>
          <w:tcPr>
            <w:tcW w:w="5952" w:type="dxa"/>
          </w:tcPr>
          <w:p w14:paraId="0F97E5A7" w14:textId="77777777" w:rsidR="000003AE" w:rsidRPr="00F97B9B" w:rsidRDefault="000003AE" w:rsidP="000003AE">
            <w:pPr>
              <w:keepNext/>
              <w:keepLines/>
              <w:jc w:val="both"/>
              <w:rPr>
                <w:rFonts w:ascii="Tahoma" w:hAnsi="Tahoma" w:cs="Tahoma"/>
                <w:bCs/>
                <w:noProof/>
              </w:rPr>
            </w:pPr>
          </w:p>
          <w:p w14:paraId="5151E72C" w14:textId="77777777" w:rsidR="000003AE" w:rsidRPr="00F97B9B" w:rsidRDefault="000003AE" w:rsidP="000003AE">
            <w:pPr>
              <w:keepNext/>
              <w:keepLines/>
              <w:jc w:val="both"/>
              <w:rPr>
                <w:rFonts w:ascii="Tahoma" w:hAnsi="Tahoma" w:cs="Tahoma"/>
                <w:bCs/>
                <w:noProof/>
              </w:rPr>
            </w:pPr>
          </w:p>
          <w:p w14:paraId="4E1E62F8" w14:textId="77777777" w:rsidR="000003AE" w:rsidRPr="00F97B9B" w:rsidRDefault="000003AE" w:rsidP="000003AE">
            <w:pPr>
              <w:keepNext/>
              <w:keepLines/>
              <w:jc w:val="both"/>
              <w:rPr>
                <w:rFonts w:ascii="Tahoma" w:hAnsi="Tahoma" w:cs="Tahoma"/>
                <w:bCs/>
                <w:noProof/>
              </w:rPr>
            </w:pPr>
          </w:p>
          <w:p w14:paraId="7EC791B7" w14:textId="77777777" w:rsidR="000003AE" w:rsidRPr="00F97B9B" w:rsidRDefault="000003AE" w:rsidP="000003AE">
            <w:pPr>
              <w:keepNext/>
              <w:keepLines/>
              <w:jc w:val="both"/>
              <w:rPr>
                <w:rFonts w:ascii="Tahoma" w:hAnsi="Tahoma" w:cs="Tahoma"/>
                <w:bCs/>
                <w:noProof/>
              </w:rPr>
            </w:pPr>
          </w:p>
        </w:tc>
      </w:tr>
      <w:tr w:rsidR="000003AE" w:rsidRPr="00F97B9B" w14:paraId="4514B090" w14:textId="77777777" w:rsidTr="008D186C">
        <w:trPr>
          <w:trHeight w:val="208"/>
          <w:jc w:val="center"/>
        </w:trPr>
        <w:tc>
          <w:tcPr>
            <w:tcW w:w="3256" w:type="dxa"/>
          </w:tcPr>
          <w:p w14:paraId="09A4946D"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Količina/Delež (%) javnega naročila, ki se oddaja v podizvajanje</w:t>
            </w:r>
          </w:p>
        </w:tc>
        <w:tc>
          <w:tcPr>
            <w:tcW w:w="5952" w:type="dxa"/>
          </w:tcPr>
          <w:p w14:paraId="09DED817" w14:textId="77777777" w:rsidR="000003AE" w:rsidRPr="00F97B9B" w:rsidRDefault="000003AE" w:rsidP="000003AE">
            <w:pPr>
              <w:keepNext/>
              <w:keepLines/>
              <w:jc w:val="both"/>
              <w:rPr>
                <w:rFonts w:ascii="Tahoma" w:hAnsi="Tahoma" w:cs="Tahoma"/>
                <w:bCs/>
                <w:noProof/>
              </w:rPr>
            </w:pPr>
          </w:p>
        </w:tc>
      </w:tr>
      <w:tr w:rsidR="000003AE" w:rsidRPr="00F97B9B" w14:paraId="67DC2ED7" w14:textId="77777777" w:rsidTr="008D186C">
        <w:trPr>
          <w:jc w:val="center"/>
        </w:trPr>
        <w:tc>
          <w:tcPr>
            <w:tcW w:w="3256" w:type="dxa"/>
          </w:tcPr>
          <w:p w14:paraId="45C665B8" w14:textId="00CC8B55" w:rsidR="000003AE" w:rsidRPr="00F97B9B" w:rsidRDefault="000003AE" w:rsidP="000003AE">
            <w:pPr>
              <w:keepNext/>
              <w:keepLines/>
              <w:jc w:val="both"/>
              <w:rPr>
                <w:rFonts w:ascii="Tahoma" w:hAnsi="Tahoma" w:cs="Tahoma"/>
                <w:bCs/>
                <w:noProof/>
              </w:rPr>
            </w:pPr>
            <w:r w:rsidRPr="00F97B9B">
              <w:rPr>
                <w:rFonts w:ascii="Tahoma" w:hAnsi="Tahoma" w:cs="Tahoma"/>
                <w:bCs/>
                <w:noProof/>
              </w:rPr>
              <w:t>VREDNOST DEL</w:t>
            </w:r>
            <w:r w:rsidR="00EE379E">
              <w:rPr>
                <w:rFonts w:ascii="Tahoma" w:hAnsi="Tahoma" w:cs="Tahoma"/>
                <w:bCs/>
                <w:noProof/>
              </w:rPr>
              <w:t xml:space="preserve"> brez DDV</w:t>
            </w:r>
          </w:p>
          <w:p w14:paraId="673922C7" w14:textId="77777777" w:rsidR="000003AE" w:rsidRPr="00F97B9B" w:rsidRDefault="000003AE" w:rsidP="000003AE">
            <w:pPr>
              <w:keepNext/>
              <w:keepLines/>
              <w:jc w:val="both"/>
              <w:rPr>
                <w:rFonts w:ascii="Tahoma" w:hAnsi="Tahoma" w:cs="Tahoma"/>
                <w:bCs/>
                <w:noProof/>
              </w:rPr>
            </w:pPr>
          </w:p>
        </w:tc>
        <w:tc>
          <w:tcPr>
            <w:tcW w:w="5952" w:type="dxa"/>
          </w:tcPr>
          <w:p w14:paraId="15F80B74" w14:textId="77777777" w:rsidR="000003AE" w:rsidRPr="00F97B9B" w:rsidRDefault="000003AE" w:rsidP="000003AE">
            <w:pPr>
              <w:keepNext/>
              <w:keepLines/>
              <w:jc w:val="both"/>
              <w:rPr>
                <w:rFonts w:ascii="Tahoma" w:hAnsi="Tahoma" w:cs="Tahoma"/>
                <w:bCs/>
                <w:noProof/>
              </w:rPr>
            </w:pPr>
          </w:p>
        </w:tc>
      </w:tr>
    </w:tbl>
    <w:p w14:paraId="04FDD5CF" w14:textId="77777777" w:rsidR="000003AE" w:rsidRPr="00F97B9B" w:rsidRDefault="000003AE" w:rsidP="000003AE">
      <w:pPr>
        <w:keepNext/>
        <w:keepLines/>
        <w:jc w:val="both"/>
        <w:rPr>
          <w:rFonts w:ascii="Tahoma" w:hAnsi="Tahoma" w:cs="Tahoma"/>
          <w:bCs/>
          <w:noProof/>
        </w:rPr>
      </w:pPr>
    </w:p>
    <w:p w14:paraId="190028AA" w14:textId="77777777" w:rsidR="000003AE" w:rsidRPr="00F97B9B" w:rsidRDefault="000003AE" w:rsidP="000003AE">
      <w:pPr>
        <w:keepNext/>
        <w:keepLines/>
        <w:jc w:val="both"/>
        <w:rPr>
          <w:rFonts w:ascii="Tahoma" w:hAnsi="Tahoma" w:cs="Tahoma"/>
          <w:b/>
          <w:bCs/>
          <w:noProof/>
        </w:rPr>
      </w:pPr>
      <w:r w:rsidRPr="00F97B9B">
        <w:rPr>
          <w:rFonts w:ascii="Tahoma" w:hAnsi="Tahoma" w:cs="Tahoma"/>
          <w:b/>
          <w:bCs/>
          <w:noProof/>
        </w:rPr>
        <w:t>SOGLASJE ZA NEPOSREDNO PLAČEVANJE PODIZVAJALCEM</w:t>
      </w:r>
    </w:p>
    <w:p w14:paraId="3624B9A8" w14:textId="77777777" w:rsidR="000003AE" w:rsidRPr="00F97B9B" w:rsidRDefault="000003AE" w:rsidP="000003AE">
      <w:pPr>
        <w:keepNext/>
        <w:keepLines/>
        <w:jc w:val="both"/>
        <w:rPr>
          <w:rFonts w:ascii="Tahoma" w:hAnsi="Tahoma" w:cs="Tahoma"/>
          <w:b/>
          <w:bCs/>
          <w:noProof/>
        </w:rPr>
      </w:pPr>
    </w:p>
    <w:p w14:paraId="39F328D7"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003AE" w:rsidRPr="00F97B9B" w14:paraId="05C90B75" w14:textId="77777777" w:rsidTr="006D5A32">
        <w:tc>
          <w:tcPr>
            <w:tcW w:w="4820" w:type="dxa"/>
          </w:tcPr>
          <w:p w14:paraId="40728C88" w14:textId="77777777" w:rsidR="000003AE" w:rsidRPr="00F97B9B" w:rsidRDefault="000003AE" w:rsidP="000003AE">
            <w:pPr>
              <w:keepNext/>
              <w:keepLines/>
              <w:numPr>
                <w:ilvl w:val="0"/>
                <w:numId w:val="9"/>
              </w:numPr>
              <w:jc w:val="both"/>
              <w:rPr>
                <w:rFonts w:ascii="Tahoma" w:hAnsi="Tahoma" w:cs="Tahoma"/>
                <w:b/>
                <w:bCs/>
                <w:noProof/>
              </w:rPr>
            </w:pPr>
            <w:r w:rsidRPr="00F97B9B">
              <w:rPr>
                <w:rFonts w:ascii="Tahoma" w:hAnsi="Tahoma" w:cs="Tahoma"/>
                <w:bCs/>
                <w:noProof/>
              </w:rPr>
              <w:t>zahtevam in soglašam,</w:t>
            </w:r>
          </w:p>
        </w:tc>
        <w:tc>
          <w:tcPr>
            <w:tcW w:w="4394" w:type="dxa"/>
          </w:tcPr>
          <w:p w14:paraId="058621BD" w14:textId="77777777" w:rsidR="000003AE" w:rsidRPr="00F97B9B" w:rsidRDefault="000003AE" w:rsidP="000003AE">
            <w:pPr>
              <w:keepNext/>
              <w:keepLines/>
              <w:numPr>
                <w:ilvl w:val="0"/>
                <w:numId w:val="9"/>
              </w:numPr>
              <w:jc w:val="both"/>
              <w:rPr>
                <w:rFonts w:ascii="Tahoma" w:hAnsi="Tahoma" w:cs="Tahoma"/>
                <w:b/>
                <w:bCs/>
                <w:noProof/>
              </w:rPr>
            </w:pPr>
            <w:r w:rsidRPr="00F97B9B">
              <w:rPr>
                <w:rFonts w:ascii="Tahoma" w:hAnsi="Tahoma" w:cs="Tahoma"/>
                <w:bCs/>
                <w:noProof/>
              </w:rPr>
              <w:t>ne soglašam,</w:t>
            </w:r>
          </w:p>
        </w:tc>
      </w:tr>
    </w:tbl>
    <w:p w14:paraId="0CC93909"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1E9DC438" w14:textId="77777777" w:rsidR="000003AE" w:rsidRPr="00F97B9B" w:rsidRDefault="000003AE" w:rsidP="000003AE">
      <w:pPr>
        <w:keepNext/>
        <w:keepLines/>
        <w:jc w:val="both"/>
        <w:rPr>
          <w:rFonts w:ascii="Tahoma" w:hAnsi="Tahoma" w:cs="Tahoma"/>
          <w:bCs/>
          <w:noProof/>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003AE" w:rsidRPr="00F97B9B" w14:paraId="722F17CE" w14:textId="77777777" w:rsidTr="006D5A32">
        <w:trPr>
          <w:trHeight w:val="235"/>
        </w:trPr>
        <w:tc>
          <w:tcPr>
            <w:tcW w:w="3374" w:type="dxa"/>
            <w:tcBorders>
              <w:bottom w:val="single" w:sz="4" w:space="0" w:color="auto"/>
            </w:tcBorders>
          </w:tcPr>
          <w:p w14:paraId="257D69CB" w14:textId="77777777" w:rsidR="000003AE" w:rsidRPr="00F97B9B" w:rsidRDefault="000003AE" w:rsidP="000003AE">
            <w:pPr>
              <w:keepNext/>
              <w:keepLines/>
              <w:jc w:val="both"/>
              <w:rPr>
                <w:rFonts w:ascii="Tahoma" w:hAnsi="Tahoma" w:cs="Tahoma"/>
                <w:bCs/>
                <w:noProof/>
              </w:rPr>
            </w:pPr>
          </w:p>
        </w:tc>
        <w:tc>
          <w:tcPr>
            <w:tcW w:w="2977" w:type="dxa"/>
          </w:tcPr>
          <w:p w14:paraId="5750553B" w14:textId="77777777" w:rsidR="000003AE" w:rsidRPr="00F97B9B" w:rsidRDefault="000003AE" w:rsidP="000003AE">
            <w:pPr>
              <w:keepNext/>
              <w:keepLines/>
              <w:jc w:val="both"/>
              <w:rPr>
                <w:rFonts w:ascii="Tahoma" w:hAnsi="Tahoma" w:cs="Tahoma"/>
                <w:bCs/>
                <w:noProof/>
              </w:rPr>
            </w:pPr>
          </w:p>
        </w:tc>
        <w:tc>
          <w:tcPr>
            <w:tcW w:w="3119" w:type="dxa"/>
            <w:tcBorders>
              <w:bottom w:val="single" w:sz="4" w:space="0" w:color="auto"/>
            </w:tcBorders>
          </w:tcPr>
          <w:p w14:paraId="3FE29306" w14:textId="77777777" w:rsidR="000003AE" w:rsidRPr="00F97B9B" w:rsidRDefault="000003AE" w:rsidP="000003AE">
            <w:pPr>
              <w:keepNext/>
              <w:keepLines/>
              <w:jc w:val="both"/>
              <w:rPr>
                <w:rFonts w:ascii="Tahoma" w:hAnsi="Tahoma" w:cs="Tahoma"/>
                <w:bCs/>
                <w:noProof/>
              </w:rPr>
            </w:pPr>
          </w:p>
        </w:tc>
      </w:tr>
      <w:tr w:rsidR="000003AE" w:rsidRPr="00F97B9B" w14:paraId="5961CEC3" w14:textId="77777777" w:rsidTr="006D5A32">
        <w:trPr>
          <w:trHeight w:val="235"/>
        </w:trPr>
        <w:tc>
          <w:tcPr>
            <w:tcW w:w="3374" w:type="dxa"/>
            <w:tcBorders>
              <w:top w:val="single" w:sz="4" w:space="0" w:color="auto"/>
            </w:tcBorders>
          </w:tcPr>
          <w:p w14:paraId="13B136BF" w14:textId="7C3B0BA1" w:rsidR="000003AE" w:rsidRPr="00F97B9B" w:rsidRDefault="000003AE" w:rsidP="000003AE">
            <w:pPr>
              <w:keepNext/>
              <w:keepLines/>
              <w:jc w:val="both"/>
              <w:rPr>
                <w:rFonts w:ascii="Tahoma" w:hAnsi="Tahoma" w:cs="Tahoma"/>
                <w:bCs/>
                <w:noProof/>
              </w:rPr>
            </w:pPr>
            <w:r w:rsidRPr="00F97B9B">
              <w:rPr>
                <w:rFonts w:ascii="Tahoma" w:hAnsi="Tahoma" w:cs="Tahoma"/>
                <w:bCs/>
                <w:noProof/>
              </w:rPr>
              <w:t>kraj, datum</w:t>
            </w:r>
            <w:r w:rsidR="00F97B9B">
              <w:rPr>
                <w:rFonts w:ascii="Tahoma" w:hAnsi="Tahoma" w:cs="Tahoma"/>
                <w:bCs/>
                <w:noProof/>
              </w:rPr>
              <w:t xml:space="preserve"> </w:t>
            </w:r>
          </w:p>
        </w:tc>
        <w:tc>
          <w:tcPr>
            <w:tcW w:w="2977" w:type="dxa"/>
          </w:tcPr>
          <w:p w14:paraId="108DE913" w14:textId="0565A73B" w:rsidR="000003AE" w:rsidRPr="00F97B9B" w:rsidRDefault="00F97B9B" w:rsidP="000003AE">
            <w:pPr>
              <w:keepNext/>
              <w:keepLines/>
              <w:jc w:val="both"/>
              <w:rPr>
                <w:rFonts w:ascii="Tahoma" w:hAnsi="Tahoma" w:cs="Tahoma"/>
                <w:bCs/>
                <w:noProof/>
              </w:rPr>
            </w:pPr>
            <w:r>
              <w:rPr>
                <w:rFonts w:ascii="Tahoma" w:hAnsi="Tahoma" w:cs="Tahoma"/>
                <w:bCs/>
                <w:noProof/>
              </w:rPr>
              <w:t xml:space="preserve">              </w:t>
            </w:r>
            <w:r w:rsidR="000003AE" w:rsidRPr="00F97B9B">
              <w:rPr>
                <w:rFonts w:ascii="Tahoma" w:hAnsi="Tahoma" w:cs="Tahoma"/>
                <w:bCs/>
                <w:noProof/>
              </w:rPr>
              <w:t>žig</w:t>
            </w:r>
          </w:p>
        </w:tc>
        <w:tc>
          <w:tcPr>
            <w:tcW w:w="3119" w:type="dxa"/>
            <w:tcBorders>
              <w:top w:val="single" w:sz="4" w:space="0" w:color="auto"/>
            </w:tcBorders>
          </w:tcPr>
          <w:p w14:paraId="2F332D69" w14:textId="77777777" w:rsidR="000003AE" w:rsidRPr="00F97B9B" w:rsidRDefault="000003AE" w:rsidP="000003AE">
            <w:pPr>
              <w:keepNext/>
              <w:keepLines/>
              <w:jc w:val="both"/>
              <w:rPr>
                <w:rFonts w:ascii="Tahoma" w:hAnsi="Tahoma" w:cs="Tahoma"/>
                <w:bCs/>
                <w:noProof/>
              </w:rPr>
            </w:pPr>
            <w:r w:rsidRPr="00F97B9B">
              <w:rPr>
                <w:rFonts w:ascii="Tahoma" w:hAnsi="Tahoma" w:cs="Tahoma"/>
                <w:bCs/>
                <w:noProof/>
              </w:rPr>
              <w:t>ime in priimek ter podpis odgovorne osebe podizvajalca</w:t>
            </w:r>
          </w:p>
        </w:tc>
      </w:tr>
    </w:tbl>
    <w:p w14:paraId="184602D5" w14:textId="77777777" w:rsidR="000003AE" w:rsidRPr="00F97B9B" w:rsidRDefault="000003AE" w:rsidP="000003AE">
      <w:pPr>
        <w:keepNext/>
        <w:keepLines/>
        <w:jc w:val="both"/>
        <w:rPr>
          <w:rFonts w:ascii="Tahoma" w:hAnsi="Tahoma" w:cs="Tahoma"/>
          <w:bCs/>
          <w:noProof/>
        </w:rPr>
      </w:pPr>
    </w:p>
    <w:p w14:paraId="50E75FBF" w14:textId="77777777" w:rsidR="000003AE" w:rsidRPr="00681C44" w:rsidRDefault="000003AE" w:rsidP="000003AE">
      <w:pPr>
        <w:keepNext/>
        <w:keepLines/>
        <w:jc w:val="both"/>
        <w:rPr>
          <w:rFonts w:ascii="Tahoma" w:hAnsi="Tahoma" w:cs="Tahoma"/>
          <w:bCs/>
          <w:i/>
          <w:iCs/>
          <w:noProof/>
        </w:rPr>
      </w:pPr>
      <w:r w:rsidRPr="00681C44">
        <w:rPr>
          <w:rFonts w:ascii="Tahoma" w:hAnsi="Tahoma" w:cs="Tahoma"/>
          <w:b/>
          <w:bCs/>
          <w:i/>
          <w:iCs/>
          <w:noProof/>
        </w:rPr>
        <w:t>Opomba:</w:t>
      </w:r>
      <w:r w:rsidRPr="00681C44">
        <w:rPr>
          <w:rFonts w:ascii="Tahoma" w:hAnsi="Tahoma" w:cs="Tahoma"/>
          <w:bCs/>
          <w:i/>
          <w:iCs/>
          <w:noProof/>
        </w:rPr>
        <w:t xml:space="preserve"> </w:t>
      </w:r>
    </w:p>
    <w:p w14:paraId="57510F55" w14:textId="77777777" w:rsidR="000003AE" w:rsidRPr="00681C44" w:rsidRDefault="000003AE" w:rsidP="000003AE">
      <w:pPr>
        <w:keepNext/>
        <w:keepLines/>
        <w:numPr>
          <w:ilvl w:val="0"/>
          <w:numId w:val="3"/>
        </w:numPr>
        <w:jc w:val="both"/>
        <w:rPr>
          <w:rFonts w:ascii="Tahoma" w:hAnsi="Tahoma" w:cs="Tahoma"/>
          <w:bCs/>
          <w:i/>
          <w:iCs/>
          <w:noProof/>
        </w:rPr>
      </w:pPr>
      <w:r w:rsidRPr="00681C44">
        <w:rPr>
          <w:rFonts w:ascii="Tahoma" w:hAnsi="Tahoma" w:cs="Tahoma"/>
          <w:bCs/>
          <w:i/>
          <w:iCs/>
          <w:noProof/>
        </w:rPr>
        <w:t>Obrazec se izpolni za vsakega podizvajalca posebej.</w:t>
      </w:r>
    </w:p>
    <w:p w14:paraId="5BC60DC3" w14:textId="77777777" w:rsidR="000003AE" w:rsidRPr="00681C44" w:rsidRDefault="000003AE" w:rsidP="000003AE">
      <w:pPr>
        <w:keepNext/>
        <w:keepLines/>
        <w:jc w:val="both"/>
        <w:rPr>
          <w:rFonts w:ascii="Tahoma" w:hAnsi="Tahoma" w:cs="Tahoma"/>
          <w:b/>
          <w:bCs/>
          <w:i/>
          <w:iCs/>
          <w:noProof/>
        </w:rPr>
      </w:pPr>
    </w:p>
    <w:p w14:paraId="580AE288" w14:textId="77777777" w:rsidR="000003AE" w:rsidRPr="00681C44" w:rsidRDefault="000003AE" w:rsidP="000003AE">
      <w:pPr>
        <w:keepNext/>
        <w:keepLines/>
        <w:jc w:val="both"/>
        <w:rPr>
          <w:rFonts w:ascii="Tahoma" w:hAnsi="Tahoma" w:cs="Tahoma"/>
          <w:bCs/>
          <w:i/>
          <w:iCs/>
          <w:noProof/>
        </w:rPr>
      </w:pPr>
      <w:r w:rsidRPr="00681C44">
        <w:rPr>
          <w:rFonts w:ascii="Tahoma" w:hAnsi="Tahoma" w:cs="Tahoma"/>
          <w:b/>
          <w:bCs/>
          <w:i/>
          <w:iCs/>
          <w:noProof/>
        </w:rPr>
        <w:t>Navodilo</w:t>
      </w:r>
      <w:r w:rsidRPr="00681C44">
        <w:rPr>
          <w:rFonts w:ascii="Tahoma" w:hAnsi="Tahoma" w:cs="Tahoma"/>
          <w:bCs/>
          <w:i/>
          <w:iCs/>
          <w:noProof/>
        </w:rPr>
        <w:t>: Obrazec se po potrebi kopira!</w:t>
      </w:r>
    </w:p>
    <w:p w14:paraId="34A15C70" w14:textId="77777777" w:rsidR="000003AE" w:rsidRPr="00681C44" w:rsidRDefault="000003AE" w:rsidP="000003AE">
      <w:pPr>
        <w:keepNext/>
        <w:keepLines/>
        <w:jc w:val="both"/>
        <w:rPr>
          <w:rFonts w:ascii="Tahoma" w:hAnsi="Tahoma" w:cs="Tahoma"/>
          <w:bCs/>
          <w:i/>
          <w:iCs/>
          <w:noProof/>
        </w:rPr>
      </w:pPr>
    </w:p>
    <w:p w14:paraId="5614EF4F" w14:textId="416CF0DA" w:rsidR="00094688" w:rsidRPr="00F97B9B" w:rsidRDefault="00094688" w:rsidP="00AF65C5">
      <w:pPr>
        <w:keepNext/>
        <w:keepLines/>
        <w:jc w:val="both"/>
        <w:rPr>
          <w:rFonts w:ascii="Tahoma" w:hAnsi="Tahoma" w:cs="Tahoma"/>
          <w:bCs/>
          <w:i/>
          <w:noProof/>
          <w:sz w:val="22"/>
          <w:szCs w:val="22"/>
        </w:rPr>
      </w:pPr>
    </w:p>
    <w:p w14:paraId="7C2D85C8" w14:textId="77777777" w:rsidR="00094688" w:rsidRPr="00F97B9B" w:rsidRDefault="00094688" w:rsidP="00AF65C5">
      <w:pPr>
        <w:keepNext/>
        <w:keepLines/>
        <w:jc w:val="both"/>
        <w:rPr>
          <w:rFonts w:ascii="Tahoma" w:hAnsi="Tahoma" w:cs="Tahoma"/>
          <w:sz w:val="22"/>
          <w:szCs w:val="22"/>
        </w:rPr>
      </w:pPr>
    </w:p>
    <w:p w14:paraId="797252EC" w14:textId="77777777" w:rsidR="00094688" w:rsidRPr="00C8579C" w:rsidRDefault="00094688" w:rsidP="00AF65C5">
      <w:pPr>
        <w:keepNext/>
        <w:keepLines/>
        <w:jc w:val="both"/>
        <w:rPr>
          <w:rFonts w:ascii="Tahoma" w:hAnsi="Tahoma" w:cs="Tahoma"/>
        </w:rPr>
      </w:pPr>
    </w:p>
    <w:p w14:paraId="31E41EF2" w14:textId="77777777" w:rsidR="00D92424" w:rsidRPr="00C8579C" w:rsidRDefault="00D92424" w:rsidP="00AF65C5">
      <w:pPr>
        <w:keepNext/>
        <w:keepLines/>
        <w:rPr>
          <w:rFonts w:ascii="Tahoma" w:hAnsi="Tahoma" w:cs="Tahoma"/>
        </w:rPr>
      </w:pPr>
    </w:p>
    <w:p w14:paraId="17840375" w14:textId="77777777" w:rsidR="00D92424" w:rsidRPr="00C8579C" w:rsidRDefault="00D92424" w:rsidP="00AF65C5">
      <w:pPr>
        <w:keepNext/>
        <w:keepLines/>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76DC" w:rsidRPr="00C8579C" w14:paraId="6E5E6270" w14:textId="77777777" w:rsidTr="009229D0">
        <w:tc>
          <w:tcPr>
            <w:tcW w:w="7725" w:type="dxa"/>
          </w:tcPr>
          <w:p w14:paraId="68636144" w14:textId="18C8F74C" w:rsidR="00B976DC" w:rsidRPr="00EB74B1" w:rsidRDefault="006729AE" w:rsidP="00AF65C5">
            <w:pPr>
              <w:keepNext/>
              <w:keepLines/>
              <w:jc w:val="both"/>
              <w:rPr>
                <w:rFonts w:ascii="Tahoma" w:hAnsi="Tahoma" w:cs="Tahoma"/>
                <w:b/>
                <w:bCs/>
              </w:rPr>
            </w:pPr>
            <w:bookmarkStart w:id="22" w:name="_Hlk233633138"/>
            <w:r w:rsidRPr="00EB74B1">
              <w:rPr>
                <w:rFonts w:ascii="Tahoma" w:hAnsi="Tahoma" w:cs="Tahoma"/>
                <w:b/>
                <w:bCs/>
              </w:rPr>
              <w:lastRenderedPageBreak/>
              <w:t xml:space="preserve">SEZNAM SUBJEKTOV, KATERIH ZMOGLJIVOST UPORABLJA PONUDNIK  </w:t>
            </w:r>
          </w:p>
        </w:tc>
        <w:tc>
          <w:tcPr>
            <w:tcW w:w="912" w:type="dxa"/>
            <w:tcBorders>
              <w:right w:val="nil"/>
            </w:tcBorders>
          </w:tcPr>
          <w:p w14:paraId="479754F4" w14:textId="77777777" w:rsidR="00B976DC" w:rsidRPr="00C8579C" w:rsidRDefault="00B976DC" w:rsidP="00AF65C5">
            <w:pPr>
              <w:keepNext/>
              <w:keepLines/>
              <w:jc w:val="both"/>
              <w:rPr>
                <w:rFonts w:ascii="Tahoma" w:hAnsi="Tahoma" w:cs="Tahoma"/>
                <w:b/>
              </w:rPr>
            </w:pPr>
            <w:r w:rsidRPr="00C8579C">
              <w:rPr>
                <w:rFonts w:ascii="Tahoma" w:hAnsi="Tahoma" w:cs="Tahoma"/>
                <w:b/>
                <w:i/>
              </w:rPr>
              <w:t xml:space="preserve">Priloga </w:t>
            </w:r>
          </w:p>
        </w:tc>
        <w:tc>
          <w:tcPr>
            <w:tcW w:w="551" w:type="dxa"/>
            <w:tcBorders>
              <w:left w:val="nil"/>
            </w:tcBorders>
          </w:tcPr>
          <w:p w14:paraId="13A2FA06" w14:textId="017A7803" w:rsidR="00B976DC" w:rsidRPr="00C8579C" w:rsidRDefault="00B976DC" w:rsidP="00FF00D5">
            <w:pPr>
              <w:keepNext/>
              <w:keepLines/>
              <w:jc w:val="both"/>
              <w:rPr>
                <w:rFonts w:ascii="Tahoma" w:hAnsi="Tahoma" w:cs="Tahoma"/>
                <w:b/>
                <w:i/>
              </w:rPr>
            </w:pPr>
            <w:r w:rsidRPr="00C8579C">
              <w:rPr>
                <w:rFonts w:ascii="Tahoma" w:hAnsi="Tahoma" w:cs="Tahoma"/>
                <w:b/>
                <w:i/>
              </w:rPr>
              <w:t>4/</w:t>
            </w:r>
            <w:r w:rsidR="000003AE">
              <w:rPr>
                <w:rFonts w:ascii="Tahoma" w:hAnsi="Tahoma" w:cs="Tahoma"/>
                <w:b/>
                <w:i/>
              </w:rPr>
              <w:t>3</w:t>
            </w:r>
          </w:p>
        </w:tc>
      </w:tr>
      <w:bookmarkEnd w:id="22"/>
    </w:tbl>
    <w:p w14:paraId="35F34D9C" w14:textId="77777777" w:rsidR="00D92424" w:rsidRPr="00C8579C" w:rsidRDefault="00D92424" w:rsidP="00AF65C5">
      <w:pPr>
        <w:keepNext/>
        <w:keepLines/>
      </w:pPr>
    </w:p>
    <w:p w14:paraId="7E5A506F" w14:textId="42ABF863" w:rsidR="001F1A87" w:rsidRDefault="00F97B9B" w:rsidP="00AF65C5">
      <w:pPr>
        <w:keepNext/>
        <w:keepLines/>
        <w:tabs>
          <w:tab w:val="left" w:pos="567"/>
          <w:tab w:val="left" w:pos="851"/>
          <w:tab w:val="left" w:pos="993"/>
        </w:tabs>
        <w:jc w:val="both"/>
        <w:rPr>
          <w:rFonts w:ascii="Tahoma" w:hAnsi="Tahoma" w:cs="Tahoma"/>
          <w:b/>
        </w:rPr>
      </w:pPr>
      <w:bookmarkStart w:id="23" w:name="_Hlk233633233"/>
      <w:r w:rsidRPr="00F97B9B">
        <w:rPr>
          <w:rFonts w:ascii="Tahoma" w:hAnsi="Tahoma" w:cs="Tahoma"/>
          <w:b/>
          <w:color w:val="000000" w:themeColor="text1"/>
        </w:rPr>
        <w:t>VKS-118/26 – Nabava univerzalnih spojk za obdobje treh let</w:t>
      </w:r>
    </w:p>
    <w:bookmarkEnd w:id="23"/>
    <w:p w14:paraId="6AA0A089" w14:textId="77777777" w:rsidR="001F1A87" w:rsidRPr="00C8579C" w:rsidRDefault="001F1A87" w:rsidP="00AF65C5">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57"/>
      </w:tblGrid>
      <w:tr w:rsidR="00B976DC" w:rsidRPr="00C8579C" w14:paraId="7EC6132A" w14:textId="77777777" w:rsidTr="00FD7DCE">
        <w:trPr>
          <w:trHeight w:val="385"/>
          <w:jc w:val="center"/>
        </w:trPr>
        <w:tc>
          <w:tcPr>
            <w:tcW w:w="3397" w:type="dxa"/>
            <w:vAlign w:val="center"/>
          </w:tcPr>
          <w:p w14:paraId="00B9BA5D" w14:textId="77777777" w:rsidR="00B976DC" w:rsidRPr="00C8579C" w:rsidRDefault="00B976DC" w:rsidP="00AF65C5">
            <w:pPr>
              <w:keepNext/>
              <w:keepLines/>
              <w:rPr>
                <w:rFonts w:ascii="Tahoma" w:hAnsi="Tahoma" w:cs="Tahoma"/>
                <w:sz w:val="18"/>
                <w:szCs w:val="18"/>
              </w:rPr>
            </w:pPr>
            <w:r w:rsidRPr="00C8579C">
              <w:rPr>
                <w:rFonts w:ascii="Tahoma" w:hAnsi="Tahoma" w:cs="Tahoma"/>
                <w:sz w:val="18"/>
                <w:szCs w:val="18"/>
              </w:rPr>
              <w:t>Naziv subjekta</w:t>
            </w:r>
          </w:p>
        </w:tc>
        <w:tc>
          <w:tcPr>
            <w:tcW w:w="5657" w:type="dxa"/>
            <w:vAlign w:val="center"/>
          </w:tcPr>
          <w:p w14:paraId="702F2A3E" w14:textId="77777777" w:rsidR="00B976DC" w:rsidRPr="00C8579C" w:rsidRDefault="00B976DC" w:rsidP="00AF65C5">
            <w:pPr>
              <w:keepNext/>
              <w:keepLines/>
              <w:rPr>
                <w:rFonts w:ascii="Tahoma" w:hAnsi="Tahoma" w:cs="Tahoma"/>
                <w:sz w:val="18"/>
                <w:szCs w:val="18"/>
              </w:rPr>
            </w:pPr>
          </w:p>
          <w:p w14:paraId="5C749006" w14:textId="77777777" w:rsidR="00B976DC" w:rsidRPr="00C8579C" w:rsidRDefault="00B976DC" w:rsidP="00AF65C5">
            <w:pPr>
              <w:keepNext/>
              <w:keepLines/>
              <w:rPr>
                <w:rFonts w:ascii="Tahoma" w:hAnsi="Tahoma" w:cs="Tahoma"/>
                <w:sz w:val="18"/>
                <w:szCs w:val="18"/>
              </w:rPr>
            </w:pPr>
          </w:p>
        </w:tc>
      </w:tr>
      <w:tr w:rsidR="00B976DC" w:rsidRPr="00C8579C" w14:paraId="61FCBB47" w14:textId="77777777" w:rsidTr="00FD7DCE">
        <w:trPr>
          <w:jc w:val="center"/>
        </w:trPr>
        <w:tc>
          <w:tcPr>
            <w:tcW w:w="3397" w:type="dxa"/>
            <w:vAlign w:val="center"/>
          </w:tcPr>
          <w:p w14:paraId="0FDA1C0F" w14:textId="77777777" w:rsidR="00B976DC" w:rsidRPr="00C8579C" w:rsidRDefault="00B976DC" w:rsidP="00AF65C5">
            <w:pPr>
              <w:keepNext/>
              <w:keepLines/>
              <w:rPr>
                <w:rFonts w:ascii="Tahoma" w:hAnsi="Tahoma" w:cs="Tahoma"/>
                <w:sz w:val="18"/>
                <w:szCs w:val="18"/>
              </w:rPr>
            </w:pPr>
            <w:r w:rsidRPr="00C8579C">
              <w:rPr>
                <w:rFonts w:ascii="Tahoma" w:hAnsi="Tahoma" w:cs="Tahoma"/>
                <w:sz w:val="18"/>
                <w:szCs w:val="18"/>
              </w:rPr>
              <w:t>Polni naslov</w:t>
            </w:r>
          </w:p>
        </w:tc>
        <w:tc>
          <w:tcPr>
            <w:tcW w:w="5657" w:type="dxa"/>
            <w:vAlign w:val="center"/>
          </w:tcPr>
          <w:p w14:paraId="3D733135" w14:textId="77777777" w:rsidR="00B976DC" w:rsidRPr="00C8579C" w:rsidRDefault="00B976DC" w:rsidP="00AF65C5">
            <w:pPr>
              <w:keepNext/>
              <w:keepLines/>
              <w:rPr>
                <w:rFonts w:ascii="Tahoma" w:hAnsi="Tahoma" w:cs="Tahoma"/>
                <w:sz w:val="18"/>
                <w:szCs w:val="18"/>
              </w:rPr>
            </w:pPr>
          </w:p>
          <w:p w14:paraId="07339C38" w14:textId="77777777" w:rsidR="00B976DC" w:rsidRPr="00C8579C" w:rsidRDefault="00B976DC" w:rsidP="00AF65C5">
            <w:pPr>
              <w:keepNext/>
              <w:keepLines/>
              <w:rPr>
                <w:rFonts w:ascii="Tahoma" w:hAnsi="Tahoma" w:cs="Tahoma"/>
                <w:sz w:val="18"/>
                <w:szCs w:val="18"/>
              </w:rPr>
            </w:pPr>
          </w:p>
        </w:tc>
      </w:tr>
      <w:tr w:rsidR="005E1556" w:rsidRPr="00C8579C" w14:paraId="73798C4C" w14:textId="77777777" w:rsidTr="00FD7DCE">
        <w:trPr>
          <w:jc w:val="center"/>
        </w:trPr>
        <w:tc>
          <w:tcPr>
            <w:tcW w:w="3397" w:type="dxa"/>
            <w:vAlign w:val="center"/>
          </w:tcPr>
          <w:p w14:paraId="5C321C7E" w14:textId="1C97049F" w:rsidR="005E1556" w:rsidRPr="00C8579C" w:rsidRDefault="005E1556" w:rsidP="00AF65C5">
            <w:pPr>
              <w:keepNext/>
              <w:keepLines/>
              <w:spacing w:before="120" w:after="120"/>
              <w:rPr>
                <w:rFonts w:ascii="Tahoma" w:hAnsi="Tahoma" w:cs="Tahoma"/>
                <w:sz w:val="18"/>
                <w:szCs w:val="18"/>
              </w:rPr>
            </w:pPr>
            <w:r w:rsidRPr="005E1556">
              <w:rPr>
                <w:rFonts w:ascii="Tahoma" w:hAnsi="Tahoma" w:cs="Tahoma"/>
                <w:sz w:val="18"/>
                <w:szCs w:val="18"/>
              </w:rPr>
              <w:t>Matična številka subjekta</w:t>
            </w:r>
          </w:p>
        </w:tc>
        <w:tc>
          <w:tcPr>
            <w:tcW w:w="5657" w:type="dxa"/>
            <w:vAlign w:val="center"/>
          </w:tcPr>
          <w:p w14:paraId="097BF52E" w14:textId="77777777" w:rsidR="005E1556" w:rsidRPr="00C8579C" w:rsidRDefault="005E1556" w:rsidP="00AF65C5">
            <w:pPr>
              <w:keepNext/>
              <w:keepLines/>
              <w:rPr>
                <w:rFonts w:ascii="Tahoma" w:hAnsi="Tahoma" w:cs="Tahoma"/>
                <w:sz w:val="18"/>
                <w:szCs w:val="18"/>
              </w:rPr>
            </w:pPr>
          </w:p>
        </w:tc>
      </w:tr>
      <w:tr w:rsidR="005E1556" w:rsidRPr="00C8579C" w14:paraId="0D763FA3" w14:textId="77777777" w:rsidTr="00FD7DCE">
        <w:trPr>
          <w:jc w:val="center"/>
        </w:trPr>
        <w:tc>
          <w:tcPr>
            <w:tcW w:w="3397" w:type="dxa"/>
            <w:vAlign w:val="center"/>
          </w:tcPr>
          <w:p w14:paraId="6E4FA440" w14:textId="36C86209" w:rsidR="005E1556" w:rsidRPr="00C8579C" w:rsidRDefault="005E1556" w:rsidP="00AF65C5">
            <w:pPr>
              <w:keepNext/>
              <w:keepLines/>
              <w:spacing w:before="120" w:after="120"/>
              <w:rPr>
                <w:rFonts w:ascii="Tahoma" w:hAnsi="Tahoma" w:cs="Tahoma"/>
                <w:sz w:val="18"/>
                <w:szCs w:val="18"/>
              </w:rPr>
            </w:pPr>
            <w:r w:rsidRPr="005E1556">
              <w:rPr>
                <w:rFonts w:ascii="Tahoma" w:hAnsi="Tahoma" w:cs="Tahoma"/>
                <w:sz w:val="18"/>
                <w:szCs w:val="18"/>
              </w:rPr>
              <w:t>Davčna številka subjekta</w:t>
            </w:r>
          </w:p>
        </w:tc>
        <w:tc>
          <w:tcPr>
            <w:tcW w:w="5657" w:type="dxa"/>
            <w:vAlign w:val="center"/>
          </w:tcPr>
          <w:p w14:paraId="005D1188" w14:textId="77777777" w:rsidR="005E1556" w:rsidRPr="00C8579C" w:rsidRDefault="005E1556" w:rsidP="00AF65C5">
            <w:pPr>
              <w:keepNext/>
              <w:keepLines/>
              <w:rPr>
                <w:rFonts w:ascii="Tahoma" w:hAnsi="Tahoma" w:cs="Tahoma"/>
                <w:sz w:val="18"/>
                <w:szCs w:val="18"/>
              </w:rPr>
            </w:pPr>
          </w:p>
        </w:tc>
      </w:tr>
      <w:tr w:rsidR="00E818DE" w:rsidRPr="00C8579C" w14:paraId="788135C2" w14:textId="77777777" w:rsidTr="00FD7DCE">
        <w:trPr>
          <w:jc w:val="center"/>
        </w:trPr>
        <w:tc>
          <w:tcPr>
            <w:tcW w:w="3397" w:type="dxa"/>
            <w:vAlign w:val="center"/>
          </w:tcPr>
          <w:p w14:paraId="06DB1074" w14:textId="49F40CEC" w:rsidR="00E818DE" w:rsidRPr="005E1556" w:rsidRDefault="00E818DE" w:rsidP="00AF65C5">
            <w:pPr>
              <w:keepNext/>
              <w:keepLines/>
              <w:spacing w:before="120" w:after="120"/>
              <w:rPr>
                <w:rFonts w:ascii="Tahoma" w:hAnsi="Tahoma" w:cs="Tahoma"/>
                <w:sz w:val="18"/>
                <w:szCs w:val="18"/>
              </w:rPr>
            </w:pPr>
            <w:r>
              <w:rPr>
                <w:rFonts w:ascii="Tahoma" w:hAnsi="Tahoma" w:cs="Tahoma"/>
                <w:sz w:val="18"/>
                <w:szCs w:val="18"/>
              </w:rPr>
              <w:t xml:space="preserve">Navedba VSEH oseb, ki je člani </w:t>
            </w:r>
            <w:r w:rsidRPr="00452EB4">
              <w:rPr>
                <w:rFonts w:ascii="Tahoma" w:hAnsi="Tahoma" w:cs="Tahoma"/>
                <w:sz w:val="18"/>
                <w:szCs w:val="18"/>
              </w:rPr>
              <w:t>upravnega, vodstvenega ali nadzornega organa gospodarskega subjekta ali ki ima</w:t>
            </w:r>
            <w:r>
              <w:rPr>
                <w:rFonts w:ascii="Tahoma" w:hAnsi="Tahoma" w:cs="Tahoma"/>
                <w:sz w:val="18"/>
                <w:szCs w:val="18"/>
              </w:rPr>
              <w:t>jo</w:t>
            </w:r>
            <w:r w:rsidRPr="00452EB4">
              <w:rPr>
                <w:rFonts w:ascii="Tahoma" w:hAnsi="Tahoma" w:cs="Tahoma"/>
                <w:sz w:val="18"/>
                <w:szCs w:val="18"/>
              </w:rPr>
              <w:t xml:space="preserve"> pooblastila za njegovo zastopanje ali odločanje ali nadzor v njem</w:t>
            </w:r>
          </w:p>
        </w:tc>
        <w:tc>
          <w:tcPr>
            <w:tcW w:w="5657" w:type="dxa"/>
            <w:vAlign w:val="center"/>
          </w:tcPr>
          <w:p w14:paraId="1D12E252" w14:textId="77777777" w:rsidR="00E818DE" w:rsidRPr="00C8579C" w:rsidRDefault="00E818DE" w:rsidP="00AF65C5">
            <w:pPr>
              <w:keepNext/>
              <w:keepLines/>
              <w:rPr>
                <w:rFonts w:ascii="Tahoma" w:hAnsi="Tahoma" w:cs="Tahoma"/>
                <w:sz w:val="18"/>
                <w:szCs w:val="18"/>
              </w:rPr>
            </w:pPr>
          </w:p>
        </w:tc>
      </w:tr>
      <w:tr w:rsidR="00B976DC" w:rsidRPr="00C8579C" w14:paraId="2E35C9CD" w14:textId="77777777" w:rsidTr="00FD7DCE">
        <w:trPr>
          <w:jc w:val="center"/>
        </w:trPr>
        <w:tc>
          <w:tcPr>
            <w:tcW w:w="3397" w:type="dxa"/>
            <w:vAlign w:val="center"/>
          </w:tcPr>
          <w:p w14:paraId="37A96FB4" w14:textId="77777777" w:rsidR="00B976DC" w:rsidRPr="00C8579C" w:rsidRDefault="00B976DC" w:rsidP="00AF65C5">
            <w:pPr>
              <w:keepNext/>
              <w:keepLines/>
              <w:jc w:val="center"/>
              <w:rPr>
                <w:rFonts w:ascii="Tahoma" w:hAnsi="Tahoma" w:cs="Tahoma"/>
                <w:sz w:val="18"/>
                <w:szCs w:val="18"/>
              </w:rPr>
            </w:pPr>
          </w:p>
          <w:p w14:paraId="7A2F2F38" w14:textId="77777777" w:rsidR="00B976DC" w:rsidRPr="00C8579C" w:rsidRDefault="00B976DC" w:rsidP="00AF65C5">
            <w:pPr>
              <w:keepNext/>
              <w:keepLines/>
              <w:jc w:val="center"/>
              <w:rPr>
                <w:rFonts w:ascii="Tahoma" w:hAnsi="Tahoma" w:cs="Tahoma"/>
                <w:sz w:val="18"/>
                <w:szCs w:val="18"/>
              </w:rPr>
            </w:pPr>
          </w:p>
          <w:p w14:paraId="7F336795" w14:textId="77777777" w:rsidR="00B976DC" w:rsidRPr="00C8579C" w:rsidRDefault="00B976DC" w:rsidP="00AF65C5">
            <w:pPr>
              <w:keepNext/>
              <w:keepLines/>
              <w:rPr>
                <w:rFonts w:ascii="Tahoma" w:hAnsi="Tahoma" w:cs="Tahoma"/>
                <w:sz w:val="18"/>
                <w:szCs w:val="18"/>
              </w:rPr>
            </w:pPr>
          </w:p>
          <w:p w14:paraId="7219C33A" w14:textId="7171B8FB" w:rsidR="00B976DC" w:rsidRPr="00C8579C" w:rsidRDefault="00B976DC" w:rsidP="00AF65C5">
            <w:pPr>
              <w:keepNext/>
              <w:keepLines/>
              <w:rPr>
                <w:rFonts w:ascii="Tahoma" w:hAnsi="Tahoma" w:cs="Tahoma"/>
                <w:sz w:val="18"/>
                <w:szCs w:val="18"/>
              </w:rPr>
            </w:pPr>
            <w:r w:rsidRPr="00C8579C">
              <w:rPr>
                <w:rFonts w:ascii="Tahoma" w:hAnsi="Tahoma" w:cs="Tahoma"/>
                <w:sz w:val="18"/>
                <w:szCs w:val="18"/>
              </w:rPr>
              <w:t>Vsak del javnega naročila, za katere</w:t>
            </w:r>
            <w:r w:rsidR="00472C62">
              <w:rPr>
                <w:rFonts w:ascii="Tahoma" w:hAnsi="Tahoma" w:cs="Tahoma"/>
                <w:sz w:val="18"/>
                <w:szCs w:val="18"/>
              </w:rPr>
              <w:t>ga</w:t>
            </w:r>
            <w:r w:rsidRPr="00C8579C">
              <w:rPr>
                <w:rFonts w:ascii="Tahoma" w:hAnsi="Tahoma" w:cs="Tahoma"/>
                <w:sz w:val="18"/>
                <w:szCs w:val="18"/>
              </w:rPr>
              <w:t xml:space="preserve"> namerava ponudnik uporabiti zmogljivost subjekta</w:t>
            </w:r>
          </w:p>
          <w:p w14:paraId="61636AE6" w14:textId="77777777" w:rsidR="00B976DC" w:rsidRPr="00C8579C" w:rsidRDefault="00B976DC" w:rsidP="00AF65C5">
            <w:pPr>
              <w:keepNext/>
              <w:keepLines/>
              <w:jc w:val="center"/>
              <w:rPr>
                <w:rFonts w:ascii="Tahoma" w:hAnsi="Tahoma" w:cs="Tahoma"/>
                <w:sz w:val="18"/>
                <w:szCs w:val="18"/>
              </w:rPr>
            </w:pPr>
          </w:p>
          <w:p w14:paraId="3E08E9DF" w14:textId="77777777" w:rsidR="00B976DC" w:rsidRPr="00C8579C" w:rsidRDefault="00B976DC" w:rsidP="00AF65C5">
            <w:pPr>
              <w:keepNext/>
              <w:keepLines/>
              <w:rPr>
                <w:rFonts w:ascii="Tahoma" w:hAnsi="Tahoma" w:cs="Tahoma"/>
                <w:sz w:val="18"/>
                <w:szCs w:val="18"/>
              </w:rPr>
            </w:pPr>
          </w:p>
          <w:p w14:paraId="7700F490" w14:textId="77777777" w:rsidR="00B976DC" w:rsidRPr="00C8579C" w:rsidRDefault="00B976DC" w:rsidP="00AF65C5">
            <w:pPr>
              <w:keepNext/>
              <w:keepLines/>
              <w:rPr>
                <w:rFonts w:ascii="Tahoma" w:hAnsi="Tahoma" w:cs="Tahoma"/>
                <w:sz w:val="18"/>
                <w:szCs w:val="18"/>
              </w:rPr>
            </w:pPr>
          </w:p>
        </w:tc>
        <w:tc>
          <w:tcPr>
            <w:tcW w:w="5657" w:type="dxa"/>
            <w:vAlign w:val="center"/>
          </w:tcPr>
          <w:p w14:paraId="7AB32F5F" w14:textId="77777777" w:rsidR="00B976DC" w:rsidRPr="00C8579C" w:rsidRDefault="00B976DC" w:rsidP="00AF65C5">
            <w:pPr>
              <w:keepNext/>
              <w:keepLines/>
              <w:rPr>
                <w:sz w:val="18"/>
                <w:szCs w:val="18"/>
              </w:rPr>
            </w:pPr>
          </w:p>
          <w:p w14:paraId="472D417A" w14:textId="77777777" w:rsidR="00B976DC" w:rsidRPr="00C8579C" w:rsidRDefault="00B976DC" w:rsidP="00AF65C5">
            <w:pPr>
              <w:keepNext/>
              <w:keepLines/>
              <w:rPr>
                <w:sz w:val="18"/>
                <w:szCs w:val="18"/>
              </w:rPr>
            </w:pPr>
          </w:p>
        </w:tc>
      </w:tr>
      <w:tr w:rsidR="00B976DC" w:rsidRPr="00C8579C" w14:paraId="78F65491" w14:textId="77777777" w:rsidTr="00FD7DCE">
        <w:trPr>
          <w:trHeight w:val="525"/>
          <w:jc w:val="center"/>
        </w:trPr>
        <w:tc>
          <w:tcPr>
            <w:tcW w:w="3397" w:type="dxa"/>
            <w:vAlign w:val="center"/>
          </w:tcPr>
          <w:p w14:paraId="608B8733" w14:textId="77777777" w:rsidR="00B976DC" w:rsidRPr="00C8579C" w:rsidRDefault="00B976DC" w:rsidP="00AF65C5">
            <w:pPr>
              <w:keepNext/>
              <w:keepLines/>
              <w:rPr>
                <w:rFonts w:ascii="Tahoma" w:hAnsi="Tahoma" w:cs="Tahoma"/>
                <w:sz w:val="18"/>
                <w:szCs w:val="18"/>
              </w:rPr>
            </w:pPr>
            <w:r w:rsidRPr="00C8579C">
              <w:rPr>
                <w:rFonts w:ascii="Tahoma" w:hAnsi="Tahoma" w:cs="Tahoma"/>
                <w:sz w:val="18"/>
                <w:szCs w:val="18"/>
              </w:rPr>
              <w:t>Količina/Delež (%) javnega naročila</w:t>
            </w:r>
          </w:p>
        </w:tc>
        <w:tc>
          <w:tcPr>
            <w:tcW w:w="5657" w:type="dxa"/>
            <w:vAlign w:val="center"/>
          </w:tcPr>
          <w:p w14:paraId="63CEA58A" w14:textId="77777777" w:rsidR="00B976DC" w:rsidRPr="00C8579C" w:rsidRDefault="00B976DC" w:rsidP="00AF65C5">
            <w:pPr>
              <w:keepNext/>
              <w:keepLines/>
              <w:rPr>
                <w:sz w:val="18"/>
                <w:szCs w:val="18"/>
              </w:rPr>
            </w:pPr>
          </w:p>
          <w:p w14:paraId="09B17C33" w14:textId="77777777" w:rsidR="00B976DC" w:rsidRPr="00C8579C" w:rsidRDefault="00B976DC" w:rsidP="00AF65C5">
            <w:pPr>
              <w:keepNext/>
              <w:keepLines/>
              <w:rPr>
                <w:sz w:val="18"/>
                <w:szCs w:val="18"/>
              </w:rPr>
            </w:pPr>
          </w:p>
        </w:tc>
      </w:tr>
    </w:tbl>
    <w:p w14:paraId="1D1726AE" w14:textId="77777777" w:rsidR="00B976DC" w:rsidRPr="00C8579C" w:rsidRDefault="00B976DC" w:rsidP="00AF65C5">
      <w:pPr>
        <w:keepNext/>
        <w:keepLines/>
        <w:tabs>
          <w:tab w:val="left" w:pos="567"/>
          <w:tab w:val="left" w:pos="851"/>
          <w:tab w:val="left" w:pos="993"/>
        </w:tabs>
        <w:jc w:val="both"/>
        <w:rPr>
          <w:rFonts w:ascii="Tahoma" w:hAnsi="Tahoma" w:cs="Tahoma"/>
          <w:lang w:eastAsia="ar-SA"/>
        </w:rPr>
      </w:pPr>
    </w:p>
    <w:p w14:paraId="1C33992F" w14:textId="77777777" w:rsidR="00D92424" w:rsidRPr="00C8579C" w:rsidRDefault="00D92424" w:rsidP="00AF65C5">
      <w:pPr>
        <w:keepNext/>
        <w:keepLines/>
        <w:tabs>
          <w:tab w:val="left" w:pos="5400"/>
        </w:tabs>
        <w:rPr>
          <w:rFonts w:ascii="Tahoma" w:hAnsi="Tahoma" w:cs="Tahoma"/>
        </w:rPr>
      </w:pPr>
      <w:r w:rsidRPr="00C8579C">
        <w:rPr>
          <w:rFonts w:ascii="Tahoma" w:hAnsi="Tahoma" w:cs="Tahoma"/>
        </w:rPr>
        <w:t>Datum:.........................</w:t>
      </w:r>
      <w:r w:rsidRPr="00C8579C">
        <w:rPr>
          <w:rFonts w:ascii="Tahoma" w:hAnsi="Tahoma" w:cs="Tahoma"/>
        </w:rPr>
        <w:tab/>
        <w:t>Datum:.........................</w:t>
      </w:r>
    </w:p>
    <w:p w14:paraId="02886DDB" w14:textId="77777777" w:rsidR="00D92424" w:rsidRPr="00C8579C" w:rsidRDefault="00D92424" w:rsidP="00AF65C5">
      <w:pPr>
        <w:keepNext/>
        <w:keepLines/>
        <w:tabs>
          <w:tab w:val="left" w:pos="5400"/>
        </w:tabs>
        <w:jc w:val="both"/>
        <w:rPr>
          <w:rFonts w:ascii="Tahoma" w:hAnsi="Tahoma" w:cs="Tahoma"/>
        </w:rPr>
      </w:pPr>
    </w:p>
    <w:p w14:paraId="46EB0C80" w14:textId="77777777" w:rsidR="00D92424" w:rsidRPr="00C8579C" w:rsidRDefault="00D92424" w:rsidP="00AF65C5">
      <w:pPr>
        <w:keepNext/>
        <w:keepLines/>
        <w:tabs>
          <w:tab w:val="left" w:pos="5400"/>
        </w:tabs>
        <w:jc w:val="both"/>
        <w:rPr>
          <w:rFonts w:ascii="Tahoma" w:hAnsi="Tahoma" w:cs="Tahoma"/>
        </w:rPr>
      </w:pPr>
    </w:p>
    <w:p w14:paraId="7720A1BD" w14:textId="21BACFE8" w:rsidR="00D504E5" w:rsidRDefault="00D504E5" w:rsidP="00AF65C5">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 xml:space="preserve">podpis </w:t>
      </w:r>
      <w:r>
        <w:rPr>
          <w:rFonts w:ascii="Tahoma" w:hAnsi="Tahoma" w:cs="Tahoma"/>
          <w:snapToGrid w:val="0"/>
          <w:color w:val="000000"/>
        </w:rPr>
        <w:t xml:space="preserve">zakonitega </w:t>
      </w:r>
      <w:r>
        <w:rPr>
          <w:rFonts w:ascii="Tahoma" w:hAnsi="Tahoma" w:cs="Tahoma"/>
          <w:snapToGrid w:val="0"/>
          <w:color w:val="000000"/>
        </w:rPr>
        <w:tab/>
        <w:t xml:space="preserve">Ime in priimek ter podpis zakonitega </w:t>
      </w:r>
    </w:p>
    <w:p w14:paraId="424B6F35" w14:textId="7FD5E4A3" w:rsidR="00D92424" w:rsidRPr="00C8579C" w:rsidRDefault="00D504E5" w:rsidP="00AF65C5">
      <w:pPr>
        <w:keepNext/>
        <w:keepLines/>
        <w:tabs>
          <w:tab w:val="left" w:pos="5400"/>
        </w:tabs>
        <w:ind w:left="5387" w:hanging="5387"/>
        <w:jc w:val="both"/>
        <w:rPr>
          <w:rFonts w:ascii="Tahoma" w:hAnsi="Tahoma" w:cs="Tahoma"/>
        </w:rPr>
      </w:pPr>
      <w:r>
        <w:rPr>
          <w:rFonts w:ascii="Tahoma" w:hAnsi="Tahoma" w:cs="Tahoma"/>
          <w:snapToGrid w:val="0"/>
          <w:color w:val="000000"/>
        </w:rPr>
        <w:t xml:space="preserve">zastopnika </w:t>
      </w:r>
      <w:r w:rsidRPr="00C8579C">
        <w:rPr>
          <w:rFonts w:ascii="Tahoma" w:hAnsi="Tahoma" w:cs="Tahoma"/>
          <w:snapToGrid w:val="0"/>
          <w:color w:val="000000"/>
        </w:rPr>
        <w:t>ponudnika</w:t>
      </w:r>
      <w:r w:rsidR="00D92424" w:rsidRPr="00C8579C">
        <w:rPr>
          <w:rFonts w:ascii="Tahoma" w:hAnsi="Tahoma" w:cs="Tahoma"/>
        </w:rPr>
        <w:tab/>
      </w:r>
      <w:r w:rsidR="00D5152D">
        <w:rPr>
          <w:rFonts w:ascii="Tahoma" w:hAnsi="Tahoma" w:cs="Tahoma"/>
          <w:snapToGrid w:val="0"/>
          <w:color w:val="000000"/>
        </w:rPr>
        <w:t xml:space="preserve">zastopnika </w:t>
      </w:r>
      <w:r w:rsidR="00D92424" w:rsidRPr="00C8579C">
        <w:rPr>
          <w:rFonts w:ascii="Tahoma" w:hAnsi="Tahoma" w:cs="Tahoma"/>
        </w:rPr>
        <w:t>subjekta</w:t>
      </w:r>
    </w:p>
    <w:p w14:paraId="62F61387" w14:textId="77777777" w:rsidR="00D92424" w:rsidRPr="00C8579C" w:rsidRDefault="00D92424" w:rsidP="00AF65C5">
      <w:pPr>
        <w:keepNext/>
        <w:keepLines/>
        <w:tabs>
          <w:tab w:val="left" w:pos="5400"/>
        </w:tabs>
        <w:rPr>
          <w:rFonts w:ascii="Tahoma" w:hAnsi="Tahoma" w:cs="Tahoma"/>
        </w:rPr>
      </w:pPr>
    </w:p>
    <w:p w14:paraId="155802A1" w14:textId="77777777" w:rsidR="00D92424" w:rsidRPr="00C8579C" w:rsidRDefault="00D92424" w:rsidP="00AF65C5">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6C699322" w14:textId="77777777" w:rsidR="00D92424" w:rsidRPr="00C8579C" w:rsidRDefault="00D92424" w:rsidP="00AF65C5">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293E657B" w14:textId="77777777" w:rsidR="00D92424" w:rsidRPr="00C8579C" w:rsidRDefault="00D92424" w:rsidP="00AF65C5">
      <w:pPr>
        <w:keepNext/>
        <w:keepLines/>
        <w:tabs>
          <w:tab w:val="left" w:pos="567"/>
          <w:tab w:val="left" w:pos="851"/>
          <w:tab w:val="left" w:pos="993"/>
        </w:tabs>
        <w:jc w:val="both"/>
        <w:rPr>
          <w:rFonts w:ascii="Tahoma" w:hAnsi="Tahoma" w:cs="Tahoma"/>
          <w:b/>
          <w:i/>
          <w:sz w:val="18"/>
          <w:szCs w:val="18"/>
          <w:lang w:eastAsia="ar-SA"/>
        </w:rPr>
      </w:pPr>
    </w:p>
    <w:p w14:paraId="59C7E956" w14:textId="77777777" w:rsidR="00D92424" w:rsidRPr="00C8579C" w:rsidRDefault="00D92424" w:rsidP="00AF65C5">
      <w:pPr>
        <w:keepNext/>
        <w:keepLines/>
        <w:tabs>
          <w:tab w:val="left" w:pos="567"/>
          <w:tab w:val="left" w:pos="851"/>
          <w:tab w:val="left" w:pos="993"/>
        </w:tabs>
        <w:jc w:val="both"/>
        <w:rPr>
          <w:rFonts w:ascii="Tahoma" w:hAnsi="Tahoma" w:cs="Tahoma"/>
          <w:b/>
          <w:i/>
          <w:sz w:val="18"/>
          <w:szCs w:val="18"/>
          <w:lang w:eastAsia="ar-SA"/>
        </w:rPr>
      </w:pPr>
    </w:p>
    <w:p w14:paraId="654F7749" w14:textId="77777777" w:rsidR="00D92424" w:rsidRPr="00C8579C" w:rsidRDefault="00D92424" w:rsidP="00B40B0F">
      <w:pPr>
        <w:keepNext/>
        <w:keepLines/>
        <w:tabs>
          <w:tab w:val="left" w:pos="993"/>
        </w:tabs>
        <w:jc w:val="both"/>
        <w:rPr>
          <w:rFonts w:ascii="Tahoma" w:hAnsi="Tahoma" w:cs="Tahoma"/>
          <w:b/>
          <w:i/>
          <w:sz w:val="18"/>
          <w:szCs w:val="18"/>
          <w:lang w:eastAsia="ar-SA"/>
        </w:rPr>
      </w:pPr>
    </w:p>
    <w:p w14:paraId="34A00CB4" w14:textId="77777777" w:rsidR="00D92424" w:rsidRPr="00C8579C" w:rsidRDefault="00D92424" w:rsidP="00AF65C5">
      <w:pPr>
        <w:keepNext/>
        <w:keepLines/>
        <w:tabs>
          <w:tab w:val="left" w:pos="567"/>
          <w:tab w:val="left" w:pos="851"/>
          <w:tab w:val="left" w:pos="993"/>
        </w:tabs>
        <w:jc w:val="both"/>
        <w:rPr>
          <w:rFonts w:ascii="Tahoma" w:hAnsi="Tahoma" w:cs="Tahoma"/>
          <w:b/>
          <w:i/>
          <w:sz w:val="18"/>
          <w:szCs w:val="18"/>
          <w:lang w:eastAsia="ar-SA"/>
        </w:rPr>
      </w:pPr>
    </w:p>
    <w:p w14:paraId="7B141F6B" w14:textId="77777777" w:rsidR="00D92424" w:rsidRPr="00C8579C" w:rsidRDefault="00D92424" w:rsidP="00AF65C5">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Opomba: </w:t>
      </w:r>
    </w:p>
    <w:p w14:paraId="4E063765" w14:textId="77777777" w:rsidR="00D92424" w:rsidRPr="00C8579C" w:rsidRDefault="00D92424" w:rsidP="00AF65C5">
      <w:pPr>
        <w:keepNext/>
        <w:keepLines/>
        <w:jc w:val="both"/>
        <w:rPr>
          <w:rFonts w:ascii="Tahoma" w:hAnsi="Tahoma" w:cs="Tahoma"/>
          <w:i/>
          <w:sz w:val="18"/>
        </w:rPr>
      </w:pPr>
      <w:r w:rsidRPr="00C8579C">
        <w:rPr>
          <w:rFonts w:ascii="Tahoma" w:hAnsi="Tahoma" w:cs="Tahoma"/>
          <w:i/>
          <w:sz w:val="18"/>
        </w:rPr>
        <w:t>Prilogo je potrebno izpolniti</w:t>
      </w:r>
      <w:r w:rsidR="003724F1" w:rsidRPr="00C8579C">
        <w:rPr>
          <w:rFonts w:ascii="Tahoma" w:hAnsi="Tahoma" w:cs="Tahoma"/>
          <w:i/>
          <w:sz w:val="18"/>
        </w:rPr>
        <w:t xml:space="preserve"> in priložiti v ponudbi</w:t>
      </w:r>
      <w:r w:rsidRPr="00C8579C">
        <w:rPr>
          <w:rFonts w:ascii="Tahoma" w:hAnsi="Tahoma" w:cs="Tahoma"/>
          <w:i/>
          <w:sz w:val="18"/>
        </w:rPr>
        <w:t>, v kolikor ponudnik uporabi zmogljivost drugih subjektov za izvedbo javnega naročila.</w:t>
      </w:r>
    </w:p>
    <w:p w14:paraId="5F87EA57" w14:textId="77777777" w:rsidR="00D92424" w:rsidRPr="00C8579C" w:rsidRDefault="00D92424" w:rsidP="00AF65C5">
      <w:pPr>
        <w:keepNext/>
        <w:keepLines/>
        <w:tabs>
          <w:tab w:val="left" w:pos="567"/>
          <w:tab w:val="left" w:pos="851"/>
          <w:tab w:val="left" w:pos="993"/>
        </w:tabs>
        <w:jc w:val="both"/>
        <w:rPr>
          <w:rFonts w:ascii="Tahoma" w:hAnsi="Tahoma" w:cs="Tahoma"/>
          <w:b/>
          <w:i/>
          <w:sz w:val="22"/>
          <w:szCs w:val="18"/>
          <w:lang w:eastAsia="ar-SA"/>
        </w:rPr>
      </w:pPr>
    </w:p>
    <w:p w14:paraId="7C3604D6" w14:textId="77777777" w:rsidR="00D92424" w:rsidRPr="00C8579C" w:rsidRDefault="00D92424" w:rsidP="00AF65C5">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Navodilo: </w:t>
      </w:r>
    </w:p>
    <w:p w14:paraId="3F6481E6" w14:textId="77777777" w:rsidR="00D92424" w:rsidRPr="00C8579C" w:rsidRDefault="00D92424" w:rsidP="00AF65C5">
      <w:pPr>
        <w:keepNext/>
        <w:keepLines/>
        <w:jc w:val="both"/>
        <w:rPr>
          <w:rFonts w:ascii="Tahoma" w:hAnsi="Tahoma" w:cs="Tahoma"/>
          <w:i/>
          <w:sz w:val="18"/>
        </w:rPr>
      </w:pPr>
      <w:r w:rsidRPr="00C8579C">
        <w:rPr>
          <w:rFonts w:ascii="Tahoma" w:hAnsi="Tahoma" w:cs="Tahoma"/>
          <w:i/>
          <w:sz w:val="18"/>
        </w:rPr>
        <w:t>Obrazec se po potrebi kopira!</w:t>
      </w:r>
    </w:p>
    <w:p w14:paraId="25403A40" w14:textId="77777777" w:rsidR="00D31772" w:rsidRDefault="00D31772" w:rsidP="00AF65C5">
      <w:pPr>
        <w:keepNext/>
        <w:keepLines/>
        <w:rPr>
          <w:rFonts w:ascii="Tahoma" w:hAnsi="Tahoma" w:cs="Tahoma"/>
        </w:rPr>
      </w:pPr>
    </w:p>
    <w:p w14:paraId="092C3414" w14:textId="77777777" w:rsidR="00D31772" w:rsidRDefault="00D31772" w:rsidP="00AF65C5">
      <w:pPr>
        <w:keepNext/>
        <w:keepLines/>
        <w:rPr>
          <w:rFonts w:ascii="Tahoma" w:hAnsi="Tahoma" w:cs="Tahoma"/>
        </w:rPr>
      </w:pPr>
    </w:p>
    <w:p w14:paraId="6D708944" w14:textId="77777777" w:rsidR="00D31772" w:rsidRDefault="00D31772" w:rsidP="00AF65C5">
      <w:pPr>
        <w:keepNext/>
        <w:keepLines/>
        <w:rPr>
          <w:rFonts w:ascii="Tahoma" w:hAnsi="Tahoma" w:cs="Tahoma"/>
        </w:rPr>
      </w:pPr>
    </w:p>
    <w:p w14:paraId="4DEAFDB9" w14:textId="77777777" w:rsidR="00D31772" w:rsidRDefault="00D31772" w:rsidP="00AF65C5">
      <w:pPr>
        <w:keepNext/>
        <w:keepLines/>
        <w:rPr>
          <w:rFonts w:ascii="Tahoma" w:hAnsi="Tahoma" w:cs="Tahoma"/>
        </w:rPr>
      </w:pPr>
    </w:p>
    <w:p w14:paraId="2549B529" w14:textId="77777777" w:rsidR="00D31772" w:rsidRDefault="00D31772" w:rsidP="00AF65C5">
      <w:pPr>
        <w:keepNext/>
        <w:keepLines/>
        <w:rPr>
          <w:rFonts w:ascii="Tahoma" w:hAnsi="Tahoma" w:cs="Tahoma"/>
        </w:rPr>
      </w:pPr>
    </w:p>
    <w:p w14:paraId="56A5D80B" w14:textId="77777777" w:rsidR="00D31772" w:rsidRDefault="00D31772" w:rsidP="00AF65C5">
      <w:pPr>
        <w:keepNext/>
        <w:keepLines/>
        <w:rPr>
          <w:rFonts w:ascii="Tahoma" w:hAnsi="Tahoma" w:cs="Tahoma"/>
        </w:rPr>
      </w:pPr>
    </w:p>
    <w:p w14:paraId="7E9F211A" w14:textId="77777777" w:rsidR="00D31772" w:rsidRDefault="00D31772" w:rsidP="00AF65C5">
      <w:pPr>
        <w:keepNext/>
        <w:keepLines/>
        <w:rPr>
          <w:rFonts w:ascii="Tahoma" w:hAnsi="Tahoma" w:cs="Tahoma"/>
        </w:rPr>
      </w:pPr>
    </w:p>
    <w:p w14:paraId="0D9EFDAC" w14:textId="77777777" w:rsidR="00D31772" w:rsidRDefault="00D31772" w:rsidP="00AF65C5">
      <w:pPr>
        <w:keepNext/>
        <w:keepLines/>
        <w:rPr>
          <w:rFonts w:ascii="Tahoma" w:hAnsi="Tahoma" w:cs="Tahoma"/>
        </w:rPr>
      </w:pPr>
    </w:p>
    <w:p w14:paraId="0EC350E9" w14:textId="77777777" w:rsidR="00681C44" w:rsidRDefault="00681C44" w:rsidP="00AF65C5">
      <w:pPr>
        <w:keepNext/>
        <w:keepLines/>
        <w:rPr>
          <w:rFonts w:ascii="Tahoma" w:hAnsi="Tahoma" w:cs="Tahoma"/>
        </w:rPr>
      </w:pPr>
    </w:p>
    <w:p w14:paraId="076F3F19" w14:textId="77777777" w:rsidR="00681C44" w:rsidRDefault="00681C44" w:rsidP="00AF65C5">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40A4D" w:rsidRPr="009E6E73" w14:paraId="451E96B3" w14:textId="77777777" w:rsidTr="00AA4FB1">
        <w:tc>
          <w:tcPr>
            <w:tcW w:w="8075" w:type="dxa"/>
            <w:tcBorders>
              <w:top w:val="single" w:sz="4" w:space="0" w:color="auto"/>
              <w:bottom w:val="single" w:sz="4" w:space="0" w:color="auto"/>
            </w:tcBorders>
          </w:tcPr>
          <w:p w14:paraId="02FB8F62" w14:textId="77777777" w:rsidR="00F40A4D" w:rsidRPr="007C2116" w:rsidRDefault="00F40A4D" w:rsidP="00AA4FB1">
            <w:pPr>
              <w:keepNext/>
              <w:keepLines/>
              <w:rPr>
                <w:rFonts w:ascii="Tahoma" w:hAnsi="Tahoma" w:cs="Tahoma"/>
                <w:b/>
                <w:bCs/>
                <w:sz w:val="22"/>
              </w:rPr>
            </w:pPr>
            <w:r w:rsidRPr="009E6E73">
              <w:rPr>
                <w:b/>
                <w:sz w:val="22"/>
              </w:rPr>
              <w:lastRenderedPageBreak/>
              <w:br w:type="page"/>
            </w:r>
            <w:r w:rsidRPr="009E6E73">
              <w:rPr>
                <w:rFonts w:ascii="Tahoma" w:hAnsi="Tahoma" w:cs="Tahoma"/>
                <w:b/>
                <w:sz w:val="22"/>
              </w:rPr>
              <w:br w:type="page"/>
            </w:r>
            <w:r w:rsidRPr="007C2116">
              <w:rPr>
                <w:rFonts w:ascii="Tahoma" w:hAnsi="Tahoma" w:cs="Tahoma"/>
                <w:b/>
                <w:bCs/>
              </w:rPr>
              <w:t xml:space="preserve">SEZNAM REFERENC </w:t>
            </w:r>
          </w:p>
        </w:tc>
        <w:tc>
          <w:tcPr>
            <w:tcW w:w="1418" w:type="dxa"/>
            <w:tcBorders>
              <w:top w:val="single" w:sz="4" w:space="0" w:color="auto"/>
              <w:bottom w:val="single" w:sz="4" w:space="0" w:color="auto"/>
            </w:tcBorders>
          </w:tcPr>
          <w:p w14:paraId="07B85196" w14:textId="7CB1C0FA" w:rsidR="00F40A4D" w:rsidRPr="009E6E73" w:rsidRDefault="00F40A4D" w:rsidP="00AA4FB1">
            <w:pPr>
              <w:keepNext/>
              <w:keepLines/>
              <w:rPr>
                <w:rFonts w:ascii="Tahoma" w:hAnsi="Tahoma" w:cs="Tahoma"/>
                <w:b/>
                <w:i/>
                <w:sz w:val="22"/>
              </w:rPr>
            </w:pPr>
            <w:r w:rsidRPr="00E65391">
              <w:rPr>
                <w:rFonts w:ascii="Tahoma" w:hAnsi="Tahoma" w:cs="Tahoma"/>
                <w:b/>
                <w:i/>
              </w:rPr>
              <w:t xml:space="preserve">Priloga </w:t>
            </w:r>
            <w:r>
              <w:rPr>
                <w:rFonts w:ascii="Tahoma" w:hAnsi="Tahoma" w:cs="Tahoma"/>
                <w:b/>
                <w:i/>
              </w:rPr>
              <w:t>5</w:t>
            </w:r>
          </w:p>
        </w:tc>
      </w:tr>
    </w:tbl>
    <w:p w14:paraId="41882C22" w14:textId="77777777" w:rsidR="00F40A4D" w:rsidRPr="009E6E73" w:rsidRDefault="00F40A4D" w:rsidP="00F40A4D">
      <w:pPr>
        <w:keepNext/>
        <w:keepLines/>
        <w:jc w:val="center"/>
        <w:rPr>
          <w:rFonts w:ascii="Tahoma" w:hAnsi="Tahoma" w:cs="Tahoma"/>
          <w:i/>
          <w:sz w:val="22"/>
        </w:rPr>
      </w:pPr>
      <w:r w:rsidRPr="009E6E73">
        <w:rPr>
          <w:rFonts w:ascii="Tahoma" w:hAnsi="Tahoma" w:cs="Tahoma"/>
          <w:i/>
          <w:sz w:val="22"/>
        </w:rPr>
        <w:t xml:space="preserve">                                                                                        ……/……</w:t>
      </w:r>
    </w:p>
    <w:p w14:paraId="2011DA1D" w14:textId="77777777" w:rsidR="00F40A4D" w:rsidRPr="009E6E73" w:rsidRDefault="00F40A4D" w:rsidP="00F40A4D">
      <w:pPr>
        <w:keepNext/>
        <w:keepLines/>
        <w:jc w:val="right"/>
        <w:rPr>
          <w:rFonts w:ascii="Tahoma" w:hAnsi="Tahoma" w:cs="Tahoma"/>
          <w:i/>
        </w:rPr>
      </w:pPr>
      <w:r w:rsidRPr="009E6E73">
        <w:rPr>
          <w:rFonts w:ascii="Tahoma" w:hAnsi="Tahoma" w:cs="Tahoma"/>
          <w:i/>
        </w:rPr>
        <w:t>(št. izvoda / št. vseh izvodov)</w:t>
      </w:r>
    </w:p>
    <w:p w14:paraId="67E94221" w14:textId="77777777" w:rsidR="00F40A4D" w:rsidRPr="009E6E73" w:rsidRDefault="00F40A4D" w:rsidP="00F40A4D">
      <w:pPr>
        <w:keepNext/>
        <w:keepLines/>
        <w:jc w:val="both"/>
        <w:rPr>
          <w:rFonts w:ascii="Tahoma" w:hAnsi="Tahoma" w:cs="Tahoma"/>
          <w:b/>
          <w:sz w:val="22"/>
        </w:rPr>
      </w:pPr>
    </w:p>
    <w:p w14:paraId="7A9AE3A5" w14:textId="77777777" w:rsidR="00F40A4D" w:rsidRDefault="00F40A4D" w:rsidP="00F40A4D">
      <w:pPr>
        <w:keepNext/>
        <w:keepLines/>
        <w:jc w:val="both"/>
        <w:rPr>
          <w:rFonts w:ascii="Tahoma" w:hAnsi="Tahoma" w:cs="Tahoma"/>
          <w:b/>
          <w:sz w:val="22"/>
        </w:rPr>
      </w:pPr>
      <w:r w:rsidRPr="00B40B0F">
        <w:rPr>
          <w:rFonts w:ascii="Tahoma" w:hAnsi="Tahoma" w:cs="Tahoma"/>
          <w:b/>
          <w:sz w:val="22"/>
        </w:rPr>
        <w:t>VKS-118/26 – Nabava univerzalnih spojk za obdobje treh let</w:t>
      </w:r>
    </w:p>
    <w:p w14:paraId="231C3438" w14:textId="77777777" w:rsidR="00F40A4D" w:rsidRDefault="00F40A4D" w:rsidP="00F40A4D">
      <w:pPr>
        <w:keepNext/>
        <w:keepLines/>
        <w:jc w:val="both"/>
        <w:rPr>
          <w:rFonts w:ascii="Tahoma" w:hAnsi="Tahoma" w:cs="Tahoma"/>
          <w:b/>
          <w:i/>
          <w:sz w:val="24"/>
        </w:rPr>
      </w:pPr>
    </w:p>
    <w:p w14:paraId="691069FA" w14:textId="77777777" w:rsidR="005E6714" w:rsidRPr="009E6E73" w:rsidRDefault="005E6714" w:rsidP="00F40A4D">
      <w:pPr>
        <w:keepNext/>
        <w:keepLines/>
        <w:jc w:val="both"/>
        <w:rPr>
          <w:rFonts w:ascii="Tahoma" w:hAnsi="Tahoma" w:cs="Tahoma"/>
          <w:b/>
          <w:i/>
          <w:sz w:val="24"/>
        </w:rPr>
      </w:pPr>
    </w:p>
    <w:p w14:paraId="0C0C04D0" w14:textId="77777777" w:rsidR="00F40A4D" w:rsidRPr="009E6E73" w:rsidRDefault="00F40A4D" w:rsidP="00F40A4D">
      <w:pPr>
        <w:keepNext/>
        <w:keepLines/>
        <w:tabs>
          <w:tab w:val="left" w:pos="0"/>
        </w:tabs>
        <w:jc w:val="center"/>
        <w:rPr>
          <w:rFonts w:ascii="Tahoma" w:hAnsi="Tahoma" w:cs="Tahoma"/>
          <w:b/>
          <w:sz w:val="22"/>
        </w:rPr>
      </w:pPr>
      <w:r w:rsidRPr="009E6E73">
        <w:rPr>
          <w:rFonts w:ascii="Tahoma" w:hAnsi="Tahoma" w:cs="Tahoma"/>
          <w:b/>
          <w:sz w:val="22"/>
        </w:rPr>
        <w:t>Seznam referenčnih del oziroma uspešno izvedenih poslov ponudnika</w:t>
      </w:r>
    </w:p>
    <w:p w14:paraId="44216971" w14:textId="77777777" w:rsidR="00F40A4D" w:rsidRPr="009E6E73" w:rsidRDefault="00F40A4D" w:rsidP="00F40A4D">
      <w:pPr>
        <w:keepNext/>
        <w:keepLines/>
        <w:tabs>
          <w:tab w:val="left" w:pos="567"/>
          <w:tab w:val="num" w:pos="851"/>
          <w:tab w:val="left" w:pos="993"/>
        </w:tabs>
        <w:rPr>
          <w:rFonts w:ascii="Tahoma" w:hAnsi="Tahoma" w:cs="Tahoma"/>
          <w:sz w:val="22"/>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530"/>
        <w:gridCol w:w="4395"/>
      </w:tblGrid>
      <w:tr w:rsidR="00F40A4D" w:rsidRPr="009E6E73" w14:paraId="44007225" w14:textId="77777777" w:rsidTr="00AA4FB1">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50D6F1A3" w14:textId="77777777" w:rsidR="00F40A4D" w:rsidRPr="009E6E73" w:rsidRDefault="00F40A4D" w:rsidP="00AA4FB1">
            <w:pPr>
              <w:keepNext/>
              <w:keepLines/>
              <w:tabs>
                <w:tab w:val="left" w:pos="567"/>
                <w:tab w:val="num" w:pos="851"/>
                <w:tab w:val="left" w:pos="993"/>
              </w:tabs>
              <w:jc w:val="center"/>
              <w:rPr>
                <w:rFonts w:ascii="Tahoma" w:hAnsi="Tahoma" w:cs="Tahoma"/>
                <w:sz w:val="18"/>
              </w:rPr>
            </w:pPr>
            <w:proofErr w:type="spellStart"/>
            <w:r w:rsidRPr="009E6E73">
              <w:rPr>
                <w:rFonts w:ascii="Tahoma" w:hAnsi="Tahoma" w:cs="Tahoma"/>
                <w:sz w:val="18"/>
              </w:rPr>
              <w:t>Zap</w:t>
            </w:r>
            <w:proofErr w:type="spellEnd"/>
            <w:r w:rsidRPr="009E6E73">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6100CF08" w14:textId="77777777" w:rsidR="00F40A4D" w:rsidRPr="009E6E73" w:rsidRDefault="00F40A4D" w:rsidP="00AA4FB1">
            <w:pPr>
              <w:keepNext/>
              <w:keepLines/>
              <w:tabs>
                <w:tab w:val="left" w:pos="567"/>
                <w:tab w:val="num" w:pos="851"/>
                <w:tab w:val="left" w:pos="993"/>
              </w:tabs>
              <w:jc w:val="center"/>
              <w:rPr>
                <w:rFonts w:ascii="Tahoma" w:hAnsi="Tahoma" w:cs="Tahoma"/>
                <w:sz w:val="18"/>
              </w:rPr>
            </w:pPr>
            <w:r w:rsidRPr="009E6E73">
              <w:rPr>
                <w:rFonts w:ascii="Tahoma" w:hAnsi="Tahoma" w:cs="Tahoma"/>
                <w:sz w:val="18"/>
              </w:rPr>
              <w:t>javni naročnik</w:t>
            </w:r>
          </w:p>
        </w:tc>
        <w:tc>
          <w:tcPr>
            <w:tcW w:w="3530" w:type="dxa"/>
            <w:tcBorders>
              <w:top w:val="single" w:sz="2" w:space="0" w:color="auto"/>
              <w:left w:val="single" w:sz="2" w:space="0" w:color="auto"/>
              <w:bottom w:val="single" w:sz="12" w:space="0" w:color="auto"/>
              <w:right w:val="single" w:sz="2" w:space="0" w:color="auto"/>
            </w:tcBorders>
          </w:tcPr>
          <w:p w14:paraId="7713576B" w14:textId="77777777" w:rsidR="00F40A4D" w:rsidRPr="009E6E73" w:rsidRDefault="00F40A4D" w:rsidP="00AA4FB1">
            <w:pPr>
              <w:keepNext/>
              <w:keepLines/>
              <w:tabs>
                <w:tab w:val="left" w:pos="567"/>
                <w:tab w:val="num" w:pos="851"/>
                <w:tab w:val="left" w:pos="993"/>
              </w:tabs>
              <w:jc w:val="center"/>
              <w:rPr>
                <w:rFonts w:ascii="Tahoma" w:hAnsi="Tahoma" w:cs="Tahoma"/>
                <w:sz w:val="18"/>
              </w:rPr>
            </w:pPr>
          </w:p>
          <w:p w14:paraId="3C0DAB31" w14:textId="77777777" w:rsidR="00F40A4D" w:rsidRPr="009E6E73" w:rsidRDefault="00F40A4D" w:rsidP="00AA4FB1">
            <w:pPr>
              <w:keepNext/>
              <w:keepLines/>
              <w:tabs>
                <w:tab w:val="left" w:pos="567"/>
                <w:tab w:val="num" w:pos="851"/>
                <w:tab w:val="left" w:pos="993"/>
              </w:tabs>
              <w:jc w:val="center"/>
              <w:rPr>
                <w:rFonts w:ascii="Tahoma" w:hAnsi="Tahoma" w:cs="Tahoma"/>
                <w:sz w:val="18"/>
              </w:rPr>
            </w:pPr>
            <w:r w:rsidRPr="009E6E73">
              <w:rPr>
                <w:rFonts w:ascii="Tahoma" w:hAnsi="Tahoma" w:cs="Tahoma"/>
                <w:sz w:val="18"/>
              </w:rPr>
              <w:t>Naziv naročnika/investitorja</w:t>
            </w:r>
          </w:p>
        </w:tc>
        <w:tc>
          <w:tcPr>
            <w:tcW w:w="4395" w:type="dxa"/>
            <w:tcBorders>
              <w:top w:val="single" w:sz="2" w:space="0" w:color="auto"/>
              <w:left w:val="single" w:sz="2" w:space="0" w:color="auto"/>
              <w:bottom w:val="single" w:sz="12" w:space="0" w:color="auto"/>
              <w:right w:val="single" w:sz="2" w:space="0" w:color="auto"/>
            </w:tcBorders>
            <w:vAlign w:val="center"/>
          </w:tcPr>
          <w:p w14:paraId="736D526F" w14:textId="77777777" w:rsidR="00F40A4D" w:rsidRPr="009E6E73" w:rsidRDefault="00F40A4D" w:rsidP="00AA4FB1">
            <w:pPr>
              <w:keepNext/>
              <w:keepLines/>
              <w:tabs>
                <w:tab w:val="left" w:pos="567"/>
                <w:tab w:val="num" w:pos="851"/>
                <w:tab w:val="left" w:pos="993"/>
              </w:tabs>
              <w:ind w:left="330" w:hanging="330"/>
              <w:jc w:val="center"/>
              <w:rPr>
                <w:rFonts w:ascii="Tahoma" w:hAnsi="Tahoma" w:cs="Tahoma"/>
                <w:sz w:val="18"/>
              </w:rPr>
            </w:pPr>
            <w:r w:rsidRPr="009E6E73">
              <w:rPr>
                <w:rFonts w:ascii="Tahoma" w:hAnsi="Tahoma" w:cs="Tahoma"/>
                <w:sz w:val="18"/>
              </w:rPr>
              <w:t>Predmet naročila</w:t>
            </w:r>
          </w:p>
        </w:tc>
      </w:tr>
      <w:tr w:rsidR="00F40A4D" w:rsidRPr="009E6E73" w14:paraId="6904374C" w14:textId="77777777" w:rsidTr="00AA4FB1">
        <w:trPr>
          <w:trHeight w:val="780"/>
        </w:trPr>
        <w:tc>
          <w:tcPr>
            <w:tcW w:w="637" w:type="dxa"/>
            <w:tcBorders>
              <w:top w:val="nil"/>
            </w:tcBorders>
            <w:vAlign w:val="center"/>
          </w:tcPr>
          <w:p w14:paraId="6027DF2A" w14:textId="77777777" w:rsidR="00F40A4D" w:rsidRPr="009E6E73" w:rsidRDefault="00F40A4D" w:rsidP="00AA4FB1">
            <w:pPr>
              <w:keepNext/>
              <w:keepLines/>
              <w:tabs>
                <w:tab w:val="left" w:pos="567"/>
                <w:tab w:val="num" w:pos="851"/>
                <w:tab w:val="left" w:pos="993"/>
              </w:tabs>
              <w:rPr>
                <w:rFonts w:ascii="Tahoma" w:hAnsi="Tahoma" w:cs="Tahoma"/>
                <w:sz w:val="22"/>
              </w:rPr>
            </w:pPr>
            <w:r w:rsidRPr="009E6E73">
              <w:rPr>
                <w:rFonts w:ascii="Tahoma" w:hAnsi="Tahoma" w:cs="Tahoma"/>
                <w:sz w:val="22"/>
              </w:rPr>
              <w:t xml:space="preserve"> 1.</w:t>
            </w:r>
          </w:p>
        </w:tc>
        <w:tc>
          <w:tcPr>
            <w:tcW w:w="933" w:type="dxa"/>
            <w:tcBorders>
              <w:top w:val="nil"/>
            </w:tcBorders>
            <w:vAlign w:val="center"/>
          </w:tcPr>
          <w:p w14:paraId="74A93368" w14:textId="77777777" w:rsidR="00F40A4D" w:rsidRPr="009E6E73" w:rsidRDefault="00F40A4D" w:rsidP="00AA4FB1">
            <w:pPr>
              <w:keepNext/>
              <w:keepLines/>
              <w:tabs>
                <w:tab w:val="left" w:pos="567"/>
                <w:tab w:val="num" w:pos="851"/>
                <w:tab w:val="left" w:pos="993"/>
              </w:tabs>
              <w:jc w:val="center"/>
              <w:rPr>
                <w:rFonts w:ascii="Tahoma" w:hAnsi="Tahoma" w:cs="Tahoma"/>
              </w:rPr>
            </w:pPr>
            <w:r w:rsidRPr="009E6E73">
              <w:rPr>
                <w:rFonts w:ascii="Tahoma" w:hAnsi="Tahoma" w:cs="Tahoma"/>
              </w:rPr>
              <w:t>DA</w:t>
            </w:r>
          </w:p>
          <w:p w14:paraId="1A26253A" w14:textId="77777777" w:rsidR="00F40A4D" w:rsidRPr="009E6E73" w:rsidRDefault="00F40A4D" w:rsidP="00AA4FB1">
            <w:pPr>
              <w:keepNext/>
              <w:keepLines/>
              <w:tabs>
                <w:tab w:val="left" w:pos="567"/>
                <w:tab w:val="num" w:pos="851"/>
                <w:tab w:val="left" w:pos="993"/>
              </w:tabs>
              <w:jc w:val="center"/>
              <w:rPr>
                <w:rFonts w:ascii="Tahoma" w:hAnsi="Tahoma" w:cs="Tahoma"/>
                <w:sz w:val="12"/>
                <w:szCs w:val="12"/>
              </w:rPr>
            </w:pPr>
          </w:p>
          <w:p w14:paraId="446EF311" w14:textId="77777777" w:rsidR="00F40A4D" w:rsidRPr="009E6E73" w:rsidRDefault="00F40A4D" w:rsidP="00AA4FB1">
            <w:pPr>
              <w:keepNext/>
              <w:keepLines/>
              <w:tabs>
                <w:tab w:val="left" w:pos="567"/>
                <w:tab w:val="num" w:pos="851"/>
                <w:tab w:val="left" w:pos="993"/>
              </w:tabs>
              <w:jc w:val="center"/>
              <w:rPr>
                <w:rFonts w:ascii="Tahoma" w:hAnsi="Tahoma" w:cs="Tahoma"/>
                <w:sz w:val="22"/>
              </w:rPr>
            </w:pPr>
            <w:r w:rsidRPr="009E6E73">
              <w:rPr>
                <w:rFonts w:ascii="Tahoma" w:hAnsi="Tahoma" w:cs="Tahoma"/>
              </w:rPr>
              <w:t>NE</w:t>
            </w:r>
          </w:p>
        </w:tc>
        <w:tc>
          <w:tcPr>
            <w:tcW w:w="3530" w:type="dxa"/>
            <w:tcBorders>
              <w:top w:val="nil"/>
            </w:tcBorders>
          </w:tcPr>
          <w:p w14:paraId="6F6FBA93" w14:textId="77777777" w:rsidR="00F40A4D" w:rsidRPr="009E6E73" w:rsidRDefault="00F40A4D" w:rsidP="00AA4FB1">
            <w:pPr>
              <w:keepNext/>
              <w:keepLines/>
              <w:tabs>
                <w:tab w:val="left" w:pos="567"/>
                <w:tab w:val="num" w:pos="851"/>
                <w:tab w:val="left" w:pos="993"/>
              </w:tabs>
              <w:rPr>
                <w:rFonts w:ascii="Tahoma" w:hAnsi="Tahoma" w:cs="Tahoma"/>
                <w:sz w:val="22"/>
              </w:rPr>
            </w:pPr>
          </w:p>
        </w:tc>
        <w:tc>
          <w:tcPr>
            <w:tcW w:w="4395" w:type="dxa"/>
            <w:tcBorders>
              <w:top w:val="nil"/>
            </w:tcBorders>
          </w:tcPr>
          <w:p w14:paraId="2C558CB8" w14:textId="77777777" w:rsidR="00F40A4D" w:rsidRPr="009E6E73" w:rsidRDefault="00F40A4D" w:rsidP="00AA4FB1">
            <w:pPr>
              <w:keepNext/>
              <w:keepLines/>
              <w:tabs>
                <w:tab w:val="left" w:pos="567"/>
                <w:tab w:val="num" w:pos="851"/>
                <w:tab w:val="left" w:pos="993"/>
              </w:tabs>
              <w:ind w:left="330" w:hanging="330"/>
              <w:rPr>
                <w:rFonts w:ascii="Tahoma" w:hAnsi="Tahoma" w:cs="Tahoma"/>
                <w:sz w:val="22"/>
              </w:rPr>
            </w:pPr>
          </w:p>
        </w:tc>
      </w:tr>
      <w:tr w:rsidR="00F40A4D" w:rsidRPr="009E6E73" w14:paraId="22036EAE" w14:textId="77777777" w:rsidTr="00AA4FB1">
        <w:trPr>
          <w:trHeight w:val="780"/>
        </w:trPr>
        <w:tc>
          <w:tcPr>
            <w:tcW w:w="637" w:type="dxa"/>
            <w:vAlign w:val="center"/>
          </w:tcPr>
          <w:p w14:paraId="61CA513F" w14:textId="77777777" w:rsidR="00F40A4D" w:rsidRPr="009E6E73" w:rsidRDefault="00F40A4D" w:rsidP="00AA4FB1">
            <w:pPr>
              <w:keepNext/>
              <w:keepLines/>
              <w:tabs>
                <w:tab w:val="left" w:pos="567"/>
                <w:tab w:val="num" w:pos="851"/>
                <w:tab w:val="left" w:pos="993"/>
              </w:tabs>
              <w:rPr>
                <w:rFonts w:ascii="Tahoma" w:hAnsi="Tahoma" w:cs="Tahoma"/>
                <w:sz w:val="22"/>
              </w:rPr>
            </w:pPr>
            <w:r w:rsidRPr="009E6E73">
              <w:rPr>
                <w:rFonts w:ascii="Tahoma" w:hAnsi="Tahoma" w:cs="Tahoma"/>
                <w:sz w:val="22"/>
              </w:rPr>
              <w:t>2.</w:t>
            </w:r>
          </w:p>
        </w:tc>
        <w:tc>
          <w:tcPr>
            <w:tcW w:w="933" w:type="dxa"/>
            <w:vAlign w:val="center"/>
          </w:tcPr>
          <w:p w14:paraId="299BDAA5" w14:textId="77777777" w:rsidR="00F40A4D" w:rsidRPr="009E6E73" w:rsidRDefault="00F40A4D" w:rsidP="00AA4FB1">
            <w:pPr>
              <w:keepNext/>
              <w:keepLines/>
              <w:tabs>
                <w:tab w:val="left" w:pos="567"/>
                <w:tab w:val="num" w:pos="851"/>
                <w:tab w:val="left" w:pos="993"/>
              </w:tabs>
              <w:jc w:val="center"/>
              <w:rPr>
                <w:rFonts w:ascii="Tahoma" w:hAnsi="Tahoma" w:cs="Tahoma"/>
              </w:rPr>
            </w:pPr>
            <w:r w:rsidRPr="009E6E73">
              <w:rPr>
                <w:rFonts w:ascii="Tahoma" w:hAnsi="Tahoma" w:cs="Tahoma"/>
              </w:rPr>
              <w:t>DA</w:t>
            </w:r>
          </w:p>
          <w:p w14:paraId="5B1FAFFA" w14:textId="77777777" w:rsidR="00F40A4D" w:rsidRPr="009E6E73" w:rsidRDefault="00F40A4D" w:rsidP="00AA4FB1">
            <w:pPr>
              <w:keepNext/>
              <w:keepLines/>
              <w:tabs>
                <w:tab w:val="left" w:pos="567"/>
                <w:tab w:val="num" w:pos="851"/>
                <w:tab w:val="left" w:pos="993"/>
              </w:tabs>
              <w:jc w:val="center"/>
              <w:rPr>
                <w:rFonts w:ascii="Tahoma" w:hAnsi="Tahoma" w:cs="Tahoma"/>
                <w:sz w:val="12"/>
                <w:szCs w:val="12"/>
              </w:rPr>
            </w:pPr>
          </w:p>
          <w:p w14:paraId="69AEE0F6" w14:textId="77777777" w:rsidR="00F40A4D" w:rsidRPr="009E6E73" w:rsidRDefault="00F40A4D" w:rsidP="00AA4FB1">
            <w:pPr>
              <w:keepNext/>
              <w:keepLines/>
              <w:tabs>
                <w:tab w:val="left" w:pos="567"/>
                <w:tab w:val="num" w:pos="851"/>
                <w:tab w:val="left" w:pos="993"/>
              </w:tabs>
              <w:jc w:val="center"/>
              <w:rPr>
                <w:rFonts w:ascii="Tahoma" w:hAnsi="Tahoma" w:cs="Tahoma"/>
                <w:sz w:val="22"/>
              </w:rPr>
            </w:pPr>
            <w:r w:rsidRPr="009E6E73">
              <w:rPr>
                <w:rFonts w:ascii="Tahoma" w:hAnsi="Tahoma" w:cs="Tahoma"/>
              </w:rPr>
              <w:t>NE</w:t>
            </w:r>
          </w:p>
        </w:tc>
        <w:tc>
          <w:tcPr>
            <w:tcW w:w="3530" w:type="dxa"/>
          </w:tcPr>
          <w:p w14:paraId="74F920B8" w14:textId="77777777" w:rsidR="00F40A4D" w:rsidRPr="009E6E73" w:rsidRDefault="00F40A4D" w:rsidP="00AA4FB1">
            <w:pPr>
              <w:keepNext/>
              <w:keepLines/>
              <w:tabs>
                <w:tab w:val="left" w:pos="567"/>
                <w:tab w:val="num" w:pos="851"/>
                <w:tab w:val="left" w:pos="993"/>
              </w:tabs>
              <w:rPr>
                <w:rFonts w:ascii="Tahoma" w:hAnsi="Tahoma" w:cs="Tahoma"/>
                <w:sz w:val="22"/>
              </w:rPr>
            </w:pPr>
          </w:p>
        </w:tc>
        <w:tc>
          <w:tcPr>
            <w:tcW w:w="4395" w:type="dxa"/>
          </w:tcPr>
          <w:p w14:paraId="14692D81" w14:textId="77777777" w:rsidR="00F40A4D" w:rsidRPr="009E6E73" w:rsidRDefault="00F40A4D" w:rsidP="00AA4FB1">
            <w:pPr>
              <w:keepNext/>
              <w:keepLines/>
              <w:tabs>
                <w:tab w:val="left" w:pos="567"/>
                <w:tab w:val="num" w:pos="851"/>
                <w:tab w:val="left" w:pos="993"/>
              </w:tabs>
              <w:ind w:left="330" w:hanging="330"/>
              <w:rPr>
                <w:rFonts w:ascii="Tahoma" w:hAnsi="Tahoma" w:cs="Tahoma"/>
                <w:sz w:val="22"/>
              </w:rPr>
            </w:pPr>
          </w:p>
        </w:tc>
      </w:tr>
      <w:tr w:rsidR="00F40A4D" w:rsidRPr="009E6E73" w14:paraId="0148163A" w14:textId="77777777" w:rsidTr="00AA4FB1">
        <w:trPr>
          <w:trHeight w:val="780"/>
        </w:trPr>
        <w:tc>
          <w:tcPr>
            <w:tcW w:w="637" w:type="dxa"/>
            <w:vAlign w:val="center"/>
          </w:tcPr>
          <w:p w14:paraId="78B9C141" w14:textId="77777777" w:rsidR="00F40A4D" w:rsidRPr="009E6E73" w:rsidRDefault="00F40A4D" w:rsidP="00AA4FB1">
            <w:pPr>
              <w:keepNext/>
              <w:keepLines/>
              <w:tabs>
                <w:tab w:val="left" w:pos="567"/>
                <w:tab w:val="num" w:pos="851"/>
                <w:tab w:val="left" w:pos="993"/>
              </w:tabs>
              <w:rPr>
                <w:rFonts w:ascii="Tahoma" w:hAnsi="Tahoma" w:cs="Tahoma"/>
                <w:sz w:val="22"/>
              </w:rPr>
            </w:pPr>
            <w:r w:rsidRPr="009E6E73">
              <w:rPr>
                <w:rFonts w:ascii="Tahoma" w:hAnsi="Tahoma" w:cs="Tahoma"/>
                <w:sz w:val="22"/>
              </w:rPr>
              <w:t>3.</w:t>
            </w:r>
          </w:p>
        </w:tc>
        <w:tc>
          <w:tcPr>
            <w:tcW w:w="933" w:type="dxa"/>
            <w:vAlign w:val="center"/>
          </w:tcPr>
          <w:p w14:paraId="0937D5B9" w14:textId="77777777" w:rsidR="00F40A4D" w:rsidRPr="009E6E73" w:rsidRDefault="00F40A4D" w:rsidP="00AA4FB1">
            <w:pPr>
              <w:keepNext/>
              <w:keepLines/>
              <w:tabs>
                <w:tab w:val="left" w:pos="567"/>
                <w:tab w:val="num" w:pos="851"/>
                <w:tab w:val="left" w:pos="993"/>
              </w:tabs>
              <w:jc w:val="center"/>
              <w:rPr>
                <w:rFonts w:ascii="Tahoma" w:hAnsi="Tahoma" w:cs="Tahoma"/>
              </w:rPr>
            </w:pPr>
            <w:r w:rsidRPr="009E6E73">
              <w:rPr>
                <w:rFonts w:ascii="Tahoma" w:hAnsi="Tahoma" w:cs="Tahoma"/>
              </w:rPr>
              <w:t>DA</w:t>
            </w:r>
          </w:p>
          <w:p w14:paraId="3E0EDE78" w14:textId="77777777" w:rsidR="00F40A4D" w:rsidRPr="009E6E73" w:rsidRDefault="00F40A4D" w:rsidP="00AA4FB1">
            <w:pPr>
              <w:keepNext/>
              <w:keepLines/>
              <w:tabs>
                <w:tab w:val="left" w:pos="567"/>
                <w:tab w:val="num" w:pos="851"/>
                <w:tab w:val="left" w:pos="993"/>
              </w:tabs>
              <w:jc w:val="center"/>
              <w:rPr>
                <w:rFonts w:ascii="Tahoma" w:hAnsi="Tahoma" w:cs="Tahoma"/>
                <w:sz w:val="12"/>
                <w:szCs w:val="12"/>
              </w:rPr>
            </w:pPr>
          </w:p>
          <w:p w14:paraId="5B796747" w14:textId="77777777" w:rsidR="00F40A4D" w:rsidRPr="009E6E73" w:rsidRDefault="00F40A4D" w:rsidP="00AA4FB1">
            <w:pPr>
              <w:keepNext/>
              <w:keepLines/>
              <w:tabs>
                <w:tab w:val="left" w:pos="567"/>
                <w:tab w:val="num" w:pos="851"/>
                <w:tab w:val="left" w:pos="993"/>
              </w:tabs>
              <w:jc w:val="center"/>
              <w:rPr>
                <w:rFonts w:ascii="Tahoma" w:hAnsi="Tahoma" w:cs="Tahoma"/>
                <w:sz w:val="22"/>
              </w:rPr>
            </w:pPr>
            <w:r w:rsidRPr="009E6E73">
              <w:rPr>
                <w:rFonts w:ascii="Tahoma" w:hAnsi="Tahoma" w:cs="Tahoma"/>
              </w:rPr>
              <w:t>NE</w:t>
            </w:r>
          </w:p>
        </w:tc>
        <w:tc>
          <w:tcPr>
            <w:tcW w:w="3530" w:type="dxa"/>
          </w:tcPr>
          <w:p w14:paraId="5B7BE5C9" w14:textId="77777777" w:rsidR="00F40A4D" w:rsidRPr="009E6E73" w:rsidRDefault="00F40A4D" w:rsidP="00AA4FB1">
            <w:pPr>
              <w:keepNext/>
              <w:keepLines/>
              <w:tabs>
                <w:tab w:val="left" w:pos="567"/>
                <w:tab w:val="num" w:pos="851"/>
                <w:tab w:val="left" w:pos="993"/>
              </w:tabs>
              <w:rPr>
                <w:rFonts w:ascii="Tahoma" w:hAnsi="Tahoma" w:cs="Tahoma"/>
                <w:sz w:val="22"/>
              </w:rPr>
            </w:pPr>
          </w:p>
        </w:tc>
        <w:tc>
          <w:tcPr>
            <w:tcW w:w="4395" w:type="dxa"/>
          </w:tcPr>
          <w:p w14:paraId="3B2B2570" w14:textId="77777777" w:rsidR="00F40A4D" w:rsidRPr="009E6E73" w:rsidRDefault="00F40A4D" w:rsidP="00AA4FB1">
            <w:pPr>
              <w:keepNext/>
              <w:keepLines/>
              <w:tabs>
                <w:tab w:val="left" w:pos="567"/>
                <w:tab w:val="num" w:pos="851"/>
                <w:tab w:val="left" w:pos="993"/>
              </w:tabs>
              <w:ind w:left="330" w:hanging="330"/>
              <w:rPr>
                <w:rFonts w:ascii="Tahoma" w:hAnsi="Tahoma" w:cs="Tahoma"/>
                <w:sz w:val="22"/>
              </w:rPr>
            </w:pPr>
          </w:p>
        </w:tc>
      </w:tr>
      <w:tr w:rsidR="00F40A4D" w:rsidRPr="009E6E73" w14:paraId="19B8590B" w14:textId="77777777" w:rsidTr="00AA4FB1">
        <w:trPr>
          <w:trHeight w:val="780"/>
        </w:trPr>
        <w:tc>
          <w:tcPr>
            <w:tcW w:w="637" w:type="dxa"/>
            <w:vAlign w:val="center"/>
          </w:tcPr>
          <w:p w14:paraId="45896F0F" w14:textId="77777777" w:rsidR="00F40A4D" w:rsidRPr="009E6E73" w:rsidRDefault="00F40A4D" w:rsidP="00AA4FB1">
            <w:pPr>
              <w:keepNext/>
              <w:keepLines/>
              <w:tabs>
                <w:tab w:val="left" w:pos="567"/>
                <w:tab w:val="num" w:pos="851"/>
                <w:tab w:val="left" w:pos="993"/>
              </w:tabs>
              <w:rPr>
                <w:rFonts w:ascii="Tahoma" w:hAnsi="Tahoma" w:cs="Tahoma"/>
                <w:sz w:val="22"/>
              </w:rPr>
            </w:pPr>
            <w:r w:rsidRPr="009E6E73">
              <w:rPr>
                <w:rFonts w:ascii="Tahoma" w:hAnsi="Tahoma" w:cs="Tahoma"/>
                <w:sz w:val="22"/>
              </w:rPr>
              <w:t>4.</w:t>
            </w:r>
          </w:p>
        </w:tc>
        <w:tc>
          <w:tcPr>
            <w:tcW w:w="933" w:type="dxa"/>
            <w:vAlign w:val="center"/>
          </w:tcPr>
          <w:p w14:paraId="447670EF" w14:textId="77777777" w:rsidR="00F40A4D" w:rsidRPr="009E6E73" w:rsidRDefault="00F40A4D" w:rsidP="00AA4FB1">
            <w:pPr>
              <w:keepNext/>
              <w:keepLines/>
              <w:tabs>
                <w:tab w:val="left" w:pos="567"/>
                <w:tab w:val="num" w:pos="851"/>
                <w:tab w:val="left" w:pos="993"/>
              </w:tabs>
              <w:jc w:val="center"/>
              <w:rPr>
                <w:rFonts w:ascii="Tahoma" w:hAnsi="Tahoma" w:cs="Tahoma"/>
              </w:rPr>
            </w:pPr>
            <w:r w:rsidRPr="009E6E73">
              <w:rPr>
                <w:rFonts w:ascii="Tahoma" w:hAnsi="Tahoma" w:cs="Tahoma"/>
              </w:rPr>
              <w:t>DA</w:t>
            </w:r>
          </w:p>
          <w:p w14:paraId="0ED76801" w14:textId="77777777" w:rsidR="00F40A4D" w:rsidRPr="009E6E73" w:rsidRDefault="00F40A4D" w:rsidP="00AA4FB1">
            <w:pPr>
              <w:keepNext/>
              <w:keepLines/>
              <w:tabs>
                <w:tab w:val="left" w:pos="567"/>
                <w:tab w:val="num" w:pos="851"/>
                <w:tab w:val="left" w:pos="993"/>
              </w:tabs>
              <w:jc w:val="center"/>
              <w:rPr>
                <w:rFonts w:ascii="Tahoma" w:hAnsi="Tahoma" w:cs="Tahoma"/>
                <w:sz w:val="12"/>
                <w:szCs w:val="12"/>
              </w:rPr>
            </w:pPr>
          </w:p>
          <w:p w14:paraId="78BDA668" w14:textId="77777777" w:rsidR="00F40A4D" w:rsidRPr="009E6E73" w:rsidRDefault="00F40A4D" w:rsidP="00AA4FB1">
            <w:pPr>
              <w:keepNext/>
              <w:keepLines/>
              <w:tabs>
                <w:tab w:val="left" w:pos="567"/>
                <w:tab w:val="num" w:pos="851"/>
                <w:tab w:val="left" w:pos="993"/>
              </w:tabs>
              <w:jc w:val="center"/>
              <w:rPr>
                <w:rFonts w:ascii="Tahoma" w:hAnsi="Tahoma" w:cs="Tahoma"/>
                <w:sz w:val="22"/>
              </w:rPr>
            </w:pPr>
            <w:r w:rsidRPr="009E6E73">
              <w:rPr>
                <w:rFonts w:ascii="Tahoma" w:hAnsi="Tahoma" w:cs="Tahoma"/>
              </w:rPr>
              <w:t>NE</w:t>
            </w:r>
          </w:p>
        </w:tc>
        <w:tc>
          <w:tcPr>
            <w:tcW w:w="3530" w:type="dxa"/>
          </w:tcPr>
          <w:p w14:paraId="1EA5DEE4" w14:textId="77777777" w:rsidR="00F40A4D" w:rsidRPr="009E6E73" w:rsidRDefault="00F40A4D" w:rsidP="00AA4FB1">
            <w:pPr>
              <w:keepNext/>
              <w:keepLines/>
              <w:tabs>
                <w:tab w:val="left" w:pos="567"/>
                <w:tab w:val="num" w:pos="851"/>
                <w:tab w:val="left" w:pos="993"/>
              </w:tabs>
              <w:rPr>
                <w:rFonts w:ascii="Tahoma" w:hAnsi="Tahoma" w:cs="Tahoma"/>
                <w:sz w:val="22"/>
              </w:rPr>
            </w:pPr>
          </w:p>
        </w:tc>
        <w:tc>
          <w:tcPr>
            <w:tcW w:w="4395" w:type="dxa"/>
          </w:tcPr>
          <w:p w14:paraId="5C649516" w14:textId="77777777" w:rsidR="00F40A4D" w:rsidRPr="009E6E73" w:rsidRDefault="00F40A4D" w:rsidP="00AA4FB1">
            <w:pPr>
              <w:keepNext/>
              <w:keepLines/>
              <w:tabs>
                <w:tab w:val="left" w:pos="567"/>
                <w:tab w:val="num" w:pos="851"/>
                <w:tab w:val="left" w:pos="993"/>
              </w:tabs>
              <w:ind w:left="330" w:hanging="330"/>
              <w:rPr>
                <w:rFonts w:ascii="Tahoma" w:hAnsi="Tahoma" w:cs="Tahoma"/>
                <w:sz w:val="22"/>
              </w:rPr>
            </w:pPr>
          </w:p>
        </w:tc>
      </w:tr>
      <w:tr w:rsidR="00F40A4D" w:rsidRPr="009E6E73" w14:paraId="1B4ADC32" w14:textId="77777777" w:rsidTr="00AA4FB1">
        <w:trPr>
          <w:trHeight w:val="780"/>
        </w:trPr>
        <w:tc>
          <w:tcPr>
            <w:tcW w:w="637" w:type="dxa"/>
            <w:vAlign w:val="center"/>
          </w:tcPr>
          <w:p w14:paraId="503CABA0" w14:textId="77777777" w:rsidR="00F40A4D" w:rsidRPr="009E6E73" w:rsidRDefault="00F40A4D" w:rsidP="00AA4FB1">
            <w:pPr>
              <w:keepNext/>
              <w:keepLines/>
              <w:tabs>
                <w:tab w:val="left" w:pos="567"/>
                <w:tab w:val="num" w:pos="851"/>
                <w:tab w:val="left" w:pos="993"/>
              </w:tabs>
              <w:rPr>
                <w:rFonts w:ascii="Tahoma" w:hAnsi="Tahoma" w:cs="Tahoma"/>
                <w:sz w:val="22"/>
              </w:rPr>
            </w:pPr>
            <w:r w:rsidRPr="009E6E73">
              <w:rPr>
                <w:rFonts w:ascii="Tahoma" w:hAnsi="Tahoma" w:cs="Tahoma"/>
                <w:sz w:val="22"/>
              </w:rPr>
              <w:t>…</w:t>
            </w:r>
          </w:p>
        </w:tc>
        <w:tc>
          <w:tcPr>
            <w:tcW w:w="933" w:type="dxa"/>
            <w:vAlign w:val="center"/>
          </w:tcPr>
          <w:p w14:paraId="4290EE8B" w14:textId="77777777" w:rsidR="00F40A4D" w:rsidRPr="009E6E73" w:rsidRDefault="00F40A4D" w:rsidP="00AA4FB1">
            <w:pPr>
              <w:keepNext/>
              <w:keepLines/>
              <w:tabs>
                <w:tab w:val="left" w:pos="567"/>
                <w:tab w:val="num" w:pos="851"/>
                <w:tab w:val="left" w:pos="993"/>
              </w:tabs>
              <w:jc w:val="center"/>
              <w:rPr>
                <w:rFonts w:ascii="Tahoma" w:hAnsi="Tahoma" w:cs="Tahoma"/>
              </w:rPr>
            </w:pPr>
            <w:r w:rsidRPr="009E6E73">
              <w:rPr>
                <w:rFonts w:ascii="Tahoma" w:hAnsi="Tahoma" w:cs="Tahoma"/>
              </w:rPr>
              <w:t>DA</w:t>
            </w:r>
          </w:p>
          <w:p w14:paraId="4D1C2708" w14:textId="77777777" w:rsidR="00F40A4D" w:rsidRPr="009E6E73" w:rsidRDefault="00F40A4D" w:rsidP="00AA4FB1">
            <w:pPr>
              <w:keepNext/>
              <w:keepLines/>
              <w:tabs>
                <w:tab w:val="left" w:pos="567"/>
                <w:tab w:val="num" w:pos="851"/>
                <w:tab w:val="left" w:pos="993"/>
              </w:tabs>
              <w:jc w:val="center"/>
              <w:rPr>
                <w:rFonts w:ascii="Tahoma" w:hAnsi="Tahoma" w:cs="Tahoma"/>
                <w:sz w:val="12"/>
                <w:szCs w:val="12"/>
              </w:rPr>
            </w:pPr>
          </w:p>
          <w:p w14:paraId="4C124442" w14:textId="77777777" w:rsidR="00F40A4D" w:rsidRPr="009E6E73" w:rsidRDefault="00F40A4D" w:rsidP="00AA4FB1">
            <w:pPr>
              <w:keepNext/>
              <w:keepLines/>
              <w:tabs>
                <w:tab w:val="left" w:pos="567"/>
                <w:tab w:val="num" w:pos="851"/>
                <w:tab w:val="left" w:pos="993"/>
              </w:tabs>
              <w:jc w:val="center"/>
              <w:rPr>
                <w:rFonts w:ascii="Tahoma" w:hAnsi="Tahoma" w:cs="Tahoma"/>
                <w:sz w:val="22"/>
              </w:rPr>
            </w:pPr>
            <w:r w:rsidRPr="009E6E73">
              <w:rPr>
                <w:rFonts w:ascii="Tahoma" w:hAnsi="Tahoma" w:cs="Tahoma"/>
              </w:rPr>
              <w:t>NE</w:t>
            </w:r>
          </w:p>
        </w:tc>
        <w:tc>
          <w:tcPr>
            <w:tcW w:w="3530" w:type="dxa"/>
          </w:tcPr>
          <w:p w14:paraId="73D17675" w14:textId="77777777" w:rsidR="00F40A4D" w:rsidRPr="009E6E73" w:rsidRDefault="00F40A4D" w:rsidP="00AA4FB1">
            <w:pPr>
              <w:keepNext/>
              <w:keepLines/>
              <w:tabs>
                <w:tab w:val="left" w:pos="567"/>
                <w:tab w:val="num" w:pos="851"/>
                <w:tab w:val="left" w:pos="993"/>
              </w:tabs>
              <w:rPr>
                <w:rFonts w:ascii="Tahoma" w:hAnsi="Tahoma" w:cs="Tahoma"/>
                <w:sz w:val="22"/>
              </w:rPr>
            </w:pPr>
          </w:p>
        </w:tc>
        <w:tc>
          <w:tcPr>
            <w:tcW w:w="4395" w:type="dxa"/>
          </w:tcPr>
          <w:p w14:paraId="45BA6894" w14:textId="77777777" w:rsidR="00F40A4D" w:rsidRPr="009E6E73" w:rsidRDefault="00F40A4D" w:rsidP="00AA4FB1">
            <w:pPr>
              <w:keepNext/>
              <w:keepLines/>
              <w:tabs>
                <w:tab w:val="left" w:pos="567"/>
                <w:tab w:val="num" w:pos="851"/>
                <w:tab w:val="left" w:pos="993"/>
              </w:tabs>
              <w:ind w:left="330" w:hanging="330"/>
              <w:rPr>
                <w:rFonts w:ascii="Tahoma" w:hAnsi="Tahoma" w:cs="Tahoma"/>
                <w:sz w:val="22"/>
              </w:rPr>
            </w:pPr>
          </w:p>
        </w:tc>
      </w:tr>
    </w:tbl>
    <w:p w14:paraId="21EE2941" w14:textId="77777777" w:rsidR="00F40A4D" w:rsidRPr="009E6E73" w:rsidRDefault="00F40A4D" w:rsidP="00F40A4D">
      <w:pPr>
        <w:keepNext/>
        <w:keepLines/>
        <w:tabs>
          <w:tab w:val="left" w:pos="567"/>
          <w:tab w:val="num" w:pos="851"/>
          <w:tab w:val="left" w:pos="993"/>
        </w:tabs>
        <w:rPr>
          <w:rFonts w:ascii="Tahoma" w:hAnsi="Tahoma" w:cs="Tahoma"/>
          <w:sz w:val="22"/>
        </w:rPr>
      </w:pPr>
    </w:p>
    <w:p w14:paraId="48B17A34" w14:textId="77777777" w:rsidR="00F40A4D" w:rsidRPr="009E6E73" w:rsidRDefault="00F40A4D" w:rsidP="00F40A4D">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F40A4D" w:rsidRPr="009E6E73" w14:paraId="0FED8535" w14:textId="77777777" w:rsidTr="00AA4FB1">
        <w:trPr>
          <w:trHeight w:val="235"/>
        </w:trPr>
        <w:tc>
          <w:tcPr>
            <w:tcW w:w="3402" w:type="dxa"/>
            <w:tcBorders>
              <w:bottom w:val="single" w:sz="4" w:space="0" w:color="auto"/>
            </w:tcBorders>
          </w:tcPr>
          <w:p w14:paraId="5BAA03B1" w14:textId="77777777" w:rsidR="00F40A4D" w:rsidRPr="009E6E73" w:rsidRDefault="00F40A4D" w:rsidP="00AA4FB1">
            <w:pPr>
              <w:keepNext/>
              <w:keepLines/>
              <w:jc w:val="both"/>
              <w:rPr>
                <w:rFonts w:ascii="Tahoma" w:hAnsi="Tahoma" w:cs="Tahoma"/>
                <w:snapToGrid w:val="0"/>
                <w:color w:val="000000"/>
              </w:rPr>
            </w:pPr>
          </w:p>
        </w:tc>
        <w:tc>
          <w:tcPr>
            <w:tcW w:w="2552" w:type="dxa"/>
          </w:tcPr>
          <w:p w14:paraId="245C7F3C" w14:textId="77777777" w:rsidR="00F40A4D" w:rsidRPr="009E6E73" w:rsidRDefault="00F40A4D" w:rsidP="00AA4FB1">
            <w:pPr>
              <w:keepNext/>
              <w:keepLines/>
              <w:jc w:val="center"/>
              <w:rPr>
                <w:rFonts w:ascii="Tahoma" w:hAnsi="Tahoma" w:cs="Tahoma"/>
                <w:snapToGrid w:val="0"/>
                <w:color w:val="000000"/>
              </w:rPr>
            </w:pPr>
          </w:p>
        </w:tc>
        <w:tc>
          <w:tcPr>
            <w:tcW w:w="3118" w:type="dxa"/>
            <w:tcBorders>
              <w:bottom w:val="single" w:sz="4" w:space="0" w:color="auto"/>
            </w:tcBorders>
          </w:tcPr>
          <w:p w14:paraId="0B89E3C9" w14:textId="77777777" w:rsidR="00F40A4D" w:rsidRPr="009E6E73" w:rsidRDefault="00F40A4D" w:rsidP="00AA4FB1">
            <w:pPr>
              <w:keepNext/>
              <w:keepLines/>
              <w:tabs>
                <w:tab w:val="left" w:pos="567"/>
                <w:tab w:val="num" w:pos="851"/>
                <w:tab w:val="left" w:pos="993"/>
              </w:tabs>
              <w:jc w:val="both"/>
              <w:rPr>
                <w:rFonts w:ascii="Tahoma" w:hAnsi="Tahoma" w:cs="Tahoma"/>
                <w:snapToGrid w:val="0"/>
                <w:color w:val="000000"/>
              </w:rPr>
            </w:pPr>
          </w:p>
          <w:p w14:paraId="43F45855" w14:textId="77777777" w:rsidR="00F40A4D" w:rsidRPr="009E6E73" w:rsidRDefault="00F40A4D" w:rsidP="00AA4FB1">
            <w:pPr>
              <w:keepNext/>
              <w:keepLines/>
              <w:tabs>
                <w:tab w:val="left" w:pos="567"/>
                <w:tab w:val="num" w:pos="851"/>
                <w:tab w:val="left" w:pos="993"/>
              </w:tabs>
              <w:jc w:val="both"/>
              <w:rPr>
                <w:rFonts w:ascii="Tahoma" w:hAnsi="Tahoma" w:cs="Tahoma"/>
                <w:snapToGrid w:val="0"/>
                <w:color w:val="000000"/>
              </w:rPr>
            </w:pPr>
          </w:p>
        </w:tc>
      </w:tr>
      <w:tr w:rsidR="00F40A4D" w:rsidRPr="009E6E73" w14:paraId="5EE7030D" w14:textId="77777777" w:rsidTr="00AA4FB1">
        <w:trPr>
          <w:trHeight w:val="235"/>
        </w:trPr>
        <w:tc>
          <w:tcPr>
            <w:tcW w:w="3402" w:type="dxa"/>
            <w:tcBorders>
              <w:top w:val="single" w:sz="4" w:space="0" w:color="auto"/>
            </w:tcBorders>
          </w:tcPr>
          <w:p w14:paraId="261BEAF1" w14:textId="77777777" w:rsidR="00F40A4D" w:rsidRPr="009E6E73" w:rsidRDefault="00F40A4D" w:rsidP="00AA4FB1">
            <w:pPr>
              <w:keepNext/>
              <w:keepLines/>
              <w:jc w:val="center"/>
              <w:rPr>
                <w:rFonts w:ascii="Tahoma" w:hAnsi="Tahoma" w:cs="Tahoma"/>
                <w:snapToGrid w:val="0"/>
                <w:color w:val="000000"/>
              </w:rPr>
            </w:pPr>
            <w:r w:rsidRPr="009E6E73">
              <w:rPr>
                <w:rFonts w:ascii="Tahoma" w:hAnsi="Tahoma" w:cs="Tahoma"/>
                <w:snapToGrid w:val="0"/>
                <w:color w:val="000000"/>
              </w:rPr>
              <w:t>(kraj, datum)</w:t>
            </w:r>
          </w:p>
        </w:tc>
        <w:tc>
          <w:tcPr>
            <w:tcW w:w="2552" w:type="dxa"/>
          </w:tcPr>
          <w:p w14:paraId="1810EB3B" w14:textId="77777777" w:rsidR="00F40A4D" w:rsidRPr="009E6E73" w:rsidRDefault="00F40A4D" w:rsidP="00AA4FB1">
            <w:pPr>
              <w:keepNext/>
              <w:keepLines/>
              <w:jc w:val="center"/>
              <w:rPr>
                <w:rFonts w:ascii="Tahoma" w:hAnsi="Tahoma" w:cs="Tahoma"/>
                <w:snapToGrid w:val="0"/>
                <w:color w:val="000000"/>
              </w:rPr>
            </w:pPr>
            <w:r w:rsidRPr="009E6E73">
              <w:rPr>
                <w:rFonts w:ascii="Tahoma" w:hAnsi="Tahoma" w:cs="Tahoma"/>
                <w:snapToGrid w:val="0"/>
                <w:color w:val="000000"/>
              </w:rPr>
              <w:t>žig</w:t>
            </w:r>
          </w:p>
        </w:tc>
        <w:tc>
          <w:tcPr>
            <w:tcW w:w="3118" w:type="dxa"/>
            <w:tcBorders>
              <w:top w:val="single" w:sz="4" w:space="0" w:color="auto"/>
            </w:tcBorders>
          </w:tcPr>
          <w:p w14:paraId="5C1CFB71" w14:textId="77777777" w:rsidR="00F40A4D" w:rsidRPr="009E6E73" w:rsidRDefault="00F40A4D" w:rsidP="00AA4FB1">
            <w:pPr>
              <w:keepNext/>
              <w:keepLines/>
              <w:jc w:val="both"/>
              <w:rPr>
                <w:rFonts w:ascii="Tahoma" w:hAnsi="Tahoma" w:cs="Tahoma"/>
                <w:snapToGrid w:val="0"/>
                <w:color w:val="000000"/>
              </w:rPr>
            </w:pPr>
            <w:r w:rsidRPr="009E6E73">
              <w:rPr>
                <w:rFonts w:ascii="Tahoma" w:hAnsi="Tahoma" w:cs="Tahoma"/>
                <w:snapToGrid w:val="0"/>
                <w:color w:val="000000"/>
              </w:rPr>
              <w:t xml:space="preserve">(Ime in priimek ter podpis </w:t>
            </w:r>
            <w:r w:rsidRPr="009E6E73">
              <w:rPr>
                <w:rFonts w:ascii="Tahoma" w:hAnsi="Tahoma" w:cs="Tahoma"/>
              </w:rPr>
              <w:t xml:space="preserve">odgovorne osebe </w:t>
            </w:r>
            <w:r w:rsidRPr="009E6E73">
              <w:rPr>
                <w:rFonts w:ascii="Tahoma" w:hAnsi="Tahoma" w:cs="Tahoma"/>
                <w:snapToGrid w:val="0"/>
                <w:color w:val="000000"/>
              </w:rPr>
              <w:t>ponudnika)</w:t>
            </w:r>
          </w:p>
        </w:tc>
      </w:tr>
    </w:tbl>
    <w:p w14:paraId="5F6D043B" w14:textId="77777777" w:rsidR="00F40A4D" w:rsidRPr="009E6E73" w:rsidRDefault="00F40A4D" w:rsidP="00F40A4D">
      <w:pPr>
        <w:keepNext/>
        <w:keepLines/>
        <w:jc w:val="both"/>
        <w:rPr>
          <w:rFonts w:ascii="Tahoma" w:hAnsi="Tahoma" w:cs="Tahoma"/>
          <w:bCs/>
          <w:i/>
          <w:noProof/>
          <w:sz w:val="18"/>
          <w:szCs w:val="18"/>
        </w:rPr>
      </w:pPr>
    </w:p>
    <w:p w14:paraId="74482498" w14:textId="77777777" w:rsidR="00F40A4D" w:rsidRPr="009E6E73" w:rsidRDefault="00F40A4D" w:rsidP="00F40A4D">
      <w:pPr>
        <w:keepNext/>
        <w:keepLines/>
        <w:jc w:val="both"/>
        <w:rPr>
          <w:rFonts w:ascii="Tahoma" w:hAnsi="Tahoma" w:cs="Tahoma"/>
          <w:bCs/>
          <w:i/>
          <w:noProof/>
          <w:sz w:val="18"/>
          <w:szCs w:val="18"/>
        </w:rPr>
      </w:pPr>
    </w:p>
    <w:p w14:paraId="0EB0E145" w14:textId="77777777" w:rsidR="00F40A4D" w:rsidRPr="009E6E73" w:rsidRDefault="00F40A4D" w:rsidP="00F40A4D">
      <w:pPr>
        <w:keepNext/>
        <w:keepLines/>
        <w:jc w:val="both"/>
        <w:rPr>
          <w:rFonts w:ascii="Tahoma" w:hAnsi="Tahoma" w:cs="Tahoma"/>
          <w:bCs/>
          <w:i/>
          <w:noProof/>
          <w:sz w:val="18"/>
          <w:szCs w:val="18"/>
        </w:rPr>
      </w:pPr>
    </w:p>
    <w:p w14:paraId="32BEC5E5" w14:textId="77777777" w:rsidR="00F40A4D" w:rsidRPr="009E6E73" w:rsidRDefault="00F40A4D" w:rsidP="00F40A4D">
      <w:pPr>
        <w:keepNext/>
        <w:keepLines/>
        <w:jc w:val="both"/>
        <w:rPr>
          <w:rFonts w:ascii="Tahoma" w:hAnsi="Tahoma" w:cs="Tahoma"/>
          <w:i/>
          <w:sz w:val="18"/>
          <w:szCs w:val="18"/>
        </w:rPr>
      </w:pPr>
      <w:r w:rsidRPr="009E6E73">
        <w:rPr>
          <w:rFonts w:ascii="Tahoma" w:hAnsi="Tahoma" w:cs="Tahoma"/>
          <w:b/>
          <w:i/>
          <w:sz w:val="18"/>
          <w:szCs w:val="18"/>
        </w:rPr>
        <w:t>Opomba</w:t>
      </w:r>
      <w:r w:rsidRPr="009E6E73">
        <w:rPr>
          <w:rFonts w:ascii="Tahoma" w:hAnsi="Tahoma" w:cs="Tahoma"/>
          <w:i/>
          <w:sz w:val="18"/>
          <w:szCs w:val="18"/>
        </w:rPr>
        <w:t>: Obrazec se po potrebi fotokopira.</w:t>
      </w:r>
    </w:p>
    <w:p w14:paraId="5BBAB403" w14:textId="77777777" w:rsidR="00F40A4D" w:rsidRPr="009E6E73" w:rsidRDefault="00F40A4D" w:rsidP="00F40A4D">
      <w:pPr>
        <w:keepNext/>
        <w:keepLines/>
        <w:rPr>
          <w:rFonts w:ascii="Tahoma" w:hAnsi="Tahoma" w:cs="Tahoma"/>
        </w:rPr>
      </w:pPr>
    </w:p>
    <w:p w14:paraId="2498BE6B" w14:textId="77777777" w:rsidR="00F40A4D" w:rsidRPr="009E6E73" w:rsidRDefault="00F40A4D" w:rsidP="00F40A4D">
      <w:pPr>
        <w:keepNext/>
        <w:keepLines/>
        <w:rPr>
          <w:rFonts w:ascii="Tahoma" w:hAnsi="Tahoma" w:cs="Tahoma"/>
        </w:rPr>
      </w:pPr>
      <w:r w:rsidRPr="009E6E73">
        <w:rPr>
          <w:rFonts w:ascii="Tahoma" w:hAnsi="Tahoma" w:cs="Tahoma"/>
          <w:b/>
          <w:i/>
          <w:sz w:val="18"/>
          <w:szCs w:val="18"/>
        </w:rPr>
        <w:t xml:space="preserve">Navodilo: </w:t>
      </w:r>
    </w:p>
    <w:p w14:paraId="12CDD4DB" w14:textId="77777777" w:rsidR="00F40A4D" w:rsidRPr="009E6E73" w:rsidRDefault="00F40A4D" w:rsidP="00F40A4D">
      <w:pPr>
        <w:keepNext/>
        <w:keepLines/>
        <w:rPr>
          <w:b/>
        </w:rPr>
      </w:pPr>
      <w:r w:rsidRPr="009E6E73">
        <w:rPr>
          <w:rFonts w:ascii="Tahoma" w:hAnsi="Tahoma" w:cs="Tahoma"/>
          <w:i/>
          <w:sz w:val="18"/>
        </w:rPr>
        <w:t xml:space="preserve">Ponudnik </w:t>
      </w:r>
      <w:r w:rsidRPr="009E6E73">
        <w:rPr>
          <w:rFonts w:ascii="Tahoma" w:hAnsi="Tahoma" w:cs="Tahoma"/>
          <w:i/>
          <w:sz w:val="18"/>
          <w:u w:val="single"/>
        </w:rPr>
        <w:t>obrazec</w:t>
      </w:r>
      <w:r w:rsidRPr="009E6E73">
        <w:rPr>
          <w:rFonts w:ascii="Tahoma" w:hAnsi="Tahoma" w:cs="Tahoma"/>
          <w:b/>
          <w:i/>
          <w:sz w:val="18"/>
        </w:rPr>
        <w:t xml:space="preserve"> </w:t>
      </w:r>
      <w:r w:rsidRPr="009E6E73">
        <w:rPr>
          <w:rFonts w:ascii="Tahoma" w:hAnsi="Tahoma" w:cs="Tahoma"/>
          <w:i/>
          <w:sz w:val="18"/>
        </w:rPr>
        <w:t>v okviru sistema e-JN</w:t>
      </w:r>
      <w:r w:rsidRPr="009E6E73">
        <w:rPr>
          <w:rFonts w:ascii="Tahoma" w:hAnsi="Tahoma" w:cs="Tahoma"/>
          <w:b/>
          <w:i/>
          <w:sz w:val="18"/>
        </w:rPr>
        <w:t xml:space="preserve"> </w:t>
      </w:r>
      <w:r w:rsidRPr="009E6E73">
        <w:rPr>
          <w:rFonts w:ascii="Tahoma" w:hAnsi="Tahoma" w:cs="Tahoma"/>
          <w:b/>
          <w:i/>
          <w:sz w:val="18"/>
          <w:u w:val="single"/>
        </w:rPr>
        <w:t>naloži ločeno v razdelek »Dokumenti«, del »Ostale priloge«!!!!</w:t>
      </w:r>
    </w:p>
    <w:p w14:paraId="7D6BA20F" w14:textId="77777777" w:rsidR="00F40A4D" w:rsidRPr="009E6E73" w:rsidRDefault="00F40A4D" w:rsidP="00F40A4D">
      <w:pPr>
        <w:keepNext/>
        <w:keepLines/>
        <w:rPr>
          <w:rFonts w:ascii="Tahoma" w:hAnsi="Tahoma" w:cs="Tahoma"/>
          <w:bCs/>
          <w:i/>
          <w:noProof/>
          <w:sz w:val="18"/>
          <w:szCs w:val="18"/>
        </w:rPr>
      </w:pPr>
    </w:p>
    <w:p w14:paraId="253504C0" w14:textId="77777777" w:rsidR="00F40A4D" w:rsidRPr="009E6E73" w:rsidRDefault="00F40A4D" w:rsidP="00F40A4D">
      <w:pPr>
        <w:keepNext/>
        <w:keepLines/>
        <w:rPr>
          <w:rFonts w:ascii="Tahoma" w:hAnsi="Tahoma" w:cs="Tahoma"/>
          <w:bCs/>
          <w:i/>
          <w:noProof/>
          <w:sz w:val="18"/>
          <w:szCs w:val="18"/>
        </w:rPr>
      </w:pPr>
      <w:r w:rsidRPr="009E6E73">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40A4D" w:rsidRPr="009E6E73" w14:paraId="6CBACB70" w14:textId="77777777" w:rsidTr="00AA4FB1">
        <w:tc>
          <w:tcPr>
            <w:tcW w:w="8075" w:type="dxa"/>
            <w:tcBorders>
              <w:top w:val="single" w:sz="4" w:space="0" w:color="auto"/>
              <w:bottom w:val="single" w:sz="4" w:space="0" w:color="auto"/>
            </w:tcBorders>
          </w:tcPr>
          <w:p w14:paraId="7E03F16B" w14:textId="77777777" w:rsidR="00F40A4D" w:rsidRPr="00B40B0F" w:rsidRDefault="00F40A4D" w:rsidP="00AA4FB1">
            <w:pPr>
              <w:keepNext/>
              <w:keepLines/>
              <w:rPr>
                <w:rFonts w:ascii="Tahoma" w:hAnsi="Tahoma" w:cs="Tahoma"/>
                <w:b/>
                <w:bCs/>
                <w:sz w:val="22"/>
              </w:rPr>
            </w:pPr>
            <w:r w:rsidRPr="009E6E73">
              <w:rPr>
                <w:b/>
                <w:sz w:val="22"/>
              </w:rPr>
              <w:lastRenderedPageBreak/>
              <w:br w:type="page"/>
            </w:r>
            <w:r w:rsidRPr="009E6E73">
              <w:rPr>
                <w:rFonts w:ascii="Tahoma" w:hAnsi="Tahoma" w:cs="Tahoma"/>
                <w:b/>
                <w:sz w:val="22"/>
              </w:rPr>
              <w:br w:type="page"/>
            </w:r>
            <w:r w:rsidRPr="00B40B0F">
              <w:rPr>
                <w:rFonts w:ascii="Tahoma" w:hAnsi="Tahoma" w:cs="Tahoma"/>
                <w:b/>
                <w:bCs/>
              </w:rPr>
              <w:t xml:space="preserve">POTRDITEV REFERENC S STRANI POSAMEZNIH NAROČNIKOV </w:t>
            </w:r>
          </w:p>
        </w:tc>
        <w:tc>
          <w:tcPr>
            <w:tcW w:w="1418" w:type="dxa"/>
            <w:tcBorders>
              <w:top w:val="single" w:sz="4" w:space="0" w:color="auto"/>
              <w:bottom w:val="single" w:sz="4" w:space="0" w:color="auto"/>
            </w:tcBorders>
          </w:tcPr>
          <w:p w14:paraId="7851947F" w14:textId="5E36FD83" w:rsidR="00F40A4D" w:rsidRPr="009E6E73" w:rsidRDefault="00F40A4D" w:rsidP="00AA4FB1">
            <w:pPr>
              <w:keepNext/>
              <w:keepLines/>
              <w:rPr>
                <w:rFonts w:ascii="Tahoma" w:hAnsi="Tahoma" w:cs="Tahoma"/>
                <w:b/>
                <w:i/>
                <w:sz w:val="22"/>
              </w:rPr>
            </w:pPr>
            <w:r w:rsidRPr="00E65391">
              <w:rPr>
                <w:rFonts w:ascii="Tahoma" w:hAnsi="Tahoma" w:cs="Tahoma"/>
                <w:b/>
                <w:i/>
              </w:rPr>
              <w:t xml:space="preserve">Priloga </w:t>
            </w:r>
            <w:r>
              <w:rPr>
                <w:rFonts w:ascii="Tahoma" w:hAnsi="Tahoma" w:cs="Tahoma"/>
                <w:b/>
                <w:i/>
              </w:rPr>
              <w:t>5</w:t>
            </w:r>
            <w:r w:rsidRPr="009E6E73">
              <w:rPr>
                <w:rFonts w:ascii="Tahoma" w:hAnsi="Tahoma" w:cs="Tahoma"/>
                <w:b/>
                <w:i/>
              </w:rPr>
              <w:t>/1</w:t>
            </w:r>
          </w:p>
        </w:tc>
      </w:tr>
    </w:tbl>
    <w:p w14:paraId="551B78E7" w14:textId="77777777" w:rsidR="00F40A4D" w:rsidRDefault="00F40A4D" w:rsidP="00F40A4D">
      <w:pPr>
        <w:keepNext/>
        <w:keepLines/>
        <w:tabs>
          <w:tab w:val="left" w:pos="993"/>
        </w:tabs>
        <w:ind w:left="993" w:hanging="993"/>
        <w:rPr>
          <w:rFonts w:ascii="Tahoma" w:hAnsi="Tahoma" w:cs="Tahoma"/>
          <w:b/>
        </w:rPr>
      </w:pPr>
    </w:p>
    <w:p w14:paraId="19FA2171" w14:textId="77777777" w:rsidR="00F40A4D" w:rsidRPr="009E6E73" w:rsidRDefault="00F40A4D" w:rsidP="00F40A4D">
      <w:pPr>
        <w:keepNext/>
        <w:keepLines/>
        <w:tabs>
          <w:tab w:val="left" w:pos="993"/>
        </w:tabs>
        <w:ind w:left="993" w:hanging="993"/>
        <w:rPr>
          <w:rFonts w:ascii="Tahoma" w:hAnsi="Tahoma" w:cs="Tahoma"/>
          <w:b/>
        </w:rPr>
      </w:pPr>
      <w:r w:rsidRPr="009E6E73">
        <w:rPr>
          <w:rFonts w:ascii="Tahoma" w:hAnsi="Tahoma" w:cs="Tahoma"/>
          <w:b/>
        </w:rPr>
        <w:t>IZPOLNI PONUDNIK</w:t>
      </w:r>
    </w:p>
    <w:p w14:paraId="2BE1B8A1" w14:textId="77777777" w:rsidR="00F40A4D" w:rsidRPr="009E6E73" w:rsidRDefault="00F40A4D" w:rsidP="00F40A4D">
      <w:pPr>
        <w:keepNext/>
        <w:keepLines/>
        <w:jc w:val="both"/>
        <w:rPr>
          <w:rFonts w:ascii="Tahoma" w:hAnsi="Tahoma" w:cs="Tahoma"/>
        </w:rPr>
      </w:pPr>
      <w:r w:rsidRPr="009E6E73">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0D74C465" w14:textId="77777777" w:rsidR="00F40A4D" w:rsidRPr="009E6E73" w:rsidRDefault="00F40A4D" w:rsidP="00F40A4D">
      <w:pPr>
        <w:keepNext/>
        <w:keepLines/>
        <w:jc w:val="both"/>
        <w:rPr>
          <w:rFonts w:ascii="Tahoma" w:hAnsi="Tahoma" w:cs="Tahoma"/>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3049"/>
        <w:gridCol w:w="2650"/>
      </w:tblGrid>
      <w:tr w:rsidR="00F40A4D" w:rsidRPr="009E6E73" w14:paraId="1758C52B" w14:textId="77777777" w:rsidTr="00AA4FB1">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539F0A3E" w14:textId="77777777" w:rsidR="00F40A4D" w:rsidRPr="009E6E73" w:rsidRDefault="00F40A4D" w:rsidP="00AA4FB1">
            <w:pPr>
              <w:keepNext/>
              <w:keepLines/>
              <w:rPr>
                <w:rFonts w:ascii="Tahoma" w:hAnsi="Tahoma" w:cs="Tahoma"/>
                <w:b/>
              </w:rPr>
            </w:pPr>
            <w:r w:rsidRPr="009E6E73">
              <w:rPr>
                <w:rFonts w:ascii="Tahoma" w:hAnsi="Tahoma" w:cs="Tahoma"/>
                <w:b/>
              </w:rPr>
              <w:t>Podatki o investitorju del (izdajatelju reference)</w:t>
            </w:r>
          </w:p>
        </w:tc>
      </w:tr>
      <w:tr w:rsidR="00F40A4D" w:rsidRPr="009E6E73" w14:paraId="2FB035B9" w14:textId="77777777" w:rsidTr="00AA4FB1">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4390B187" w14:textId="77777777" w:rsidR="00F40A4D" w:rsidRPr="009E6E73" w:rsidRDefault="00F40A4D" w:rsidP="00AA4FB1">
            <w:pPr>
              <w:keepNext/>
              <w:keepLines/>
              <w:rPr>
                <w:rFonts w:ascii="Tahoma" w:hAnsi="Tahoma" w:cs="Tahoma"/>
              </w:rPr>
            </w:pPr>
            <w:r w:rsidRPr="009E6E73">
              <w:rPr>
                <w:rFonts w:ascii="Tahoma" w:hAnsi="Tahoma" w:cs="Tahoma"/>
              </w:rPr>
              <w:t>Naziv investitorja del (naročnik oz. plačnik):</w:t>
            </w:r>
          </w:p>
        </w:tc>
        <w:tc>
          <w:tcPr>
            <w:tcW w:w="5699" w:type="dxa"/>
            <w:gridSpan w:val="2"/>
            <w:tcBorders>
              <w:top w:val="single" w:sz="2" w:space="0" w:color="auto"/>
              <w:left w:val="single" w:sz="2" w:space="0" w:color="auto"/>
              <w:bottom w:val="single" w:sz="2" w:space="0" w:color="auto"/>
              <w:right w:val="single" w:sz="2" w:space="0" w:color="auto"/>
            </w:tcBorders>
          </w:tcPr>
          <w:p w14:paraId="20F756A5" w14:textId="77777777" w:rsidR="00F40A4D" w:rsidRPr="009E6E73" w:rsidRDefault="00F40A4D" w:rsidP="00AA4FB1">
            <w:pPr>
              <w:keepNext/>
              <w:keepLines/>
              <w:rPr>
                <w:rFonts w:ascii="Tahoma" w:hAnsi="Tahoma" w:cs="Tahoma"/>
              </w:rPr>
            </w:pPr>
          </w:p>
          <w:p w14:paraId="4BC3C02C" w14:textId="77777777" w:rsidR="00F40A4D" w:rsidRPr="009E6E73" w:rsidRDefault="00F40A4D" w:rsidP="00AA4FB1">
            <w:pPr>
              <w:keepNext/>
              <w:keepLines/>
              <w:rPr>
                <w:rFonts w:ascii="Tahoma" w:hAnsi="Tahoma" w:cs="Tahoma"/>
              </w:rPr>
            </w:pPr>
          </w:p>
        </w:tc>
      </w:tr>
      <w:tr w:rsidR="00F40A4D" w:rsidRPr="009E6E73" w14:paraId="37C4A026" w14:textId="77777777" w:rsidTr="00AA4FB1">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1609B69A" w14:textId="77777777" w:rsidR="00F40A4D" w:rsidRPr="009E6E73" w:rsidRDefault="00F40A4D" w:rsidP="00AA4FB1">
            <w:pPr>
              <w:keepNext/>
              <w:keepLines/>
              <w:rPr>
                <w:rFonts w:ascii="Tahoma" w:hAnsi="Tahoma" w:cs="Tahoma"/>
              </w:rPr>
            </w:pPr>
            <w:r w:rsidRPr="009E6E73">
              <w:rPr>
                <w:rFonts w:ascii="Tahoma" w:hAnsi="Tahoma" w:cs="Tahoma"/>
              </w:rPr>
              <w:t>Naslov (sedež) investitorja:</w:t>
            </w:r>
          </w:p>
        </w:tc>
        <w:tc>
          <w:tcPr>
            <w:tcW w:w="5699" w:type="dxa"/>
            <w:gridSpan w:val="2"/>
            <w:tcBorders>
              <w:top w:val="single" w:sz="2" w:space="0" w:color="auto"/>
              <w:left w:val="single" w:sz="2" w:space="0" w:color="auto"/>
              <w:bottom w:val="single" w:sz="2" w:space="0" w:color="auto"/>
              <w:right w:val="single" w:sz="2" w:space="0" w:color="auto"/>
            </w:tcBorders>
          </w:tcPr>
          <w:p w14:paraId="0DAEF4DC" w14:textId="77777777" w:rsidR="00F40A4D" w:rsidRPr="009E6E73" w:rsidRDefault="00F40A4D" w:rsidP="00AA4FB1">
            <w:pPr>
              <w:keepNext/>
              <w:keepLines/>
              <w:rPr>
                <w:rFonts w:ascii="Tahoma" w:hAnsi="Tahoma" w:cs="Tahoma"/>
              </w:rPr>
            </w:pPr>
          </w:p>
          <w:p w14:paraId="0BF45745" w14:textId="77777777" w:rsidR="00F40A4D" w:rsidRPr="009E6E73" w:rsidRDefault="00F40A4D" w:rsidP="00AA4FB1">
            <w:pPr>
              <w:keepNext/>
              <w:keepLines/>
              <w:rPr>
                <w:rFonts w:ascii="Tahoma" w:hAnsi="Tahoma" w:cs="Tahoma"/>
              </w:rPr>
            </w:pPr>
          </w:p>
        </w:tc>
      </w:tr>
      <w:tr w:rsidR="00F40A4D" w:rsidRPr="009E6E73" w14:paraId="167380B8" w14:textId="77777777" w:rsidTr="00AA4FB1">
        <w:trPr>
          <w:trHeight w:val="375"/>
        </w:trPr>
        <w:tc>
          <w:tcPr>
            <w:tcW w:w="3546" w:type="dxa"/>
            <w:vMerge w:val="restart"/>
            <w:tcBorders>
              <w:top w:val="single" w:sz="2" w:space="0" w:color="auto"/>
              <w:left w:val="single" w:sz="2" w:space="0" w:color="auto"/>
              <w:right w:val="single" w:sz="2" w:space="0" w:color="auto"/>
            </w:tcBorders>
            <w:vAlign w:val="center"/>
          </w:tcPr>
          <w:p w14:paraId="0D40A07C" w14:textId="77777777" w:rsidR="00F40A4D" w:rsidRPr="009E6E73" w:rsidRDefault="00F40A4D" w:rsidP="00AA4FB1">
            <w:pPr>
              <w:keepNext/>
              <w:keepLines/>
              <w:rPr>
                <w:rFonts w:ascii="Tahoma" w:hAnsi="Tahoma" w:cs="Tahoma"/>
              </w:rPr>
            </w:pPr>
            <w:r w:rsidRPr="009E6E73">
              <w:rPr>
                <w:rFonts w:ascii="Tahoma" w:hAnsi="Tahoma" w:cs="Tahoma"/>
              </w:rPr>
              <w:t>Kontaktna oseba investitorja:</w:t>
            </w:r>
          </w:p>
        </w:tc>
        <w:tc>
          <w:tcPr>
            <w:tcW w:w="5699" w:type="dxa"/>
            <w:gridSpan w:val="2"/>
            <w:tcBorders>
              <w:top w:val="single" w:sz="2" w:space="0" w:color="auto"/>
              <w:left w:val="single" w:sz="2" w:space="0" w:color="auto"/>
              <w:bottom w:val="single" w:sz="2" w:space="0" w:color="auto"/>
              <w:right w:val="single" w:sz="2" w:space="0" w:color="auto"/>
            </w:tcBorders>
          </w:tcPr>
          <w:p w14:paraId="03595DE3" w14:textId="77777777" w:rsidR="00F40A4D" w:rsidRPr="009E6E73" w:rsidRDefault="00F40A4D" w:rsidP="00AA4FB1">
            <w:pPr>
              <w:keepNext/>
              <w:keepLines/>
              <w:rPr>
                <w:rFonts w:ascii="Tahoma" w:hAnsi="Tahoma" w:cs="Tahoma"/>
              </w:rPr>
            </w:pPr>
            <w:r w:rsidRPr="009E6E73">
              <w:rPr>
                <w:rFonts w:ascii="Tahoma" w:hAnsi="Tahoma" w:cs="Tahoma"/>
              </w:rPr>
              <w:t>Ime in priimek:</w:t>
            </w:r>
          </w:p>
        </w:tc>
      </w:tr>
      <w:tr w:rsidR="00F40A4D" w:rsidRPr="009E6E73" w14:paraId="74968765" w14:textId="77777777" w:rsidTr="00AA4FB1">
        <w:trPr>
          <w:trHeight w:val="375"/>
        </w:trPr>
        <w:tc>
          <w:tcPr>
            <w:tcW w:w="3546" w:type="dxa"/>
            <w:vMerge/>
            <w:tcBorders>
              <w:left w:val="single" w:sz="2" w:space="0" w:color="auto"/>
              <w:bottom w:val="single" w:sz="2" w:space="0" w:color="auto"/>
              <w:right w:val="single" w:sz="2" w:space="0" w:color="auto"/>
            </w:tcBorders>
            <w:vAlign w:val="center"/>
          </w:tcPr>
          <w:p w14:paraId="681DCF9C" w14:textId="77777777" w:rsidR="00F40A4D" w:rsidRPr="009E6E73" w:rsidRDefault="00F40A4D" w:rsidP="00AA4FB1">
            <w:pPr>
              <w:keepNext/>
              <w:keepLines/>
              <w:rPr>
                <w:rFonts w:ascii="Tahoma" w:hAnsi="Tahoma" w:cs="Tahoma"/>
              </w:rPr>
            </w:pPr>
          </w:p>
        </w:tc>
        <w:tc>
          <w:tcPr>
            <w:tcW w:w="3049" w:type="dxa"/>
            <w:tcBorders>
              <w:top w:val="single" w:sz="2" w:space="0" w:color="auto"/>
              <w:left w:val="single" w:sz="2" w:space="0" w:color="auto"/>
              <w:bottom w:val="single" w:sz="2" w:space="0" w:color="auto"/>
              <w:right w:val="single" w:sz="2" w:space="0" w:color="auto"/>
            </w:tcBorders>
          </w:tcPr>
          <w:p w14:paraId="5AB2796C" w14:textId="77777777" w:rsidR="00F40A4D" w:rsidRPr="009E6E73" w:rsidRDefault="00F40A4D" w:rsidP="00AA4FB1">
            <w:pPr>
              <w:keepNext/>
              <w:keepLines/>
              <w:rPr>
                <w:rFonts w:ascii="Tahoma" w:hAnsi="Tahoma" w:cs="Tahoma"/>
              </w:rPr>
            </w:pPr>
            <w:r w:rsidRPr="009E6E73">
              <w:rPr>
                <w:rFonts w:ascii="Tahoma" w:hAnsi="Tahoma" w:cs="Tahoma"/>
              </w:rPr>
              <w:t>Telefon:</w:t>
            </w:r>
          </w:p>
        </w:tc>
        <w:tc>
          <w:tcPr>
            <w:tcW w:w="2650" w:type="dxa"/>
            <w:tcBorders>
              <w:top w:val="single" w:sz="2" w:space="0" w:color="auto"/>
              <w:left w:val="single" w:sz="2" w:space="0" w:color="auto"/>
              <w:bottom w:val="single" w:sz="2" w:space="0" w:color="auto"/>
              <w:right w:val="single" w:sz="2" w:space="0" w:color="auto"/>
            </w:tcBorders>
          </w:tcPr>
          <w:p w14:paraId="0BE917B4" w14:textId="77777777" w:rsidR="00F40A4D" w:rsidRPr="009E6E73" w:rsidRDefault="00F40A4D" w:rsidP="00AA4FB1">
            <w:pPr>
              <w:keepNext/>
              <w:keepLines/>
              <w:rPr>
                <w:rFonts w:ascii="Tahoma" w:hAnsi="Tahoma" w:cs="Tahoma"/>
              </w:rPr>
            </w:pPr>
            <w:r w:rsidRPr="009E6E73">
              <w:rPr>
                <w:rFonts w:ascii="Tahoma" w:hAnsi="Tahoma" w:cs="Tahoma"/>
              </w:rPr>
              <w:t>E-pošta:</w:t>
            </w:r>
          </w:p>
          <w:p w14:paraId="083F0459" w14:textId="77777777" w:rsidR="00F40A4D" w:rsidRPr="009E6E73" w:rsidRDefault="00F40A4D" w:rsidP="00AA4FB1">
            <w:pPr>
              <w:keepNext/>
              <w:keepLines/>
              <w:rPr>
                <w:rFonts w:ascii="Tahoma" w:hAnsi="Tahoma" w:cs="Tahoma"/>
              </w:rPr>
            </w:pPr>
          </w:p>
        </w:tc>
      </w:tr>
      <w:tr w:rsidR="00F40A4D" w:rsidRPr="009E6E73" w14:paraId="0685198F" w14:textId="77777777" w:rsidTr="00AA4FB1">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4DD52F51" w14:textId="77777777" w:rsidR="00F40A4D" w:rsidRPr="009E6E73" w:rsidRDefault="00F40A4D" w:rsidP="00AA4FB1">
            <w:pPr>
              <w:keepNext/>
              <w:keepLines/>
              <w:rPr>
                <w:rFonts w:ascii="Tahoma" w:hAnsi="Tahoma" w:cs="Tahoma"/>
              </w:rPr>
            </w:pPr>
            <w:r w:rsidRPr="009E6E73">
              <w:rPr>
                <w:rFonts w:ascii="Tahoma" w:hAnsi="Tahoma" w:cs="Tahoma"/>
                <w:b/>
              </w:rPr>
              <w:t>Podatki o izvajalcu del:</w:t>
            </w:r>
          </w:p>
        </w:tc>
      </w:tr>
      <w:tr w:rsidR="00F40A4D" w:rsidRPr="009E6E73" w14:paraId="1C7E8613" w14:textId="77777777" w:rsidTr="00AA4FB1">
        <w:trPr>
          <w:trHeight w:val="500"/>
        </w:trPr>
        <w:tc>
          <w:tcPr>
            <w:tcW w:w="3546" w:type="dxa"/>
            <w:tcBorders>
              <w:top w:val="single" w:sz="2" w:space="0" w:color="auto"/>
              <w:left w:val="single" w:sz="2" w:space="0" w:color="auto"/>
              <w:bottom w:val="single" w:sz="2" w:space="0" w:color="auto"/>
              <w:right w:val="single" w:sz="2" w:space="0" w:color="auto"/>
            </w:tcBorders>
            <w:vAlign w:val="center"/>
            <w:hideMark/>
          </w:tcPr>
          <w:p w14:paraId="3B324257" w14:textId="77777777" w:rsidR="00F40A4D" w:rsidRPr="009E6E73" w:rsidRDefault="00F40A4D" w:rsidP="00AA4FB1">
            <w:pPr>
              <w:keepNext/>
              <w:keepLines/>
              <w:rPr>
                <w:rFonts w:ascii="Tahoma" w:hAnsi="Tahoma" w:cs="Tahoma"/>
              </w:rPr>
            </w:pPr>
            <w:r w:rsidRPr="009E6E73">
              <w:rPr>
                <w:rFonts w:ascii="Tahoma" w:hAnsi="Tahoma" w:cs="Tahoma"/>
              </w:rPr>
              <w:t>Izvajalec (naziv in sedež):</w:t>
            </w:r>
          </w:p>
        </w:tc>
        <w:tc>
          <w:tcPr>
            <w:tcW w:w="5699" w:type="dxa"/>
            <w:gridSpan w:val="2"/>
            <w:tcBorders>
              <w:top w:val="single" w:sz="2" w:space="0" w:color="auto"/>
              <w:left w:val="single" w:sz="2" w:space="0" w:color="auto"/>
              <w:bottom w:val="single" w:sz="2" w:space="0" w:color="auto"/>
              <w:right w:val="single" w:sz="2" w:space="0" w:color="auto"/>
            </w:tcBorders>
          </w:tcPr>
          <w:p w14:paraId="1227D0B6" w14:textId="77777777" w:rsidR="00F40A4D" w:rsidRPr="009E6E73" w:rsidRDefault="00F40A4D" w:rsidP="00AA4FB1">
            <w:pPr>
              <w:keepNext/>
              <w:keepLines/>
              <w:rPr>
                <w:rFonts w:ascii="Tahoma" w:hAnsi="Tahoma" w:cs="Tahoma"/>
              </w:rPr>
            </w:pPr>
          </w:p>
        </w:tc>
      </w:tr>
      <w:tr w:rsidR="00F40A4D" w:rsidRPr="009E6E73" w14:paraId="023E5C5C" w14:textId="77777777" w:rsidTr="00AA4FB1">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3CEA43F8" w14:textId="77777777" w:rsidR="00F40A4D" w:rsidRPr="009E6E73" w:rsidRDefault="00F40A4D" w:rsidP="00AA4FB1">
            <w:pPr>
              <w:keepNext/>
              <w:keepLines/>
              <w:rPr>
                <w:rFonts w:ascii="Tahoma" w:hAnsi="Tahoma" w:cs="Tahoma"/>
                <w:b/>
              </w:rPr>
            </w:pPr>
            <w:r w:rsidRPr="009E6E73">
              <w:rPr>
                <w:rFonts w:ascii="Tahoma" w:hAnsi="Tahoma" w:cs="Tahoma"/>
                <w:b/>
              </w:rPr>
              <w:t>Podatki o referenčnem poslu</w:t>
            </w:r>
          </w:p>
        </w:tc>
      </w:tr>
      <w:tr w:rsidR="00F40A4D" w:rsidRPr="009E6E73" w14:paraId="7E16C51F" w14:textId="77777777" w:rsidTr="00AA4FB1">
        <w:trPr>
          <w:trHeight w:val="483"/>
        </w:trPr>
        <w:tc>
          <w:tcPr>
            <w:tcW w:w="3546" w:type="dxa"/>
            <w:tcBorders>
              <w:top w:val="single" w:sz="2" w:space="0" w:color="auto"/>
              <w:left w:val="single" w:sz="2" w:space="0" w:color="auto"/>
              <w:bottom w:val="single" w:sz="2" w:space="0" w:color="auto"/>
              <w:right w:val="single" w:sz="2" w:space="0" w:color="auto"/>
            </w:tcBorders>
            <w:vAlign w:val="center"/>
            <w:hideMark/>
          </w:tcPr>
          <w:p w14:paraId="2D69F20A" w14:textId="77777777" w:rsidR="00F40A4D" w:rsidRPr="009E6E73" w:rsidRDefault="00F40A4D" w:rsidP="00AA4FB1">
            <w:pPr>
              <w:keepNext/>
              <w:keepLines/>
              <w:rPr>
                <w:rFonts w:ascii="Tahoma" w:hAnsi="Tahoma" w:cs="Tahoma"/>
              </w:rPr>
            </w:pPr>
            <w:r w:rsidRPr="009E6E73">
              <w:rPr>
                <w:rFonts w:ascii="Tahoma" w:hAnsi="Tahoma" w:cs="Tahoma"/>
              </w:rPr>
              <w:t>Naziv pogodbe:</w:t>
            </w:r>
          </w:p>
        </w:tc>
        <w:tc>
          <w:tcPr>
            <w:tcW w:w="5699" w:type="dxa"/>
            <w:gridSpan w:val="2"/>
            <w:tcBorders>
              <w:top w:val="single" w:sz="2" w:space="0" w:color="auto"/>
              <w:left w:val="single" w:sz="2" w:space="0" w:color="auto"/>
              <w:bottom w:val="single" w:sz="2" w:space="0" w:color="auto"/>
              <w:right w:val="single" w:sz="2" w:space="0" w:color="auto"/>
            </w:tcBorders>
          </w:tcPr>
          <w:p w14:paraId="54774173" w14:textId="77777777" w:rsidR="00F40A4D" w:rsidRPr="009E6E73" w:rsidRDefault="00F40A4D" w:rsidP="00AA4FB1">
            <w:pPr>
              <w:keepNext/>
              <w:keepLines/>
              <w:rPr>
                <w:rFonts w:ascii="Tahoma" w:hAnsi="Tahoma" w:cs="Tahoma"/>
              </w:rPr>
            </w:pPr>
          </w:p>
        </w:tc>
      </w:tr>
      <w:tr w:rsidR="00F40A4D" w:rsidRPr="009E6E73" w14:paraId="57086AA4" w14:textId="77777777" w:rsidTr="00AA4FB1">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4A952920" w14:textId="77777777" w:rsidR="00F40A4D" w:rsidRPr="009E6E73" w:rsidRDefault="00F40A4D" w:rsidP="00AA4FB1">
            <w:pPr>
              <w:keepNext/>
              <w:keepLines/>
              <w:rPr>
                <w:rFonts w:ascii="Tahoma" w:hAnsi="Tahoma" w:cs="Tahoma"/>
              </w:rPr>
            </w:pPr>
            <w:r w:rsidRPr="009E6E73">
              <w:rPr>
                <w:rFonts w:ascii="Tahoma" w:hAnsi="Tahoma" w:cs="Tahoma"/>
              </w:rPr>
              <w:t>Obdobje izvedbe/dobav:</w:t>
            </w:r>
          </w:p>
        </w:tc>
        <w:tc>
          <w:tcPr>
            <w:tcW w:w="5699" w:type="dxa"/>
            <w:gridSpan w:val="2"/>
            <w:tcBorders>
              <w:top w:val="single" w:sz="2" w:space="0" w:color="auto"/>
              <w:left w:val="single" w:sz="2" w:space="0" w:color="auto"/>
              <w:bottom w:val="single" w:sz="2" w:space="0" w:color="auto"/>
              <w:right w:val="single" w:sz="2" w:space="0" w:color="auto"/>
            </w:tcBorders>
            <w:vAlign w:val="bottom"/>
          </w:tcPr>
          <w:p w14:paraId="57579BFF" w14:textId="77777777" w:rsidR="00F40A4D" w:rsidRPr="009E6E73" w:rsidRDefault="00F40A4D" w:rsidP="00AA4FB1">
            <w:pPr>
              <w:keepNext/>
              <w:keepLines/>
              <w:rPr>
                <w:rFonts w:ascii="Tahoma" w:hAnsi="Tahoma" w:cs="Tahoma"/>
              </w:rPr>
            </w:pPr>
            <w:r w:rsidRPr="009E6E73">
              <w:rPr>
                <w:rFonts w:ascii="Tahoma" w:hAnsi="Tahoma" w:cs="Tahoma"/>
              </w:rPr>
              <w:t xml:space="preserve"> Od  __________________         do_________________</w:t>
            </w:r>
          </w:p>
        </w:tc>
      </w:tr>
      <w:tr w:rsidR="00F40A4D" w:rsidRPr="009E6E73" w14:paraId="04777106" w14:textId="77777777" w:rsidTr="00AA4FB1">
        <w:trPr>
          <w:trHeight w:val="236"/>
        </w:trPr>
        <w:tc>
          <w:tcPr>
            <w:tcW w:w="3546" w:type="dxa"/>
            <w:tcBorders>
              <w:top w:val="single" w:sz="2" w:space="0" w:color="auto"/>
              <w:left w:val="single" w:sz="2" w:space="0" w:color="auto"/>
              <w:bottom w:val="single" w:sz="2" w:space="0" w:color="auto"/>
              <w:right w:val="single" w:sz="2" w:space="0" w:color="auto"/>
            </w:tcBorders>
            <w:vAlign w:val="center"/>
            <w:hideMark/>
          </w:tcPr>
          <w:p w14:paraId="78EFE9B8" w14:textId="77777777" w:rsidR="00F40A4D" w:rsidRPr="009E6E73" w:rsidRDefault="00F40A4D" w:rsidP="00AA4FB1">
            <w:pPr>
              <w:keepNext/>
              <w:keepLines/>
              <w:rPr>
                <w:rFonts w:ascii="Tahoma" w:hAnsi="Tahoma" w:cs="Tahoma"/>
              </w:rPr>
            </w:pPr>
            <w:r w:rsidRPr="009E6E73">
              <w:rPr>
                <w:rFonts w:ascii="Tahoma" w:hAnsi="Tahoma" w:cs="Tahoma"/>
              </w:rPr>
              <w:t>Kraj izvedbe:</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26E63760" w14:textId="77777777" w:rsidR="00F40A4D" w:rsidRPr="009E6E73" w:rsidRDefault="00F40A4D" w:rsidP="00AA4FB1">
            <w:pPr>
              <w:keepNext/>
              <w:keepLines/>
              <w:rPr>
                <w:rFonts w:ascii="Tahoma" w:hAnsi="Tahoma" w:cs="Tahoma"/>
              </w:rPr>
            </w:pPr>
          </w:p>
          <w:p w14:paraId="68E71758" w14:textId="77777777" w:rsidR="00F40A4D" w:rsidRPr="009E6E73" w:rsidRDefault="00F40A4D" w:rsidP="00AA4FB1">
            <w:pPr>
              <w:keepNext/>
              <w:keepLines/>
              <w:rPr>
                <w:rFonts w:ascii="Tahoma" w:hAnsi="Tahoma" w:cs="Tahoma"/>
              </w:rPr>
            </w:pPr>
          </w:p>
        </w:tc>
      </w:tr>
      <w:tr w:rsidR="00F40A4D" w:rsidRPr="009E6E73" w14:paraId="1777FCB2" w14:textId="77777777" w:rsidTr="00AA4FB1">
        <w:trPr>
          <w:trHeight w:val="945"/>
        </w:trPr>
        <w:tc>
          <w:tcPr>
            <w:tcW w:w="3546" w:type="dxa"/>
            <w:tcBorders>
              <w:top w:val="single" w:sz="2" w:space="0" w:color="auto"/>
              <w:left w:val="single" w:sz="2" w:space="0" w:color="auto"/>
              <w:right w:val="single" w:sz="2" w:space="0" w:color="auto"/>
            </w:tcBorders>
            <w:vAlign w:val="center"/>
          </w:tcPr>
          <w:p w14:paraId="7537B5CA" w14:textId="77777777" w:rsidR="00F40A4D" w:rsidRPr="009E6E73" w:rsidRDefault="00F40A4D" w:rsidP="00AA4FB1">
            <w:pPr>
              <w:keepNext/>
              <w:keepLines/>
              <w:shd w:val="clear" w:color="auto" w:fill="FFFFFF"/>
              <w:tabs>
                <w:tab w:val="left" w:pos="0"/>
              </w:tabs>
              <w:ind w:right="6"/>
              <w:jc w:val="both"/>
              <w:rPr>
                <w:rFonts w:ascii="Tahoma" w:hAnsi="Tahoma" w:cs="Tahoma"/>
              </w:rPr>
            </w:pPr>
            <w:r w:rsidRPr="009E6E73">
              <w:rPr>
                <w:rFonts w:ascii="Tahoma" w:hAnsi="Tahoma" w:cs="Tahoma"/>
              </w:rPr>
              <w:t>Kratek opis referenčnih del:</w:t>
            </w:r>
          </w:p>
        </w:tc>
        <w:tc>
          <w:tcPr>
            <w:tcW w:w="5699" w:type="dxa"/>
            <w:gridSpan w:val="2"/>
            <w:tcBorders>
              <w:top w:val="single" w:sz="2" w:space="0" w:color="auto"/>
              <w:left w:val="single" w:sz="2" w:space="0" w:color="auto"/>
              <w:right w:val="single" w:sz="2" w:space="0" w:color="auto"/>
            </w:tcBorders>
            <w:vAlign w:val="center"/>
          </w:tcPr>
          <w:p w14:paraId="7545F294" w14:textId="77777777" w:rsidR="00F40A4D" w:rsidRPr="009E6E73" w:rsidRDefault="00F40A4D" w:rsidP="00AA4FB1">
            <w:pPr>
              <w:keepNext/>
              <w:keepLines/>
              <w:rPr>
                <w:rFonts w:ascii="Tahoma" w:hAnsi="Tahoma" w:cs="Tahoma"/>
              </w:rPr>
            </w:pPr>
            <w:r w:rsidRPr="009E6E73">
              <w:rPr>
                <w:rFonts w:ascii="Tahoma" w:hAnsi="Tahoma" w:cs="Tahoma"/>
              </w:rPr>
              <w:t xml:space="preserve">               </w:t>
            </w:r>
          </w:p>
        </w:tc>
      </w:tr>
      <w:tr w:rsidR="00F40A4D" w:rsidRPr="009E6E73" w14:paraId="3D6BD3AE" w14:textId="77777777" w:rsidTr="00AA4FB1">
        <w:trPr>
          <w:trHeight w:val="529"/>
        </w:trPr>
        <w:tc>
          <w:tcPr>
            <w:tcW w:w="3546" w:type="dxa"/>
            <w:tcBorders>
              <w:top w:val="single" w:sz="2" w:space="0" w:color="auto"/>
              <w:left w:val="single" w:sz="2" w:space="0" w:color="auto"/>
              <w:bottom w:val="single" w:sz="2" w:space="0" w:color="auto"/>
              <w:right w:val="single" w:sz="2" w:space="0" w:color="auto"/>
            </w:tcBorders>
            <w:vAlign w:val="center"/>
          </w:tcPr>
          <w:p w14:paraId="712605EA" w14:textId="38A1CF7B" w:rsidR="00F40A4D" w:rsidRPr="009E6E73" w:rsidRDefault="00F40A4D" w:rsidP="00AA4FB1">
            <w:pPr>
              <w:keepNext/>
              <w:keepLines/>
              <w:shd w:val="clear" w:color="auto" w:fill="FFFFFF"/>
              <w:tabs>
                <w:tab w:val="left" w:pos="0"/>
              </w:tabs>
              <w:ind w:right="6"/>
              <w:jc w:val="both"/>
              <w:rPr>
                <w:rFonts w:ascii="Tahoma" w:hAnsi="Tahoma" w:cs="Tahoma"/>
              </w:rPr>
            </w:pPr>
            <w:r w:rsidRPr="009E6E73">
              <w:rPr>
                <w:rFonts w:ascii="Tahoma" w:hAnsi="Tahoma" w:cs="Tahoma"/>
              </w:rPr>
              <w:t>Pogodbena vrednost v EUR brez DDV</w:t>
            </w:r>
            <w:r w:rsidR="00042828">
              <w:rPr>
                <w:rFonts w:ascii="Tahoma" w:hAnsi="Tahoma" w:cs="Tahoma"/>
              </w:rPr>
              <w:t>:</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5ABDC643" w14:textId="77777777" w:rsidR="00F40A4D" w:rsidRPr="009E6E73" w:rsidRDefault="00F40A4D" w:rsidP="00AA4FB1">
            <w:pPr>
              <w:keepNext/>
              <w:keepLines/>
              <w:rPr>
                <w:rFonts w:ascii="Tahoma" w:hAnsi="Tahoma" w:cs="Tahoma"/>
              </w:rPr>
            </w:pPr>
          </w:p>
        </w:tc>
      </w:tr>
    </w:tbl>
    <w:p w14:paraId="6CA47DCB" w14:textId="77777777" w:rsidR="00F40A4D" w:rsidRPr="009E6E73" w:rsidRDefault="00F40A4D" w:rsidP="00F40A4D">
      <w:pPr>
        <w:keepNext/>
        <w:keepLines/>
        <w:ind w:right="140"/>
        <w:rPr>
          <w:rFonts w:ascii="Tahoma" w:hAnsi="Tahoma" w:cs="Tahoma"/>
          <w:b/>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F40A4D" w:rsidRPr="009E6E73" w14:paraId="0811D58F" w14:textId="77777777" w:rsidTr="00AA4FB1">
        <w:trPr>
          <w:trHeight w:val="235"/>
        </w:trPr>
        <w:tc>
          <w:tcPr>
            <w:tcW w:w="3430" w:type="dxa"/>
            <w:tcBorders>
              <w:bottom w:val="single" w:sz="4" w:space="0" w:color="auto"/>
            </w:tcBorders>
          </w:tcPr>
          <w:p w14:paraId="7D7ACECD" w14:textId="77777777" w:rsidR="00F40A4D" w:rsidRPr="009E6E73" w:rsidRDefault="00F40A4D" w:rsidP="00AA4FB1">
            <w:pPr>
              <w:keepNext/>
              <w:keepLines/>
              <w:ind w:firstLine="157"/>
              <w:jc w:val="both"/>
              <w:rPr>
                <w:rFonts w:ascii="Tahoma" w:hAnsi="Tahoma" w:cs="Tahoma"/>
                <w:snapToGrid w:val="0"/>
                <w:color w:val="000000"/>
              </w:rPr>
            </w:pPr>
          </w:p>
        </w:tc>
        <w:tc>
          <w:tcPr>
            <w:tcW w:w="2574" w:type="dxa"/>
          </w:tcPr>
          <w:p w14:paraId="6B5C8AA0" w14:textId="77777777" w:rsidR="00F40A4D" w:rsidRPr="009E6E73" w:rsidRDefault="00F40A4D" w:rsidP="00AA4FB1">
            <w:pPr>
              <w:keepNext/>
              <w:keepLines/>
              <w:jc w:val="center"/>
              <w:rPr>
                <w:rFonts w:ascii="Tahoma" w:hAnsi="Tahoma" w:cs="Tahoma"/>
                <w:snapToGrid w:val="0"/>
                <w:color w:val="000000"/>
              </w:rPr>
            </w:pPr>
          </w:p>
        </w:tc>
        <w:tc>
          <w:tcPr>
            <w:tcW w:w="3148" w:type="dxa"/>
            <w:tcBorders>
              <w:bottom w:val="single" w:sz="4" w:space="0" w:color="auto"/>
            </w:tcBorders>
          </w:tcPr>
          <w:p w14:paraId="583F1B94" w14:textId="77777777" w:rsidR="00F40A4D" w:rsidRPr="009E6E73" w:rsidRDefault="00F40A4D" w:rsidP="00AA4FB1">
            <w:pPr>
              <w:keepNext/>
              <w:keepLines/>
              <w:tabs>
                <w:tab w:val="left" w:pos="567"/>
                <w:tab w:val="num" w:pos="851"/>
                <w:tab w:val="left" w:pos="993"/>
              </w:tabs>
              <w:jc w:val="both"/>
              <w:rPr>
                <w:rFonts w:ascii="Tahoma" w:hAnsi="Tahoma" w:cs="Tahoma"/>
                <w:snapToGrid w:val="0"/>
                <w:color w:val="000000"/>
              </w:rPr>
            </w:pPr>
          </w:p>
        </w:tc>
      </w:tr>
      <w:tr w:rsidR="00F40A4D" w:rsidRPr="009E6E73" w14:paraId="32418D8E" w14:textId="77777777" w:rsidTr="00AA4FB1">
        <w:trPr>
          <w:trHeight w:val="235"/>
        </w:trPr>
        <w:tc>
          <w:tcPr>
            <w:tcW w:w="3430" w:type="dxa"/>
            <w:tcBorders>
              <w:top w:val="single" w:sz="4" w:space="0" w:color="auto"/>
            </w:tcBorders>
          </w:tcPr>
          <w:p w14:paraId="2F3A8BCB" w14:textId="77777777" w:rsidR="00F40A4D" w:rsidRPr="009E6E73" w:rsidRDefault="00F40A4D" w:rsidP="00AA4FB1">
            <w:pPr>
              <w:keepNext/>
              <w:keepLines/>
              <w:jc w:val="center"/>
              <w:rPr>
                <w:rFonts w:ascii="Tahoma" w:hAnsi="Tahoma" w:cs="Tahoma"/>
                <w:snapToGrid w:val="0"/>
                <w:color w:val="000000"/>
              </w:rPr>
            </w:pPr>
            <w:r w:rsidRPr="009E6E73">
              <w:rPr>
                <w:rFonts w:ascii="Tahoma" w:hAnsi="Tahoma" w:cs="Tahoma"/>
                <w:snapToGrid w:val="0"/>
                <w:color w:val="000000"/>
              </w:rPr>
              <w:t>(kraj, datum)</w:t>
            </w:r>
          </w:p>
        </w:tc>
        <w:tc>
          <w:tcPr>
            <w:tcW w:w="2574" w:type="dxa"/>
          </w:tcPr>
          <w:p w14:paraId="7411B11A" w14:textId="77777777" w:rsidR="00F40A4D" w:rsidRPr="009E6E73" w:rsidRDefault="00F40A4D" w:rsidP="00AA4FB1">
            <w:pPr>
              <w:keepNext/>
              <w:keepLines/>
              <w:jc w:val="center"/>
              <w:rPr>
                <w:rFonts w:ascii="Tahoma" w:hAnsi="Tahoma" w:cs="Tahoma"/>
                <w:snapToGrid w:val="0"/>
                <w:color w:val="000000"/>
              </w:rPr>
            </w:pPr>
            <w:r w:rsidRPr="009E6E73">
              <w:rPr>
                <w:rFonts w:ascii="Tahoma" w:hAnsi="Tahoma" w:cs="Tahoma"/>
                <w:snapToGrid w:val="0"/>
                <w:color w:val="000000"/>
              </w:rPr>
              <w:t>Žig</w:t>
            </w:r>
          </w:p>
        </w:tc>
        <w:tc>
          <w:tcPr>
            <w:tcW w:w="3148" w:type="dxa"/>
            <w:tcBorders>
              <w:top w:val="single" w:sz="4" w:space="0" w:color="auto"/>
            </w:tcBorders>
          </w:tcPr>
          <w:p w14:paraId="65C421C9" w14:textId="77777777" w:rsidR="00F40A4D" w:rsidRDefault="00F40A4D" w:rsidP="00AA4FB1">
            <w:pPr>
              <w:keepNext/>
              <w:keepLines/>
              <w:jc w:val="both"/>
              <w:rPr>
                <w:rFonts w:ascii="Tahoma" w:hAnsi="Tahoma" w:cs="Tahoma"/>
                <w:snapToGrid w:val="0"/>
                <w:color w:val="000000"/>
              </w:rPr>
            </w:pPr>
            <w:r w:rsidRPr="009E6E73">
              <w:rPr>
                <w:rFonts w:ascii="Tahoma" w:hAnsi="Tahoma" w:cs="Tahoma"/>
                <w:snapToGrid w:val="0"/>
                <w:color w:val="000000"/>
              </w:rPr>
              <w:t>(Ime in priimek ter podpis gospodarskega subjekta)</w:t>
            </w:r>
          </w:p>
          <w:p w14:paraId="3051193A" w14:textId="77777777" w:rsidR="00F40A4D" w:rsidRPr="009E6E73" w:rsidRDefault="00F40A4D" w:rsidP="00AA4FB1">
            <w:pPr>
              <w:keepNext/>
              <w:keepLines/>
              <w:jc w:val="both"/>
              <w:rPr>
                <w:rFonts w:ascii="Tahoma" w:hAnsi="Tahoma" w:cs="Tahoma"/>
                <w:snapToGrid w:val="0"/>
                <w:color w:val="000000"/>
              </w:rPr>
            </w:pPr>
          </w:p>
        </w:tc>
      </w:tr>
    </w:tbl>
    <w:p w14:paraId="17E03F01" w14:textId="77777777" w:rsidR="00F40A4D" w:rsidRPr="009E6E73" w:rsidRDefault="00F40A4D" w:rsidP="00F40A4D">
      <w:pPr>
        <w:keepNext/>
        <w:keepLines/>
        <w:pBdr>
          <w:bottom w:val="single" w:sz="12" w:space="1" w:color="auto"/>
        </w:pBdr>
        <w:ind w:right="140"/>
        <w:rPr>
          <w:rFonts w:ascii="Tahoma" w:hAnsi="Tahoma" w:cs="Tahoma"/>
          <w:b/>
        </w:rPr>
      </w:pPr>
    </w:p>
    <w:p w14:paraId="10DDC89B" w14:textId="77777777" w:rsidR="00F40A4D" w:rsidRDefault="00F40A4D" w:rsidP="00F40A4D">
      <w:pPr>
        <w:keepNext/>
        <w:keepLines/>
        <w:ind w:right="140"/>
        <w:jc w:val="both"/>
        <w:rPr>
          <w:rFonts w:ascii="Tahoma" w:hAnsi="Tahoma" w:cs="Tahoma"/>
          <w:b/>
        </w:rPr>
      </w:pPr>
    </w:p>
    <w:p w14:paraId="2765A17A" w14:textId="77777777" w:rsidR="00F40A4D" w:rsidRDefault="00F40A4D" w:rsidP="00F40A4D">
      <w:pPr>
        <w:keepNext/>
        <w:keepLines/>
        <w:ind w:right="140"/>
        <w:jc w:val="both"/>
        <w:rPr>
          <w:rFonts w:ascii="Tahoma" w:hAnsi="Tahoma" w:cs="Tahoma"/>
          <w:b/>
        </w:rPr>
      </w:pPr>
    </w:p>
    <w:p w14:paraId="00F07D85" w14:textId="77777777" w:rsidR="00F40A4D" w:rsidRDefault="00F40A4D" w:rsidP="00F40A4D">
      <w:pPr>
        <w:keepNext/>
        <w:keepLines/>
        <w:ind w:right="140"/>
        <w:jc w:val="both"/>
        <w:rPr>
          <w:rFonts w:ascii="Tahoma" w:hAnsi="Tahoma" w:cs="Tahoma"/>
          <w:b/>
        </w:rPr>
      </w:pPr>
    </w:p>
    <w:p w14:paraId="250C13A3" w14:textId="77777777" w:rsidR="00F40A4D" w:rsidRPr="009E6E73" w:rsidRDefault="00F40A4D" w:rsidP="00F40A4D">
      <w:pPr>
        <w:keepNext/>
        <w:keepLines/>
        <w:ind w:right="140"/>
        <w:jc w:val="both"/>
        <w:rPr>
          <w:rFonts w:ascii="Tahoma" w:hAnsi="Tahoma" w:cs="Tahoma"/>
          <w:b/>
        </w:rPr>
      </w:pPr>
      <w:r w:rsidRPr="009E6E73">
        <w:rPr>
          <w:rFonts w:ascii="Tahoma" w:hAnsi="Tahoma" w:cs="Tahoma"/>
          <w:b/>
        </w:rPr>
        <w:t>IZPOLNI REFERENČNI NAROČNIK (Izdajatelj reference)!</w:t>
      </w:r>
    </w:p>
    <w:p w14:paraId="5B5A1028" w14:textId="77777777" w:rsidR="00F40A4D" w:rsidRPr="009E6E73" w:rsidRDefault="00F40A4D" w:rsidP="00F40A4D">
      <w:pPr>
        <w:keepNext/>
        <w:keepLines/>
        <w:ind w:right="140"/>
        <w:jc w:val="both"/>
        <w:rPr>
          <w:rFonts w:ascii="Tahoma" w:hAnsi="Tahoma" w:cs="Tahoma"/>
        </w:rPr>
      </w:pPr>
    </w:p>
    <w:p w14:paraId="292ABFDD" w14:textId="77777777" w:rsidR="00F40A4D" w:rsidRPr="009E6E73" w:rsidRDefault="00F40A4D" w:rsidP="00F40A4D">
      <w:pPr>
        <w:keepNext/>
        <w:keepLines/>
        <w:jc w:val="both"/>
        <w:rPr>
          <w:rFonts w:ascii="Tahoma" w:hAnsi="Tahoma" w:cs="Tahoma"/>
          <w:b/>
        </w:rPr>
      </w:pPr>
      <w:r w:rsidRPr="009E6E73">
        <w:rPr>
          <w:rFonts w:ascii="Tahoma" w:hAnsi="Tahoma" w:cs="Tahoma"/>
        </w:rPr>
        <w:t xml:space="preserve">Potrjujemo, da nam je na podlagi našega naročila, zgoraj navedeni izvajalec </w:t>
      </w:r>
      <w:r w:rsidRPr="009E6E73">
        <w:rPr>
          <w:rFonts w:ascii="Tahoma" w:eastAsia="Calibri" w:hAnsi="Tahoma" w:cs="Tahoma"/>
        </w:rPr>
        <w:t xml:space="preserve">kvalitetno, pravočasno in skladno s pogodbenimi določili izvedel navedeno referenčno delo. Potrdilo dajemo na prošnjo izvajalca in velja izključno za potrebe pri njegovi oddaji ponudbe za pridobitev javnega naročila št. </w:t>
      </w:r>
      <w:r w:rsidRPr="00B40B0F">
        <w:rPr>
          <w:rFonts w:ascii="Tahoma" w:hAnsi="Tahoma" w:cs="Tahoma"/>
          <w:b/>
        </w:rPr>
        <w:t>VKS-118/26 – Nabava univerzalnih spojk za obdobje treh let</w:t>
      </w:r>
    </w:p>
    <w:p w14:paraId="680F3DAD" w14:textId="77777777" w:rsidR="00F40A4D" w:rsidRPr="009E6E73" w:rsidRDefault="00F40A4D" w:rsidP="00F40A4D">
      <w:pPr>
        <w:keepNext/>
        <w:keepLines/>
        <w:ind w:right="142"/>
        <w:jc w:val="both"/>
        <w:rPr>
          <w:rFonts w:ascii="Tahoma" w:hAnsi="Tahoma" w:cs="Tahoma"/>
          <w:b/>
        </w:rPr>
      </w:pPr>
    </w:p>
    <w:p w14:paraId="2BBDFF20" w14:textId="77777777" w:rsidR="00F40A4D" w:rsidRPr="009E6E73" w:rsidRDefault="00F40A4D" w:rsidP="00F40A4D">
      <w:pPr>
        <w:keepNext/>
        <w:keepLines/>
        <w:ind w:right="142"/>
        <w:jc w:val="center"/>
        <w:rPr>
          <w:rFonts w:ascii="Tahoma" w:hAnsi="Tahoma" w:cs="Tahoma"/>
        </w:rPr>
      </w:pPr>
      <w:r w:rsidRPr="009E6E73">
        <w:rPr>
          <w:rFonts w:ascii="Tahoma" w:hAnsi="Tahoma" w:cs="Tahoma"/>
        </w:rPr>
        <w:t xml:space="preserve">Izjavljamo, da smo </w:t>
      </w:r>
      <w:r w:rsidRPr="009E6E73">
        <w:rPr>
          <w:rFonts w:ascii="Tahoma" w:hAnsi="Tahoma" w:cs="Tahoma"/>
          <w:b/>
          <w:i/>
        </w:rPr>
        <w:t>javni  /  zasebni</w:t>
      </w:r>
      <w:r w:rsidRPr="009E6E73">
        <w:rPr>
          <w:rFonts w:ascii="Tahoma" w:hAnsi="Tahoma" w:cs="Tahoma"/>
        </w:rPr>
        <w:t xml:space="preserve"> naročnik. (Ustrezno obkrožite)</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F40A4D" w:rsidRPr="009E6E73" w14:paraId="71ABEC76" w14:textId="77777777" w:rsidTr="00AA4FB1">
        <w:trPr>
          <w:trHeight w:val="235"/>
        </w:trPr>
        <w:tc>
          <w:tcPr>
            <w:tcW w:w="3402" w:type="dxa"/>
            <w:tcBorders>
              <w:bottom w:val="single" w:sz="4" w:space="0" w:color="auto"/>
            </w:tcBorders>
          </w:tcPr>
          <w:p w14:paraId="32F129F8" w14:textId="77777777" w:rsidR="00F40A4D" w:rsidRPr="009E6E73" w:rsidRDefault="00F40A4D" w:rsidP="00AA4FB1">
            <w:pPr>
              <w:keepNext/>
              <w:keepLines/>
              <w:ind w:right="140"/>
              <w:jc w:val="both"/>
              <w:rPr>
                <w:rFonts w:ascii="Tahoma" w:hAnsi="Tahoma" w:cs="Tahoma"/>
                <w:snapToGrid w:val="0"/>
                <w:color w:val="000000"/>
              </w:rPr>
            </w:pPr>
          </w:p>
        </w:tc>
        <w:tc>
          <w:tcPr>
            <w:tcW w:w="1955" w:type="dxa"/>
          </w:tcPr>
          <w:p w14:paraId="68E3E389" w14:textId="77777777" w:rsidR="00F40A4D" w:rsidRPr="009E6E73" w:rsidRDefault="00F40A4D" w:rsidP="00AA4FB1">
            <w:pPr>
              <w:keepNext/>
              <w:keepLines/>
              <w:ind w:right="140"/>
              <w:jc w:val="center"/>
              <w:rPr>
                <w:rFonts w:ascii="Tahoma" w:hAnsi="Tahoma" w:cs="Tahoma"/>
                <w:snapToGrid w:val="0"/>
                <w:color w:val="000000"/>
              </w:rPr>
            </w:pPr>
          </w:p>
          <w:p w14:paraId="099CF3D0" w14:textId="77777777" w:rsidR="00F40A4D" w:rsidRPr="009E6E73" w:rsidRDefault="00F40A4D" w:rsidP="00AA4FB1">
            <w:pPr>
              <w:keepNext/>
              <w:keepLines/>
              <w:ind w:right="140"/>
              <w:jc w:val="center"/>
              <w:rPr>
                <w:rFonts w:ascii="Tahoma" w:hAnsi="Tahoma" w:cs="Tahoma"/>
                <w:snapToGrid w:val="0"/>
                <w:color w:val="000000"/>
              </w:rPr>
            </w:pPr>
          </w:p>
          <w:p w14:paraId="65421B65" w14:textId="77777777" w:rsidR="00F40A4D" w:rsidRPr="009E6E73" w:rsidRDefault="00F40A4D" w:rsidP="00AA4FB1">
            <w:pPr>
              <w:keepNext/>
              <w:keepLines/>
              <w:ind w:right="140"/>
              <w:jc w:val="center"/>
              <w:rPr>
                <w:rFonts w:ascii="Tahoma" w:hAnsi="Tahoma" w:cs="Tahoma"/>
                <w:snapToGrid w:val="0"/>
                <w:color w:val="000000"/>
              </w:rPr>
            </w:pPr>
          </w:p>
          <w:p w14:paraId="3421F1AC" w14:textId="77777777" w:rsidR="00F40A4D" w:rsidRPr="009E6E73" w:rsidRDefault="00F40A4D" w:rsidP="00AA4FB1">
            <w:pPr>
              <w:keepNext/>
              <w:keepLines/>
              <w:ind w:right="140"/>
              <w:jc w:val="center"/>
              <w:rPr>
                <w:rFonts w:ascii="Tahoma" w:hAnsi="Tahoma" w:cs="Tahoma"/>
                <w:snapToGrid w:val="0"/>
                <w:color w:val="000000"/>
              </w:rPr>
            </w:pPr>
          </w:p>
        </w:tc>
        <w:tc>
          <w:tcPr>
            <w:tcW w:w="3969" w:type="dxa"/>
            <w:tcBorders>
              <w:bottom w:val="single" w:sz="4" w:space="0" w:color="auto"/>
            </w:tcBorders>
          </w:tcPr>
          <w:p w14:paraId="15411041" w14:textId="77777777" w:rsidR="00F40A4D" w:rsidRPr="009E6E73" w:rsidRDefault="00F40A4D" w:rsidP="00AA4FB1">
            <w:pPr>
              <w:keepNext/>
              <w:keepLines/>
              <w:tabs>
                <w:tab w:val="left" w:pos="567"/>
                <w:tab w:val="num" w:pos="851"/>
                <w:tab w:val="left" w:pos="993"/>
              </w:tabs>
              <w:ind w:right="140"/>
              <w:jc w:val="both"/>
              <w:rPr>
                <w:rFonts w:ascii="Tahoma" w:hAnsi="Tahoma" w:cs="Tahoma"/>
                <w:snapToGrid w:val="0"/>
                <w:color w:val="000000"/>
              </w:rPr>
            </w:pPr>
          </w:p>
          <w:p w14:paraId="7C194D00" w14:textId="77777777" w:rsidR="00F40A4D" w:rsidRPr="009E6E73" w:rsidRDefault="00F40A4D" w:rsidP="00AA4FB1">
            <w:pPr>
              <w:keepNext/>
              <w:keepLines/>
              <w:tabs>
                <w:tab w:val="left" w:pos="567"/>
                <w:tab w:val="num" w:pos="851"/>
                <w:tab w:val="left" w:pos="993"/>
              </w:tabs>
              <w:ind w:right="140"/>
              <w:jc w:val="both"/>
              <w:rPr>
                <w:rFonts w:ascii="Tahoma" w:hAnsi="Tahoma" w:cs="Tahoma"/>
                <w:snapToGrid w:val="0"/>
                <w:color w:val="000000"/>
              </w:rPr>
            </w:pPr>
          </w:p>
        </w:tc>
      </w:tr>
    </w:tbl>
    <w:p w14:paraId="6B9B679F" w14:textId="77777777" w:rsidR="00F40A4D" w:rsidRPr="009E6E73" w:rsidRDefault="00F40A4D" w:rsidP="00F40A4D">
      <w:pPr>
        <w:keepNext/>
        <w:keepLines/>
        <w:tabs>
          <w:tab w:val="left" w:pos="5550"/>
        </w:tabs>
        <w:ind w:left="5387" w:hanging="5387"/>
        <w:rPr>
          <w:rFonts w:ascii="Tahoma" w:hAnsi="Tahoma" w:cs="Tahoma"/>
        </w:rPr>
      </w:pPr>
      <w:r w:rsidRPr="009E6E73">
        <w:rPr>
          <w:rFonts w:ascii="Tahoma" w:hAnsi="Tahoma" w:cs="Tahoma"/>
        </w:rPr>
        <w:t>(Kraj in Datum)</w:t>
      </w:r>
      <w:r w:rsidRPr="009E6E73">
        <w:rPr>
          <w:rFonts w:ascii="Tahoma" w:hAnsi="Tahoma" w:cs="Tahoma"/>
        </w:rPr>
        <w:tab/>
      </w:r>
      <w:r w:rsidRPr="009E6E73">
        <w:rPr>
          <w:rFonts w:ascii="Tahoma" w:hAnsi="Tahoma" w:cs="Tahoma"/>
          <w:snapToGrid w:val="0"/>
          <w:color w:val="000000"/>
        </w:rPr>
        <w:t>(Ime in priimek ter podpis izdajatelja reference)</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782C3D" w:rsidRPr="00C8579C" w14:paraId="5C0CA7EF" w14:textId="77777777" w:rsidTr="00782C3D">
        <w:tc>
          <w:tcPr>
            <w:tcW w:w="7725" w:type="dxa"/>
            <w:tcBorders>
              <w:right w:val="single" w:sz="4" w:space="0" w:color="auto"/>
            </w:tcBorders>
          </w:tcPr>
          <w:p w14:paraId="64E82A28" w14:textId="338B0E90" w:rsidR="00782C3D" w:rsidRPr="005E6714" w:rsidRDefault="00782C3D" w:rsidP="00F22648">
            <w:pPr>
              <w:keepNext/>
              <w:keepLines/>
              <w:jc w:val="both"/>
              <w:rPr>
                <w:rFonts w:ascii="Tahoma" w:hAnsi="Tahoma" w:cs="Tahoma"/>
                <w:b/>
                <w:bCs/>
              </w:rPr>
            </w:pPr>
            <w:r w:rsidRPr="005E6714">
              <w:rPr>
                <w:rFonts w:ascii="Tahoma" w:hAnsi="Tahoma" w:cs="Tahoma"/>
                <w:b/>
                <w:bCs/>
              </w:rPr>
              <w:lastRenderedPageBreak/>
              <w:t>IZJAVA O SKLADNOSTI/LASTNOSTIH PROIZVODA</w:t>
            </w:r>
          </w:p>
        </w:tc>
        <w:tc>
          <w:tcPr>
            <w:tcW w:w="1626" w:type="dxa"/>
            <w:tcBorders>
              <w:top w:val="single" w:sz="4" w:space="0" w:color="auto"/>
              <w:left w:val="single" w:sz="4" w:space="0" w:color="auto"/>
              <w:bottom w:val="single" w:sz="4" w:space="0" w:color="auto"/>
              <w:right w:val="single" w:sz="4" w:space="0" w:color="auto"/>
            </w:tcBorders>
          </w:tcPr>
          <w:p w14:paraId="39A62037" w14:textId="1B87E3D0" w:rsidR="00782C3D" w:rsidRPr="005E6714" w:rsidRDefault="00782C3D" w:rsidP="00F22648">
            <w:pPr>
              <w:keepNext/>
              <w:keepLines/>
              <w:jc w:val="both"/>
              <w:rPr>
                <w:rFonts w:ascii="Tahoma" w:hAnsi="Tahoma" w:cs="Tahoma"/>
                <w:b/>
              </w:rPr>
            </w:pPr>
            <w:r w:rsidRPr="005E6714">
              <w:rPr>
                <w:rFonts w:ascii="Tahoma" w:hAnsi="Tahoma" w:cs="Tahoma"/>
                <w:b/>
                <w:i/>
              </w:rPr>
              <w:t>Priloga</w:t>
            </w:r>
            <w:r>
              <w:rPr>
                <w:rFonts w:ascii="Tahoma" w:hAnsi="Tahoma" w:cs="Tahoma"/>
                <w:b/>
                <w:i/>
              </w:rPr>
              <w:t xml:space="preserve"> 6</w:t>
            </w:r>
            <w:r w:rsidRPr="005E6714">
              <w:rPr>
                <w:rFonts w:ascii="Tahoma" w:hAnsi="Tahoma" w:cs="Tahoma"/>
                <w:b/>
                <w:i/>
              </w:rPr>
              <w:t xml:space="preserve"> </w:t>
            </w:r>
          </w:p>
        </w:tc>
      </w:tr>
    </w:tbl>
    <w:p w14:paraId="5EEE07A7" w14:textId="77777777" w:rsidR="00A77DDC" w:rsidRDefault="00A77DDC" w:rsidP="00AF65C5">
      <w:pPr>
        <w:keepNext/>
        <w:keepLines/>
        <w:jc w:val="both"/>
        <w:rPr>
          <w:rFonts w:ascii="Tahoma" w:hAnsi="Tahoma" w:cs="Tahoma"/>
        </w:rPr>
      </w:pPr>
    </w:p>
    <w:p w14:paraId="2D4F4BB4" w14:textId="77777777" w:rsidR="00B40B0F" w:rsidRDefault="00B40B0F" w:rsidP="00B40B0F">
      <w:pPr>
        <w:keepNext/>
        <w:keepLines/>
        <w:tabs>
          <w:tab w:val="left" w:pos="567"/>
          <w:tab w:val="left" w:pos="851"/>
          <w:tab w:val="left" w:pos="993"/>
        </w:tabs>
        <w:jc w:val="both"/>
        <w:rPr>
          <w:rFonts w:ascii="Tahoma" w:hAnsi="Tahoma" w:cs="Tahoma"/>
          <w:b/>
        </w:rPr>
      </w:pPr>
      <w:r w:rsidRPr="00F97B9B">
        <w:rPr>
          <w:rFonts w:ascii="Tahoma" w:hAnsi="Tahoma" w:cs="Tahoma"/>
          <w:b/>
          <w:color w:val="000000" w:themeColor="text1"/>
        </w:rPr>
        <w:t>VKS-118/26 – Nabava univerzalnih spojk za obdobje treh let</w:t>
      </w:r>
    </w:p>
    <w:p w14:paraId="157BBD07" w14:textId="77777777" w:rsidR="00A77DDC" w:rsidRDefault="00A77DDC" w:rsidP="00AF65C5">
      <w:pPr>
        <w:keepNext/>
        <w:keepLines/>
        <w:jc w:val="both"/>
        <w:rPr>
          <w:rFonts w:ascii="Tahoma" w:hAnsi="Tahoma" w:cs="Tahoma"/>
        </w:rPr>
      </w:pPr>
    </w:p>
    <w:p w14:paraId="470F8172" w14:textId="77777777" w:rsidR="00A77DDC" w:rsidRPr="00C8579C" w:rsidRDefault="00A77DDC" w:rsidP="00AF65C5">
      <w:pPr>
        <w:keepNext/>
        <w:keepLines/>
        <w:jc w:val="both"/>
        <w:rPr>
          <w:rFonts w:ascii="Tahoma" w:hAnsi="Tahoma" w:cs="Tahoma"/>
        </w:rPr>
      </w:pPr>
      <w:r>
        <w:rPr>
          <w:rFonts w:ascii="Tahoma" w:hAnsi="Tahoma" w:cs="Tahoma"/>
        </w:rPr>
        <w:t>Ponudnik mora izjavo izpolniti, podpisati, žigosati in predložiti ponudbi.</w:t>
      </w:r>
    </w:p>
    <w:p w14:paraId="38E5CC54" w14:textId="77777777" w:rsidR="00A77DDC" w:rsidRDefault="00A77DDC" w:rsidP="00AF65C5">
      <w:pPr>
        <w:keepNext/>
        <w:keepLines/>
        <w:jc w:val="both"/>
        <w:rPr>
          <w:rFonts w:ascii="Tahoma" w:hAnsi="Tahoma" w:cs="Tahoma"/>
        </w:rPr>
      </w:pPr>
      <w:r>
        <w:rPr>
          <w:rFonts w:ascii="Tahoma" w:hAnsi="Tahoma" w:cs="Tahoma"/>
        </w:rPr>
        <w:t xml:space="preserve">Ponudnik mora za to prilogo predložiti tudi naslednje: </w:t>
      </w:r>
    </w:p>
    <w:p w14:paraId="62DC8B27" w14:textId="77777777" w:rsidR="00A77DDC" w:rsidRDefault="00A77DDC" w:rsidP="00AF65C5">
      <w:pPr>
        <w:pStyle w:val="Odstavekseznama"/>
        <w:keepNext/>
        <w:keepLines/>
        <w:numPr>
          <w:ilvl w:val="0"/>
          <w:numId w:val="18"/>
        </w:numPr>
        <w:jc w:val="both"/>
        <w:rPr>
          <w:rFonts w:ascii="Tahoma" w:hAnsi="Tahoma" w:cs="Tahoma"/>
        </w:rPr>
      </w:pPr>
      <w:r>
        <w:rPr>
          <w:rFonts w:ascii="Tahoma" w:hAnsi="Tahoma" w:cs="Tahoma"/>
        </w:rPr>
        <w:t>Certifikate slovenskih ali akreditiranih evropskih institucij, ki dokazujejo skladnost univerzalnih spojk s standardi,</w:t>
      </w:r>
    </w:p>
    <w:p w14:paraId="41D352CD" w14:textId="77777777" w:rsidR="00A77DDC" w:rsidRDefault="00A77DDC" w:rsidP="00AF65C5">
      <w:pPr>
        <w:pStyle w:val="Odstavekseznama"/>
        <w:keepNext/>
        <w:keepLines/>
        <w:numPr>
          <w:ilvl w:val="0"/>
          <w:numId w:val="18"/>
        </w:numPr>
        <w:jc w:val="both"/>
        <w:rPr>
          <w:rFonts w:ascii="Tahoma" w:hAnsi="Tahoma" w:cs="Tahoma"/>
        </w:rPr>
      </w:pPr>
      <w:proofErr w:type="spellStart"/>
      <w:r>
        <w:rPr>
          <w:rFonts w:ascii="Tahoma" w:hAnsi="Tahoma" w:cs="Tahoma"/>
        </w:rPr>
        <w:t>t.i</w:t>
      </w:r>
      <w:proofErr w:type="spellEnd"/>
      <w:r>
        <w:rPr>
          <w:rFonts w:ascii="Tahoma" w:hAnsi="Tahoma" w:cs="Tahoma"/>
        </w:rPr>
        <w:t>. MAF izjavo, ki potrjuje, da ima ponudnik za to naročilo zagotovljeno blago pri proizvajalcu;</w:t>
      </w:r>
    </w:p>
    <w:p w14:paraId="631C5112" w14:textId="77777777" w:rsidR="00A77DDC" w:rsidRPr="001439AB" w:rsidRDefault="00A77DDC" w:rsidP="00AF65C5">
      <w:pPr>
        <w:pStyle w:val="Odstavekseznama"/>
        <w:keepNext/>
        <w:keepLines/>
        <w:ind w:left="720"/>
        <w:jc w:val="both"/>
        <w:rPr>
          <w:rFonts w:ascii="Tahoma" w:hAnsi="Tahoma" w:cs="Tahoma"/>
        </w:rPr>
      </w:pPr>
    </w:p>
    <w:p w14:paraId="7C0074E3" w14:textId="343F8EE8" w:rsidR="00A77DDC" w:rsidRPr="00982AAD" w:rsidRDefault="00A77DDC" w:rsidP="00AF65C5">
      <w:pPr>
        <w:keepNext/>
        <w:keepLines/>
        <w:rPr>
          <w:rFonts w:ascii="Tahoma" w:hAnsi="Tahoma" w:cs="Tahoma"/>
        </w:rPr>
      </w:pPr>
    </w:p>
    <w:tbl>
      <w:tblPr>
        <w:tblStyle w:val="Tabelamrea2"/>
        <w:tblW w:w="9351" w:type="dxa"/>
        <w:tblLook w:val="04A0" w:firstRow="1" w:lastRow="0" w:firstColumn="1" w:lastColumn="0" w:noHBand="0" w:noVBand="1"/>
      </w:tblPr>
      <w:tblGrid>
        <w:gridCol w:w="1555"/>
        <w:gridCol w:w="3969"/>
        <w:gridCol w:w="3827"/>
      </w:tblGrid>
      <w:tr w:rsidR="006C2B73" w:rsidRPr="00E707FA" w14:paraId="26234FAE" w14:textId="11BD25D3" w:rsidTr="00782C3D">
        <w:tc>
          <w:tcPr>
            <w:tcW w:w="1555" w:type="dxa"/>
          </w:tcPr>
          <w:p w14:paraId="055AFCAC" w14:textId="77777777" w:rsidR="00BE2451" w:rsidRDefault="00BE2451" w:rsidP="00AF65C5">
            <w:pPr>
              <w:keepNext/>
              <w:keepLines/>
              <w:jc w:val="center"/>
              <w:rPr>
                <w:rFonts w:ascii="Tahoma" w:hAnsi="Tahoma" w:cs="Tahoma"/>
                <w:b/>
              </w:rPr>
            </w:pPr>
          </w:p>
          <w:p w14:paraId="4814416F" w14:textId="7321582E" w:rsidR="006C2B73" w:rsidRPr="00BE2451" w:rsidRDefault="004F2CCA" w:rsidP="00AF65C5">
            <w:pPr>
              <w:keepNext/>
              <w:keepLines/>
              <w:jc w:val="center"/>
              <w:rPr>
                <w:rFonts w:ascii="Tahoma" w:hAnsi="Tahoma" w:cs="Tahoma"/>
              </w:rPr>
            </w:pPr>
            <w:r>
              <w:rPr>
                <w:rFonts w:ascii="Tahoma" w:hAnsi="Tahoma" w:cs="Tahoma"/>
              </w:rPr>
              <w:t>Opis</w:t>
            </w:r>
          </w:p>
        </w:tc>
        <w:tc>
          <w:tcPr>
            <w:tcW w:w="3969" w:type="dxa"/>
          </w:tcPr>
          <w:p w14:paraId="45FA8700" w14:textId="77777777" w:rsidR="006C2B73" w:rsidRDefault="006C2B73" w:rsidP="00AF65C5">
            <w:pPr>
              <w:keepNext/>
              <w:keepLines/>
              <w:jc w:val="center"/>
              <w:rPr>
                <w:rFonts w:ascii="Tahoma" w:hAnsi="Tahoma" w:cs="Tahoma"/>
              </w:rPr>
            </w:pPr>
          </w:p>
          <w:p w14:paraId="4C1F1B56" w14:textId="69ED0C37" w:rsidR="006C2B73" w:rsidRPr="006C2B73" w:rsidRDefault="006C2B73" w:rsidP="00782C3D">
            <w:pPr>
              <w:keepNext/>
              <w:keepLines/>
              <w:jc w:val="center"/>
              <w:rPr>
                <w:rFonts w:ascii="Tahoma" w:hAnsi="Tahoma" w:cs="Tahoma"/>
              </w:rPr>
            </w:pPr>
            <w:r w:rsidRPr="006C2B73">
              <w:rPr>
                <w:rFonts w:ascii="Tahoma" w:hAnsi="Tahoma" w:cs="Tahoma"/>
              </w:rPr>
              <w:t>Zahtevano</w:t>
            </w:r>
          </w:p>
        </w:tc>
        <w:tc>
          <w:tcPr>
            <w:tcW w:w="3827" w:type="dxa"/>
            <w:tcBorders>
              <w:right w:val="single" w:sz="4" w:space="0" w:color="auto"/>
            </w:tcBorders>
          </w:tcPr>
          <w:p w14:paraId="6BE8DD65" w14:textId="77777777" w:rsidR="006C2B73" w:rsidRDefault="006C2B73" w:rsidP="00AF65C5">
            <w:pPr>
              <w:keepNext/>
              <w:keepLines/>
              <w:jc w:val="center"/>
              <w:rPr>
                <w:rFonts w:ascii="Tahoma" w:hAnsi="Tahoma" w:cs="Tahoma"/>
              </w:rPr>
            </w:pPr>
          </w:p>
          <w:p w14:paraId="60688E2D" w14:textId="5AE593CB" w:rsidR="006C2B73" w:rsidRPr="006C2B73" w:rsidRDefault="006C2B73" w:rsidP="00AF65C5">
            <w:pPr>
              <w:keepNext/>
              <w:keepLines/>
              <w:jc w:val="center"/>
              <w:rPr>
                <w:b/>
              </w:rPr>
            </w:pPr>
            <w:r w:rsidRPr="006C2B73">
              <w:rPr>
                <w:rFonts w:ascii="Tahoma" w:hAnsi="Tahoma" w:cs="Tahoma"/>
                <w:b/>
              </w:rPr>
              <w:t>Ponujeno</w:t>
            </w:r>
            <w:r>
              <w:rPr>
                <w:rFonts w:ascii="Tahoma" w:hAnsi="Tahoma" w:cs="Tahoma"/>
                <w:b/>
              </w:rPr>
              <w:t xml:space="preserve"> (Izpolni ponudnik)</w:t>
            </w:r>
          </w:p>
        </w:tc>
      </w:tr>
      <w:tr w:rsidR="006C2B73" w:rsidRPr="00E707FA" w14:paraId="5B7A61D3" w14:textId="5EE64949" w:rsidTr="00782C3D">
        <w:tc>
          <w:tcPr>
            <w:tcW w:w="1555" w:type="dxa"/>
          </w:tcPr>
          <w:p w14:paraId="33B49F4D" w14:textId="77777777" w:rsidR="006C2B73" w:rsidRPr="00E707FA" w:rsidRDefault="006C2B73" w:rsidP="00AF65C5">
            <w:pPr>
              <w:keepNext/>
              <w:keepLines/>
              <w:rPr>
                <w:rFonts w:ascii="Tahoma" w:hAnsi="Tahoma" w:cs="Tahoma"/>
              </w:rPr>
            </w:pPr>
            <w:r w:rsidRPr="00E707FA">
              <w:rPr>
                <w:rFonts w:ascii="Tahoma" w:hAnsi="Tahoma" w:cs="Tahoma"/>
              </w:rPr>
              <w:t>Uporaba</w:t>
            </w:r>
          </w:p>
        </w:tc>
        <w:tc>
          <w:tcPr>
            <w:tcW w:w="3969" w:type="dxa"/>
          </w:tcPr>
          <w:p w14:paraId="335025B0" w14:textId="77777777" w:rsidR="006C2B73" w:rsidRPr="00E707FA" w:rsidRDefault="006C2B73" w:rsidP="00AF65C5">
            <w:pPr>
              <w:keepNext/>
              <w:keepLines/>
              <w:jc w:val="both"/>
              <w:rPr>
                <w:rFonts w:ascii="Tahoma" w:hAnsi="Tahoma" w:cs="Tahoma"/>
              </w:rPr>
            </w:pPr>
            <w:r w:rsidRPr="00E707FA">
              <w:rPr>
                <w:rFonts w:ascii="Tahoma" w:hAnsi="Tahoma" w:cs="Tahoma"/>
              </w:rPr>
              <w:t>Pitna voda</w:t>
            </w:r>
          </w:p>
        </w:tc>
        <w:tc>
          <w:tcPr>
            <w:tcW w:w="3827" w:type="dxa"/>
            <w:tcBorders>
              <w:right w:val="single" w:sz="4" w:space="0" w:color="auto"/>
            </w:tcBorders>
          </w:tcPr>
          <w:p w14:paraId="24C2AD2D" w14:textId="77777777" w:rsidR="006C2B73" w:rsidRPr="00E707FA" w:rsidRDefault="006C2B73" w:rsidP="00AF65C5">
            <w:pPr>
              <w:keepNext/>
              <w:keepLines/>
              <w:jc w:val="both"/>
              <w:rPr>
                <w:rFonts w:ascii="Tahoma" w:hAnsi="Tahoma" w:cs="Tahoma"/>
              </w:rPr>
            </w:pPr>
          </w:p>
        </w:tc>
      </w:tr>
      <w:tr w:rsidR="006C2B73" w:rsidRPr="00E707FA" w14:paraId="02089BBF" w14:textId="2E31E209" w:rsidTr="00782C3D">
        <w:tc>
          <w:tcPr>
            <w:tcW w:w="1555" w:type="dxa"/>
            <w:tcBorders>
              <w:top w:val="single" w:sz="4" w:space="0" w:color="auto"/>
            </w:tcBorders>
          </w:tcPr>
          <w:p w14:paraId="0107CAA0" w14:textId="77777777" w:rsidR="006C2B73" w:rsidRPr="00E707FA" w:rsidRDefault="006C2B73" w:rsidP="00AF65C5">
            <w:pPr>
              <w:keepNext/>
              <w:keepLines/>
              <w:rPr>
                <w:rFonts w:ascii="Tahoma" w:hAnsi="Tahoma" w:cs="Tahoma"/>
              </w:rPr>
            </w:pPr>
            <w:r w:rsidRPr="00E707FA">
              <w:rPr>
                <w:rFonts w:ascii="Tahoma" w:hAnsi="Tahoma" w:cs="Tahoma"/>
              </w:rPr>
              <w:t>Tlačna stopnja</w:t>
            </w:r>
          </w:p>
        </w:tc>
        <w:tc>
          <w:tcPr>
            <w:tcW w:w="3969" w:type="dxa"/>
            <w:tcBorders>
              <w:top w:val="single" w:sz="4" w:space="0" w:color="auto"/>
            </w:tcBorders>
          </w:tcPr>
          <w:p w14:paraId="22F50FFA" w14:textId="77777777" w:rsidR="006C2B73" w:rsidRPr="00E707FA" w:rsidRDefault="006C2B73" w:rsidP="00AF65C5">
            <w:pPr>
              <w:keepNext/>
              <w:keepLines/>
              <w:jc w:val="both"/>
              <w:rPr>
                <w:rFonts w:ascii="Tahoma" w:hAnsi="Tahoma" w:cs="Tahoma"/>
              </w:rPr>
            </w:pPr>
            <w:r w:rsidRPr="00E707FA">
              <w:rPr>
                <w:rFonts w:ascii="Tahoma" w:hAnsi="Tahoma" w:cs="Tahoma"/>
              </w:rPr>
              <w:t>DN50-300 PN16, DN350-600 PN10</w:t>
            </w:r>
          </w:p>
        </w:tc>
        <w:tc>
          <w:tcPr>
            <w:tcW w:w="3827" w:type="dxa"/>
            <w:tcBorders>
              <w:top w:val="single" w:sz="4" w:space="0" w:color="auto"/>
              <w:right w:val="single" w:sz="4" w:space="0" w:color="auto"/>
            </w:tcBorders>
          </w:tcPr>
          <w:p w14:paraId="2E72B7F9" w14:textId="77777777" w:rsidR="006C2B73" w:rsidRPr="00E707FA" w:rsidRDefault="006C2B73" w:rsidP="00AF65C5">
            <w:pPr>
              <w:keepNext/>
              <w:keepLines/>
              <w:jc w:val="both"/>
              <w:rPr>
                <w:rFonts w:ascii="Tahoma" w:hAnsi="Tahoma" w:cs="Tahoma"/>
              </w:rPr>
            </w:pPr>
          </w:p>
        </w:tc>
      </w:tr>
      <w:tr w:rsidR="006C2B73" w:rsidRPr="00E707FA" w14:paraId="69BC0A7E" w14:textId="06D7F5C4" w:rsidTr="00782C3D">
        <w:tc>
          <w:tcPr>
            <w:tcW w:w="1555" w:type="dxa"/>
          </w:tcPr>
          <w:p w14:paraId="1F4BA6C6" w14:textId="77777777" w:rsidR="006C2B73" w:rsidRPr="00E707FA" w:rsidRDefault="006C2B73" w:rsidP="00AF65C5">
            <w:pPr>
              <w:keepNext/>
              <w:keepLines/>
              <w:rPr>
                <w:rFonts w:ascii="Tahoma" w:hAnsi="Tahoma" w:cs="Tahoma"/>
              </w:rPr>
            </w:pPr>
            <w:r w:rsidRPr="00E707FA">
              <w:rPr>
                <w:rFonts w:ascii="Tahoma" w:hAnsi="Tahoma" w:cs="Tahoma"/>
              </w:rPr>
              <w:t>Certifikat</w:t>
            </w:r>
          </w:p>
        </w:tc>
        <w:tc>
          <w:tcPr>
            <w:tcW w:w="3969" w:type="dxa"/>
          </w:tcPr>
          <w:p w14:paraId="3449B47D" w14:textId="4BA2EA42" w:rsidR="006C2B73" w:rsidRPr="00E707FA" w:rsidRDefault="006C2B73" w:rsidP="00AF65C5">
            <w:pPr>
              <w:keepNext/>
              <w:keepLines/>
              <w:jc w:val="both"/>
              <w:rPr>
                <w:rFonts w:ascii="Tahoma" w:hAnsi="Tahoma" w:cs="Tahoma"/>
              </w:rPr>
            </w:pPr>
            <w:r>
              <w:rPr>
                <w:rFonts w:ascii="Tahoma" w:hAnsi="Tahoma" w:cs="Tahoma"/>
              </w:rPr>
              <w:t xml:space="preserve">Standard </w:t>
            </w:r>
            <w:r w:rsidRPr="006C2B73">
              <w:rPr>
                <w:rFonts w:ascii="Tahoma" w:hAnsi="Tahoma" w:cs="Tahoma"/>
                <w:b/>
              </w:rPr>
              <w:t>EN14525</w:t>
            </w:r>
          </w:p>
        </w:tc>
        <w:tc>
          <w:tcPr>
            <w:tcW w:w="3827" w:type="dxa"/>
            <w:tcBorders>
              <w:right w:val="single" w:sz="4" w:space="0" w:color="auto"/>
            </w:tcBorders>
          </w:tcPr>
          <w:p w14:paraId="0A9DFB3D" w14:textId="3608EE58" w:rsidR="006C2B73" w:rsidRPr="00E707FA" w:rsidRDefault="006C2B73" w:rsidP="00AF65C5">
            <w:pPr>
              <w:keepNext/>
              <w:keepLines/>
              <w:jc w:val="both"/>
              <w:rPr>
                <w:rFonts w:ascii="Tahoma" w:hAnsi="Tahoma" w:cs="Tahoma"/>
              </w:rPr>
            </w:pPr>
          </w:p>
        </w:tc>
      </w:tr>
      <w:tr w:rsidR="006C2B73" w:rsidRPr="00E707FA" w14:paraId="25996D68" w14:textId="2F1654EB" w:rsidTr="00782C3D">
        <w:tc>
          <w:tcPr>
            <w:tcW w:w="1555" w:type="dxa"/>
          </w:tcPr>
          <w:p w14:paraId="6DEB7639" w14:textId="77777777" w:rsidR="006C2B73" w:rsidRPr="00E707FA" w:rsidRDefault="006C2B73" w:rsidP="00AF65C5">
            <w:pPr>
              <w:keepNext/>
              <w:keepLines/>
              <w:rPr>
                <w:rFonts w:ascii="Tahoma" w:hAnsi="Tahoma" w:cs="Tahoma"/>
              </w:rPr>
            </w:pPr>
            <w:r w:rsidRPr="00E707FA">
              <w:rPr>
                <w:rFonts w:ascii="Tahoma" w:hAnsi="Tahoma" w:cs="Tahoma"/>
              </w:rPr>
              <w:t>Uporaba za</w:t>
            </w:r>
          </w:p>
        </w:tc>
        <w:tc>
          <w:tcPr>
            <w:tcW w:w="3969" w:type="dxa"/>
          </w:tcPr>
          <w:p w14:paraId="7D23672F" w14:textId="77777777" w:rsidR="006C2B73" w:rsidRPr="00E707FA" w:rsidRDefault="006C2B73" w:rsidP="00AF65C5">
            <w:pPr>
              <w:keepNext/>
              <w:keepLines/>
              <w:jc w:val="both"/>
              <w:rPr>
                <w:rFonts w:ascii="Tahoma" w:hAnsi="Tahoma" w:cs="Tahoma"/>
              </w:rPr>
            </w:pPr>
            <w:r w:rsidRPr="00E707FA">
              <w:rPr>
                <w:rFonts w:ascii="Tahoma" w:hAnsi="Tahoma" w:cs="Tahoma"/>
              </w:rPr>
              <w:t xml:space="preserve">Jeklo, </w:t>
            </w:r>
            <w:proofErr w:type="spellStart"/>
            <w:r w:rsidRPr="00E707FA">
              <w:rPr>
                <w:rFonts w:ascii="Tahoma" w:hAnsi="Tahoma" w:cs="Tahoma"/>
              </w:rPr>
              <w:t>duktilna</w:t>
            </w:r>
            <w:proofErr w:type="spellEnd"/>
            <w:r w:rsidRPr="00E707FA">
              <w:rPr>
                <w:rFonts w:ascii="Tahoma" w:hAnsi="Tahoma" w:cs="Tahoma"/>
              </w:rPr>
              <w:t xml:space="preserve"> litina, PE/PVC, salonit</w:t>
            </w:r>
          </w:p>
        </w:tc>
        <w:tc>
          <w:tcPr>
            <w:tcW w:w="3827" w:type="dxa"/>
            <w:tcBorders>
              <w:right w:val="single" w:sz="4" w:space="0" w:color="auto"/>
            </w:tcBorders>
          </w:tcPr>
          <w:p w14:paraId="523A674A" w14:textId="77777777" w:rsidR="006C2B73" w:rsidRPr="00E707FA" w:rsidRDefault="006C2B73" w:rsidP="00AF65C5">
            <w:pPr>
              <w:keepNext/>
              <w:keepLines/>
              <w:jc w:val="both"/>
              <w:rPr>
                <w:rFonts w:ascii="Tahoma" w:hAnsi="Tahoma" w:cs="Tahoma"/>
              </w:rPr>
            </w:pPr>
          </w:p>
        </w:tc>
      </w:tr>
      <w:tr w:rsidR="006C2B73" w:rsidRPr="00E707FA" w14:paraId="4E562AD1" w14:textId="5F3CAC1E" w:rsidTr="00782C3D">
        <w:tc>
          <w:tcPr>
            <w:tcW w:w="1555" w:type="dxa"/>
          </w:tcPr>
          <w:p w14:paraId="0A06FB5D" w14:textId="77777777" w:rsidR="006C2B73" w:rsidRPr="00E707FA" w:rsidRDefault="006C2B73" w:rsidP="00AF65C5">
            <w:pPr>
              <w:keepNext/>
              <w:keepLines/>
              <w:rPr>
                <w:rFonts w:ascii="Tahoma" w:hAnsi="Tahoma" w:cs="Tahoma"/>
              </w:rPr>
            </w:pPr>
            <w:r w:rsidRPr="00E707FA">
              <w:rPr>
                <w:rFonts w:ascii="Tahoma" w:hAnsi="Tahoma" w:cs="Tahoma"/>
              </w:rPr>
              <w:t>Material</w:t>
            </w:r>
          </w:p>
        </w:tc>
        <w:tc>
          <w:tcPr>
            <w:tcW w:w="3969" w:type="dxa"/>
          </w:tcPr>
          <w:p w14:paraId="48E5C453" w14:textId="177C2F8D" w:rsidR="006C2B73" w:rsidRPr="00E707FA" w:rsidRDefault="006C2B73" w:rsidP="00AF65C5">
            <w:pPr>
              <w:keepNext/>
              <w:keepLines/>
              <w:jc w:val="both"/>
              <w:rPr>
                <w:rFonts w:ascii="Tahoma" w:hAnsi="Tahoma" w:cs="Tahoma"/>
              </w:rPr>
            </w:pPr>
            <w:proofErr w:type="spellStart"/>
            <w:r w:rsidRPr="00E707FA">
              <w:rPr>
                <w:rFonts w:ascii="Tahoma" w:hAnsi="Tahoma" w:cs="Tahoma"/>
              </w:rPr>
              <w:t>Duktilna</w:t>
            </w:r>
            <w:proofErr w:type="spellEnd"/>
            <w:r w:rsidRPr="00E707FA">
              <w:rPr>
                <w:rFonts w:ascii="Tahoma" w:hAnsi="Tahoma" w:cs="Tahoma"/>
              </w:rPr>
              <w:t xml:space="preserve"> litina</w:t>
            </w:r>
            <w:r>
              <w:rPr>
                <w:rFonts w:ascii="Tahoma" w:hAnsi="Tahoma" w:cs="Tahoma"/>
              </w:rPr>
              <w:t xml:space="preserve">. Standard </w:t>
            </w:r>
            <w:r w:rsidRPr="006C2B73">
              <w:rPr>
                <w:rFonts w:ascii="Tahoma" w:hAnsi="Tahoma" w:cs="Tahoma"/>
                <w:b/>
              </w:rPr>
              <w:t>EN-GJS-450-10</w:t>
            </w:r>
          </w:p>
        </w:tc>
        <w:tc>
          <w:tcPr>
            <w:tcW w:w="3827" w:type="dxa"/>
            <w:tcBorders>
              <w:right w:val="single" w:sz="4" w:space="0" w:color="auto"/>
            </w:tcBorders>
          </w:tcPr>
          <w:p w14:paraId="31A97E11" w14:textId="34663B88" w:rsidR="006C2B73" w:rsidRPr="00E707FA" w:rsidRDefault="006C2B73" w:rsidP="00AF65C5">
            <w:pPr>
              <w:keepNext/>
              <w:keepLines/>
              <w:jc w:val="both"/>
              <w:rPr>
                <w:rFonts w:ascii="Tahoma" w:hAnsi="Tahoma" w:cs="Tahoma"/>
              </w:rPr>
            </w:pPr>
          </w:p>
        </w:tc>
      </w:tr>
      <w:tr w:rsidR="006C2B73" w:rsidRPr="00E707FA" w14:paraId="38D6640F" w14:textId="5ADDE889" w:rsidTr="00782C3D">
        <w:tc>
          <w:tcPr>
            <w:tcW w:w="1555" w:type="dxa"/>
          </w:tcPr>
          <w:p w14:paraId="5AB56931" w14:textId="77777777" w:rsidR="006C2B73" w:rsidRPr="00E707FA" w:rsidRDefault="006C2B73" w:rsidP="00AF65C5">
            <w:pPr>
              <w:keepNext/>
              <w:keepLines/>
              <w:rPr>
                <w:rFonts w:ascii="Tahoma" w:hAnsi="Tahoma" w:cs="Tahoma"/>
              </w:rPr>
            </w:pPr>
            <w:r w:rsidRPr="00E707FA">
              <w:rPr>
                <w:rFonts w:ascii="Tahoma" w:hAnsi="Tahoma" w:cs="Tahoma"/>
              </w:rPr>
              <w:t>Pritrdilni elementi</w:t>
            </w:r>
          </w:p>
        </w:tc>
        <w:tc>
          <w:tcPr>
            <w:tcW w:w="3969" w:type="dxa"/>
          </w:tcPr>
          <w:p w14:paraId="7C9171C3" w14:textId="77777777" w:rsidR="006C2B73" w:rsidRPr="00E707FA" w:rsidRDefault="006C2B73" w:rsidP="00AF65C5">
            <w:pPr>
              <w:keepNext/>
              <w:keepLines/>
              <w:jc w:val="both"/>
              <w:rPr>
                <w:rFonts w:ascii="Tahoma" w:hAnsi="Tahoma" w:cs="Tahoma"/>
              </w:rPr>
            </w:pPr>
            <w:r w:rsidRPr="00E707FA">
              <w:rPr>
                <w:rFonts w:ascii="Tahoma" w:hAnsi="Tahoma" w:cs="Tahoma"/>
              </w:rPr>
              <w:t>Možnost večkratne uporabe</w:t>
            </w:r>
          </w:p>
        </w:tc>
        <w:tc>
          <w:tcPr>
            <w:tcW w:w="3827" w:type="dxa"/>
            <w:tcBorders>
              <w:right w:val="single" w:sz="4" w:space="0" w:color="auto"/>
            </w:tcBorders>
          </w:tcPr>
          <w:p w14:paraId="72C6346E" w14:textId="77777777" w:rsidR="006C2B73" w:rsidRPr="00E707FA" w:rsidRDefault="006C2B73" w:rsidP="00AF65C5">
            <w:pPr>
              <w:keepNext/>
              <w:keepLines/>
              <w:jc w:val="both"/>
              <w:rPr>
                <w:rFonts w:ascii="Tahoma" w:hAnsi="Tahoma" w:cs="Tahoma"/>
              </w:rPr>
            </w:pPr>
          </w:p>
        </w:tc>
      </w:tr>
      <w:tr w:rsidR="006C2B73" w:rsidRPr="00E707FA" w14:paraId="2E41C661" w14:textId="0E702531" w:rsidTr="00782C3D">
        <w:tc>
          <w:tcPr>
            <w:tcW w:w="1555" w:type="dxa"/>
          </w:tcPr>
          <w:p w14:paraId="13C97648" w14:textId="77777777" w:rsidR="006C2B73" w:rsidRPr="00E707FA" w:rsidRDefault="006C2B73" w:rsidP="00AF65C5">
            <w:pPr>
              <w:keepNext/>
              <w:keepLines/>
              <w:rPr>
                <w:rFonts w:ascii="Tahoma" w:hAnsi="Tahoma" w:cs="Tahoma"/>
              </w:rPr>
            </w:pPr>
            <w:r w:rsidRPr="00E707FA">
              <w:rPr>
                <w:rFonts w:ascii="Tahoma" w:hAnsi="Tahoma" w:cs="Tahoma"/>
              </w:rPr>
              <w:t>Prirobnica</w:t>
            </w:r>
          </w:p>
        </w:tc>
        <w:tc>
          <w:tcPr>
            <w:tcW w:w="3969" w:type="dxa"/>
          </w:tcPr>
          <w:p w14:paraId="32CB7209" w14:textId="53E57E70" w:rsidR="006C2B73" w:rsidRPr="00E707FA" w:rsidRDefault="006C2B73" w:rsidP="00AF65C5">
            <w:pPr>
              <w:keepNext/>
              <w:keepLines/>
              <w:jc w:val="both"/>
              <w:rPr>
                <w:rFonts w:ascii="Tahoma" w:hAnsi="Tahoma" w:cs="Tahoma"/>
              </w:rPr>
            </w:pPr>
            <w:r w:rsidRPr="00E707FA">
              <w:rPr>
                <w:rFonts w:ascii="Tahoma" w:hAnsi="Tahoma" w:cs="Tahoma"/>
              </w:rPr>
              <w:t>PN 10 in PN 16</w:t>
            </w:r>
            <w:r>
              <w:rPr>
                <w:rFonts w:ascii="Tahoma" w:hAnsi="Tahoma" w:cs="Tahoma"/>
              </w:rPr>
              <w:t xml:space="preserve">. Standard </w:t>
            </w:r>
            <w:r w:rsidRPr="00C36EEE">
              <w:rPr>
                <w:rFonts w:ascii="Tahoma" w:hAnsi="Tahoma" w:cs="Tahoma"/>
                <w:b/>
              </w:rPr>
              <w:t>EN 1092-2</w:t>
            </w:r>
          </w:p>
        </w:tc>
        <w:tc>
          <w:tcPr>
            <w:tcW w:w="3827" w:type="dxa"/>
            <w:tcBorders>
              <w:right w:val="single" w:sz="4" w:space="0" w:color="auto"/>
            </w:tcBorders>
          </w:tcPr>
          <w:p w14:paraId="41E2A0DB" w14:textId="7A619374" w:rsidR="006C2B73" w:rsidRPr="00E707FA" w:rsidRDefault="006C2B73" w:rsidP="00AF65C5">
            <w:pPr>
              <w:keepNext/>
              <w:keepLines/>
              <w:jc w:val="both"/>
              <w:rPr>
                <w:rFonts w:ascii="Tahoma" w:hAnsi="Tahoma" w:cs="Tahoma"/>
              </w:rPr>
            </w:pPr>
          </w:p>
        </w:tc>
      </w:tr>
      <w:tr w:rsidR="006C2B73" w:rsidRPr="00E707FA" w14:paraId="5089093F" w14:textId="5D3C0D5B" w:rsidTr="00782C3D">
        <w:tc>
          <w:tcPr>
            <w:tcW w:w="1555" w:type="dxa"/>
          </w:tcPr>
          <w:p w14:paraId="2C644265" w14:textId="77777777" w:rsidR="006C2B73" w:rsidRPr="00E707FA" w:rsidRDefault="006C2B73" w:rsidP="00AF65C5">
            <w:pPr>
              <w:keepNext/>
              <w:keepLines/>
              <w:rPr>
                <w:rFonts w:ascii="Tahoma" w:hAnsi="Tahoma" w:cs="Tahoma"/>
              </w:rPr>
            </w:pPr>
            <w:r w:rsidRPr="00E707FA">
              <w:rPr>
                <w:rFonts w:ascii="Tahoma" w:hAnsi="Tahoma" w:cs="Tahoma"/>
              </w:rPr>
              <w:t>Vijaki</w:t>
            </w:r>
          </w:p>
        </w:tc>
        <w:tc>
          <w:tcPr>
            <w:tcW w:w="3969" w:type="dxa"/>
          </w:tcPr>
          <w:p w14:paraId="1D53D74A" w14:textId="52078EC1" w:rsidR="006C2B73" w:rsidRPr="00E707FA" w:rsidRDefault="006C2B73" w:rsidP="006A0577">
            <w:pPr>
              <w:keepNext/>
              <w:keepLines/>
              <w:jc w:val="both"/>
              <w:rPr>
                <w:rFonts w:ascii="Tahoma" w:hAnsi="Tahoma" w:cs="Tahoma"/>
              </w:rPr>
            </w:pPr>
            <w:r w:rsidRPr="00E707FA">
              <w:rPr>
                <w:rFonts w:ascii="Tahoma" w:hAnsi="Tahoma" w:cs="Tahoma"/>
              </w:rPr>
              <w:t xml:space="preserve">Nerjavno jeklo, teflonska zaščita ali podobna zaščita, ki preprečuje </w:t>
            </w:r>
            <w:r w:rsidR="006A0577">
              <w:rPr>
                <w:rFonts w:ascii="Tahoma" w:hAnsi="Tahoma" w:cs="Tahoma"/>
              </w:rPr>
              <w:t xml:space="preserve">pojav </w:t>
            </w:r>
            <w:r w:rsidR="006A0577" w:rsidRPr="00E707FA">
              <w:rPr>
                <w:rFonts w:ascii="Tahoma" w:hAnsi="Tahoma" w:cs="Tahoma"/>
              </w:rPr>
              <w:t>hlad</w:t>
            </w:r>
            <w:r w:rsidR="006A0577">
              <w:rPr>
                <w:rFonts w:ascii="Tahoma" w:hAnsi="Tahoma" w:cs="Tahoma"/>
              </w:rPr>
              <w:t>nega</w:t>
            </w:r>
            <w:r w:rsidR="006A0577" w:rsidRPr="00E707FA">
              <w:rPr>
                <w:rFonts w:ascii="Tahoma" w:hAnsi="Tahoma" w:cs="Tahoma"/>
              </w:rPr>
              <w:t xml:space="preserve"> </w:t>
            </w:r>
            <w:r w:rsidRPr="00E707FA">
              <w:rPr>
                <w:rFonts w:ascii="Tahoma" w:hAnsi="Tahoma" w:cs="Tahoma"/>
              </w:rPr>
              <w:t>zvar</w:t>
            </w:r>
            <w:r w:rsidR="006A0577">
              <w:rPr>
                <w:rFonts w:ascii="Tahoma" w:hAnsi="Tahoma" w:cs="Tahoma"/>
              </w:rPr>
              <w:t>a</w:t>
            </w:r>
            <w:r w:rsidRPr="00E707FA">
              <w:rPr>
                <w:rFonts w:ascii="Tahoma" w:hAnsi="Tahoma" w:cs="Tahoma"/>
              </w:rPr>
              <w:t xml:space="preserve"> in deluje </w:t>
            </w:r>
            <w:proofErr w:type="spellStart"/>
            <w:r w:rsidRPr="00E707FA">
              <w:rPr>
                <w:rFonts w:ascii="Tahoma" w:hAnsi="Tahoma" w:cs="Tahoma"/>
              </w:rPr>
              <w:t>protikorozivno</w:t>
            </w:r>
            <w:proofErr w:type="spellEnd"/>
            <w:r>
              <w:rPr>
                <w:rFonts w:ascii="Tahoma" w:hAnsi="Tahoma" w:cs="Tahoma"/>
              </w:rPr>
              <w:t xml:space="preserve">. Standard </w:t>
            </w:r>
            <w:r w:rsidRPr="006C2B73">
              <w:rPr>
                <w:rFonts w:ascii="Tahoma" w:hAnsi="Tahoma" w:cs="Tahoma"/>
                <w:b/>
              </w:rPr>
              <w:t>AISI 304 ali 316</w:t>
            </w:r>
          </w:p>
        </w:tc>
        <w:tc>
          <w:tcPr>
            <w:tcW w:w="3827" w:type="dxa"/>
            <w:tcBorders>
              <w:right w:val="single" w:sz="4" w:space="0" w:color="auto"/>
            </w:tcBorders>
          </w:tcPr>
          <w:p w14:paraId="3476E702" w14:textId="5D9D8DA3" w:rsidR="006C2B73" w:rsidRPr="00E707FA" w:rsidRDefault="006C2B73" w:rsidP="00AF65C5">
            <w:pPr>
              <w:keepNext/>
              <w:keepLines/>
              <w:jc w:val="both"/>
              <w:rPr>
                <w:rFonts w:ascii="Tahoma" w:hAnsi="Tahoma" w:cs="Tahoma"/>
              </w:rPr>
            </w:pPr>
          </w:p>
        </w:tc>
      </w:tr>
      <w:tr w:rsidR="006C2B73" w:rsidRPr="00E707FA" w14:paraId="392F9B1E" w14:textId="3071573F" w:rsidTr="00782C3D">
        <w:tc>
          <w:tcPr>
            <w:tcW w:w="1555" w:type="dxa"/>
          </w:tcPr>
          <w:p w14:paraId="3434A7B4" w14:textId="77777777" w:rsidR="006C2B73" w:rsidRPr="00E707FA" w:rsidRDefault="006C2B73" w:rsidP="00AF65C5">
            <w:pPr>
              <w:keepNext/>
              <w:keepLines/>
              <w:rPr>
                <w:rFonts w:ascii="Tahoma" w:hAnsi="Tahoma" w:cs="Tahoma"/>
              </w:rPr>
            </w:pPr>
            <w:r w:rsidRPr="00E707FA">
              <w:rPr>
                <w:rFonts w:ascii="Tahoma" w:hAnsi="Tahoma" w:cs="Tahoma"/>
              </w:rPr>
              <w:t>Tesnila</w:t>
            </w:r>
          </w:p>
        </w:tc>
        <w:tc>
          <w:tcPr>
            <w:tcW w:w="3969" w:type="dxa"/>
          </w:tcPr>
          <w:p w14:paraId="63127ADB" w14:textId="7E8EE6BD" w:rsidR="006C2B73" w:rsidRPr="00E707FA" w:rsidRDefault="006C2B73" w:rsidP="00AF65C5">
            <w:pPr>
              <w:keepNext/>
              <w:keepLines/>
              <w:jc w:val="both"/>
              <w:rPr>
                <w:rFonts w:ascii="Tahoma" w:hAnsi="Tahoma" w:cs="Tahoma"/>
              </w:rPr>
            </w:pPr>
            <w:r w:rsidRPr="00E707FA">
              <w:rPr>
                <w:rFonts w:ascii="Tahoma" w:hAnsi="Tahoma" w:cs="Tahoma"/>
              </w:rPr>
              <w:t>EPDM</w:t>
            </w:r>
            <w:r>
              <w:rPr>
                <w:rFonts w:ascii="Tahoma" w:hAnsi="Tahoma" w:cs="Tahoma"/>
              </w:rPr>
              <w:t xml:space="preserve">, standard </w:t>
            </w:r>
            <w:r w:rsidRPr="006C2B73">
              <w:rPr>
                <w:rFonts w:ascii="Tahoma" w:hAnsi="Tahoma" w:cs="Tahoma"/>
                <w:b/>
              </w:rPr>
              <w:t>EN 681-1</w:t>
            </w:r>
          </w:p>
        </w:tc>
        <w:tc>
          <w:tcPr>
            <w:tcW w:w="3827" w:type="dxa"/>
            <w:tcBorders>
              <w:right w:val="single" w:sz="4" w:space="0" w:color="auto"/>
            </w:tcBorders>
          </w:tcPr>
          <w:p w14:paraId="570014ED" w14:textId="6D913FE4" w:rsidR="006C2B73" w:rsidRPr="00E707FA" w:rsidRDefault="006C2B73" w:rsidP="00AF65C5">
            <w:pPr>
              <w:keepNext/>
              <w:keepLines/>
              <w:jc w:val="both"/>
              <w:rPr>
                <w:rFonts w:ascii="Tahoma" w:hAnsi="Tahoma" w:cs="Tahoma"/>
              </w:rPr>
            </w:pPr>
          </w:p>
        </w:tc>
      </w:tr>
      <w:tr w:rsidR="006C2B73" w:rsidRPr="00E707FA" w14:paraId="553844CC" w14:textId="02E9BE20" w:rsidTr="00782C3D">
        <w:tc>
          <w:tcPr>
            <w:tcW w:w="1555" w:type="dxa"/>
          </w:tcPr>
          <w:p w14:paraId="725EB1A0" w14:textId="77777777" w:rsidR="006C2B73" w:rsidRPr="00E707FA" w:rsidRDefault="006C2B73" w:rsidP="00AF65C5">
            <w:pPr>
              <w:keepNext/>
              <w:keepLines/>
              <w:rPr>
                <w:rFonts w:ascii="Tahoma" w:hAnsi="Tahoma" w:cs="Tahoma"/>
              </w:rPr>
            </w:pPr>
            <w:r w:rsidRPr="00E707FA">
              <w:rPr>
                <w:rFonts w:ascii="Tahoma" w:hAnsi="Tahoma" w:cs="Tahoma"/>
              </w:rPr>
              <w:t>Kotni premiki po montaži</w:t>
            </w:r>
          </w:p>
        </w:tc>
        <w:tc>
          <w:tcPr>
            <w:tcW w:w="3969" w:type="dxa"/>
          </w:tcPr>
          <w:p w14:paraId="35D13E43" w14:textId="77777777" w:rsidR="006C2B73" w:rsidRPr="00E707FA" w:rsidRDefault="006C2B73" w:rsidP="00AF65C5">
            <w:pPr>
              <w:keepNext/>
              <w:keepLines/>
              <w:jc w:val="both"/>
              <w:rPr>
                <w:rFonts w:ascii="Tahoma" w:hAnsi="Tahoma" w:cs="Tahoma"/>
              </w:rPr>
            </w:pPr>
            <w:r w:rsidRPr="00E707FA">
              <w:rPr>
                <w:rFonts w:ascii="Tahoma" w:hAnsi="Tahoma" w:cs="Tahoma"/>
              </w:rPr>
              <w:t>4° na posameznem spoju na celem razponu</w:t>
            </w:r>
          </w:p>
        </w:tc>
        <w:tc>
          <w:tcPr>
            <w:tcW w:w="3827" w:type="dxa"/>
            <w:tcBorders>
              <w:right w:val="single" w:sz="4" w:space="0" w:color="auto"/>
            </w:tcBorders>
          </w:tcPr>
          <w:p w14:paraId="374E62FD" w14:textId="77777777" w:rsidR="006C2B73" w:rsidRPr="00E707FA" w:rsidRDefault="006C2B73" w:rsidP="00AF65C5">
            <w:pPr>
              <w:keepNext/>
              <w:keepLines/>
              <w:jc w:val="both"/>
              <w:rPr>
                <w:rFonts w:ascii="Tahoma" w:hAnsi="Tahoma" w:cs="Tahoma"/>
              </w:rPr>
            </w:pPr>
          </w:p>
        </w:tc>
      </w:tr>
      <w:tr w:rsidR="006C2B73" w:rsidRPr="00E707FA" w14:paraId="59D8F292" w14:textId="12889C4B" w:rsidTr="00782C3D">
        <w:tc>
          <w:tcPr>
            <w:tcW w:w="1555" w:type="dxa"/>
          </w:tcPr>
          <w:p w14:paraId="6AB42B7C" w14:textId="77777777" w:rsidR="006C2B73" w:rsidRPr="00E707FA" w:rsidRDefault="006C2B73" w:rsidP="00AF65C5">
            <w:pPr>
              <w:keepNext/>
              <w:keepLines/>
              <w:rPr>
                <w:rFonts w:ascii="Tahoma" w:hAnsi="Tahoma" w:cs="Tahoma"/>
              </w:rPr>
            </w:pPr>
            <w:r w:rsidRPr="00E707FA">
              <w:rPr>
                <w:rFonts w:ascii="Tahoma" w:hAnsi="Tahoma" w:cs="Tahoma"/>
              </w:rPr>
              <w:t>Zaščita površine</w:t>
            </w:r>
          </w:p>
        </w:tc>
        <w:tc>
          <w:tcPr>
            <w:tcW w:w="3969" w:type="dxa"/>
          </w:tcPr>
          <w:p w14:paraId="1CF52B09" w14:textId="77777777" w:rsidR="006C2B73" w:rsidRPr="00E707FA" w:rsidRDefault="006C2B73" w:rsidP="00AF65C5">
            <w:pPr>
              <w:keepNext/>
              <w:keepLines/>
              <w:jc w:val="both"/>
              <w:rPr>
                <w:rFonts w:ascii="Tahoma" w:hAnsi="Tahoma" w:cs="Tahoma"/>
              </w:rPr>
            </w:pPr>
            <w:r w:rsidRPr="00E707FA">
              <w:rPr>
                <w:rFonts w:ascii="Tahoma" w:hAnsi="Tahoma" w:cs="Tahoma"/>
              </w:rPr>
              <w:t>Epoksi, 250 min. mikronov potrjena z GSK certifikatom</w:t>
            </w:r>
          </w:p>
        </w:tc>
        <w:tc>
          <w:tcPr>
            <w:tcW w:w="3827" w:type="dxa"/>
            <w:tcBorders>
              <w:right w:val="single" w:sz="4" w:space="0" w:color="auto"/>
            </w:tcBorders>
          </w:tcPr>
          <w:p w14:paraId="0480BCD5" w14:textId="77777777" w:rsidR="006C2B73" w:rsidRPr="00E707FA" w:rsidRDefault="006C2B73" w:rsidP="00AF65C5">
            <w:pPr>
              <w:keepNext/>
              <w:keepLines/>
              <w:jc w:val="both"/>
              <w:rPr>
                <w:rFonts w:ascii="Tahoma" w:hAnsi="Tahoma" w:cs="Tahoma"/>
              </w:rPr>
            </w:pPr>
          </w:p>
        </w:tc>
      </w:tr>
      <w:tr w:rsidR="006C2B73" w:rsidRPr="00E707FA" w14:paraId="3C80CF7F" w14:textId="22219CB3" w:rsidTr="00782C3D">
        <w:tc>
          <w:tcPr>
            <w:tcW w:w="1555" w:type="dxa"/>
          </w:tcPr>
          <w:p w14:paraId="72DEB7E8" w14:textId="77777777" w:rsidR="006C2B73" w:rsidRPr="00E707FA" w:rsidRDefault="006C2B73" w:rsidP="00AF65C5">
            <w:pPr>
              <w:keepNext/>
              <w:keepLines/>
              <w:rPr>
                <w:rFonts w:ascii="Tahoma" w:hAnsi="Tahoma" w:cs="Tahoma"/>
              </w:rPr>
            </w:pPr>
            <w:r w:rsidRPr="00E707FA">
              <w:rPr>
                <w:rFonts w:ascii="Tahoma" w:hAnsi="Tahoma" w:cs="Tahoma"/>
              </w:rPr>
              <w:t>Sidranje</w:t>
            </w:r>
          </w:p>
        </w:tc>
        <w:tc>
          <w:tcPr>
            <w:tcW w:w="3969" w:type="dxa"/>
          </w:tcPr>
          <w:p w14:paraId="65423C8F" w14:textId="77777777" w:rsidR="006C2B73" w:rsidRPr="00E707FA" w:rsidRDefault="006C2B73" w:rsidP="00AF65C5">
            <w:pPr>
              <w:keepNext/>
              <w:keepLines/>
              <w:jc w:val="both"/>
              <w:rPr>
                <w:rFonts w:ascii="Tahoma" w:hAnsi="Tahoma" w:cs="Tahoma"/>
              </w:rPr>
            </w:pPr>
            <w:r w:rsidRPr="00E707FA">
              <w:rPr>
                <w:rFonts w:ascii="Tahoma" w:hAnsi="Tahoma" w:cs="Tahoma"/>
              </w:rPr>
              <w:t>Kovinski sistem proti izvleku cevi</w:t>
            </w:r>
          </w:p>
        </w:tc>
        <w:tc>
          <w:tcPr>
            <w:tcW w:w="3827" w:type="dxa"/>
            <w:tcBorders>
              <w:right w:val="single" w:sz="4" w:space="0" w:color="auto"/>
            </w:tcBorders>
          </w:tcPr>
          <w:p w14:paraId="391A2EC3" w14:textId="77777777" w:rsidR="006C2B73" w:rsidRPr="00E707FA" w:rsidRDefault="006C2B73" w:rsidP="00AF65C5">
            <w:pPr>
              <w:keepNext/>
              <w:keepLines/>
              <w:jc w:val="both"/>
              <w:rPr>
                <w:rFonts w:ascii="Tahoma" w:hAnsi="Tahoma" w:cs="Tahoma"/>
              </w:rPr>
            </w:pPr>
          </w:p>
        </w:tc>
      </w:tr>
    </w:tbl>
    <w:p w14:paraId="1034C052" w14:textId="3E8022B3" w:rsidR="00A77DDC" w:rsidRPr="00982AAD" w:rsidRDefault="00A77DDC" w:rsidP="00AF65C5">
      <w:pPr>
        <w:keepNext/>
        <w:keepLines/>
        <w:rPr>
          <w:rFonts w:ascii="Tahoma" w:hAnsi="Tahoma" w:cs="Tahoma"/>
        </w:rPr>
      </w:pPr>
    </w:p>
    <w:p w14:paraId="52C2BFBD" w14:textId="77777777" w:rsidR="00A77DDC" w:rsidRPr="00982AAD" w:rsidRDefault="00A77DDC" w:rsidP="00AF65C5">
      <w:pPr>
        <w:keepNext/>
        <w:keepLines/>
        <w:rPr>
          <w:rFonts w:ascii="Tahoma" w:hAnsi="Tahoma" w:cs="Tahoma"/>
        </w:rPr>
      </w:pPr>
    </w:p>
    <w:p w14:paraId="1442871C" w14:textId="77777777" w:rsidR="00A77DDC" w:rsidRPr="00982AAD" w:rsidRDefault="00A77DDC" w:rsidP="00AF65C5">
      <w:pPr>
        <w:keepNext/>
        <w:keepLines/>
        <w:rPr>
          <w:rFonts w:ascii="Tahoma" w:hAnsi="Tahoma" w:cs="Tahoma"/>
        </w:rPr>
      </w:pPr>
    </w:p>
    <w:p w14:paraId="574601A8" w14:textId="77777777" w:rsidR="00A77DDC" w:rsidRPr="00982AAD" w:rsidRDefault="00A77DDC" w:rsidP="00AF65C5">
      <w:pPr>
        <w:keepNext/>
        <w:keepLines/>
        <w:rPr>
          <w:rFonts w:ascii="Tahoma" w:hAnsi="Tahoma" w:cs="Tahoma"/>
        </w:rPr>
      </w:pPr>
    </w:p>
    <w:p w14:paraId="33BA649F" w14:textId="77777777" w:rsidR="00A77DDC" w:rsidRPr="00982AAD" w:rsidRDefault="00A77DDC" w:rsidP="00AF65C5">
      <w:pPr>
        <w:keepNext/>
        <w:keepLines/>
        <w:rPr>
          <w:rFonts w:ascii="Tahoma" w:hAnsi="Tahoma" w:cs="Tahoma"/>
        </w:rPr>
      </w:pPr>
    </w:p>
    <w:p w14:paraId="10B2F265" w14:textId="77777777" w:rsidR="00A77DDC" w:rsidRPr="00982AAD" w:rsidRDefault="00A77DDC" w:rsidP="00AF65C5">
      <w:pPr>
        <w:keepNext/>
        <w:keepLine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992"/>
        <w:gridCol w:w="851"/>
        <w:gridCol w:w="3543"/>
        <w:gridCol w:w="635"/>
      </w:tblGrid>
      <w:tr w:rsidR="00A77DDC" w:rsidRPr="00982AAD" w14:paraId="76D2CB84" w14:textId="77777777" w:rsidTr="00F96795">
        <w:trPr>
          <w:gridAfter w:val="1"/>
          <w:wAfter w:w="635" w:type="dxa"/>
        </w:trPr>
        <w:tc>
          <w:tcPr>
            <w:tcW w:w="3189" w:type="dxa"/>
          </w:tcPr>
          <w:p w14:paraId="3C09BCDF" w14:textId="77777777" w:rsidR="00A77DDC" w:rsidRPr="00982AAD" w:rsidRDefault="00A77DDC" w:rsidP="00AF65C5">
            <w:pPr>
              <w:keepNext/>
              <w:keepLines/>
              <w:rPr>
                <w:rFonts w:ascii="Tahoma" w:hAnsi="Tahoma" w:cs="Tahoma"/>
              </w:rPr>
            </w:pPr>
            <w:r w:rsidRPr="00982AAD">
              <w:rPr>
                <w:rFonts w:ascii="Tahoma" w:hAnsi="Tahoma" w:cs="Tahoma"/>
              </w:rPr>
              <w:t>Datum:</w:t>
            </w:r>
          </w:p>
        </w:tc>
        <w:tc>
          <w:tcPr>
            <w:tcW w:w="1843" w:type="dxa"/>
            <w:gridSpan w:val="2"/>
          </w:tcPr>
          <w:p w14:paraId="5C9F88FB" w14:textId="77777777" w:rsidR="00A77DDC" w:rsidRPr="00982AAD" w:rsidRDefault="00A77DDC" w:rsidP="00AF65C5">
            <w:pPr>
              <w:keepNext/>
              <w:keepLines/>
              <w:rPr>
                <w:rFonts w:ascii="Tahoma" w:hAnsi="Tahoma" w:cs="Tahoma"/>
              </w:rPr>
            </w:pPr>
            <w:r w:rsidRPr="00982AAD">
              <w:rPr>
                <w:rFonts w:ascii="Tahoma" w:hAnsi="Tahoma" w:cs="Tahoma"/>
              </w:rPr>
              <w:t>Žig</w:t>
            </w:r>
          </w:p>
        </w:tc>
        <w:tc>
          <w:tcPr>
            <w:tcW w:w="3543" w:type="dxa"/>
            <w:tcBorders>
              <w:bottom w:val="single" w:sz="4" w:space="0" w:color="auto"/>
            </w:tcBorders>
          </w:tcPr>
          <w:p w14:paraId="6F56FA72" w14:textId="77777777" w:rsidR="00A77DDC" w:rsidRPr="00982AAD" w:rsidRDefault="00A77DDC" w:rsidP="00AF65C5">
            <w:pPr>
              <w:keepNext/>
              <w:keepLines/>
              <w:rPr>
                <w:rFonts w:ascii="Tahoma" w:hAnsi="Tahoma" w:cs="Tahoma"/>
              </w:rPr>
            </w:pPr>
          </w:p>
        </w:tc>
      </w:tr>
      <w:tr w:rsidR="00A77DDC" w:rsidRPr="00982AAD" w14:paraId="491EE735" w14:textId="77777777" w:rsidTr="00F96795">
        <w:tc>
          <w:tcPr>
            <w:tcW w:w="3189" w:type="dxa"/>
          </w:tcPr>
          <w:p w14:paraId="0FD67A92" w14:textId="77777777" w:rsidR="00A77DDC" w:rsidRPr="00982AAD" w:rsidRDefault="00A77DDC" w:rsidP="00AF65C5">
            <w:pPr>
              <w:keepNext/>
              <w:keepLines/>
              <w:rPr>
                <w:rFonts w:ascii="Tahoma" w:hAnsi="Tahoma" w:cs="Tahoma"/>
              </w:rPr>
            </w:pPr>
          </w:p>
        </w:tc>
        <w:tc>
          <w:tcPr>
            <w:tcW w:w="992" w:type="dxa"/>
          </w:tcPr>
          <w:p w14:paraId="3228F102" w14:textId="77777777" w:rsidR="00A77DDC" w:rsidRPr="00982AAD" w:rsidRDefault="00A77DDC" w:rsidP="00AF65C5">
            <w:pPr>
              <w:keepNext/>
              <w:keepLines/>
              <w:rPr>
                <w:rFonts w:ascii="Tahoma" w:hAnsi="Tahoma" w:cs="Tahoma"/>
              </w:rPr>
            </w:pPr>
          </w:p>
        </w:tc>
        <w:tc>
          <w:tcPr>
            <w:tcW w:w="5029" w:type="dxa"/>
            <w:gridSpan w:val="3"/>
          </w:tcPr>
          <w:p w14:paraId="67B29584" w14:textId="77777777" w:rsidR="00A77DDC" w:rsidRPr="00982AAD" w:rsidRDefault="00A77DDC" w:rsidP="00AF65C5">
            <w:pPr>
              <w:keepNext/>
              <w:keepLines/>
              <w:spacing w:before="60"/>
              <w:jc w:val="center"/>
              <w:rPr>
                <w:rFonts w:ascii="Tahoma" w:hAnsi="Tahoma" w:cs="Tahoma"/>
              </w:rPr>
            </w:pPr>
            <w:r w:rsidRPr="00982AAD">
              <w:rPr>
                <w:rFonts w:ascii="Tahoma" w:hAnsi="Tahoma" w:cs="Tahoma"/>
              </w:rPr>
              <w:t>Podpis odgovorne osebe</w:t>
            </w:r>
          </w:p>
        </w:tc>
      </w:tr>
    </w:tbl>
    <w:p w14:paraId="4198B891" w14:textId="77777777" w:rsidR="00A77DDC" w:rsidRDefault="00A77DDC" w:rsidP="00AF65C5">
      <w:pPr>
        <w:keepNext/>
        <w:keepLines/>
        <w:rPr>
          <w:rFonts w:ascii="Tahoma" w:hAnsi="Tahoma" w:cs="Tahoma"/>
        </w:rPr>
      </w:pPr>
    </w:p>
    <w:p w14:paraId="1AED6420" w14:textId="77777777" w:rsidR="00A77DDC" w:rsidRDefault="00A77DDC" w:rsidP="00AF65C5">
      <w:pPr>
        <w:keepNext/>
        <w:keepLines/>
        <w:rPr>
          <w:rFonts w:ascii="Tahoma" w:hAnsi="Tahoma" w:cs="Tahoma"/>
        </w:rPr>
      </w:pPr>
    </w:p>
    <w:p w14:paraId="53BDAACF" w14:textId="77777777" w:rsidR="00A77DDC" w:rsidRPr="00982AAD" w:rsidRDefault="00A77DDC" w:rsidP="00AF65C5">
      <w:pPr>
        <w:keepNext/>
        <w:keepLines/>
        <w:jc w:val="both"/>
        <w:rPr>
          <w:rFonts w:ascii="Tahoma" w:hAnsi="Tahoma" w:cs="Tahoma"/>
        </w:rPr>
      </w:pPr>
    </w:p>
    <w:p w14:paraId="2E4EA11D" w14:textId="77777777" w:rsidR="00A77DDC" w:rsidRPr="00982AAD" w:rsidRDefault="00A77DDC" w:rsidP="00AF65C5">
      <w:pPr>
        <w:keepNext/>
        <w:keepLines/>
        <w:rPr>
          <w:rFonts w:ascii="Tahoma" w:hAnsi="Tahoma" w:cs="Tahoma"/>
        </w:rPr>
      </w:pPr>
    </w:p>
    <w:p w14:paraId="1987AE2E" w14:textId="77777777" w:rsidR="00A77DDC" w:rsidRPr="00982AAD" w:rsidRDefault="00A77DDC" w:rsidP="00AF65C5">
      <w:pPr>
        <w:keepNext/>
        <w:keepLines/>
        <w:rPr>
          <w:rFonts w:ascii="Tahoma" w:hAnsi="Tahoma" w:cs="Tahoma"/>
        </w:rPr>
      </w:pPr>
    </w:p>
    <w:p w14:paraId="0531C99F" w14:textId="77777777" w:rsidR="00A77DDC" w:rsidRDefault="00A77DDC" w:rsidP="00AF65C5">
      <w:pPr>
        <w:keepNext/>
        <w:keepLines/>
        <w:rPr>
          <w:rFonts w:ascii="Tahoma" w:hAnsi="Tahoma" w:cs="Tahoma"/>
        </w:rPr>
      </w:pPr>
    </w:p>
    <w:p w14:paraId="621080FF" w14:textId="77777777" w:rsidR="00A77DDC" w:rsidRDefault="00A77DDC" w:rsidP="00AF65C5">
      <w:pPr>
        <w:keepNext/>
        <w:keepLines/>
        <w:rPr>
          <w:rFonts w:ascii="Tahoma" w:hAnsi="Tahoma" w:cs="Tahoma"/>
        </w:rPr>
      </w:pPr>
    </w:p>
    <w:p w14:paraId="2E31A53B" w14:textId="77777777" w:rsidR="00A77DDC" w:rsidRDefault="00A77DDC" w:rsidP="00AF65C5">
      <w:pPr>
        <w:keepNext/>
        <w:keepLines/>
        <w:rPr>
          <w:rFonts w:ascii="Tahoma" w:hAnsi="Tahoma" w:cs="Tahoma"/>
        </w:rPr>
      </w:pPr>
    </w:p>
    <w:p w14:paraId="419CA62B" w14:textId="77777777" w:rsidR="00A77DDC" w:rsidRDefault="00A77DDC" w:rsidP="00AF65C5">
      <w:pPr>
        <w:keepNext/>
        <w:keepLines/>
        <w:rPr>
          <w:rFonts w:ascii="Tahoma" w:hAnsi="Tahoma" w:cs="Tahoma"/>
        </w:rPr>
      </w:pPr>
    </w:p>
    <w:p w14:paraId="319FA261" w14:textId="77777777" w:rsidR="00A77DDC" w:rsidRDefault="00A77DDC" w:rsidP="00AF65C5">
      <w:pPr>
        <w:keepNext/>
        <w:keepLines/>
        <w:rPr>
          <w:rFonts w:ascii="Tahoma" w:hAnsi="Tahoma" w:cs="Tahoma"/>
        </w:rPr>
      </w:pPr>
    </w:p>
    <w:p w14:paraId="54252626" w14:textId="77777777" w:rsidR="00A77DDC" w:rsidRDefault="00A77DDC" w:rsidP="00AF65C5">
      <w:pPr>
        <w:keepNext/>
        <w:keepLines/>
        <w:rPr>
          <w:rFonts w:ascii="Tahoma" w:hAnsi="Tahoma" w:cs="Tahoma"/>
        </w:rPr>
      </w:pPr>
    </w:p>
    <w:p w14:paraId="30356183" w14:textId="77777777" w:rsidR="00A77DDC" w:rsidRDefault="00A77DDC" w:rsidP="00AF65C5">
      <w:pPr>
        <w:keepNext/>
        <w:keepLines/>
        <w:rPr>
          <w:rFonts w:ascii="Tahoma" w:hAnsi="Tahoma" w:cs="Tahoma"/>
        </w:rPr>
      </w:pPr>
    </w:p>
    <w:p w14:paraId="129D82D2" w14:textId="77777777" w:rsidR="00EE379E" w:rsidRDefault="00EE379E" w:rsidP="00AF65C5">
      <w:pPr>
        <w:keepNext/>
        <w:keepLines/>
        <w:rPr>
          <w:rFonts w:ascii="Tahoma" w:hAnsi="Tahoma" w:cs="Tahoma"/>
        </w:rPr>
      </w:pPr>
    </w:p>
    <w:p w14:paraId="6E6AB44B" w14:textId="77777777" w:rsidR="00EE379E" w:rsidRDefault="00EE379E" w:rsidP="00AF65C5">
      <w:pPr>
        <w:keepNext/>
        <w:keepLines/>
        <w:rPr>
          <w:rFonts w:ascii="Tahoma" w:hAnsi="Tahoma" w:cs="Tahoma"/>
        </w:rPr>
      </w:pPr>
    </w:p>
    <w:p w14:paraId="010F4E54" w14:textId="150B0920" w:rsidR="00C92D2A" w:rsidRDefault="00C92D2A" w:rsidP="00AF65C5">
      <w:pPr>
        <w:keepNext/>
        <w:keepLines/>
        <w:rPr>
          <w:rFonts w:ascii="Tahoma" w:hAnsi="Tahoma" w:cs="Tahoma"/>
        </w:rPr>
      </w:pPr>
    </w:p>
    <w:p w14:paraId="744F554D" w14:textId="77777777" w:rsidR="00B40B0F" w:rsidRDefault="00B40B0F" w:rsidP="00AF65C5">
      <w:pPr>
        <w:keepNext/>
        <w:keepLines/>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782C3D" w:rsidRPr="008610F0" w14:paraId="2D4F0B1B" w14:textId="77777777" w:rsidTr="00782C3D">
        <w:tc>
          <w:tcPr>
            <w:tcW w:w="8075" w:type="dxa"/>
            <w:tcBorders>
              <w:top w:val="single" w:sz="4" w:space="0" w:color="auto"/>
              <w:bottom w:val="single" w:sz="4" w:space="0" w:color="auto"/>
              <w:right w:val="single" w:sz="4" w:space="0" w:color="auto"/>
            </w:tcBorders>
          </w:tcPr>
          <w:p w14:paraId="3150EA83" w14:textId="77777777" w:rsidR="00782C3D" w:rsidRPr="00EE379E" w:rsidRDefault="00782C3D" w:rsidP="00167D0C">
            <w:pPr>
              <w:keepNext/>
              <w:keepLines/>
              <w:rPr>
                <w:rFonts w:ascii="Tahoma" w:hAnsi="Tahoma" w:cs="Tahoma"/>
                <w:b/>
                <w:bCs/>
              </w:rPr>
            </w:pPr>
            <w:r w:rsidRPr="00EE379E">
              <w:rPr>
                <w:rFonts w:ascii="Tahoma" w:hAnsi="Tahoma" w:cs="Tahoma"/>
                <w:b/>
                <w:bCs/>
              </w:rPr>
              <w:lastRenderedPageBreak/>
              <w:t>DOKAZILO O USTREZNOSTI IZDELKOV IN SNOVI, KI PRIHAJAJO V STIK S PITNO VODO</w:t>
            </w:r>
          </w:p>
        </w:tc>
        <w:tc>
          <w:tcPr>
            <w:tcW w:w="1276" w:type="dxa"/>
            <w:tcBorders>
              <w:top w:val="single" w:sz="4" w:space="0" w:color="auto"/>
              <w:left w:val="single" w:sz="4" w:space="0" w:color="auto"/>
              <w:bottom w:val="single" w:sz="4" w:space="0" w:color="auto"/>
              <w:right w:val="single" w:sz="4" w:space="0" w:color="auto"/>
            </w:tcBorders>
          </w:tcPr>
          <w:p w14:paraId="084169A7" w14:textId="05F3EB4C" w:rsidR="00782C3D" w:rsidRPr="008610F0" w:rsidRDefault="00782C3D" w:rsidP="00782C3D">
            <w:pPr>
              <w:keepNext/>
              <w:keepLines/>
              <w:rPr>
                <w:rFonts w:ascii="Tahoma" w:hAnsi="Tahoma" w:cs="Tahoma"/>
                <w:b/>
              </w:rPr>
            </w:pPr>
            <w:r>
              <w:rPr>
                <w:rFonts w:ascii="Tahoma" w:hAnsi="Tahoma" w:cs="Tahoma"/>
                <w:b/>
                <w:i/>
              </w:rPr>
              <w:t>P</w:t>
            </w:r>
            <w:r w:rsidRPr="008610F0">
              <w:rPr>
                <w:rFonts w:ascii="Tahoma" w:hAnsi="Tahoma" w:cs="Tahoma"/>
                <w:b/>
                <w:i/>
              </w:rPr>
              <w:t>riloga</w:t>
            </w:r>
            <w:r>
              <w:rPr>
                <w:rFonts w:ascii="Tahoma" w:hAnsi="Tahoma" w:cs="Tahoma"/>
                <w:b/>
                <w:i/>
              </w:rPr>
              <w:t xml:space="preserve"> 7</w:t>
            </w:r>
            <w:r w:rsidRPr="008610F0">
              <w:rPr>
                <w:rFonts w:ascii="Tahoma" w:hAnsi="Tahoma" w:cs="Tahoma"/>
                <w:b/>
                <w:i/>
              </w:rPr>
              <w:t xml:space="preserve"> </w:t>
            </w:r>
          </w:p>
        </w:tc>
      </w:tr>
    </w:tbl>
    <w:p w14:paraId="4C69E938" w14:textId="77777777" w:rsidR="00F40A4D" w:rsidRPr="008610F0" w:rsidRDefault="00F40A4D" w:rsidP="00F40A4D">
      <w:pPr>
        <w:keepNext/>
        <w:keepLines/>
        <w:rPr>
          <w:rFonts w:ascii="Tahoma" w:hAnsi="Tahoma" w:cs="Tahoma"/>
        </w:rPr>
      </w:pPr>
    </w:p>
    <w:p w14:paraId="1624DE17" w14:textId="77777777" w:rsidR="00F40A4D" w:rsidRDefault="00F40A4D" w:rsidP="00F40A4D">
      <w:pPr>
        <w:keepNext/>
        <w:keepLines/>
        <w:rPr>
          <w:rFonts w:ascii="Tahoma" w:hAnsi="Tahoma" w:cs="Tahoma"/>
        </w:rPr>
      </w:pPr>
    </w:p>
    <w:p w14:paraId="60E36D8D" w14:textId="77777777" w:rsidR="00782C3D" w:rsidRDefault="00782C3D" w:rsidP="00F40A4D">
      <w:pPr>
        <w:keepNext/>
        <w:keepLines/>
        <w:rPr>
          <w:rFonts w:ascii="Tahoma" w:hAnsi="Tahoma" w:cs="Tahoma"/>
        </w:rPr>
      </w:pPr>
    </w:p>
    <w:p w14:paraId="1F68DC8B" w14:textId="77777777" w:rsidR="00F40A4D" w:rsidRPr="008610F0" w:rsidRDefault="00F40A4D" w:rsidP="00F40A4D">
      <w:pPr>
        <w:keepNext/>
        <w:keepLines/>
        <w:jc w:val="both"/>
        <w:rPr>
          <w:rFonts w:ascii="Tahoma" w:hAnsi="Tahoma" w:cs="Tahoma"/>
        </w:rPr>
      </w:pPr>
      <w:r w:rsidRPr="008610F0">
        <w:rPr>
          <w:rFonts w:ascii="Tahoma" w:hAnsi="Tahoma" w:cs="Tahoma"/>
        </w:rPr>
        <w:t>Ponudnik mora priložiti dokumentacijo, skladno z zahtevami Uredbe o pitni vodi</w:t>
      </w:r>
      <w:r>
        <w:rPr>
          <w:rFonts w:ascii="Tahoma" w:hAnsi="Tahoma" w:cs="Tahoma"/>
        </w:rPr>
        <w:t>.</w:t>
      </w:r>
    </w:p>
    <w:p w14:paraId="14E17F37" w14:textId="77777777" w:rsidR="00F40A4D" w:rsidRDefault="00F40A4D" w:rsidP="00F40A4D">
      <w:pPr>
        <w:keepNext/>
        <w:keepLines/>
        <w:jc w:val="both"/>
        <w:rPr>
          <w:rFonts w:ascii="Tahoma" w:hAnsi="Tahoma" w:cs="Tahoma"/>
          <w:highlight w:val="yellow"/>
        </w:rPr>
      </w:pPr>
    </w:p>
    <w:p w14:paraId="17EB5D56" w14:textId="77777777" w:rsidR="00F40A4D" w:rsidRPr="00572898" w:rsidRDefault="00F40A4D" w:rsidP="00F40A4D">
      <w:pPr>
        <w:keepNext/>
        <w:keepLines/>
        <w:rPr>
          <w:rFonts w:ascii="Tahoma" w:hAnsi="Tahoma" w:cs="Tahoma"/>
        </w:rPr>
      </w:pPr>
    </w:p>
    <w:p w14:paraId="3B68627E" w14:textId="77777777" w:rsidR="00F40A4D" w:rsidRPr="00572898" w:rsidRDefault="00F40A4D" w:rsidP="00F40A4D">
      <w:pPr>
        <w:keepNext/>
        <w:keepLines/>
        <w:tabs>
          <w:tab w:val="left" w:pos="567"/>
          <w:tab w:val="num" w:pos="851"/>
          <w:tab w:val="left" w:pos="993"/>
        </w:tabs>
        <w:jc w:val="both"/>
        <w:rPr>
          <w:rFonts w:ascii="Tahoma" w:hAnsi="Tahoma" w:cs="Tahoma"/>
          <w:sz w:val="18"/>
        </w:rPr>
      </w:pPr>
      <w:r w:rsidRPr="00572898">
        <w:rPr>
          <w:rFonts w:ascii="Tahoma" w:hAnsi="Tahoma" w:cs="Tahoma"/>
        </w:rPr>
        <w:t xml:space="preserve">Prilogo je potrebno naložiti v </w:t>
      </w:r>
      <w:r w:rsidRPr="00572898">
        <w:rPr>
          <w:rFonts w:ascii="Tahoma" w:hAnsi="Tahoma" w:cs="Tahoma"/>
          <w:b/>
          <w:sz w:val="18"/>
          <w:szCs w:val="18"/>
        </w:rPr>
        <w:t>Razdelek</w:t>
      </w:r>
      <w:r w:rsidRPr="00572898">
        <w:rPr>
          <w:rFonts w:ascii="Tahoma" w:hAnsi="Tahoma" w:cs="Tahoma"/>
          <w:b/>
          <w:sz w:val="18"/>
        </w:rPr>
        <w:t xml:space="preserve"> »DOKUMENTI«, del »Ostale priloge«.</w:t>
      </w:r>
    </w:p>
    <w:p w14:paraId="2E9742BB" w14:textId="77777777" w:rsidR="00F40A4D" w:rsidRPr="00572898" w:rsidRDefault="00F40A4D" w:rsidP="00F40A4D">
      <w:pPr>
        <w:keepNext/>
        <w:keepLines/>
        <w:jc w:val="both"/>
        <w:rPr>
          <w:rFonts w:ascii="Tahoma" w:hAnsi="Tahoma" w:cs="Tahoma"/>
          <w:u w:val="single"/>
        </w:rPr>
      </w:pPr>
    </w:p>
    <w:p w14:paraId="7BE7DA4B" w14:textId="77777777" w:rsidR="00F40A4D" w:rsidRPr="00572898" w:rsidRDefault="00F40A4D" w:rsidP="00F40A4D">
      <w:pPr>
        <w:keepNext/>
        <w:keepLines/>
        <w:jc w:val="both"/>
        <w:rPr>
          <w:rFonts w:ascii="Tahoma" w:hAnsi="Tahoma" w:cs="Tahoma"/>
          <w:u w:val="single"/>
        </w:rPr>
      </w:pPr>
    </w:p>
    <w:p w14:paraId="08AE71B3" w14:textId="77777777" w:rsidR="00F40A4D" w:rsidRPr="00572898" w:rsidRDefault="00F40A4D" w:rsidP="00F40A4D">
      <w:pPr>
        <w:keepNext/>
        <w:keepLines/>
        <w:jc w:val="both"/>
        <w:rPr>
          <w:rFonts w:ascii="Tahoma" w:hAnsi="Tahoma" w:cs="Tahoma"/>
          <w:u w:val="single"/>
        </w:rPr>
      </w:pPr>
    </w:p>
    <w:p w14:paraId="274C9CA5" w14:textId="77777777" w:rsidR="00F40A4D" w:rsidRPr="00572898" w:rsidRDefault="00F40A4D" w:rsidP="00F40A4D">
      <w:pPr>
        <w:keepNext/>
        <w:keepLines/>
        <w:jc w:val="both"/>
        <w:rPr>
          <w:rFonts w:ascii="Tahoma" w:hAnsi="Tahoma" w:cs="Tahoma"/>
          <w:u w:val="single"/>
        </w:rPr>
      </w:pPr>
    </w:p>
    <w:p w14:paraId="41223DC2" w14:textId="77777777" w:rsidR="00F40A4D" w:rsidRPr="00572898" w:rsidRDefault="00F40A4D" w:rsidP="00F40A4D">
      <w:pPr>
        <w:keepNext/>
        <w:keepLines/>
        <w:jc w:val="both"/>
        <w:rPr>
          <w:rFonts w:ascii="Tahoma" w:hAnsi="Tahoma" w:cs="Tahoma"/>
          <w:u w:val="single"/>
        </w:rPr>
      </w:pPr>
    </w:p>
    <w:p w14:paraId="59A810D2" w14:textId="77777777" w:rsidR="00F40A4D" w:rsidRPr="00572898" w:rsidRDefault="00F40A4D" w:rsidP="00F40A4D">
      <w:pPr>
        <w:keepNext/>
        <w:keepLines/>
        <w:jc w:val="both"/>
        <w:rPr>
          <w:rFonts w:ascii="Tahoma" w:hAnsi="Tahoma" w:cs="Tahoma"/>
          <w:u w:val="single"/>
        </w:rPr>
      </w:pPr>
    </w:p>
    <w:p w14:paraId="1F9A1DDC" w14:textId="77777777" w:rsidR="00F40A4D" w:rsidRPr="00572898" w:rsidRDefault="00F40A4D" w:rsidP="00F40A4D">
      <w:pPr>
        <w:keepNext/>
        <w:keepLines/>
        <w:jc w:val="both"/>
        <w:rPr>
          <w:rFonts w:ascii="Tahoma" w:hAnsi="Tahoma" w:cs="Tahoma"/>
          <w:u w:val="single"/>
        </w:rPr>
      </w:pPr>
    </w:p>
    <w:p w14:paraId="76784507" w14:textId="77777777" w:rsidR="00F40A4D" w:rsidRPr="00572898" w:rsidRDefault="00F40A4D" w:rsidP="00F40A4D">
      <w:pPr>
        <w:keepNext/>
        <w:keepLines/>
        <w:jc w:val="both"/>
        <w:rPr>
          <w:rFonts w:ascii="Tahoma" w:hAnsi="Tahoma" w:cs="Tahoma"/>
          <w:u w:val="single"/>
        </w:rPr>
      </w:pPr>
    </w:p>
    <w:p w14:paraId="7EFD2203" w14:textId="77777777" w:rsidR="00F40A4D" w:rsidRPr="00572898" w:rsidRDefault="00F40A4D" w:rsidP="00F40A4D">
      <w:pPr>
        <w:keepNext/>
        <w:keepLines/>
        <w:jc w:val="both"/>
        <w:rPr>
          <w:rFonts w:ascii="Tahoma" w:hAnsi="Tahoma" w:cs="Tahoma"/>
          <w:u w:val="single"/>
        </w:rPr>
      </w:pPr>
    </w:p>
    <w:p w14:paraId="500ED2B0" w14:textId="77777777" w:rsidR="00F40A4D" w:rsidRPr="00572898" w:rsidRDefault="00F40A4D" w:rsidP="00F40A4D">
      <w:pPr>
        <w:keepNext/>
        <w:keepLines/>
        <w:jc w:val="both"/>
        <w:rPr>
          <w:rFonts w:ascii="Tahoma" w:hAnsi="Tahoma" w:cs="Tahoma"/>
          <w:u w:val="single"/>
        </w:rPr>
      </w:pPr>
    </w:p>
    <w:p w14:paraId="63B57EAE" w14:textId="77777777" w:rsidR="00F40A4D" w:rsidRPr="00572898" w:rsidRDefault="00F40A4D" w:rsidP="00F40A4D">
      <w:pPr>
        <w:keepNext/>
        <w:keepLines/>
        <w:jc w:val="both"/>
        <w:rPr>
          <w:rFonts w:ascii="Tahoma" w:hAnsi="Tahoma" w:cs="Tahoma"/>
          <w:u w:val="single"/>
        </w:rPr>
      </w:pPr>
    </w:p>
    <w:p w14:paraId="44C9C3C2" w14:textId="77777777" w:rsidR="00F40A4D" w:rsidRPr="00572898" w:rsidRDefault="00F40A4D" w:rsidP="00F40A4D">
      <w:pPr>
        <w:keepNext/>
        <w:keepLines/>
        <w:jc w:val="both"/>
        <w:rPr>
          <w:rFonts w:ascii="Tahoma" w:hAnsi="Tahoma" w:cs="Tahoma"/>
          <w:u w:val="single"/>
        </w:rPr>
      </w:pPr>
    </w:p>
    <w:p w14:paraId="0B67CE8F" w14:textId="77777777" w:rsidR="00F40A4D" w:rsidRPr="00572898" w:rsidRDefault="00F40A4D" w:rsidP="00F40A4D">
      <w:pPr>
        <w:keepNext/>
        <w:keepLines/>
        <w:jc w:val="both"/>
        <w:rPr>
          <w:rFonts w:ascii="Tahoma" w:hAnsi="Tahoma" w:cs="Tahoma"/>
          <w:u w:val="single"/>
        </w:rPr>
      </w:pPr>
    </w:p>
    <w:p w14:paraId="286BF8B3" w14:textId="77777777" w:rsidR="00F40A4D" w:rsidRPr="00572898" w:rsidRDefault="00F40A4D" w:rsidP="00F40A4D">
      <w:pPr>
        <w:keepNext/>
        <w:keepLines/>
        <w:jc w:val="both"/>
        <w:rPr>
          <w:rFonts w:ascii="Tahoma" w:hAnsi="Tahoma" w:cs="Tahoma"/>
          <w:u w:val="single"/>
        </w:rPr>
      </w:pPr>
    </w:p>
    <w:p w14:paraId="5130C012" w14:textId="77777777" w:rsidR="00F40A4D" w:rsidRPr="00572898" w:rsidRDefault="00F40A4D" w:rsidP="00F40A4D">
      <w:pPr>
        <w:keepNext/>
        <w:keepLines/>
        <w:jc w:val="both"/>
        <w:rPr>
          <w:rFonts w:ascii="Tahoma" w:hAnsi="Tahoma" w:cs="Tahoma"/>
          <w:u w:val="single"/>
        </w:rPr>
      </w:pPr>
    </w:p>
    <w:p w14:paraId="56455299" w14:textId="77777777" w:rsidR="00F40A4D" w:rsidRPr="00572898" w:rsidRDefault="00F40A4D" w:rsidP="00F40A4D">
      <w:pPr>
        <w:keepNext/>
        <w:keepLines/>
        <w:jc w:val="both"/>
        <w:rPr>
          <w:rFonts w:ascii="Tahoma" w:hAnsi="Tahoma" w:cs="Tahoma"/>
          <w:u w:val="single"/>
        </w:rPr>
      </w:pPr>
    </w:p>
    <w:p w14:paraId="3C7E8C2D" w14:textId="77777777" w:rsidR="00F40A4D" w:rsidRPr="00572898" w:rsidRDefault="00F40A4D" w:rsidP="00F40A4D">
      <w:pPr>
        <w:keepNext/>
        <w:keepLines/>
        <w:jc w:val="both"/>
        <w:rPr>
          <w:rFonts w:ascii="Tahoma" w:hAnsi="Tahoma" w:cs="Tahoma"/>
          <w:u w:val="single"/>
        </w:rPr>
      </w:pPr>
    </w:p>
    <w:p w14:paraId="5DD476F5" w14:textId="77777777" w:rsidR="00F40A4D" w:rsidRPr="00572898" w:rsidRDefault="00F40A4D" w:rsidP="00F40A4D">
      <w:pPr>
        <w:keepNext/>
        <w:keepLines/>
        <w:jc w:val="both"/>
        <w:rPr>
          <w:rFonts w:ascii="Tahoma" w:hAnsi="Tahoma" w:cs="Tahoma"/>
          <w:u w:val="single"/>
        </w:rPr>
      </w:pPr>
    </w:p>
    <w:p w14:paraId="3AE48253" w14:textId="77777777" w:rsidR="00F40A4D" w:rsidRPr="00572898" w:rsidRDefault="00F40A4D" w:rsidP="00F40A4D">
      <w:pPr>
        <w:keepNext/>
        <w:keepLines/>
        <w:jc w:val="both"/>
        <w:rPr>
          <w:rFonts w:ascii="Tahoma" w:hAnsi="Tahoma" w:cs="Tahoma"/>
          <w:u w:val="single"/>
        </w:rPr>
      </w:pPr>
    </w:p>
    <w:p w14:paraId="6B688483" w14:textId="77777777" w:rsidR="00F40A4D" w:rsidRPr="00572898" w:rsidRDefault="00F40A4D" w:rsidP="00F40A4D">
      <w:pPr>
        <w:keepNext/>
        <w:keepLines/>
        <w:jc w:val="both"/>
        <w:rPr>
          <w:rFonts w:ascii="Tahoma" w:hAnsi="Tahoma" w:cs="Tahoma"/>
          <w:u w:val="single"/>
        </w:rPr>
      </w:pPr>
    </w:p>
    <w:p w14:paraId="23B0980B" w14:textId="77777777" w:rsidR="00F40A4D" w:rsidRPr="00572898" w:rsidRDefault="00F40A4D" w:rsidP="00F40A4D">
      <w:pPr>
        <w:keepNext/>
        <w:keepLines/>
        <w:jc w:val="both"/>
        <w:rPr>
          <w:rFonts w:ascii="Tahoma" w:hAnsi="Tahoma" w:cs="Tahoma"/>
          <w:u w:val="single"/>
        </w:rPr>
      </w:pPr>
    </w:p>
    <w:p w14:paraId="48C59A9D" w14:textId="77777777" w:rsidR="00F40A4D" w:rsidRPr="00572898" w:rsidRDefault="00F40A4D" w:rsidP="00F40A4D">
      <w:pPr>
        <w:keepNext/>
        <w:keepLines/>
        <w:jc w:val="both"/>
        <w:rPr>
          <w:rFonts w:ascii="Tahoma" w:hAnsi="Tahoma" w:cs="Tahoma"/>
          <w:u w:val="single"/>
        </w:rPr>
      </w:pPr>
    </w:p>
    <w:p w14:paraId="5FC950D9" w14:textId="77777777" w:rsidR="00F40A4D" w:rsidRPr="00572898" w:rsidRDefault="00F40A4D" w:rsidP="00F40A4D">
      <w:pPr>
        <w:keepNext/>
        <w:keepLines/>
        <w:jc w:val="both"/>
        <w:rPr>
          <w:rFonts w:ascii="Tahoma" w:hAnsi="Tahoma" w:cs="Tahoma"/>
          <w:u w:val="single"/>
        </w:rPr>
      </w:pPr>
    </w:p>
    <w:p w14:paraId="492F908A" w14:textId="77777777" w:rsidR="00F40A4D" w:rsidRPr="00572898" w:rsidRDefault="00F40A4D" w:rsidP="00F40A4D">
      <w:pPr>
        <w:keepNext/>
        <w:keepLines/>
        <w:jc w:val="both"/>
        <w:rPr>
          <w:rFonts w:ascii="Tahoma" w:hAnsi="Tahoma" w:cs="Tahoma"/>
          <w:u w:val="single"/>
        </w:rPr>
      </w:pPr>
    </w:p>
    <w:p w14:paraId="40C8D3B4" w14:textId="77777777" w:rsidR="00F40A4D" w:rsidRPr="00572898" w:rsidRDefault="00F40A4D" w:rsidP="00F40A4D">
      <w:pPr>
        <w:keepNext/>
        <w:keepLines/>
        <w:jc w:val="both"/>
        <w:rPr>
          <w:rFonts w:ascii="Tahoma" w:hAnsi="Tahoma" w:cs="Tahoma"/>
          <w:u w:val="single"/>
        </w:rPr>
      </w:pPr>
    </w:p>
    <w:p w14:paraId="736E647F" w14:textId="77777777" w:rsidR="00F40A4D" w:rsidRPr="00572898" w:rsidRDefault="00F40A4D" w:rsidP="00F40A4D">
      <w:pPr>
        <w:keepNext/>
        <w:keepLines/>
        <w:jc w:val="both"/>
        <w:rPr>
          <w:rFonts w:ascii="Tahoma" w:hAnsi="Tahoma" w:cs="Tahoma"/>
          <w:u w:val="single"/>
        </w:rPr>
      </w:pPr>
    </w:p>
    <w:p w14:paraId="6D12609C" w14:textId="77777777" w:rsidR="00F40A4D" w:rsidRPr="00572898" w:rsidRDefault="00F40A4D" w:rsidP="00F40A4D">
      <w:pPr>
        <w:keepNext/>
        <w:keepLines/>
        <w:jc w:val="both"/>
        <w:rPr>
          <w:rFonts w:ascii="Tahoma" w:hAnsi="Tahoma" w:cs="Tahoma"/>
          <w:u w:val="single"/>
        </w:rPr>
      </w:pPr>
    </w:p>
    <w:p w14:paraId="75111FE7" w14:textId="77777777" w:rsidR="00F40A4D" w:rsidRPr="00572898" w:rsidRDefault="00F40A4D" w:rsidP="00F40A4D">
      <w:pPr>
        <w:keepNext/>
        <w:keepLines/>
        <w:jc w:val="both"/>
        <w:rPr>
          <w:rFonts w:ascii="Tahoma" w:hAnsi="Tahoma" w:cs="Tahoma"/>
          <w:u w:val="single"/>
        </w:rPr>
      </w:pPr>
    </w:p>
    <w:p w14:paraId="2D01DC07" w14:textId="77777777" w:rsidR="00F40A4D" w:rsidRPr="00572898" w:rsidRDefault="00F40A4D" w:rsidP="00F40A4D">
      <w:pPr>
        <w:keepNext/>
        <w:keepLines/>
        <w:jc w:val="both"/>
        <w:rPr>
          <w:rFonts w:ascii="Tahoma" w:hAnsi="Tahoma" w:cs="Tahoma"/>
          <w:u w:val="single"/>
        </w:rPr>
      </w:pPr>
    </w:p>
    <w:p w14:paraId="3B62BCCE" w14:textId="77777777" w:rsidR="00F40A4D" w:rsidRPr="00572898" w:rsidRDefault="00F40A4D" w:rsidP="00F40A4D">
      <w:pPr>
        <w:keepNext/>
        <w:keepLines/>
        <w:jc w:val="both"/>
        <w:rPr>
          <w:rFonts w:ascii="Tahoma" w:hAnsi="Tahoma" w:cs="Tahoma"/>
          <w:u w:val="single"/>
        </w:rPr>
      </w:pPr>
    </w:p>
    <w:p w14:paraId="55F1F085" w14:textId="77777777" w:rsidR="00F40A4D" w:rsidRPr="00572898" w:rsidRDefault="00F40A4D" w:rsidP="00F40A4D">
      <w:pPr>
        <w:keepNext/>
        <w:keepLines/>
        <w:jc w:val="both"/>
        <w:rPr>
          <w:rFonts w:ascii="Tahoma" w:hAnsi="Tahoma" w:cs="Tahoma"/>
          <w:u w:val="single"/>
        </w:rPr>
      </w:pPr>
    </w:p>
    <w:p w14:paraId="3DA4F54F" w14:textId="77777777" w:rsidR="00F40A4D" w:rsidRPr="00572898" w:rsidRDefault="00F40A4D" w:rsidP="00F40A4D">
      <w:pPr>
        <w:keepNext/>
        <w:keepLines/>
        <w:jc w:val="both"/>
        <w:rPr>
          <w:rFonts w:ascii="Tahoma" w:hAnsi="Tahoma" w:cs="Tahoma"/>
          <w:u w:val="single"/>
        </w:rPr>
      </w:pPr>
    </w:p>
    <w:p w14:paraId="7C63AD1D" w14:textId="77777777" w:rsidR="00F40A4D" w:rsidRPr="00572898" w:rsidRDefault="00F40A4D" w:rsidP="00F40A4D">
      <w:pPr>
        <w:keepNext/>
        <w:keepLines/>
        <w:jc w:val="both"/>
        <w:rPr>
          <w:rFonts w:ascii="Tahoma" w:hAnsi="Tahoma" w:cs="Tahoma"/>
          <w:u w:val="single"/>
        </w:rPr>
      </w:pPr>
    </w:p>
    <w:p w14:paraId="16F53470" w14:textId="77777777" w:rsidR="00F40A4D" w:rsidRPr="00572898" w:rsidRDefault="00F40A4D" w:rsidP="00F40A4D">
      <w:pPr>
        <w:keepNext/>
        <w:keepLines/>
        <w:jc w:val="both"/>
        <w:rPr>
          <w:rFonts w:ascii="Tahoma" w:hAnsi="Tahoma" w:cs="Tahoma"/>
          <w:u w:val="single"/>
        </w:rPr>
      </w:pPr>
    </w:p>
    <w:p w14:paraId="57E96CC0" w14:textId="77777777" w:rsidR="00F40A4D" w:rsidRPr="00572898" w:rsidRDefault="00F40A4D" w:rsidP="00F40A4D">
      <w:pPr>
        <w:keepNext/>
        <w:keepLines/>
        <w:jc w:val="both"/>
        <w:rPr>
          <w:rFonts w:ascii="Tahoma" w:hAnsi="Tahoma" w:cs="Tahoma"/>
          <w:u w:val="single"/>
        </w:rPr>
      </w:pPr>
    </w:p>
    <w:p w14:paraId="30FDE734" w14:textId="77777777" w:rsidR="00F40A4D" w:rsidRPr="00572898" w:rsidRDefault="00F40A4D" w:rsidP="00F40A4D">
      <w:pPr>
        <w:keepNext/>
        <w:keepLines/>
        <w:jc w:val="both"/>
        <w:rPr>
          <w:rFonts w:ascii="Tahoma" w:hAnsi="Tahoma" w:cs="Tahoma"/>
          <w:u w:val="single"/>
        </w:rPr>
      </w:pPr>
    </w:p>
    <w:tbl>
      <w:tblPr>
        <w:tblW w:w="0" w:type="auto"/>
        <w:tblLayout w:type="fixed"/>
        <w:tblCellMar>
          <w:left w:w="70" w:type="dxa"/>
          <w:right w:w="70" w:type="dxa"/>
        </w:tblCellMar>
        <w:tblLook w:val="0000" w:firstRow="0" w:lastRow="0" w:firstColumn="0" w:lastColumn="0" w:noHBand="0" w:noVBand="0"/>
      </w:tblPr>
      <w:tblGrid>
        <w:gridCol w:w="3189"/>
        <w:gridCol w:w="992"/>
        <w:gridCol w:w="851"/>
        <w:gridCol w:w="3543"/>
        <w:gridCol w:w="635"/>
      </w:tblGrid>
      <w:tr w:rsidR="00F40A4D" w:rsidRPr="00572898" w14:paraId="2CB0BC2C" w14:textId="77777777" w:rsidTr="00167D0C">
        <w:trPr>
          <w:gridAfter w:val="1"/>
          <w:wAfter w:w="635" w:type="dxa"/>
        </w:trPr>
        <w:tc>
          <w:tcPr>
            <w:tcW w:w="3189" w:type="dxa"/>
          </w:tcPr>
          <w:p w14:paraId="179B8D7C" w14:textId="77777777" w:rsidR="00F40A4D" w:rsidRPr="00572898" w:rsidRDefault="00F40A4D" w:rsidP="00167D0C">
            <w:pPr>
              <w:keepNext/>
              <w:keepLines/>
              <w:rPr>
                <w:rFonts w:ascii="Tahoma" w:hAnsi="Tahoma" w:cs="Tahoma"/>
              </w:rPr>
            </w:pPr>
            <w:r w:rsidRPr="00572898">
              <w:rPr>
                <w:rFonts w:ascii="Tahoma" w:hAnsi="Tahoma" w:cs="Tahoma"/>
              </w:rPr>
              <w:t>Datum:</w:t>
            </w:r>
          </w:p>
        </w:tc>
        <w:tc>
          <w:tcPr>
            <w:tcW w:w="1843" w:type="dxa"/>
            <w:gridSpan w:val="2"/>
          </w:tcPr>
          <w:p w14:paraId="458F8E7C" w14:textId="77777777" w:rsidR="00F40A4D" w:rsidRPr="00572898" w:rsidRDefault="00F40A4D" w:rsidP="00167D0C">
            <w:pPr>
              <w:keepNext/>
              <w:keepLines/>
              <w:rPr>
                <w:rFonts w:ascii="Tahoma" w:hAnsi="Tahoma" w:cs="Tahoma"/>
              </w:rPr>
            </w:pPr>
            <w:r w:rsidRPr="00572898">
              <w:rPr>
                <w:rFonts w:ascii="Tahoma" w:hAnsi="Tahoma" w:cs="Tahoma"/>
              </w:rPr>
              <w:t>Žig</w:t>
            </w:r>
          </w:p>
        </w:tc>
        <w:tc>
          <w:tcPr>
            <w:tcW w:w="3543" w:type="dxa"/>
            <w:tcBorders>
              <w:bottom w:val="single" w:sz="4" w:space="0" w:color="auto"/>
            </w:tcBorders>
          </w:tcPr>
          <w:p w14:paraId="2F5A0CFB" w14:textId="77777777" w:rsidR="00F40A4D" w:rsidRPr="00572898" w:rsidRDefault="00F40A4D" w:rsidP="00167D0C">
            <w:pPr>
              <w:keepNext/>
              <w:keepLines/>
              <w:rPr>
                <w:rFonts w:ascii="Tahoma" w:hAnsi="Tahoma" w:cs="Tahoma"/>
              </w:rPr>
            </w:pPr>
          </w:p>
        </w:tc>
      </w:tr>
      <w:tr w:rsidR="00F40A4D" w:rsidRPr="00572898" w14:paraId="4FB7690D" w14:textId="77777777" w:rsidTr="00167D0C">
        <w:tc>
          <w:tcPr>
            <w:tcW w:w="3189" w:type="dxa"/>
          </w:tcPr>
          <w:p w14:paraId="132FA64D" w14:textId="77777777" w:rsidR="00F40A4D" w:rsidRPr="00572898" w:rsidRDefault="00F40A4D" w:rsidP="00167D0C">
            <w:pPr>
              <w:keepNext/>
              <w:keepLines/>
              <w:rPr>
                <w:rFonts w:ascii="Tahoma" w:hAnsi="Tahoma" w:cs="Tahoma"/>
              </w:rPr>
            </w:pPr>
          </w:p>
        </w:tc>
        <w:tc>
          <w:tcPr>
            <w:tcW w:w="992" w:type="dxa"/>
          </w:tcPr>
          <w:p w14:paraId="260B81EF" w14:textId="77777777" w:rsidR="00F40A4D" w:rsidRPr="00572898" w:rsidRDefault="00F40A4D" w:rsidP="00167D0C">
            <w:pPr>
              <w:keepNext/>
              <w:keepLines/>
              <w:rPr>
                <w:rFonts w:ascii="Tahoma" w:hAnsi="Tahoma" w:cs="Tahoma"/>
              </w:rPr>
            </w:pPr>
          </w:p>
        </w:tc>
        <w:tc>
          <w:tcPr>
            <w:tcW w:w="5029" w:type="dxa"/>
            <w:gridSpan w:val="3"/>
          </w:tcPr>
          <w:p w14:paraId="22847CE0" w14:textId="77777777" w:rsidR="00F40A4D" w:rsidRPr="00572898" w:rsidRDefault="00F40A4D" w:rsidP="00167D0C">
            <w:pPr>
              <w:keepNext/>
              <w:keepLines/>
              <w:spacing w:before="60"/>
              <w:jc w:val="center"/>
              <w:rPr>
                <w:rFonts w:ascii="Tahoma" w:hAnsi="Tahoma" w:cs="Tahoma"/>
              </w:rPr>
            </w:pPr>
            <w:r w:rsidRPr="00572898">
              <w:rPr>
                <w:rFonts w:ascii="Tahoma" w:hAnsi="Tahoma" w:cs="Tahoma"/>
              </w:rPr>
              <w:t>Podpis odgovorne osebe</w:t>
            </w:r>
          </w:p>
        </w:tc>
      </w:tr>
    </w:tbl>
    <w:p w14:paraId="4A460318" w14:textId="77777777" w:rsidR="00F40A4D" w:rsidRPr="00572898" w:rsidRDefault="00F40A4D" w:rsidP="00F40A4D">
      <w:pPr>
        <w:keepNext/>
        <w:keepLines/>
        <w:rPr>
          <w:rFonts w:ascii="Tahoma" w:hAnsi="Tahoma" w:cs="Tahoma"/>
        </w:rPr>
      </w:pPr>
    </w:p>
    <w:p w14:paraId="7AF194B8" w14:textId="77777777" w:rsidR="00F40A4D" w:rsidRPr="00572898" w:rsidRDefault="00F40A4D" w:rsidP="00F40A4D">
      <w:pPr>
        <w:keepNext/>
        <w:keepLines/>
        <w:rPr>
          <w:rFonts w:ascii="Tahoma" w:hAnsi="Tahoma" w:cs="Tahoma"/>
        </w:rPr>
      </w:pPr>
    </w:p>
    <w:p w14:paraId="20E3515B" w14:textId="77777777" w:rsidR="00F40A4D" w:rsidRDefault="00F40A4D" w:rsidP="00F40A4D">
      <w:pPr>
        <w:keepNext/>
        <w:keepLines/>
        <w:rPr>
          <w:rFonts w:ascii="Tahoma" w:hAnsi="Tahoma" w:cs="Tahoma"/>
        </w:rPr>
      </w:pPr>
    </w:p>
    <w:p w14:paraId="4BB4C2EF" w14:textId="77777777" w:rsidR="00F40A4D" w:rsidRDefault="00F40A4D" w:rsidP="00F40A4D">
      <w:pPr>
        <w:keepNext/>
        <w:keepLines/>
        <w:rPr>
          <w:rFonts w:ascii="Tahoma" w:hAnsi="Tahoma" w:cs="Tahoma"/>
        </w:rPr>
      </w:pPr>
    </w:p>
    <w:p w14:paraId="65735B4E" w14:textId="77777777" w:rsidR="00B40B0F" w:rsidRDefault="00B40B0F" w:rsidP="00AF65C5">
      <w:pPr>
        <w:keepNext/>
        <w:keepLines/>
        <w:rPr>
          <w:rFonts w:ascii="Tahoma" w:hAnsi="Tahoma" w:cs="Tahoma"/>
        </w:rPr>
      </w:pPr>
    </w:p>
    <w:p w14:paraId="728383F4" w14:textId="77777777" w:rsidR="00F40A4D" w:rsidRDefault="00F40A4D" w:rsidP="00AF65C5">
      <w:pPr>
        <w:keepNext/>
        <w:keepLines/>
        <w:rPr>
          <w:rFonts w:ascii="Tahoma" w:hAnsi="Tahoma" w:cs="Tahoma"/>
        </w:rPr>
      </w:pPr>
    </w:p>
    <w:p w14:paraId="669F8232" w14:textId="77777777" w:rsidR="00EE379E" w:rsidRDefault="00EE379E" w:rsidP="00AF65C5">
      <w:pPr>
        <w:keepNext/>
        <w:keepLines/>
        <w:rPr>
          <w:rFonts w:ascii="Tahoma" w:hAnsi="Tahoma" w:cs="Tahoma"/>
        </w:rPr>
      </w:pPr>
    </w:p>
    <w:p w14:paraId="156D7C75" w14:textId="77777777" w:rsidR="00F40A4D" w:rsidRDefault="00F40A4D" w:rsidP="00AF65C5">
      <w:pPr>
        <w:keepNext/>
        <w:keepLines/>
        <w:rPr>
          <w:rFonts w:ascii="Tahoma" w:hAnsi="Tahoma" w:cs="Tahoma"/>
        </w:rPr>
      </w:pPr>
    </w:p>
    <w:p w14:paraId="1F46C4C7" w14:textId="77777777" w:rsidR="00F40A4D" w:rsidRDefault="00F40A4D" w:rsidP="00AF65C5">
      <w:pPr>
        <w:keepNext/>
        <w:keepLines/>
        <w:rPr>
          <w:rFonts w:ascii="Tahoma" w:hAnsi="Tahoma" w:cs="Tahoma"/>
        </w:rPr>
      </w:pPr>
    </w:p>
    <w:tbl>
      <w:tblPr>
        <w:tblW w:w="911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3"/>
        <w:gridCol w:w="912"/>
        <w:gridCol w:w="551"/>
      </w:tblGrid>
      <w:tr w:rsidR="007C2116" w:rsidRPr="00982AAD" w14:paraId="17ADF512" w14:textId="77777777" w:rsidTr="007C2116">
        <w:tc>
          <w:tcPr>
            <w:tcW w:w="7653" w:type="dxa"/>
            <w:tcBorders>
              <w:top w:val="single" w:sz="4" w:space="0" w:color="auto"/>
              <w:left w:val="single" w:sz="4" w:space="0" w:color="auto"/>
              <w:bottom w:val="single" w:sz="4" w:space="0" w:color="auto"/>
              <w:right w:val="single" w:sz="4" w:space="0" w:color="auto"/>
            </w:tcBorders>
          </w:tcPr>
          <w:p w14:paraId="75EC94A5" w14:textId="77777777" w:rsidR="007C2116" w:rsidRPr="007C2116" w:rsidRDefault="007C2116" w:rsidP="00AF65C5">
            <w:pPr>
              <w:keepNext/>
              <w:keepLines/>
              <w:rPr>
                <w:rFonts w:ascii="Tahoma" w:hAnsi="Tahoma" w:cs="Tahoma"/>
                <w:b/>
                <w:bCs/>
              </w:rPr>
            </w:pPr>
            <w:r w:rsidRPr="007C2116">
              <w:rPr>
                <w:rFonts w:ascii="Tahoma" w:hAnsi="Tahoma" w:cs="Tahoma"/>
                <w:b/>
                <w:bCs/>
              </w:rPr>
              <w:lastRenderedPageBreak/>
              <w:t>VZORCI ARTIKLOV</w:t>
            </w:r>
          </w:p>
        </w:tc>
        <w:tc>
          <w:tcPr>
            <w:tcW w:w="912" w:type="dxa"/>
            <w:tcBorders>
              <w:top w:val="single" w:sz="4" w:space="0" w:color="auto"/>
              <w:left w:val="single" w:sz="4" w:space="0" w:color="auto"/>
              <w:bottom w:val="single" w:sz="4" w:space="0" w:color="auto"/>
              <w:right w:val="nil"/>
            </w:tcBorders>
          </w:tcPr>
          <w:p w14:paraId="100F6D83" w14:textId="77777777" w:rsidR="007C2116" w:rsidRPr="00982AAD" w:rsidRDefault="007C2116" w:rsidP="00AF65C5">
            <w:pPr>
              <w:keepNext/>
              <w:keepLines/>
              <w:jc w:val="right"/>
              <w:rPr>
                <w:rFonts w:ascii="Tahoma" w:hAnsi="Tahoma" w:cs="Tahoma"/>
                <w:b/>
              </w:rPr>
            </w:pPr>
            <w:r>
              <w:rPr>
                <w:rFonts w:ascii="Tahoma" w:hAnsi="Tahoma" w:cs="Tahoma"/>
                <w:b/>
                <w:i/>
              </w:rPr>
              <w:t>P</w:t>
            </w:r>
            <w:r w:rsidRPr="00982AAD">
              <w:rPr>
                <w:rFonts w:ascii="Tahoma" w:hAnsi="Tahoma" w:cs="Tahoma"/>
                <w:b/>
                <w:i/>
              </w:rPr>
              <w:t xml:space="preserve">riloga </w:t>
            </w:r>
          </w:p>
        </w:tc>
        <w:tc>
          <w:tcPr>
            <w:tcW w:w="551" w:type="dxa"/>
            <w:tcBorders>
              <w:top w:val="single" w:sz="4" w:space="0" w:color="auto"/>
              <w:left w:val="nil"/>
              <w:bottom w:val="single" w:sz="4" w:space="0" w:color="auto"/>
            </w:tcBorders>
          </w:tcPr>
          <w:p w14:paraId="3AE8FFE6" w14:textId="3B408210" w:rsidR="007C2116" w:rsidRPr="00982AAD" w:rsidRDefault="00782C3D" w:rsidP="00AF65C5">
            <w:pPr>
              <w:keepNext/>
              <w:keepLines/>
              <w:rPr>
                <w:rFonts w:ascii="Tahoma" w:hAnsi="Tahoma" w:cs="Tahoma"/>
                <w:b/>
                <w:i/>
              </w:rPr>
            </w:pPr>
            <w:r>
              <w:rPr>
                <w:rFonts w:ascii="Tahoma" w:hAnsi="Tahoma" w:cs="Tahoma"/>
                <w:b/>
                <w:i/>
              </w:rPr>
              <w:t>8</w:t>
            </w:r>
          </w:p>
        </w:tc>
      </w:tr>
    </w:tbl>
    <w:p w14:paraId="079F7734" w14:textId="77777777" w:rsidR="00A77DDC" w:rsidRPr="00982AAD" w:rsidRDefault="00A77DDC" w:rsidP="00AF65C5">
      <w:pPr>
        <w:keepNext/>
        <w:keepLines/>
        <w:jc w:val="both"/>
        <w:rPr>
          <w:rFonts w:ascii="Tahoma" w:hAnsi="Tahoma" w:cs="Tahoma"/>
        </w:rPr>
      </w:pPr>
    </w:p>
    <w:p w14:paraId="0BACBA32" w14:textId="77777777" w:rsidR="00A77DDC" w:rsidRPr="00982AAD" w:rsidRDefault="00A77DDC" w:rsidP="00AF65C5">
      <w:pPr>
        <w:keepNext/>
        <w:keepLines/>
        <w:jc w:val="both"/>
        <w:rPr>
          <w:rFonts w:ascii="Tahoma" w:hAnsi="Tahoma" w:cs="Tahoma"/>
        </w:rPr>
      </w:pPr>
    </w:p>
    <w:p w14:paraId="7C6FBB65" w14:textId="77777777" w:rsidR="00A77DDC" w:rsidRPr="00982AAD" w:rsidRDefault="00A77DDC" w:rsidP="00AF65C5">
      <w:pPr>
        <w:keepNext/>
        <w:keepLines/>
        <w:jc w:val="both"/>
        <w:rPr>
          <w:rFonts w:ascii="Tahoma" w:hAnsi="Tahoma" w:cs="Tahoma"/>
        </w:rPr>
      </w:pPr>
      <w:r w:rsidRPr="00982AAD">
        <w:rPr>
          <w:rFonts w:ascii="Tahoma" w:hAnsi="Tahoma" w:cs="Tahoma"/>
        </w:rPr>
        <w:t>Izjavljamo, da smo do roka, določenega za oddajo ponudb, dostavili zahtevane vzorce v Skladišče Kleče, Saveljska cesta 1, Ljubljana.</w:t>
      </w:r>
    </w:p>
    <w:p w14:paraId="65750A79" w14:textId="77777777" w:rsidR="00A77DDC" w:rsidRPr="00982AAD" w:rsidRDefault="00A77DDC" w:rsidP="00AF65C5">
      <w:pPr>
        <w:keepNext/>
        <w:keepLines/>
        <w:jc w:val="both"/>
        <w:rPr>
          <w:rFonts w:ascii="Tahoma" w:hAnsi="Tahoma" w:cs="Tahoma"/>
          <w:highlight w:val="yellow"/>
        </w:rPr>
      </w:pPr>
    </w:p>
    <w:p w14:paraId="561FBCAA" w14:textId="77777777" w:rsidR="00A77DDC" w:rsidRPr="00982AAD" w:rsidRDefault="00A77DDC" w:rsidP="00AF65C5">
      <w:pPr>
        <w:keepNext/>
        <w:keepLines/>
        <w:jc w:val="both"/>
        <w:rPr>
          <w:rFonts w:ascii="Tahoma" w:hAnsi="Tahoma" w:cs="Tahoma"/>
          <w:highlight w:val="yellow"/>
        </w:rPr>
      </w:pPr>
    </w:p>
    <w:p w14:paraId="1A95B780" w14:textId="77777777" w:rsidR="00A77DDC" w:rsidRPr="00982AAD" w:rsidRDefault="00A77DDC" w:rsidP="00AF65C5">
      <w:pPr>
        <w:keepNext/>
        <w:keepLines/>
        <w:rPr>
          <w:rFonts w:ascii="Tahoma" w:hAnsi="Tahoma" w:cs="Tahoma"/>
        </w:rPr>
      </w:pPr>
    </w:p>
    <w:p w14:paraId="7CAD78FF" w14:textId="77777777" w:rsidR="00A77DDC" w:rsidRPr="00982AAD" w:rsidRDefault="00A77DDC" w:rsidP="00AF65C5">
      <w:pPr>
        <w:keepNext/>
        <w:keepLines/>
        <w:rPr>
          <w:rFonts w:ascii="Tahoma" w:hAnsi="Tahoma" w:cs="Tahoma"/>
        </w:rPr>
      </w:pPr>
    </w:p>
    <w:p w14:paraId="2607C420" w14:textId="77777777" w:rsidR="00A77DDC" w:rsidRPr="00982AAD" w:rsidRDefault="00A77DDC" w:rsidP="00AF65C5">
      <w:pPr>
        <w:keepNext/>
        <w:keepLines/>
        <w:rPr>
          <w:rFonts w:ascii="Tahoma" w:hAnsi="Tahoma" w:cs="Tahoma"/>
        </w:rPr>
      </w:pPr>
    </w:p>
    <w:p w14:paraId="12FBD246" w14:textId="77777777" w:rsidR="00A77DDC" w:rsidRPr="00982AAD" w:rsidRDefault="00A77DDC" w:rsidP="00AF65C5">
      <w:pPr>
        <w:pStyle w:val="Pripombabesedilo"/>
        <w:keepNext/>
        <w:keepLines/>
        <w:spacing w:after="200" w:line="276" w:lineRule="auto"/>
        <w:rPr>
          <w:rFonts w:ascii="Tahoma" w:eastAsia="Calibri" w:hAnsi="Tahoma" w:cs="Tahoma"/>
          <w:lang w:eastAsia="en-US"/>
        </w:rPr>
      </w:pPr>
    </w:p>
    <w:p w14:paraId="61BE8851" w14:textId="77777777" w:rsidR="00A77DDC" w:rsidRPr="00982AAD" w:rsidRDefault="00A77DDC" w:rsidP="00AF65C5">
      <w:pPr>
        <w:keepNext/>
        <w:keepLines/>
        <w:rPr>
          <w:rFonts w:ascii="Tahoma" w:hAnsi="Tahoma" w:cs="Tahoma"/>
        </w:rPr>
      </w:pPr>
    </w:p>
    <w:p w14:paraId="658070CD" w14:textId="77777777" w:rsidR="00A77DDC" w:rsidRPr="00982AAD" w:rsidRDefault="00A77DDC" w:rsidP="00AF65C5">
      <w:pPr>
        <w:pStyle w:val="Pripombabesedilo"/>
        <w:keepNext/>
        <w:keepLines/>
        <w:spacing w:after="200" w:line="276" w:lineRule="auto"/>
        <w:rPr>
          <w:rFonts w:ascii="Tahoma" w:eastAsia="Calibri" w:hAnsi="Tahoma" w:cs="Tahoma"/>
          <w:lang w:eastAsia="en-US"/>
        </w:rPr>
      </w:pPr>
    </w:p>
    <w:p w14:paraId="0B745F76" w14:textId="77777777" w:rsidR="00A77DDC" w:rsidRPr="00982AAD" w:rsidRDefault="00A77DDC" w:rsidP="00AF65C5">
      <w:pPr>
        <w:keepNext/>
        <w:keepLines/>
        <w:rPr>
          <w:rFonts w:ascii="Tahoma" w:hAnsi="Tahoma" w:cs="Tahoma"/>
        </w:rPr>
      </w:pPr>
    </w:p>
    <w:p w14:paraId="0A7EF66E" w14:textId="77777777" w:rsidR="00A77DDC" w:rsidRPr="00982AAD" w:rsidRDefault="00A77DDC" w:rsidP="00AF65C5">
      <w:pPr>
        <w:keepNext/>
        <w:keepLines/>
        <w:rPr>
          <w:rFonts w:ascii="Tahoma" w:hAnsi="Tahoma" w:cs="Tahoma"/>
        </w:rPr>
      </w:pPr>
    </w:p>
    <w:p w14:paraId="43C09528" w14:textId="77777777" w:rsidR="00A77DDC" w:rsidRPr="00982AAD" w:rsidRDefault="00A77DDC" w:rsidP="00AF65C5">
      <w:pPr>
        <w:keepNext/>
        <w:keepLines/>
        <w:rPr>
          <w:rFonts w:ascii="Tahoma" w:hAnsi="Tahoma" w:cs="Tahoma"/>
        </w:rPr>
      </w:pPr>
    </w:p>
    <w:p w14:paraId="4E26E60A" w14:textId="77777777" w:rsidR="00A77DDC" w:rsidRPr="00982AAD" w:rsidRDefault="00A77DDC" w:rsidP="00AF65C5">
      <w:pPr>
        <w:keepNext/>
        <w:keepLines/>
        <w:rPr>
          <w:rFonts w:ascii="Tahoma" w:hAnsi="Tahoma" w:cs="Tahoma"/>
        </w:rPr>
      </w:pPr>
    </w:p>
    <w:p w14:paraId="4553E48D" w14:textId="77777777" w:rsidR="00A77DDC" w:rsidRPr="00982AAD" w:rsidRDefault="00A77DDC" w:rsidP="00AF65C5">
      <w:pPr>
        <w:keepNext/>
        <w:keepLines/>
        <w:rPr>
          <w:rFonts w:ascii="Tahoma" w:hAnsi="Tahoma" w:cs="Tahoma"/>
        </w:rPr>
      </w:pPr>
    </w:p>
    <w:p w14:paraId="3E73C3AC" w14:textId="77777777" w:rsidR="00A77DDC" w:rsidRPr="00982AAD" w:rsidRDefault="00A77DDC" w:rsidP="00AF65C5">
      <w:pPr>
        <w:keepNext/>
        <w:keepLines/>
        <w:rPr>
          <w:rFonts w:ascii="Tahoma" w:hAnsi="Tahoma" w:cs="Tahoma"/>
        </w:rPr>
      </w:pPr>
    </w:p>
    <w:p w14:paraId="7A267E23" w14:textId="77777777" w:rsidR="00A77DDC" w:rsidRPr="00982AAD" w:rsidRDefault="00A77DDC" w:rsidP="00AF65C5">
      <w:pPr>
        <w:keepNext/>
        <w:keepLines/>
        <w:rPr>
          <w:rFonts w:ascii="Tahoma" w:hAnsi="Tahoma" w:cs="Tahoma"/>
        </w:rPr>
      </w:pPr>
    </w:p>
    <w:p w14:paraId="31C2110F" w14:textId="77777777" w:rsidR="00A77DDC" w:rsidRPr="00982AAD" w:rsidRDefault="00A77DDC" w:rsidP="00AF65C5">
      <w:pPr>
        <w:keepNext/>
        <w:keepLines/>
        <w:rPr>
          <w:rFonts w:ascii="Tahoma" w:hAnsi="Tahoma" w:cs="Tahoma"/>
        </w:rPr>
      </w:pPr>
    </w:p>
    <w:p w14:paraId="7D15282A" w14:textId="77777777" w:rsidR="00A77DDC" w:rsidRPr="00982AAD" w:rsidRDefault="00A77DDC" w:rsidP="00AF65C5">
      <w:pPr>
        <w:keepNext/>
        <w:keepLines/>
        <w:rPr>
          <w:rFonts w:ascii="Tahoma" w:hAnsi="Tahoma" w:cs="Tahoma"/>
        </w:rPr>
      </w:pPr>
    </w:p>
    <w:p w14:paraId="2FB2CA8C" w14:textId="77777777" w:rsidR="00A77DDC" w:rsidRPr="00982AAD" w:rsidRDefault="00A77DDC" w:rsidP="00AF65C5">
      <w:pPr>
        <w:keepNext/>
        <w:keepLines/>
        <w:rPr>
          <w:rFonts w:ascii="Tahoma" w:hAnsi="Tahoma" w:cs="Tahoma"/>
        </w:rPr>
      </w:pPr>
    </w:p>
    <w:p w14:paraId="791116ED" w14:textId="77777777" w:rsidR="00A77DDC" w:rsidRDefault="00A77DDC" w:rsidP="00AF65C5">
      <w:pPr>
        <w:keepNext/>
        <w:keepLines/>
        <w:rPr>
          <w:rFonts w:ascii="Tahoma" w:hAnsi="Tahoma" w:cs="Tahoma"/>
        </w:rPr>
      </w:pPr>
    </w:p>
    <w:p w14:paraId="1FA97989" w14:textId="77777777" w:rsidR="00A77DDC" w:rsidRDefault="00A77DDC" w:rsidP="00AF65C5">
      <w:pPr>
        <w:keepNext/>
        <w:keepLines/>
        <w:rPr>
          <w:rFonts w:ascii="Tahoma" w:hAnsi="Tahoma" w:cs="Tahoma"/>
        </w:rPr>
      </w:pPr>
    </w:p>
    <w:p w14:paraId="43A844ED" w14:textId="77777777" w:rsidR="00A77DDC" w:rsidRDefault="00A77DDC" w:rsidP="00AF65C5">
      <w:pPr>
        <w:keepNext/>
        <w:keepLines/>
        <w:rPr>
          <w:rFonts w:ascii="Tahoma" w:hAnsi="Tahoma" w:cs="Tahoma"/>
        </w:rPr>
      </w:pPr>
    </w:p>
    <w:p w14:paraId="29690EDE" w14:textId="77777777" w:rsidR="00A77DDC" w:rsidRDefault="00A77DDC" w:rsidP="00AF65C5">
      <w:pPr>
        <w:keepNext/>
        <w:keepLines/>
        <w:rPr>
          <w:rFonts w:ascii="Tahoma" w:hAnsi="Tahoma" w:cs="Tahoma"/>
        </w:rPr>
      </w:pPr>
    </w:p>
    <w:p w14:paraId="3E6C1B2A" w14:textId="77777777" w:rsidR="00A77DDC" w:rsidRDefault="00A77DDC" w:rsidP="00AF65C5">
      <w:pPr>
        <w:keepNext/>
        <w:keepLines/>
        <w:rPr>
          <w:rFonts w:ascii="Tahoma" w:hAnsi="Tahoma" w:cs="Tahoma"/>
        </w:rPr>
      </w:pPr>
    </w:p>
    <w:p w14:paraId="545ADCCB" w14:textId="77777777" w:rsidR="00A77DDC" w:rsidRDefault="00A77DDC" w:rsidP="00AF65C5">
      <w:pPr>
        <w:keepNext/>
        <w:keepLines/>
        <w:rPr>
          <w:rFonts w:ascii="Tahoma" w:hAnsi="Tahoma" w:cs="Tahoma"/>
        </w:rPr>
      </w:pPr>
    </w:p>
    <w:p w14:paraId="3CD53CFA" w14:textId="77777777" w:rsidR="00A77DDC" w:rsidRDefault="00A77DDC" w:rsidP="00AF65C5">
      <w:pPr>
        <w:keepNext/>
        <w:keepLines/>
        <w:rPr>
          <w:rFonts w:ascii="Tahoma" w:hAnsi="Tahoma" w:cs="Tahoma"/>
        </w:rPr>
      </w:pPr>
    </w:p>
    <w:p w14:paraId="5B910581" w14:textId="77777777" w:rsidR="00A77DDC" w:rsidRDefault="00A77DDC" w:rsidP="00AF65C5">
      <w:pPr>
        <w:keepNext/>
        <w:keepLines/>
        <w:rPr>
          <w:rFonts w:ascii="Tahoma" w:hAnsi="Tahoma" w:cs="Tahoma"/>
        </w:rPr>
      </w:pPr>
    </w:p>
    <w:p w14:paraId="658D1907" w14:textId="77777777" w:rsidR="00A77DDC" w:rsidRDefault="00A77DDC" w:rsidP="00AF65C5">
      <w:pPr>
        <w:keepNext/>
        <w:keepLines/>
        <w:rPr>
          <w:rFonts w:ascii="Tahoma" w:hAnsi="Tahoma" w:cs="Tahoma"/>
        </w:rPr>
      </w:pPr>
    </w:p>
    <w:p w14:paraId="71060259" w14:textId="77777777" w:rsidR="00A77DDC" w:rsidRDefault="00A77DDC" w:rsidP="00AF65C5">
      <w:pPr>
        <w:keepNext/>
        <w:keepLines/>
        <w:rPr>
          <w:rFonts w:ascii="Tahoma" w:hAnsi="Tahoma" w:cs="Tahoma"/>
        </w:rPr>
      </w:pPr>
    </w:p>
    <w:p w14:paraId="0E950440" w14:textId="77777777" w:rsidR="00A77DDC" w:rsidRDefault="00A77DDC" w:rsidP="00AF65C5">
      <w:pPr>
        <w:keepNext/>
        <w:keepLines/>
        <w:rPr>
          <w:rFonts w:ascii="Tahoma" w:hAnsi="Tahoma" w:cs="Tahoma"/>
        </w:rPr>
      </w:pPr>
    </w:p>
    <w:p w14:paraId="05D0BEBB" w14:textId="77777777" w:rsidR="00A77DDC" w:rsidRDefault="00A77DDC" w:rsidP="00AF65C5">
      <w:pPr>
        <w:keepNext/>
        <w:keepLines/>
        <w:rPr>
          <w:rFonts w:ascii="Tahoma" w:hAnsi="Tahoma" w:cs="Tahoma"/>
        </w:rPr>
      </w:pPr>
    </w:p>
    <w:p w14:paraId="3431B73E" w14:textId="77777777" w:rsidR="00A77DDC" w:rsidRDefault="00A77DDC" w:rsidP="00AF65C5">
      <w:pPr>
        <w:keepNext/>
        <w:keepLines/>
        <w:rPr>
          <w:rFonts w:ascii="Tahoma" w:hAnsi="Tahoma" w:cs="Tahoma"/>
        </w:rPr>
      </w:pPr>
    </w:p>
    <w:p w14:paraId="724F9EE9" w14:textId="77777777" w:rsidR="00A77DDC" w:rsidRDefault="00A77DDC" w:rsidP="00AF65C5">
      <w:pPr>
        <w:keepNext/>
        <w:keepLines/>
        <w:rPr>
          <w:rFonts w:ascii="Tahoma" w:hAnsi="Tahoma" w:cs="Tahoma"/>
        </w:rPr>
      </w:pPr>
    </w:p>
    <w:p w14:paraId="7390453B" w14:textId="77777777" w:rsidR="00A77DDC" w:rsidRPr="00982AAD" w:rsidRDefault="00A77DDC" w:rsidP="00AF65C5">
      <w:pPr>
        <w:keepNext/>
        <w:keepLines/>
        <w:rPr>
          <w:rFonts w:ascii="Tahoma" w:hAnsi="Tahoma" w:cs="Tahoma"/>
        </w:rPr>
      </w:pPr>
    </w:p>
    <w:p w14:paraId="00BCDA8E" w14:textId="77777777" w:rsidR="00A77DDC" w:rsidRPr="00982AAD" w:rsidRDefault="00A77DDC" w:rsidP="00AF65C5">
      <w:pPr>
        <w:keepNext/>
        <w:keepLines/>
        <w:rPr>
          <w:rFonts w:ascii="Tahoma" w:hAnsi="Tahoma" w:cs="Tahoma"/>
        </w:rPr>
      </w:pPr>
    </w:p>
    <w:p w14:paraId="68191F46" w14:textId="77777777" w:rsidR="00A77DDC" w:rsidRPr="00982AAD" w:rsidRDefault="00A77DDC" w:rsidP="00AF65C5">
      <w:pPr>
        <w:keepNext/>
        <w:keepLine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992"/>
        <w:gridCol w:w="851"/>
        <w:gridCol w:w="3543"/>
        <w:gridCol w:w="635"/>
      </w:tblGrid>
      <w:tr w:rsidR="00A77DDC" w:rsidRPr="00982AAD" w14:paraId="0C7E0624" w14:textId="77777777" w:rsidTr="00F96795">
        <w:trPr>
          <w:gridAfter w:val="1"/>
          <w:wAfter w:w="635" w:type="dxa"/>
        </w:trPr>
        <w:tc>
          <w:tcPr>
            <w:tcW w:w="3189" w:type="dxa"/>
          </w:tcPr>
          <w:p w14:paraId="26D1A849" w14:textId="77777777" w:rsidR="00A77DDC" w:rsidRPr="00982AAD" w:rsidRDefault="00A77DDC" w:rsidP="00AF65C5">
            <w:pPr>
              <w:keepNext/>
              <w:keepLines/>
              <w:rPr>
                <w:rFonts w:ascii="Tahoma" w:hAnsi="Tahoma" w:cs="Tahoma"/>
              </w:rPr>
            </w:pPr>
            <w:r w:rsidRPr="00982AAD">
              <w:rPr>
                <w:rFonts w:ascii="Tahoma" w:hAnsi="Tahoma" w:cs="Tahoma"/>
              </w:rPr>
              <w:t>Datum:</w:t>
            </w:r>
          </w:p>
        </w:tc>
        <w:tc>
          <w:tcPr>
            <w:tcW w:w="1843" w:type="dxa"/>
            <w:gridSpan w:val="2"/>
          </w:tcPr>
          <w:p w14:paraId="5431AE04" w14:textId="77777777" w:rsidR="00A77DDC" w:rsidRPr="00982AAD" w:rsidRDefault="00A77DDC" w:rsidP="00AF65C5">
            <w:pPr>
              <w:keepNext/>
              <w:keepLines/>
              <w:rPr>
                <w:rFonts w:ascii="Tahoma" w:hAnsi="Tahoma" w:cs="Tahoma"/>
              </w:rPr>
            </w:pPr>
            <w:r w:rsidRPr="00982AAD">
              <w:rPr>
                <w:rFonts w:ascii="Tahoma" w:hAnsi="Tahoma" w:cs="Tahoma"/>
              </w:rPr>
              <w:t>Žig</w:t>
            </w:r>
          </w:p>
        </w:tc>
        <w:tc>
          <w:tcPr>
            <w:tcW w:w="3543" w:type="dxa"/>
            <w:tcBorders>
              <w:bottom w:val="single" w:sz="4" w:space="0" w:color="auto"/>
            </w:tcBorders>
          </w:tcPr>
          <w:p w14:paraId="10EDC3D2" w14:textId="77777777" w:rsidR="00A77DDC" w:rsidRPr="00982AAD" w:rsidRDefault="00A77DDC" w:rsidP="00AF65C5">
            <w:pPr>
              <w:keepNext/>
              <w:keepLines/>
              <w:rPr>
                <w:rFonts w:ascii="Tahoma" w:hAnsi="Tahoma" w:cs="Tahoma"/>
              </w:rPr>
            </w:pPr>
          </w:p>
        </w:tc>
      </w:tr>
      <w:tr w:rsidR="00A77DDC" w:rsidRPr="00982AAD" w14:paraId="4B174865" w14:textId="77777777" w:rsidTr="00F96795">
        <w:tc>
          <w:tcPr>
            <w:tcW w:w="3189" w:type="dxa"/>
          </w:tcPr>
          <w:p w14:paraId="59BE450E" w14:textId="77777777" w:rsidR="00A77DDC" w:rsidRPr="00982AAD" w:rsidRDefault="00A77DDC" w:rsidP="00AF65C5">
            <w:pPr>
              <w:keepNext/>
              <w:keepLines/>
              <w:rPr>
                <w:rFonts w:ascii="Tahoma" w:hAnsi="Tahoma" w:cs="Tahoma"/>
              </w:rPr>
            </w:pPr>
          </w:p>
        </w:tc>
        <w:tc>
          <w:tcPr>
            <w:tcW w:w="992" w:type="dxa"/>
          </w:tcPr>
          <w:p w14:paraId="736C09D7" w14:textId="77777777" w:rsidR="00A77DDC" w:rsidRPr="00982AAD" w:rsidRDefault="00A77DDC" w:rsidP="00AF65C5">
            <w:pPr>
              <w:keepNext/>
              <w:keepLines/>
              <w:rPr>
                <w:rFonts w:ascii="Tahoma" w:hAnsi="Tahoma" w:cs="Tahoma"/>
              </w:rPr>
            </w:pPr>
          </w:p>
        </w:tc>
        <w:tc>
          <w:tcPr>
            <w:tcW w:w="5029" w:type="dxa"/>
            <w:gridSpan w:val="3"/>
          </w:tcPr>
          <w:p w14:paraId="12C2828E" w14:textId="77777777" w:rsidR="00A77DDC" w:rsidRPr="00982AAD" w:rsidRDefault="00A77DDC" w:rsidP="00AF65C5">
            <w:pPr>
              <w:keepNext/>
              <w:keepLines/>
              <w:spacing w:before="60"/>
              <w:jc w:val="center"/>
              <w:rPr>
                <w:rFonts w:ascii="Tahoma" w:hAnsi="Tahoma" w:cs="Tahoma"/>
              </w:rPr>
            </w:pPr>
            <w:r w:rsidRPr="00982AAD">
              <w:rPr>
                <w:rFonts w:ascii="Tahoma" w:hAnsi="Tahoma" w:cs="Tahoma"/>
              </w:rPr>
              <w:t>Podpis odgovorne osebe</w:t>
            </w:r>
          </w:p>
        </w:tc>
      </w:tr>
    </w:tbl>
    <w:p w14:paraId="7720BE39" w14:textId="77777777" w:rsidR="00A77DDC" w:rsidRDefault="00A77DDC" w:rsidP="00AF65C5">
      <w:pPr>
        <w:keepNext/>
        <w:keepLines/>
        <w:rPr>
          <w:rFonts w:ascii="Tahoma" w:hAnsi="Tahoma" w:cs="Tahoma"/>
        </w:rPr>
      </w:pPr>
    </w:p>
    <w:p w14:paraId="3E2E993A" w14:textId="77777777" w:rsidR="00A77DDC" w:rsidRDefault="00A77DDC" w:rsidP="00AF65C5">
      <w:pPr>
        <w:keepNext/>
        <w:keepLines/>
        <w:rPr>
          <w:rFonts w:ascii="Tahoma" w:hAnsi="Tahoma" w:cs="Tahoma"/>
        </w:rPr>
      </w:pPr>
    </w:p>
    <w:p w14:paraId="1CB91E1D" w14:textId="77777777" w:rsidR="00A77DDC" w:rsidRDefault="00A77DDC" w:rsidP="00AF65C5">
      <w:pPr>
        <w:keepNext/>
        <w:keepLines/>
        <w:rPr>
          <w:rFonts w:ascii="Tahoma" w:hAnsi="Tahoma" w:cs="Tahoma"/>
        </w:rPr>
      </w:pPr>
    </w:p>
    <w:p w14:paraId="04C5026D" w14:textId="77777777" w:rsidR="00A77DDC" w:rsidRDefault="00A77DDC" w:rsidP="00AF65C5">
      <w:pPr>
        <w:keepNext/>
        <w:keepLines/>
        <w:rPr>
          <w:rFonts w:ascii="Tahoma" w:hAnsi="Tahoma" w:cs="Tahoma"/>
        </w:rPr>
      </w:pPr>
    </w:p>
    <w:p w14:paraId="14FAB271" w14:textId="3421417F" w:rsidR="009E6E73" w:rsidRDefault="009E6E73" w:rsidP="00AF65C5">
      <w:pPr>
        <w:keepNext/>
        <w:keepLines/>
        <w:rPr>
          <w:rFonts w:ascii="Tahoma" w:hAnsi="Tahoma" w:cs="Tahoma"/>
        </w:rPr>
      </w:pPr>
    </w:p>
    <w:p w14:paraId="59AE2FF2" w14:textId="77777777" w:rsidR="00116AC0" w:rsidRDefault="00116AC0" w:rsidP="00AF65C5">
      <w:pPr>
        <w:keepNext/>
        <w:keepLines/>
        <w:rPr>
          <w:rFonts w:ascii="Tahoma" w:hAnsi="Tahoma" w:cs="Tahoma"/>
        </w:rPr>
      </w:pPr>
    </w:p>
    <w:p w14:paraId="5CD8CA59" w14:textId="77777777" w:rsidR="00116AC0" w:rsidRDefault="00116AC0" w:rsidP="00AF65C5">
      <w:pPr>
        <w:keepNext/>
        <w:keepLines/>
        <w:rPr>
          <w:rFonts w:ascii="Tahoma" w:hAnsi="Tahoma" w:cs="Tahoma"/>
        </w:rPr>
      </w:pPr>
    </w:p>
    <w:p w14:paraId="033FCEEF" w14:textId="77777777" w:rsidR="00116AC0" w:rsidRDefault="00116AC0" w:rsidP="00AF65C5">
      <w:pPr>
        <w:keepNext/>
        <w:keepLines/>
        <w:rPr>
          <w:rFonts w:ascii="Tahoma" w:hAnsi="Tahoma" w:cs="Tahoma"/>
        </w:rPr>
      </w:pPr>
    </w:p>
    <w:p w14:paraId="0682700D" w14:textId="77777777" w:rsidR="00116AC0" w:rsidRDefault="00116AC0" w:rsidP="00AF65C5">
      <w:pPr>
        <w:keepNext/>
        <w:keepLines/>
        <w:rPr>
          <w:rFonts w:ascii="Tahoma" w:hAnsi="Tahoma" w:cs="Tahoma"/>
        </w:rPr>
      </w:pPr>
    </w:p>
    <w:p w14:paraId="16134978" w14:textId="77777777" w:rsidR="00116AC0" w:rsidRDefault="00116AC0" w:rsidP="00AF65C5">
      <w:pPr>
        <w:keepNext/>
        <w:keepLines/>
        <w:rPr>
          <w:rFonts w:ascii="Tahoma" w:hAnsi="Tahoma" w:cs="Tahoma"/>
        </w:rPr>
      </w:pPr>
    </w:p>
    <w:p w14:paraId="0CA2C36E" w14:textId="77777777" w:rsidR="00116AC0" w:rsidRDefault="00116AC0" w:rsidP="00AF65C5">
      <w:pPr>
        <w:keepNext/>
        <w:keepLines/>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5815B3" w:rsidRPr="005815B3" w14:paraId="24301FE0" w14:textId="77777777" w:rsidTr="00935B7C">
        <w:tc>
          <w:tcPr>
            <w:tcW w:w="7650" w:type="dxa"/>
            <w:tcBorders>
              <w:top w:val="single" w:sz="4" w:space="0" w:color="auto"/>
              <w:bottom w:val="single" w:sz="4" w:space="0" w:color="auto"/>
            </w:tcBorders>
          </w:tcPr>
          <w:p w14:paraId="35E9C1AE" w14:textId="77777777" w:rsidR="005815B3" w:rsidRPr="005815B3" w:rsidRDefault="005815B3" w:rsidP="005815B3">
            <w:pPr>
              <w:keepNext/>
              <w:keepLines/>
              <w:rPr>
                <w:rFonts w:ascii="Tahoma" w:hAnsi="Tahoma" w:cs="Tahoma"/>
                <w:highlight w:val="yellow"/>
              </w:rPr>
            </w:pPr>
            <w:r w:rsidRPr="005815B3">
              <w:rPr>
                <w:rFonts w:ascii="Tahoma" w:hAnsi="Tahoma" w:cs="Tahoma"/>
              </w:rPr>
              <w:lastRenderedPageBreak/>
              <w:br w:type="page"/>
            </w:r>
            <w:r w:rsidRPr="005815B3">
              <w:rPr>
                <w:rFonts w:ascii="Tahoma" w:hAnsi="Tahoma" w:cs="Tahoma"/>
                <w:b/>
                <w:bCs/>
              </w:rPr>
              <w:t xml:space="preserve">MENIČNA IZJAVA ZA ZAVAROVANJE DOBRE IZVEDBE OBVEZNOSTI IZ OKVIRNEGA SPORAZUMA - </w:t>
            </w:r>
            <w:r w:rsidRPr="005815B3">
              <w:rPr>
                <w:rFonts w:ascii="Tahoma" w:hAnsi="Tahoma" w:cs="Tahoma"/>
                <w:i/>
                <w:iCs/>
                <w:color w:val="FF0000"/>
              </w:rPr>
              <w:t>ni potrebno prilagati v ponudbi</w:t>
            </w:r>
          </w:p>
        </w:tc>
        <w:tc>
          <w:tcPr>
            <w:tcW w:w="1701" w:type="dxa"/>
            <w:tcBorders>
              <w:top w:val="single" w:sz="4" w:space="0" w:color="auto"/>
              <w:bottom w:val="single" w:sz="4" w:space="0" w:color="auto"/>
            </w:tcBorders>
          </w:tcPr>
          <w:p w14:paraId="63B7FB4A" w14:textId="77777777" w:rsidR="005815B3" w:rsidRPr="005815B3" w:rsidRDefault="005815B3" w:rsidP="005815B3">
            <w:pPr>
              <w:keepNext/>
              <w:keepLines/>
              <w:rPr>
                <w:rFonts w:ascii="Tahoma" w:hAnsi="Tahoma" w:cs="Tahoma"/>
                <w:b/>
                <w:bCs/>
                <w:i/>
                <w:iCs/>
              </w:rPr>
            </w:pPr>
            <w:r w:rsidRPr="005815B3">
              <w:rPr>
                <w:rFonts w:ascii="Tahoma" w:hAnsi="Tahoma" w:cs="Tahoma"/>
                <w:b/>
                <w:bCs/>
                <w:i/>
                <w:iCs/>
              </w:rPr>
              <w:t>Priloga 9</w:t>
            </w:r>
          </w:p>
        </w:tc>
      </w:tr>
    </w:tbl>
    <w:p w14:paraId="65438D9E" w14:textId="77777777" w:rsidR="005815B3" w:rsidRPr="005815B3" w:rsidRDefault="005815B3" w:rsidP="005815B3">
      <w:pPr>
        <w:keepNext/>
        <w:keepLines/>
        <w:jc w:val="both"/>
        <w:rPr>
          <w:rFonts w:ascii="Tahoma" w:hAnsi="Tahoma" w:cs="Tahoma"/>
          <w:i/>
          <w:highlight w:val="yellow"/>
        </w:rPr>
      </w:pPr>
    </w:p>
    <w:p w14:paraId="6B9CDDE8" w14:textId="0BF57989" w:rsidR="005815B3" w:rsidRPr="005815B3" w:rsidRDefault="00945FED" w:rsidP="005815B3">
      <w:pPr>
        <w:keepNext/>
        <w:keepLines/>
        <w:jc w:val="both"/>
      </w:pPr>
      <w:r>
        <w:rPr>
          <w:rFonts w:ascii="Tahoma" w:hAnsi="Tahoma" w:cs="Tahoma"/>
        </w:rPr>
        <w:t>Izvajalec</w:t>
      </w:r>
      <w:r w:rsidR="005815B3" w:rsidRPr="005815B3">
        <w:rPr>
          <w:rFonts w:ascii="Tahoma" w:hAnsi="Tahoma" w:cs="Tahoma"/>
        </w:rPr>
        <w:t>:</w:t>
      </w:r>
    </w:p>
    <w:p w14:paraId="7BFA029E" w14:textId="77777777" w:rsidR="005815B3" w:rsidRPr="005815B3" w:rsidRDefault="005815B3" w:rsidP="005815B3">
      <w:pPr>
        <w:keepNext/>
        <w:keepLines/>
      </w:pPr>
      <w:r w:rsidRPr="005815B3">
        <w:t>______________________________</w:t>
      </w:r>
    </w:p>
    <w:p w14:paraId="4143529F" w14:textId="77777777" w:rsidR="005815B3" w:rsidRPr="005815B3" w:rsidRDefault="005815B3" w:rsidP="005815B3">
      <w:pPr>
        <w:keepNext/>
        <w:keepLines/>
        <w:jc w:val="both"/>
        <w:rPr>
          <w:rFonts w:ascii="Tahoma" w:hAnsi="Tahoma" w:cs="Tahoma"/>
          <w:i/>
        </w:rPr>
      </w:pPr>
    </w:p>
    <w:p w14:paraId="4EC574E7" w14:textId="77777777" w:rsidR="005815B3" w:rsidRPr="005815B3" w:rsidRDefault="005815B3" w:rsidP="005815B3">
      <w:pPr>
        <w:keepNext/>
        <w:keepLines/>
        <w:jc w:val="center"/>
        <w:rPr>
          <w:rFonts w:ascii="Tahoma" w:hAnsi="Tahoma" w:cs="Tahoma"/>
          <w:b/>
        </w:rPr>
      </w:pPr>
      <w:r w:rsidRPr="005815B3">
        <w:rPr>
          <w:rFonts w:ascii="Tahoma" w:hAnsi="Tahoma" w:cs="Tahoma"/>
          <w:b/>
          <w:lang w:val="x-none"/>
        </w:rPr>
        <w:t>MENIČNA IZJAVA</w:t>
      </w:r>
    </w:p>
    <w:p w14:paraId="0822A547" w14:textId="77777777" w:rsidR="005815B3" w:rsidRPr="005815B3" w:rsidRDefault="005815B3" w:rsidP="005815B3">
      <w:pPr>
        <w:keepNext/>
        <w:keepLines/>
        <w:jc w:val="center"/>
        <w:rPr>
          <w:rFonts w:ascii="Tahoma" w:hAnsi="Tahoma" w:cs="Tahoma"/>
          <w:b/>
        </w:rPr>
      </w:pPr>
      <w:r w:rsidRPr="005815B3">
        <w:rPr>
          <w:rFonts w:ascii="Tahoma" w:hAnsi="Tahoma" w:cs="Tahoma"/>
          <w:b/>
        </w:rPr>
        <w:t xml:space="preserve">za zavarovanje dobre izvedbe obveznosti </w:t>
      </w:r>
    </w:p>
    <w:p w14:paraId="342B42BA" w14:textId="77777777" w:rsidR="005815B3" w:rsidRPr="005815B3" w:rsidRDefault="005815B3" w:rsidP="005815B3">
      <w:pPr>
        <w:keepNext/>
        <w:keepLines/>
        <w:jc w:val="both"/>
        <w:rPr>
          <w:rFonts w:ascii="Tahoma" w:hAnsi="Tahoma" w:cs="Tahoma"/>
        </w:rPr>
      </w:pPr>
    </w:p>
    <w:p w14:paraId="7AAB9A4E" w14:textId="489D0256" w:rsidR="005815B3" w:rsidRPr="005815B3" w:rsidRDefault="005815B3" w:rsidP="005815B3">
      <w:pPr>
        <w:keepNext/>
        <w:keepLines/>
        <w:jc w:val="both"/>
        <w:rPr>
          <w:rFonts w:ascii="Tahoma" w:hAnsi="Tahoma" w:cs="Tahoma"/>
        </w:rPr>
      </w:pPr>
      <w:r w:rsidRPr="005815B3">
        <w:rPr>
          <w:rFonts w:ascii="Tahoma" w:hAnsi="Tahoma" w:cs="Tahoma"/>
        </w:rPr>
        <w:t xml:space="preserve">V skladu z </w:t>
      </w:r>
      <w:r w:rsidRPr="005815B3">
        <w:rPr>
          <w:rFonts w:ascii="Tahoma" w:hAnsi="Tahoma" w:cs="Tahoma"/>
          <w:b/>
        </w:rPr>
        <w:t xml:space="preserve">okvirnim sporazumom št. </w:t>
      </w:r>
      <w:r w:rsidRPr="005815B3">
        <w:rPr>
          <w:rFonts w:ascii="Tahoma" w:hAnsi="Tahoma" w:cs="Tahoma"/>
          <w:b/>
          <w:color w:val="000000" w:themeColor="text1"/>
        </w:rPr>
        <w:t xml:space="preserve">VKS-118/26 – Nabava univerzalnih spojk za obdobje treh let </w:t>
      </w:r>
      <w:r w:rsidRPr="005815B3">
        <w:rPr>
          <w:rFonts w:ascii="Tahoma" w:hAnsi="Tahoma" w:cs="Tahoma"/>
        </w:rPr>
        <w:t xml:space="preserve">(v nadaljevanju: dobava blaga), sklenjenim dne __________ , med </w:t>
      </w:r>
      <w:r w:rsidR="00945FED">
        <w:rPr>
          <w:rFonts w:ascii="Tahoma" w:hAnsi="Tahoma" w:cs="Tahoma"/>
        </w:rPr>
        <w:t>naročnikom</w:t>
      </w:r>
      <w:r w:rsidR="00945FED" w:rsidRPr="005815B3">
        <w:rPr>
          <w:rFonts w:ascii="Tahoma" w:hAnsi="Tahoma" w:cs="Tahoma"/>
        </w:rPr>
        <w:t xml:space="preserve"> </w:t>
      </w:r>
      <w:r w:rsidRPr="005815B3">
        <w:rPr>
          <w:rFonts w:ascii="Tahoma" w:hAnsi="Tahoma" w:cs="Tahoma"/>
          <w:b/>
          <w:bCs/>
        </w:rPr>
        <w:t xml:space="preserve">JAVNO PODJETJE VODOVOD KANALIZACIJA SNAGA </w:t>
      </w:r>
      <w:proofErr w:type="spellStart"/>
      <w:r w:rsidRPr="005815B3">
        <w:rPr>
          <w:rFonts w:ascii="Tahoma" w:hAnsi="Tahoma" w:cs="Tahoma"/>
          <w:b/>
          <w:bCs/>
        </w:rPr>
        <w:t>d.o.o</w:t>
      </w:r>
      <w:proofErr w:type="spellEnd"/>
      <w:r w:rsidRPr="005815B3">
        <w:rPr>
          <w:rFonts w:ascii="Tahoma" w:hAnsi="Tahoma" w:cs="Tahoma"/>
          <w:b/>
          <w:bCs/>
        </w:rPr>
        <w:t>., Vodovodna cesta 90, 1000 Ljubljana</w:t>
      </w:r>
      <w:r w:rsidRPr="005815B3">
        <w:rPr>
          <w:rFonts w:ascii="Tahoma" w:hAnsi="Tahoma" w:cs="Tahoma"/>
          <w:b/>
        </w:rPr>
        <w:t xml:space="preserve"> </w:t>
      </w:r>
      <w:r w:rsidRPr="005815B3">
        <w:rPr>
          <w:rFonts w:ascii="Tahoma" w:hAnsi="Tahoma" w:cs="Tahoma"/>
        </w:rPr>
        <w:t xml:space="preserve">(v nadaljevanju: upravičenec) in </w:t>
      </w:r>
      <w:r w:rsidR="00945FED">
        <w:rPr>
          <w:rFonts w:ascii="Tahoma" w:hAnsi="Tahoma" w:cs="Tahoma"/>
        </w:rPr>
        <w:t>izvajalcem</w:t>
      </w:r>
      <w:r w:rsidRPr="005815B3">
        <w:rPr>
          <w:rFonts w:ascii="Tahoma" w:hAnsi="Tahoma" w:cs="Tahoma"/>
        </w:rPr>
        <w:t>: ___________________________ (v nadaljevanju: zavezanec), je zavezanec dolžan izvesti storitve kot je opredeljeno v navedenem okvirnem sporazumu.</w:t>
      </w:r>
    </w:p>
    <w:p w14:paraId="244BA024" w14:textId="77777777" w:rsidR="005815B3" w:rsidRPr="005815B3" w:rsidRDefault="005815B3" w:rsidP="005815B3">
      <w:pPr>
        <w:keepNext/>
        <w:keepLines/>
        <w:jc w:val="both"/>
        <w:rPr>
          <w:rFonts w:ascii="Tahoma" w:hAnsi="Tahoma" w:cs="Tahoma"/>
        </w:rPr>
      </w:pPr>
    </w:p>
    <w:p w14:paraId="044B5E06" w14:textId="77777777" w:rsidR="005815B3" w:rsidRPr="005815B3" w:rsidRDefault="005815B3" w:rsidP="005815B3">
      <w:pPr>
        <w:keepNext/>
        <w:keepLines/>
        <w:jc w:val="both"/>
        <w:rPr>
          <w:rFonts w:ascii="Tahoma" w:hAnsi="Tahoma" w:cs="Tahoma"/>
        </w:rPr>
      </w:pPr>
      <w:r w:rsidRPr="005815B3">
        <w:rPr>
          <w:rFonts w:ascii="Tahoma" w:hAnsi="Tahoma" w:cs="Tahoma"/>
        </w:rPr>
        <w:t xml:space="preserve">Kot garancijo za dobro izvedbo obveznosti iz okvirnega sporazuma mi kot zavezanec izdajamo eno (1) podpisano in žigosano bianko menico v višini _____________ EUR </w:t>
      </w:r>
      <w:r w:rsidRPr="005815B3">
        <w:rPr>
          <w:rFonts w:ascii="Tahoma" w:eastAsia="Calibri" w:hAnsi="Tahoma" w:cs="Tahoma"/>
        </w:rPr>
        <w:t>(z besedo: ________________________ in 00/100)</w:t>
      </w:r>
      <w:r w:rsidRPr="005815B3">
        <w:rPr>
          <w:rFonts w:ascii="Tahoma" w:hAnsi="Tahoma" w:cs="Tahoma"/>
        </w:rPr>
        <w:t xml:space="preserve"> s pooblastilom za njeno izpolnitev in unovčenje, na kateri so podpisane pooblaščene osebe za zastopanje:</w:t>
      </w:r>
    </w:p>
    <w:p w14:paraId="5A62B098" w14:textId="77777777" w:rsidR="005815B3" w:rsidRPr="005815B3" w:rsidRDefault="005815B3" w:rsidP="005815B3">
      <w:pPr>
        <w:keepNext/>
        <w:keepLines/>
        <w:jc w:val="both"/>
        <w:rPr>
          <w:rFonts w:ascii="Tahoma" w:hAnsi="Tahoma" w:cs="Tahoma"/>
        </w:rPr>
      </w:pPr>
    </w:p>
    <w:p w14:paraId="171D9BB3" w14:textId="77777777" w:rsidR="005815B3" w:rsidRPr="005815B3" w:rsidRDefault="005815B3" w:rsidP="005815B3">
      <w:pPr>
        <w:keepNext/>
        <w:keepLines/>
        <w:jc w:val="both"/>
        <w:rPr>
          <w:rFonts w:ascii="Tahoma" w:hAnsi="Tahoma" w:cs="Tahoma"/>
        </w:rPr>
      </w:pPr>
      <w:r w:rsidRPr="005815B3">
        <w:rPr>
          <w:rFonts w:ascii="Tahoma" w:hAnsi="Tahoma" w:cs="Tahoma"/>
        </w:rPr>
        <w:t>_________________________________________________________________________________</w:t>
      </w:r>
    </w:p>
    <w:p w14:paraId="65EAEBC1" w14:textId="77777777" w:rsidR="005815B3" w:rsidRPr="005815B3" w:rsidRDefault="005815B3" w:rsidP="005815B3">
      <w:pPr>
        <w:keepNext/>
        <w:keepLines/>
        <w:jc w:val="both"/>
        <w:rPr>
          <w:rFonts w:ascii="Tahoma" w:hAnsi="Tahoma" w:cs="Tahoma"/>
        </w:rPr>
      </w:pPr>
      <w:r w:rsidRPr="005815B3">
        <w:rPr>
          <w:rFonts w:ascii="Tahoma" w:hAnsi="Tahoma" w:cs="Tahoma"/>
        </w:rPr>
        <w:t xml:space="preserve">(Ime in priimek)                        (Funkcija zastopnika)                     </w:t>
      </w:r>
      <w:r w:rsidRPr="005815B3">
        <w:rPr>
          <w:rFonts w:ascii="Tahoma" w:hAnsi="Tahoma" w:cs="Tahoma"/>
        </w:rPr>
        <w:tab/>
      </w:r>
      <w:r w:rsidRPr="005815B3">
        <w:rPr>
          <w:rFonts w:ascii="Tahoma" w:hAnsi="Tahoma" w:cs="Tahoma"/>
        </w:rPr>
        <w:tab/>
        <w:t>(Podpis)</w:t>
      </w:r>
    </w:p>
    <w:p w14:paraId="00634121" w14:textId="77777777" w:rsidR="005815B3" w:rsidRPr="005815B3" w:rsidRDefault="005815B3" w:rsidP="005815B3">
      <w:pPr>
        <w:keepNext/>
        <w:keepLines/>
        <w:jc w:val="both"/>
        <w:rPr>
          <w:rFonts w:ascii="Tahoma" w:hAnsi="Tahoma" w:cs="Tahoma"/>
        </w:rPr>
      </w:pPr>
    </w:p>
    <w:p w14:paraId="7AC645AF" w14:textId="4A6F7AAD" w:rsidR="005815B3" w:rsidRPr="005815B3" w:rsidRDefault="005815B3" w:rsidP="005815B3">
      <w:pPr>
        <w:keepNext/>
        <w:keepLines/>
        <w:jc w:val="both"/>
        <w:rPr>
          <w:rFonts w:ascii="Tahoma" w:hAnsi="Tahoma" w:cs="Tahoma"/>
        </w:rPr>
      </w:pPr>
      <w:r w:rsidRPr="005815B3">
        <w:rPr>
          <w:rFonts w:ascii="Tahoma" w:hAnsi="Tahoma" w:cs="Tahoma"/>
        </w:rPr>
        <w:t>Pooblaščamo upravičenca v primeru, če mi kot zavezanec ne bomo izpolnili obveznosti iz okvirnega sporazuma v dogovorjeni kvaliteti, količini ali rokih, opredeljenih v zgoraj citiranem okvirnem sporazumu, da:</w:t>
      </w:r>
    </w:p>
    <w:p w14:paraId="236C3B58" w14:textId="77777777" w:rsidR="005815B3" w:rsidRPr="005815B3" w:rsidRDefault="005815B3" w:rsidP="005815B3">
      <w:pPr>
        <w:keepNext/>
        <w:keepLines/>
        <w:numPr>
          <w:ilvl w:val="0"/>
          <w:numId w:val="14"/>
        </w:numPr>
        <w:tabs>
          <w:tab w:val="clear" w:pos="435"/>
          <w:tab w:val="num" w:pos="284"/>
        </w:tabs>
        <w:ind w:left="0" w:firstLine="0"/>
        <w:jc w:val="both"/>
        <w:rPr>
          <w:rFonts w:ascii="Tahoma" w:hAnsi="Tahoma" w:cs="Tahoma"/>
        </w:rPr>
      </w:pPr>
      <w:r w:rsidRPr="005815B3">
        <w:rPr>
          <w:rFonts w:ascii="Tahoma" w:hAnsi="Tahoma" w:cs="Tahoma"/>
        </w:rPr>
        <w:t xml:space="preserve">izpolni bianko menico v višini do __________ EUR </w:t>
      </w:r>
      <w:r w:rsidRPr="005815B3">
        <w:rPr>
          <w:rFonts w:ascii="Tahoma" w:eastAsia="Calibri" w:hAnsi="Tahoma" w:cs="Tahoma"/>
        </w:rPr>
        <w:t>(z besedo: ______________________ in 00/100)</w:t>
      </w:r>
      <w:r w:rsidRPr="005815B3">
        <w:rPr>
          <w:rFonts w:ascii="Tahoma" w:hAnsi="Tahoma" w:cs="Tahoma"/>
        </w:rPr>
        <w:t>,</w:t>
      </w:r>
    </w:p>
    <w:p w14:paraId="0A2D6F12" w14:textId="31C22C18" w:rsidR="005815B3" w:rsidRPr="005815B3" w:rsidRDefault="005815B3" w:rsidP="005815B3">
      <w:pPr>
        <w:keepNext/>
        <w:keepLines/>
        <w:numPr>
          <w:ilvl w:val="0"/>
          <w:numId w:val="14"/>
        </w:numPr>
        <w:tabs>
          <w:tab w:val="clear" w:pos="435"/>
          <w:tab w:val="num" w:pos="284"/>
        </w:tabs>
        <w:ind w:left="0" w:firstLine="0"/>
        <w:jc w:val="both"/>
        <w:rPr>
          <w:rFonts w:ascii="Tahoma" w:hAnsi="Tahoma" w:cs="Tahoma"/>
        </w:rPr>
      </w:pPr>
      <w:r w:rsidRPr="005815B3">
        <w:rPr>
          <w:rFonts w:ascii="Tahoma" w:hAnsi="Tahoma" w:cs="Tahoma"/>
        </w:rPr>
        <w:t>izpolni vse druge sestavne dele menic, ki niso izpolnjeni,</w:t>
      </w:r>
    </w:p>
    <w:p w14:paraId="0C0ABFB0" w14:textId="0122681E" w:rsidR="005815B3" w:rsidRPr="005815B3" w:rsidRDefault="005815B3" w:rsidP="005815B3">
      <w:pPr>
        <w:keepNext/>
        <w:keepLines/>
        <w:numPr>
          <w:ilvl w:val="0"/>
          <w:numId w:val="14"/>
        </w:numPr>
        <w:tabs>
          <w:tab w:val="clear" w:pos="435"/>
          <w:tab w:val="num" w:pos="284"/>
        </w:tabs>
        <w:ind w:left="284" w:hanging="284"/>
        <w:jc w:val="both"/>
        <w:rPr>
          <w:rFonts w:ascii="Tahoma" w:hAnsi="Tahoma" w:cs="Tahoma"/>
        </w:rPr>
      </w:pPr>
      <w:r w:rsidRPr="005815B3">
        <w:rPr>
          <w:rFonts w:ascii="Tahoma" w:hAnsi="Tahoma" w:cs="Tahoma"/>
        </w:rPr>
        <w:t>po potrebi zapiše na menici tudi katerokoli menično klavzulo, ki sicer ni bistvena menična sestavina.</w:t>
      </w:r>
    </w:p>
    <w:p w14:paraId="1368749E" w14:textId="77777777" w:rsidR="005815B3" w:rsidRPr="005815B3" w:rsidRDefault="005815B3" w:rsidP="005815B3">
      <w:pPr>
        <w:keepNext/>
        <w:keepLines/>
        <w:ind w:left="284"/>
        <w:jc w:val="both"/>
        <w:rPr>
          <w:rFonts w:ascii="Tahoma" w:hAnsi="Tahoma" w:cs="Tahoma"/>
        </w:rPr>
      </w:pPr>
    </w:p>
    <w:p w14:paraId="294E9549" w14:textId="77777777" w:rsidR="005815B3" w:rsidRPr="005815B3" w:rsidRDefault="005815B3" w:rsidP="005815B3">
      <w:pPr>
        <w:keepNext/>
        <w:keepLines/>
        <w:jc w:val="both"/>
        <w:rPr>
          <w:rFonts w:ascii="Tahoma" w:hAnsi="Tahoma" w:cs="Tahoma"/>
        </w:rPr>
      </w:pPr>
      <w:r w:rsidRPr="005815B3">
        <w:rPr>
          <w:rFonts w:ascii="Tahoma" w:hAnsi="Tahoma" w:cs="Tahoma"/>
        </w:rPr>
        <w:t>V primeru spremembe upnika predmetnih terjatev, veljajo določbe tega pooblastila tudi v korist novih upnikov.</w:t>
      </w:r>
    </w:p>
    <w:p w14:paraId="46C1DAB9" w14:textId="77777777" w:rsidR="005815B3" w:rsidRPr="005815B3" w:rsidRDefault="005815B3" w:rsidP="005815B3">
      <w:pPr>
        <w:keepNext/>
        <w:keepLines/>
        <w:jc w:val="both"/>
        <w:rPr>
          <w:rFonts w:ascii="Tahoma" w:hAnsi="Tahoma" w:cs="Tahoma"/>
        </w:rPr>
      </w:pPr>
    </w:p>
    <w:p w14:paraId="15F0D6CF" w14:textId="77777777" w:rsidR="005815B3" w:rsidRPr="005815B3" w:rsidRDefault="005815B3" w:rsidP="005815B3">
      <w:pPr>
        <w:keepNext/>
        <w:keepLines/>
        <w:jc w:val="both"/>
        <w:rPr>
          <w:rFonts w:ascii="Tahoma" w:hAnsi="Tahoma" w:cs="Tahoma"/>
        </w:rPr>
      </w:pPr>
      <w:r w:rsidRPr="005815B3">
        <w:rPr>
          <w:rFonts w:ascii="Tahoma" w:hAnsi="Tahoma" w:cs="Tahoma"/>
        </w:rPr>
        <w:t>Pooblaščamo upravičenca, da menico po potrebi domicilira pri katerikoli banki, pri kateri imamo odprt račun.</w:t>
      </w:r>
    </w:p>
    <w:p w14:paraId="536D7061" w14:textId="77777777" w:rsidR="005815B3" w:rsidRPr="005815B3" w:rsidRDefault="005815B3" w:rsidP="005815B3">
      <w:pPr>
        <w:keepNext/>
        <w:keepLines/>
        <w:jc w:val="both"/>
        <w:rPr>
          <w:rFonts w:ascii="Tahoma" w:hAnsi="Tahoma" w:cs="Tahoma"/>
        </w:rPr>
      </w:pPr>
    </w:p>
    <w:p w14:paraId="287D2762" w14:textId="77777777" w:rsidR="005815B3" w:rsidRPr="005815B3" w:rsidRDefault="005815B3" w:rsidP="005815B3">
      <w:pPr>
        <w:keepNext/>
        <w:keepLines/>
        <w:jc w:val="both"/>
        <w:rPr>
          <w:rFonts w:ascii="Tahoma" w:hAnsi="Tahoma" w:cs="Tahoma"/>
        </w:rPr>
      </w:pPr>
      <w:r w:rsidRPr="005815B3">
        <w:rPr>
          <w:rFonts w:ascii="Tahoma" w:hAnsi="Tahoma" w:cs="Tahoma"/>
        </w:rPr>
        <w:t>S to menično izjavo pooblaščamo ___________________ (</w:t>
      </w:r>
      <w:r w:rsidRPr="005815B3">
        <w:rPr>
          <w:rFonts w:ascii="Tahoma" w:hAnsi="Tahoma" w:cs="Tahoma"/>
          <w:i/>
        </w:rPr>
        <w:t>navedba banke</w:t>
      </w:r>
      <w:r w:rsidRPr="005815B3">
        <w:rPr>
          <w:rFonts w:ascii="Tahoma" w:hAnsi="Tahoma" w:cs="Tahoma"/>
        </w:rPr>
        <w:t>), da v breme našega transakcijskega računa št. SI56 __________________ unovči predloženo menico najkasneje do ____________ .</w:t>
      </w:r>
    </w:p>
    <w:p w14:paraId="645CB4E3" w14:textId="77777777" w:rsidR="005815B3" w:rsidRPr="005815B3" w:rsidRDefault="005815B3" w:rsidP="005815B3">
      <w:pPr>
        <w:keepNext/>
        <w:keepLines/>
        <w:jc w:val="both"/>
        <w:rPr>
          <w:rFonts w:ascii="Tahoma" w:hAnsi="Tahoma" w:cs="Tahoma"/>
        </w:rPr>
      </w:pPr>
    </w:p>
    <w:p w14:paraId="539463F2" w14:textId="37B175AB" w:rsidR="005815B3" w:rsidRPr="005815B3" w:rsidRDefault="005815B3" w:rsidP="005815B3">
      <w:pPr>
        <w:keepNext/>
        <w:keepLines/>
        <w:jc w:val="both"/>
        <w:rPr>
          <w:rFonts w:ascii="Tahoma" w:hAnsi="Tahoma" w:cs="Tahoma"/>
        </w:rPr>
      </w:pPr>
      <w:r w:rsidRPr="005815B3">
        <w:rPr>
          <w:rFonts w:ascii="Tahoma" w:hAnsi="Tahoma" w:cs="Tahoma"/>
        </w:rPr>
        <w:t xml:space="preserve">Pooblaščamo tudi katerokoli banko, pri kateri </w:t>
      </w:r>
      <w:r w:rsidR="0060650C">
        <w:rPr>
          <w:rFonts w:ascii="Tahoma" w:hAnsi="Tahoma" w:cs="Tahoma"/>
        </w:rPr>
        <w:t xml:space="preserve">imamo ali </w:t>
      </w:r>
      <w:r w:rsidRPr="005815B3">
        <w:rPr>
          <w:rFonts w:ascii="Tahoma" w:hAnsi="Tahoma" w:cs="Tahoma"/>
        </w:rPr>
        <w:t>bi imeli odprt račun, da v breme našega transakcijskega računa unovči predloženo menico.</w:t>
      </w:r>
    </w:p>
    <w:p w14:paraId="7ECB21F0" w14:textId="77777777" w:rsidR="005815B3" w:rsidRPr="005815B3" w:rsidRDefault="005815B3" w:rsidP="005815B3">
      <w:pPr>
        <w:keepNext/>
        <w:keepLines/>
        <w:jc w:val="both"/>
        <w:rPr>
          <w:rFonts w:ascii="Tahoma" w:hAnsi="Tahoma" w:cs="Tahoma"/>
        </w:rPr>
      </w:pPr>
    </w:p>
    <w:p w14:paraId="51E1EB06" w14:textId="200100BF" w:rsidR="005815B3" w:rsidRPr="005815B3" w:rsidRDefault="005815B3" w:rsidP="005815B3">
      <w:pPr>
        <w:keepNext/>
        <w:keepLines/>
        <w:jc w:val="both"/>
        <w:rPr>
          <w:rFonts w:ascii="Tahoma" w:hAnsi="Tahoma" w:cs="Tahoma"/>
        </w:rPr>
      </w:pPr>
      <w:r w:rsidRPr="005815B3">
        <w:rPr>
          <w:rFonts w:ascii="Tahoma" w:hAnsi="Tahoma" w:cs="Tahoma"/>
        </w:rPr>
        <w:t xml:space="preserve">S podpisom tega pooblastila soglašamo, da upravičenec, opravi poizvedbe o številkah </w:t>
      </w:r>
      <w:r w:rsidR="0060650C">
        <w:rPr>
          <w:rFonts w:ascii="Tahoma" w:hAnsi="Tahoma" w:cs="Tahoma"/>
        </w:rPr>
        <w:t xml:space="preserve">naših </w:t>
      </w:r>
      <w:r w:rsidRPr="005815B3">
        <w:rPr>
          <w:rFonts w:ascii="Tahoma" w:hAnsi="Tahoma" w:cs="Tahoma"/>
        </w:rPr>
        <w:t xml:space="preserve">transakcijskih računov pri katerikoli banki, finančni organizaciji ali upravljavcu </w:t>
      </w:r>
      <w:r w:rsidR="0060650C">
        <w:rPr>
          <w:rFonts w:ascii="Tahoma" w:hAnsi="Tahoma" w:cs="Tahoma"/>
        </w:rPr>
        <w:t>zbirk</w:t>
      </w:r>
      <w:r w:rsidR="0060650C" w:rsidRPr="005815B3">
        <w:rPr>
          <w:rFonts w:ascii="Tahoma" w:hAnsi="Tahoma" w:cs="Tahoma"/>
        </w:rPr>
        <w:t xml:space="preserve"> </w:t>
      </w:r>
      <w:r w:rsidRPr="005815B3">
        <w:rPr>
          <w:rFonts w:ascii="Tahoma" w:hAnsi="Tahoma" w:cs="Tahoma"/>
        </w:rPr>
        <w:t>podatkov o računih.</w:t>
      </w:r>
    </w:p>
    <w:p w14:paraId="63022250" w14:textId="77777777" w:rsidR="005815B3" w:rsidRPr="005815B3" w:rsidRDefault="005815B3" w:rsidP="005815B3">
      <w:pPr>
        <w:keepNext/>
        <w:keepLines/>
        <w:jc w:val="both"/>
        <w:rPr>
          <w:rFonts w:ascii="Tahoma" w:hAnsi="Tahoma" w:cs="Tahoma"/>
        </w:rPr>
      </w:pPr>
    </w:p>
    <w:p w14:paraId="63EB4ECC" w14:textId="77777777" w:rsidR="005815B3" w:rsidRPr="005815B3" w:rsidRDefault="005815B3" w:rsidP="005815B3">
      <w:pPr>
        <w:keepNext/>
        <w:keepLines/>
        <w:jc w:val="both"/>
        <w:rPr>
          <w:rFonts w:ascii="Tahoma" w:hAnsi="Tahoma" w:cs="Tahoma"/>
        </w:rPr>
      </w:pPr>
      <w:r w:rsidRPr="005815B3">
        <w:rPr>
          <w:rFonts w:ascii="Tahoma" w:hAnsi="Tahoma" w:cs="Tahoma"/>
        </w:rPr>
        <w:t>Zavezujemo se, da tega pooblastila ne bomo preklicali.</w:t>
      </w:r>
    </w:p>
    <w:p w14:paraId="553ACBFD" w14:textId="77777777" w:rsidR="005815B3" w:rsidRPr="005815B3" w:rsidRDefault="005815B3" w:rsidP="005815B3">
      <w:pPr>
        <w:keepNext/>
        <w:keepLines/>
        <w:jc w:val="both"/>
        <w:rPr>
          <w:rFonts w:ascii="Tahoma" w:hAnsi="Tahoma" w:cs="Tahoma"/>
        </w:rPr>
      </w:pPr>
    </w:p>
    <w:p w14:paraId="4BB0879E" w14:textId="77777777" w:rsidR="005815B3" w:rsidRPr="005815B3" w:rsidRDefault="005815B3" w:rsidP="005815B3">
      <w:pPr>
        <w:keepNext/>
        <w:keepLines/>
        <w:jc w:val="both"/>
        <w:rPr>
          <w:rFonts w:ascii="Tahoma" w:hAnsi="Tahoma" w:cs="Tahoma"/>
        </w:rPr>
      </w:pPr>
      <w:r w:rsidRPr="005815B3">
        <w:rPr>
          <w:rFonts w:ascii="Tahoma" w:hAnsi="Tahoma" w:cs="Tahoma"/>
        </w:rPr>
        <w:t>Priloga: ena (1) bianko menica</w:t>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p>
    <w:p w14:paraId="4E4FA904" w14:textId="77777777" w:rsidR="005815B3" w:rsidRPr="005815B3" w:rsidRDefault="005815B3" w:rsidP="005815B3">
      <w:pPr>
        <w:keepNext/>
        <w:keepLines/>
        <w:jc w:val="both"/>
        <w:rPr>
          <w:rFonts w:ascii="Tahoma" w:hAnsi="Tahoma" w:cs="Tahoma"/>
        </w:rPr>
      </w:pPr>
    </w:p>
    <w:p w14:paraId="6113D884" w14:textId="77777777" w:rsidR="005815B3" w:rsidRPr="005815B3" w:rsidRDefault="005815B3" w:rsidP="005815B3">
      <w:pPr>
        <w:keepNext/>
        <w:keepLines/>
        <w:jc w:val="both"/>
        <w:rPr>
          <w:rFonts w:ascii="Tahoma" w:hAnsi="Tahoma" w:cs="Tahoma"/>
        </w:rPr>
      </w:pPr>
    </w:p>
    <w:p w14:paraId="51662687" w14:textId="77777777" w:rsidR="005815B3" w:rsidRPr="005815B3" w:rsidRDefault="005815B3" w:rsidP="005815B3">
      <w:pPr>
        <w:keepNext/>
        <w:keepLines/>
        <w:jc w:val="both"/>
        <w:rPr>
          <w:rFonts w:ascii="Tahoma" w:hAnsi="Tahoma" w:cs="Tahoma"/>
          <w:u w:val="single"/>
        </w:rPr>
      </w:pPr>
      <w:r w:rsidRPr="005815B3">
        <w:rPr>
          <w:rFonts w:ascii="Tahoma" w:hAnsi="Tahoma" w:cs="Tahoma"/>
        </w:rPr>
        <w:t>Kraj, datum</w:t>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t>Žig</w:t>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u w:val="single"/>
        </w:rPr>
        <w:t xml:space="preserve">Izdajatelj menice: </w:t>
      </w:r>
    </w:p>
    <w:p w14:paraId="0FFE7522" w14:textId="77777777" w:rsidR="00AD5AB0" w:rsidRDefault="00AD5AB0" w:rsidP="00AF65C5">
      <w:pPr>
        <w:keepNext/>
        <w:keepLines/>
        <w:pageBreakBefore/>
        <w:rPr>
          <w:rFonts w:ascii="Tahoma" w:hAnsi="Tahoma" w:cs="Tahoma"/>
        </w:rPr>
        <w:sectPr w:rsidR="00AD5AB0" w:rsidSect="0011594F">
          <w:headerReference w:type="default" r:id="rId17"/>
          <w:footerReference w:type="default" r:id="rId18"/>
          <w:headerReference w:type="first" r:id="rId19"/>
          <w:footerReference w:type="first" r:id="rId20"/>
          <w:pgSz w:w="11906" w:h="16838" w:code="9"/>
          <w:pgMar w:top="1134" w:right="1134" w:bottom="1134" w:left="1418" w:header="567" w:footer="567" w:gutter="0"/>
          <w:cols w:space="708"/>
          <w:docGrid w:linePitch="272"/>
        </w:sect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9209"/>
      </w:tblGrid>
      <w:tr w:rsidR="00CD33E0" w:rsidRPr="00C8579C" w14:paraId="3F40FE4B" w14:textId="77777777" w:rsidTr="00F40A4D">
        <w:tc>
          <w:tcPr>
            <w:tcW w:w="9209" w:type="dxa"/>
            <w:tcBorders>
              <w:right w:val="single" w:sz="4" w:space="0" w:color="auto"/>
            </w:tcBorders>
          </w:tcPr>
          <w:p w14:paraId="7385C92F" w14:textId="61865B8E" w:rsidR="00CD33E0" w:rsidRPr="00B40B0F" w:rsidRDefault="002051AA" w:rsidP="00AF65C5">
            <w:pPr>
              <w:keepNext/>
              <w:keepLines/>
              <w:jc w:val="both"/>
              <w:rPr>
                <w:rFonts w:ascii="Tahoma" w:hAnsi="Tahoma" w:cs="Tahoma"/>
                <w:b/>
                <w:bCs/>
              </w:rPr>
            </w:pPr>
            <w:r>
              <w:rPr>
                <w:rFonts w:ascii="Tahoma" w:hAnsi="Tahoma" w:cs="Tahoma"/>
                <w:b/>
                <w:bCs/>
              </w:rPr>
              <w:lastRenderedPageBreak/>
              <w:t>OSNUTEK</w:t>
            </w:r>
            <w:r w:rsidRPr="00B40B0F">
              <w:rPr>
                <w:rFonts w:ascii="Tahoma" w:hAnsi="Tahoma" w:cs="Tahoma"/>
                <w:b/>
                <w:bCs/>
              </w:rPr>
              <w:t xml:space="preserve"> </w:t>
            </w:r>
            <w:r w:rsidR="00CD33E0" w:rsidRPr="00B40B0F">
              <w:rPr>
                <w:rFonts w:ascii="Tahoma" w:hAnsi="Tahoma" w:cs="Tahoma"/>
                <w:b/>
                <w:bCs/>
              </w:rPr>
              <w:t>OKVIRNEGA SPORAZUMA</w:t>
            </w:r>
            <w:r w:rsidR="00AC401E">
              <w:rPr>
                <w:rFonts w:ascii="Tahoma" w:hAnsi="Tahoma" w:cs="Tahoma"/>
                <w:b/>
                <w:bCs/>
              </w:rPr>
              <w:t xml:space="preserve"> -</w:t>
            </w:r>
            <w:r w:rsidR="00CD33E0">
              <w:t xml:space="preserve"> </w:t>
            </w:r>
            <w:r w:rsidR="00CD33E0" w:rsidRPr="00F40A4D">
              <w:rPr>
                <w:rFonts w:ascii="Tahoma" w:hAnsi="Tahoma" w:cs="Tahoma"/>
                <w:color w:val="FF0000"/>
              </w:rPr>
              <w:t>vzorec, ni treba prilagati v ponudbi</w:t>
            </w:r>
          </w:p>
        </w:tc>
      </w:tr>
    </w:tbl>
    <w:p w14:paraId="3B685837" w14:textId="77777777" w:rsidR="007827C9" w:rsidRPr="00C8579C" w:rsidRDefault="007827C9" w:rsidP="00AF65C5">
      <w:pPr>
        <w:keepNext/>
        <w:keepLines/>
        <w:jc w:val="center"/>
        <w:rPr>
          <w:rFonts w:ascii="Tahoma" w:hAnsi="Tahoma" w:cs="Tahoma"/>
          <w:b/>
          <w:sz w:val="28"/>
          <w:szCs w:val="28"/>
        </w:rPr>
      </w:pPr>
    </w:p>
    <w:p w14:paraId="2D0D0F12" w14:textId="77777777" w:rsidR="00856F7B" w:rsidRPr="00C8579C" w:rsidRDefault="003F2E7C" w:rsidP="00AF65C5">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6907FE41" w14:textId="77777777" w:rsidR="00856F7B" w:rsidRPr="00C8579C" w:rsidRDefault="00856F7B" w:rsidP="00AF65C5">
      <w:pPr>
        <w:keepNext/>
        <w:keepLines/>
        <w:tabs>
          <w:tab w:val="left" w:pos="4962"/>
        </w:tabs>
        <w:rPr>
          <w:rFonts w:ascii="Tahoma" w:hAnsi="Tahoma" w:cs="Tahoma"/>
          <w:b/>
        </w:rPr>
      </w:pPr>
    </w:p>
    <w:p w14:paraId="72B1DFD9" w14:textId="77777777" w:rsidR="00856F7B" w:rsidRPr="00C8579C" w:rsidRDefault="003F2E7C" w:rsidP="00AF65C5">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2CE578AD" w14:textId="77777777" w:rsidR="00856F7B" w:rsidRPr="00C8579C" w:rsidRDefault="00856F7B" w:rsidP="00AF65C5">
      <w:pPr>
        <w:keepNext/>
        <w:keepLines/>
        <w:rPr>
          <w:rFonts w:ascii="Tahoma" w:hAnsi="Tahoma" w:cs="Tahoma"/>
          <w:b/>
        </w:rPr>
      </w:pPr>
    </w:p>
    <w:p w14:paraId="7A534D9A" w14:textId="77777777" w:rsidR="00E9418C" w:rsidRPr="00C8579C" w:rsidRDefault="00E9418C" w:rsidP="00AF65C5">
      <w:pPr>
        <w:keepNext/>
        <w:keepLines/>
        <w:rPr>
          <w:rFonts w:ascii="Tahoma" w:hAnsi="Tahoma" w:cs="Tahoma"/>
          <w:b/>
        </w:rPr>
      </w:pPr>
    </w:p>
    <w:p w14:paraId="68D4F518" w14:textId="600D66AA" w:rsidR="00680575" w:rsidRDefault="001A0989" w:rsidP="00AF65C5">
      <w:pPr>
        <w:keepNext/>
        <w:keepLines/>
        <w:jc w:val="center"/>
        <w:rPr>
          <w:rFonts w:ascii="Tahoma" w:hAnsi="Tahoma" w:cs="Tahoma"/>
          <w:b/>
          <w:sz w:val="24"/>
          <w:szCs w:val="24"/>
        </w:rPr>
      </w:pPr>
      <w:r w:rsidRPr="00C8579C">
        <w:rPr>
          <w:rFonts w:ascii="Tahoma" w:hAnsi="Tahoma" w:cs="Tahoma"/>
          <w:b/>
          <w:sz w:val="24"/>
          <w:szCs w:val="24"/>
        </w:rPr>
        <w:t>OKVIRNI SPORAZUM</w:t>
      </w:r>
    </w:p>
    <w:p w14:paraId="7D286677" w14:textId="1DE0FC42" w:rsidR="00B31566" w:rsidRPr="00C8579C" w:rsidRDefault="00B31566" w:rsidP="00AF65C5">
      <w:pPr>
        <w:keepNext/>
        <w:keepLines/>
        <w:jc w:val="center"/>
        <w:rPr>
          <w:rFonts w:ascii="Tahoma" w:hAnsi="Tahoma" w:cs="Tahoma"/>
          <w:b/>
          <w:sz w:val="24"/>
          <w:szCs w:val="24"/>
        </w:rPr>
      </w:pPr>
    </w:p>
    <w:p w14:paraId="4A689DD3" w14:textId="6150EB7F" w:rsidR="00B40B0F" w:rsidRDefault="00B40B0F" w:rsidP="00B40B0F">
      <w:pPr>
        <w:keepNext/>
        <w:keepLines/>
        <w:jc w:val="center"/>
        <w:rPr>
          <w:rFonts w:ascii="Tahoma" w:hAnsi="Tahoma" w:cs="Tahoma"/>
          <w:b/>
          <w:sz w:val="22"/>
          <w:szCs w:val="22"/>
        </w:rPr>
      </w:pPr>
      <w:r w:rsidRPr="00B40B0F">
        <w:rPr>
          <w:rFonts w:ascii="Tahoma" w:hAnsi="Tahoma" w:cs="Tahoma"/>
          <w:b/>
          <w:sz w:val="22"/>
          <w:szCs w:val="22"/>
        </w:rPr>
        <w:t>NABAVA UNIVERZALNIH SPOJK ZA OBDOBJE TREH LET</w:t>
      </w:r>
    </w:p>
    <w:p w14:paraId="5E20DC15" w14:textId="77777777" w:rsidR="00B40B0F" w:rsidRDefault="00B40B0F" w:rsidP="00AF65C5">
      <w:pPr>
        <w:keepNext/>
        <w:keepLines/>
        <w:rPr>
          <w:rFonts w:ascii="Tahoma" w:hAnsi="Tahoma" w:cs="Tahoma"/>
          <w:b/>
          <w:sz w:val="22"/>
          <w:szCs w:val="22"/>
        </w:rPr>
      </w:pPr>
    </w:p>
    <w:p w14:paraId="6D38E7AD" w14:textId="2A7B7AC0" w:rsidR="00856F7B" w:rsidRPr="00C8579C" w:rsidRDefault="00856F7B" w:rsidP="00AF65C5">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3B1CD2F5" w14:textId="77777777" w:rsidR="00A7249C" w:rsidRPr="00C8579C" w:rsidRDefault="00A7249C" w:rsidP="00AF65C5">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433FB7F5" w14:textId="77777777" w:rsidTr="00A270D9">
        <w:tc>
          <w:tcPr>
            <w:tcW w:w="1701" w:type="dxa"/>
            <w:shd w:val="clear" w:color="auto" w:fill="auto"/>
          </w:tcPr>
          <w:p w14:paraId="5BD5C543" w14:textId="77777777" w:rsidR="00E47488" w:rsidRPr="00C8579C" w:rsidRDefault="001A0989" w:rsidP="00AF65C5">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32FD8763" w14:textId="5097DF2C" w:rsidR="00E47488" w:rsidRPr="00C8579C" w:rsidRDefault="0094613F" w:rsidP="00AF65C5">
            <w:pPr>
              <w:keepNext/>
              <w:keepLines/>
              <w:tabs>
                <w:tab w:val="left" w:pos="1702"/>
              </w:tabs>
              <w:ind w:left="-108"/>
              <w:jc w:val="both"/>
              <w:rPr>
                <w:rFonts w:ascii="Tahoma" w:hAnsi="Tahoma" w:cs="Tahoma"/>
              </w:rPr>
            </w:pPr>
            <w:r w:rsidRPr="00C8579C">
              <w:rPr>
                <w:rFonts w:ascii="Tahoma" w:hAnsi="Tahoma" w:cs="Tahoma"/>
                <w:b/>
              </w:rPr>
              <w:t xml:space="preserve">JAVNO PODJETJE VODOVOD KANALIZACIJA SNAGA </w:t>
            </w:r>
            <w:proofErr w:type="spellStart"/>
            <w:r w:rsidRPr="00C8579C">
              <w:rPr>
                <w:rFonts w:ascii="Tahoma" w:hAnsi="Tahoma" w:cs="Tahoma"/>
                <w:b/>
              </w:rPr>
              <w:t>d.o.o</w:t>
            </w:r>
            <w:proofErr w:type="spellEnd"/>
            <w:r w:rsidRPr="00C8579C">
              <w:rPr>
                <w:rFonts w:ascii="Tahoma" w:hAnsi="Tahoma" w:cs="Tahoma"/>
                <w:b/>
              </w:rPr>
              <w:t>.</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5B041A">
              <w:rPr>
                <w:rFonts w:ascii="Tahoma" w:hAnsi="Tahoma" w:cs="Tahoma"/>
                <w:b/>
              </w:rPr>
              <w:t>David POLUTNIK</w:t>
            </w:r>
            <w:r w:rsidR="00E47488" w:rsidRPr="00C8579C">
              <w:rPr>
                <w:rFonts w:ascii="Tahoma" w:hAnsi="Tahoma" w:cs="Tahoma"/>
              </w:rPr>
              <w:t>,</w:t>
            </w:r>
          </w:p>
        </w:tc>
      </w:tr>
      <w:tr w:rsidR="00E47488" w:rsidRPr="00C8579C" w14:paraId="12D2E9FF" w14:textId="77777777" w:rsidTr="00A270D9">
        <w:tc>
          <w:tcPr>
            <w:tcW w:w="1701" w:type="dxa"/>
            <w:shd w:val="clear" w:color="auto" w:fill="auto"/>
          </w:tcPr>
          <w:p w14:paraId="7E81076B"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370696C6" w14:textId="77777777" w:rsidR="00E47488" w:rsidRPr="00C8579C" w:rsidRDefault="00E47488" w:rsidP="00AF65C5">
            <w:pPr>
              <w:keepNext/>
              <w:keepLines/>
              <w:tabs>
                <w:tab w:val="left" w:pos="1702"/>
              </w:tabs>
              <w:ind w:left="-108"/>
              <w:jc w:val="both"/>
              <w:rPr>
                <w:rFonts w:ascii="Tahoma" w:hAnsi="Tahoma" w:cs="Tahoma"/>
              </w:rPr>
            </w:pPr>
          </w:p>
        </w:tc>
      </w:tr>
      <w:tr w:rsidR="00E47488" w:rsidRPr="00C8579C" w14:paraId="781170B1" w14:textId="77777777" w:rsidTr="00A270D9">
        <w:tc>
          <w:tcPr>
            <w:tcW w:w="1701" w:type="dxa"/>
            <w:shd w:val="clear" w:color="auto" w:fill="auto"/>
          </w:tcPr>
          <w:p w14:paraId="40679ABA"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61A7A929" w14:textId="75F2F7DA" w:rsidR="00E47488" w:rsidRPr="00C8579C" w:rsidRDefault="00E47488" w:rsidP="00AF65C5">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02F8213A" w14:textId="77777777" w:rsidTr="00A270D9">
        <w:tc>
          <w:tcPr>
            <w:tcW w:w="1701" w:type="dxa"/>
            <w:shd w:val="clear" w:color="auto" w:fill="auto"/>
          </w:tcPr>
          <w:p w14:paraId="501D3E98"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0CF736A5" w14:textId="4CE68431" w:rsidR="00E47488" w:rsidRPr="00C8579C" w:rsidRDefault="00E47488" w:rsidP="00AF65C5">
            <w:pPr>
              <w:keepNext/>
              <w:keepLines/>
              <w:tabs>
                <w:tab w:val="left" w:pos="1702"/>
              </w:tabs>
              <w:ind w:left="-108"/>
              <w:jc w:val="both"/>
              <w:rPr>
                <w:rFonts w:ascii="Tahoma" w:hAnsi="Tahoma" w:cs="Tahoma"/>
              </w:rPr>
            </w:pPr>
            <w:r w:rsidRPr="00C8579C">
              <w:rPr>
                <w:rFonts w:ascii="Tahoma" w:hAnsi="Tahoma" w:cs="Tahoma"/>
              </w:rPr>
              <w:t xml:space="preserve">matična številka:                    </w:t>
            </w:r>
            <w:r w:rsidR="006662F1">
              <w:rPr>
                <w:rFonts w:ascii="Tahoma" w:hAnsi="Tahoma" w:cs="Tahoma"/>
              </w:rPr>
              <w:t xml:space="preserve"> </w:t>
            </w:r>
            <w:r w:rsidRPr="00C8579C">
              <w:rPr>
                <w:rFonts w:ascii="Tahoma" w:hAnsi="Tahoma" w:cs="Tahoma"/>
              </w:rPr>
              <w:t xml:space="preserve"> </w:t>
            </w:r>
            <w:r w:rsidR="000737C0">
              <w:rPr>
                <w:rFonts w:ascii="Tahoma" w:hAnsi="Tahoma" w:cs="Tahoma"/>
              </w:rPr>
              <w:t>5046688</w:t>
            </w:r>
            <w:r w:rsidR="006662F1">
              <w:rPr>
                <w:rFonts w:ascii="Tahoma" w:hAnsi="Tahoma" w:cs="Tahoma"/>
              </w:rPr>
              <w:t>000</w:t>
            </w:r>
          </w:p>
        </w:tc>
      </w:tr>
      <w:tr w:rsidR="00E47488" w:rsidRPr="00C8579C" w14:paraId="5AE14EB0" w14:textId="77777777" w:rsidTr="00A270D9">
        <w:tc>
          <w:tcPr>
            <w:tcW w:w="1701" w:type="dxa"/>
            <w:shd w:val="clear" w:color="auto" w:fill="auto"/>
          </w:tcPr>
          <w:p w14:paraId="041F53EA"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40E2E112" w14:textId="77777777" w:rsidR="00E47488" w:rsidRPr="00C8579C" w:rsidRDefault="00E47488" w:rsidP="00AF65C5">
            <w:pPr>
              <w:keepNext/>
              <w:keepLines/>
              <w:tabs>
                <w:tab w:val="left" w:pos="1702"/>
              </w:tabs>
              <w:ind w:left="-108"/>
              <w:jc w:val="both"/>
              <w:rPr>
                <w:rFonts w:ascii="Tahoma" w:hAnsi="Tahoma" w:cs="Tahoma"/>
              </w:rPr>
            </w:pPr>
          </w:p>
        </w:tc>
      </w:tr>
      <w:tr w:rsidR="00E47488" w:rsidRPr="00C8579C" w14:paraId="1540BF29" w14:textId="77777777" w:rsidTr="00A270D9">
        <w:tc>
          <w:tcPr>
            <w:tcW w:w="1701" w:type="dxa"/>
            <w:shd w:val="clear" w:color="auto" w:fill="auto"/>
          </w:tcPr>
          <w:p w14:paraId="10949AB8" w14:textId="77777777" w:rsidR="00E47488" w:rsidRPr="00C8579C" w:rsidRDefault="00E47488" w:rsidP="00AF65C5">
            <w:pPr>
              <w:keepNext/>
              <w:keepLines/>
              <w:tabs>
                <w:tab w:val="left" w:pos="1702"/>
              </w:tabs>
              <w:jc w:val="both"/>
              <w:rPr>
                <w:rFonts w:ascii="Tahoma" w:hAnsi="Tahoma" w:cs="Tahoma"/>
              </w:rPr>
            </w:pPr>
          </w:p>
        </w:tc>
        <w:tc>
          <w:tcPr>
            <w:tcW w:w="7230" w:type="dxa"/>
            <w:shd w:val="clear" w:color="auto" w:fill="auto"/>
          </w:tcPr>
          <w:p w14:paraId="30004416" w14:textId="77777777" w:rsidR="00E47488" w:rsidRPr="00C8579C" w:rsidRDefault="00E47488" w:rsidP="00AF65C5">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6FF24017" w14:textId="77777777" w:rsidR="00011B83" w:rsidRPr="00C8579C" w:rsidRDefault="00011B83" w:rsidP="00AF65C5">
      <w:pPr>
        <w:keepNext/>
        <w:keepLines/>
        <w:tabs>
          <w:tab w:val="left" w:pos="1843"/>
        </w:tabs>
        <w:ind w:left="1701" w:hanging="1701"/>
        <w:jc w:val="both"/>
        <w:rPr>
          <w:rFonts w:ascii="Tahoma" w:hAnsi="Tahoma" w:cs="Tahoma"/>
        </w:rPr>
      </w:pPr>
    </w:p>
    <w:p w14:paraId="3B919509" w14:textId="77777777" w:rsidR="009A5802" w:rsidRPr="00C8579C" w:rsidRDefault="009A5802" w:rsidP="00AF65C5">
      <w:pPr>
        <w:keepNext/>
        <w:keepLines/>
        <w:tabs>
          <w:tab w:val="left" w:pos="1702"/>
        </w:tabs>
        <w:rPr>
          <w:rFonts w:ascii="Tahoma" w:hAnsi="Tahoma" w:cs="Tahoma"/>
        </w:rPr>
      </w:pPr>
      <w:r w:rsidRPr="00C8579C">
        <w:rPr>
          <w:rFonts w:ascii="Tahoma" w:hAnsi="Tahoma" w:cs="Tahoma"/>
        </w:rPr>
        <w:t xml:space="preserve">ter </w:t>
      </w:r>
    </w:p>
    <w:p w14:paraId="5B0F5CA6" w14:textId="77777777" w:rsidR="009A5802" w:rsidRPr="00C8579C" w:rsidRDefault="009A5802" w:rsidP="00AF65C5">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5F299826" w14:textId="77777777" w:rsidTr="00A270D9">
        <w:tc>
          <w:tcPr>
            <w:tcW w:w="1701" w:type="dxa"/>
            <w:shd w:val="clear" w:color="auto" w:fill="auto"/>
          </w:tcPr>
          <w:p w14:paraId="77623919" w14:textId="77777777" w:rsidR="00E47488" w:rsidRPr="00C8579C" w:rsidRDefault="001A0989" w:rsidP="00AF65C5">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0E356A66" w14:textId="77777777" w:rsidR="00A270D9"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323F7757" w14:textId="77777777" w:rsidR="00A270D9" w:rsidRPr="00C8579C" w:rsidRDefault="00A270D9" w:rsidP="00AF65C5">
            <w:pPr>
              <w:keepNext/>
              <w:keepLines/>
              <w:tabs>
                <w:tab w:val="left" w:pos="1702"/>
              </w:tabs>
              <w:ind w:left="-108" w:right="-142"/>
              <w:jc w:val="both"/>
              <w:rPr>
                <w:rFonts w:ascii="Tahoma" w:hAnsi="Tahoma" w:cs="Tahoma"/>
              </w:rPr>
            </w:pPr>
          </w:p>
          <w:p w14:paraId="47D2057E" w14:textId="77777777" w:rsidR="00E47488" w:rsidRPr="00C8579C" w:rsidRDefault="00A270D9" w:rsidP="00AF65C5">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6526E1E4" w14:textId="77777777" w:rsidTr="00A270D9">
        <w:tc>
          <w:tcPr>
            <w:tcW w:w="1701" w:type="dxa"/>
            <w:shd w:val="clear" w:color="auto" w:fill="auto"/>
          </w:tcPr>
          <w:p w14:paraId="59BEE0CA"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0AC2904F" w14:textId="77777777" w:rsidR="00E47488" w:rsidRPr="00C8579C" w:rsidRDefault="00E47488" w:rsidP="00AF65C5">
            <w:pPr>
              <w:keepNext/>
              <w:keepLines/>
              <w:tabs>
                <w:tab w:val="left" w:pos="1702"/>
              </w:tabs>
              <w:ind w:left="-108" w:right="-142"/>
              <w:jc w:val="both"/>
              <w:rPr>
                <w:rFonts w:ascii="Tahoma" w:hAnsi="Tahoma" w:cs="Tahoma"/>
              </w:rPr>
            </w:pPr>
          </w:p>
        </w:tc>
      </w:tr>
      <w:tr w:rsidR="00E47488" w:rsidRPr="00C8579C" w14:paraId="6D2DEB5D" w14:textId="77777777" w:rsidTr="00A270D9">
        <w:tc>
          <w:tcPr>
            <w:tcW w:w="1701" w:type="dxa"/>
            <w:shd w:val="clear" w:color="auto" w:fill="auto"/>
          </w:tcPr>
          <w:p w14:paraId="1FB4D4B4"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02A6A7CE" w14:textId="29720F97" w:rsidR="00082715" w:rsidRDefault="00082715" w:rsidP="00AF65C5">
            <w:pPr>
              <w:keepNext/>
              <w:keepLines/>
              <w:tabs>
                <w:tab w:val="left" w:pos="1702"/>
              </w:tabs>
              <w:ind w:left="-108" w:right="-142"/>
              <w:jc w:val="both"/>
              <w:rPr>
                <w:rFonts w:ascii="Tahoma" w:hAnsi="Tahoma" w:cs="Tahoma"/>
              </w:rPr>
            </w:pPr>
            <w:r>
              <w:rPr>
                <w:rFonts w:ascii="Tahoma" w:hAnsi="Tahoma" w:cs="Tahoma"/>
              </w:rPr>
              <w:t>davčna številka:</w:t>
            </w:r>
          </w:p>
          <w:p w14:paraId="7750ADF1" w14:textId="54635AFE" w:rsidR="00E47488"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46E6804F" w14:textId="77777777" w:rsidTr="00A270D9">
        <w:tc>
          <w:tcPr>
            <w:tcW w:w="1701" w:type="dxa"/>
            <w:shd w:val="clear" w:color="auto" w:fill="auto"/>
          </w:tcPr>
          <w:p w14:paraId="15AB2F85"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634AC7F9" w14:textId="77777777" w:rsidR="00E47488"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66C6F3E4" w14:textId="77777777" w:rsidTr="00A270D9">
        <w:tc>
          <w:tcPr>
            <w:tcW w:w="1701" w:type="dxa"/>
            <w:shd w:val="clear" w:color="auto" w:fill="auto"/>
          </w:tcPr>
          <w:p w14:paraId="13D54346"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77828F78" w14:textId="77777777" w:rsidR="00E47488" w:rsidRPr="00C8579C" w:rsidRDefault="00E47488" w:rsidP="00AF65C5">
            <w:pPr>
              <w:keepNext/>
              <w:keepLines/>
              <w:tabs>
                <w:tab w:val="left" w:pos="1702"/>
              </w:tabs>
              <w:ind w:left="-108" w:right="-142"/>
              <w:jc w:val="both"/>
              <w:rPr>
                <w:rFonts w:ascii="Tahoma" w:hAnsi="Tahoma" w:cs="Tahoma"/>
              </w:rPr>
            </w:pPr>
          </w:p>
        </w:tc>
      </w:tr>
      <w:tr w:rsidR="00E47488" w:rsidRPr="00C8579C" w14:paraId="734EFD69" w14:textId="77777777" w:rsidTr="00A270D9">
        <w:tc>
          <w:tcPr>
            <w:tcW w:w="1701" w:type="dxa"/>
            <w:shd w:val="clear" w:color="auto" w:fill="auto"/>
          </w:tcPr>
          <w:p w14:paraId="7987510F" w14:textId="77777777" w:rsidR="00E47488" w:rsidRPr="00C8579C" w:rsidRDefault="00E47488" w:rsidP="00AF65C5">
            <w:pPr>
              <w:keepNext/>
              <w:keepLines/>
              <w:tabs>
                <w:tab w:val="left" w:pos="1702"/>
              </w:tabs>
              <w:jc w:val="both"/>
              <w:rPr>
                <w:rFonts w:ascii="Tahoma" w:hAnsi="Tahoma" w:cs="Tahoma"/>
              </w:rPr>
            </w:pPr>
          </w:p>
        </w:tc>
        <w:tc>
          <w:tcPr>
            <w:tcW w:w="7088" w:type="dxa"/>
            <w:shd w:val="clear" w:color="auto" w:fill="auto"/>
          </w:tcPr>
          <w:p w14:paraId="573DA77B" w14:textId="77777777" w:rsidR="00E47488" w:rsidRPr="00C8579C" w:rsidRDefault="00E47488" w:rsidP="00AF65C5">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07790D85" w14:textId="1DB412F0" w:rsidR="00D93A90" w:rsidRDefault="00D93A90" w:rsidP="00AF65C5">
      <w:pPr>
        <w:keepNext/>
        <w:keepLines/>
        <w:tabs>
          <w:tab w:val="left" w:pos="709"/>
          <w:tab w:val="left" w:pos="1702"/>
        </w:tabs>
        <w:rPr>
          <w:rFonts w:ascii="Tahoma" w:hAnsi="Tahoma" w:cs="Tahoma"/>
        </w:rPr>
      </w:pPr>
    </w:p>
    <w:p w14:paraId="204742D4" w14:textId="5996998B" w:rsidR="006A2670" w:rsidRDefault="006A2670" w:rsidP="00AF65C5">
      <w:pPr>
        <w:keepNext/>
        <w:keepLines/>
        <w:tabs>
          <w:tab w:val="left" w:pos="709"/>
          <w:tab w:val="left" w:pos="1702"/>
        </w:tabs>
        <w:rPr>
          <w:rFonts w:ascii="Tahoma" w:hAnsi="Tahoma" w:cs="Tahoma"/>
        </w:rPr>
      </w:pPr>
    </w:p>
    <w:p w14:paraId="0DCB513C" w14:textId="77777777" w:rsidR="006A2670" w:rsidRPr="00C8579C" w:rsidRDefault="006A2670" w:rsidP="00AF65C5">
      <w:pPr>
        <w:keepNext/>
        <w:keepLines/>
        <w:tabs>
          <w:tab w:val="left" w:pos="709"/>
          <w:tab w:val="left" w:pos="1702"/>
        </w:tabs>
        <w:rPr>
          <w:rFonts w:ascii="Tahoma" w:hAnsi="Tahoma" w:cs="Tahoma"/>
        </w:rPr>
      </w:pPr>
    </w:p>
    <w:p w14:paraId="77C9C7B9" w14:textId="451D84ED" w:rsidR="00856F7B" w:rsidRPr="00C8579C" w:rsidRDefault="00104E2A" w:rsidP="00AF65C5">
      <w:pPr>
        <w:keepNext/>
        <w:keepLines/>
        <w:tabs>
          <w:tab w:val="left" w:pos="851"/>
          <w:tab w:val="left" w:pos="1702"/>
        </w:tabs>
        <w:jc w:val="both"/>
        <w:rPr>
          <w:rFonts w:ascii="Tahoma" w:hAnsi="Tahoma" w:cs="Tahoma"/>
          <w:b/>
        </w:rPr>
      </w:pPr>
      <w:r w:rsidRPr="00C8579C">
        <w:rPr>
          <w:rFonts w:ascii="Tahoma" w:hAnsi="Tahoma" w:cs="Tahoma"/>
          <w:b/>
        </w:rPr>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12FFE997" w14:textId="77777777" w:rsidR="00856F7B" w:rsidRPr="00C8579C" w:rsidRDefault="00856F7B" w:rsidP="00AF65C5">
      <w:pPr>
        <w:keepNext/>
        <w:keepLines/>
        <w:tabs>
          <w:tab w:val="left" w:pos="709"/>
          <w:tab w:val="left" w:pos="1702"/>
        </w:tabs>
        <w:jc w:val="both"/>
        <w:rPr>
          <w:rFonts w:ascii="Tahoma" w:hAnsi="Tahoma" w:cs="Tahoma"/>
          <w:b/>
        </w:rPr>
      </w:pPr>
    </w:p>
    <w:p w14:paraId="7EB0F030" w14:textId="77777777" w:rsidR="00856F7B" w:rsidRPr="00C8579C" w:rsidRDefault="00856F7B" w:rsidP="00AF65C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4FB5354" w14:textId="77777777" w:rsidR="00856F7B" w:rsidRPr="00C8579C" w:rsidRDefault="00856F7B" w:rsidP="00AF65C5">
      <w:pPr>
        <w:keepNext/>
        <w:keepLines/>
        <w:tabs>
          <w:tab w:val="left" w:pos="1702"/>
        </w:tabs>
        <w:jc w:val="center"/>
        <w:rPr>
          <w:rFonts w:ascii="Tahoma" w:hAnsi="Tahoma" w:cs="Tahoma"/>
        </w:rPr>
      </w:pPr>
    </w:p>
    <w:p w14:paraId="13CE2C16" w14:textId="6D8500AF" w:rsidR="0037506F" w:rsidRDefault="0037506F" w:rsidP="00AF65C5">
      <w:pPr>
        <w:keepNext/>
        <w:keepLines/>
        <w:tabs>
          <w:tab w:val="left" w:pos="567"/>
          <w:tab w:val="left" w:pos="851"/>
          <w:tab w:val="left" w:pos="993"/>
        </w:tabs>
        <w:jc w:val="both"/>
        <w:rPr>
          <w:rFonts w:ascii="Tahoma" w:hAnsi="Tahoma" w:cs="Tahoma"/>
        </w:rPr>
      </w:pPr>
      <w:r w:rsidRPr="00C8579C">
        <w:rPr>
          <w:rFonts w:ascii="Tahoma" w:hAnsi="Tahoma" w:cs="Tahoma"/>
        </w:rPr>
        <w:t xml:space="preserve">Stranki tega okvirnega sporazuma ugotavljata, da je JAVNI HOLDING Ljubljana, </w:t>
      </w:r>
      <w:proofErr w:type="spellStart"/>
      <w:r w:rsidRPr="00C8579C">
        <w:rPr>
          <w:rFonts w:ascii="Tahoma" w:hAnsi="Tahoma" w:cs="Tahoma"/>
        </w:rPr>
        <w:t>d.o.o</w:t>
      </w:r>
      <w:proofErr w:type="spellEnd"/>
      <w:r w:rsidRPr="00C8579C">
        <w:rPr>
          <w:rFonts w:ascii="Tahoma" w:hAnsi="Tahoma" w:cs="Tahoma"/>
        </w:rPr>
        <w:t xml:space="preserve">., Verovškova ulica 70, 1000 Ljubljana, na podlagi pooblastila naročnika, izvedel postopek za oddajo javnega naročila št. </w:t>
      </w:r>
      <w:r w:rsidR="002A34A0">
        <w:rPr>
          <w:rFonts w:ascii="Tahoma" w:hAnsi="Tahoma" w:cs="Tahoma"/>
        </w:rPr>
        <w:t>VKS-118/26</w:t>
      </w:r>
      <w:r w:rsidR="003B3E70">
        <w:rPr>
          <w:rFonts w:ascii="Tahoma" w:hAnsi="Tahoma" w:cs="Tahoma"/>
          <w:b/>
        </w:rPr>
        <w:t xml:space="preserve"> </w:t>
      </w:r>
      <w:r w:rsidRPr="00C8579C">
        <w:rPr>
          <w:rFonts w:ascii="Tahoma" w:hAnsi="Tahoma" w:cs="Tahoma"/>
        </w:rPr>
        <w:t>po postopku</w:t>
      </w:r>
      <w:r>
        <w:rPr>
          <w:rFonts w:ascii="Tahoma" w:hAnsi="Tahoma" w:cs="Tahoma"/>
        </w:rPr>
        <w:t xml:space="preserve"> naročila male vrednosti</w:t>
      </w:r>
      <w:r w:rsidRPr="00C8579C">
        <w:rPr>
          <w:rFonts w:ascii="Tahoma" w:hAnsi="Tahoma" w:cs="Tahoma"/>
        </w:rPr>
        <w:t xml:space="preserve">, v skladu s </w:t>
      </w:r>
      <w:r>
        <w:rPr>
          <w:rFonts w:ascii="Tahoma" w:hAnsi="Tahoma" w:cs="Tahoma"/>
        </w:rPr>
        <w:t>47</w:t>
      </w:r>
      <w:r w:rsidRPr="00C8579C">
        <w:rPr>
          <w:rFonts w:ascii="Tahoma" w:hAnsi="Tahoma" w:cs="Tahoma"/>
        </w:rPr>
        <w:t xml:space="preserve">. členom Zakona o javnem naročanju </w:t>
      </w:r>
      <w:r>
        <w:rPr>
          <w:rFonts w:ascii="Tahoma" w:hAnsi="Tahoma" w:cs="Tahoma"/>
        </w:rPr>
        <w:t>(</w:t>
      </w:r>
      <w:r w:rsidRPr="006662F1">
        <w:rPr>
          <w:rFonts w:ascii="Tahoma" w:hAnsi="Tahoma" w:cs="Tahoma"/>
        </w:rPr>
        <w:t>Ur. l. RS, št. 91/15</w:t>
      </w:r>
      <w:r w:rsidR="00D43D7D">
        <w:rPr>
          <w:rFonts w:ascii="Tahoma" w:hAnsi="Tahoma" w:cs="Tahoma"/>
        </w:rPr>
        <w:t xml:space="preserve"> s spremembami</w:t>
      </w:r>
      <w:r>
        <w:rPr>
          <w:rFonts w:ascii="Tahoma" w:hAnsi="Tahoma" w:cs="Tahoma"/>
        </w:rPr>
        <w:t>; v nadaljevanju: ZJN-3</w:t>
      </w:r>
      <w:r w:rsidRPr="00C8579C">
        <w:rPr>
          <w:rFonts w:ascii="Tahoma" w:hAnsi="Tahoma" w:cs="Tahoma"/>
        </w:rPr>
        <w:t xml:space="preserve">), objavljeno na Portalu javnih naročil dne </w:t>
      </w:r>
      <w:r>
        <w:rPr>
          <w:rFonts w:ascii="Tahoma" w:hAnsi="Tahoma" w:cs="Tahoma"/>
        </w:rPr>
        <w:t>…………………..</w:t>
      </w:r>
      <w:r w:rsidRPr="00C8579C">
        <w:rPr>
          <w:rFonts w:ascii="Tahoma" w:hAnsi="Tahoma" w:cs="Tahoma"/>
        </w:rPr>
        <w:t>, pod št. objave ……………………….</w:t>
      </w:r>
      <w:r>
        <w:rPr>
          <w:rFonts w:ascii="Tahoma" w:hAnsi="Tahoma" w:cs="Tahoma"/>
        </w:rPr>
        <w:t>,</w:t>
      </w:r>
      <w:r w:rsidRPr="00C8579C">
        <w:rPr>
          <w:rFonts w:ascii="Tahoma" w:hAnsi="Tahoma" w:cs="Tahoma"/>
        </w:rPr>
        <w:t xml:space="preserve"> z namenom sklenitve okvirnega sporazuma za »</w:t>
      </w:r>
      <w:r w:rsidR="00B40B0F" w:rsidRPr="00B40B0F">
        <w:rPr>
          <w:rFonts w:ascii="Tahoma" w:hAnsi="Tahoma" w:cs="Tahoma"/>
          <w:b/>
        </w:rPr>
        <w:t>Nabav</w:t>
      </w:r>
      <w:r w:rsidR="00B40B0F">
        <w:rPr>
          <w:rFonts w:ascii="Tahoma" w:hAnsi="Tahoma" w:cs="Tahoma"/>
          <w:b/>
        </w:rPr>
        <w:t>o</w:t>
      </w:r>
      <w:r w:rsidR="00B40B0F" w:rsidRPr="00B40B0F">
        <w:rPr>
          <w:rFonts w:ascii="Tahoma" w:hAnsi="Tahoma" w:cs="Tahoma"/>
          <w:b/>
        </w:rPr>
        <w:t xml:space="preserve"> univerzalnih spojk za obdobje treh let</w:t>
      </w:r>
      <w:r w:rsidRPr="00C8579C">
        <w:rPr>
          <w:rFonts w:ascii="Tahoma" w:hAnsi="Tahoma" w:cs="Tahoma"/>
        </w:rPr>
        <w:t>«, v katerem je naročnik izvajalca izbral na podlagi ekonomsko najugodnejše</w:t>
      </w:r>
      <w:r w:rsidR="00187C16">
        <w:rPr>
          <w:rFonts w:ascii="Tahoma" w:hAnsi="Tahoma" w:cs="Tahoma"/>
        </w:rPr>
        <w:t xml:space="preserve"> dopustne, končne</w:t>
      </w:r>
      <w:r w:rsidRPr="00C8579C">
        <w:rPr>
          <w:rFonts w:ascii="Tahoma" w:hAnsi="Tahoma" w:cs="Tahoma"/>
        </w:rPr>
        <w:t xml:space="preserve"> ponudbe in na podlagi pogojev, opredeljenih v razpisni dokumentaciji št. </w:t>
      </w:r>
      <w:r w:rsidR="002A34A0">
        <w:rPr>
          <w:rFonts w:ascii="Tahoma" w:hAnsi="Tahoma" w:cs="Tahoma"/>
        </w:rPr>
        <w:t>VKS-118/26</w:t>
      </w:r>
      <w:r w:rsidRPr="00C8579C">
        <w:rPr>
          <w:rFonts w:ascii="Tahoma" w:hAnsi="Tahoma" w:cs="Tahoma"/>
        </w:rPr>
        <w:t>.</w:t>
      </w:r>
    </w:p>
    <w:p w14:paraId="5EFD8326" w14:textId="77777777" w:rsidR="002B6E89" w:rsidRPr="006662F1" w:rsidRDefault="002B6E89" w:rsidP="00AF65C5">
      <w:pPr>
        <w:keepNext/>
        <w:keepLines/>
        <w:tabs>
          <w:tab w:val="left" w:pos="567"/>
          <w:tab w:val="left" w:pos="851"/>
          <w:tab w:val="left" w:pos="993"/>
        </w:tabs>
        <w:jc w:val="both"/>
        <w:rPr>
          <w:rFonts w:ascii="Tahoma" w:hAnsi="Tahoma" w:cs="Tahoma"/>
          <w:b/>
        </w:rPr>
      </w:pPr>
    </w:p>
    <w:p w14:paraId="4BB3DDA6" w14:textId="468295B8" w:rsidR="00DD5BD9" w:rsidRDefault="001A0989" w:rsidP="00AF65C5">
      <w:pPr>
        <w:pStyle w:val="Telobesedila"/>
        <w:keepNext/>
        <w:keepLines/>
        <w:widowControl/>
        <w:rPr>
          <w:rFonts w:ascii="Tahoma" w:hAnsi="Tahoma" w:cs="Tahoma"/>
          <w:b w:val="0"/>
          <w:lang w:val="sl-SI"/>
        </w:rPr>
      </w:pPr>
      <w:r w:rsidRPr="00C8579C">
        <w:rPr>
          <w:rFonts w:ascii="Tahoma" w:hAnsi="Tahoma" w:cs="Tahoma"/>
          <w:b w:val="0"/>
          <w:lang w:val="sl-SI"/>
        </w:rPr>
        <w:t xml:space="preserve">Okvirni sporazum je sklenjen in prične veljati z dnem podpisa okvirnega sporazuma s strani obeh </w:t>
      </w:r>
      <w:r w:rsidRPr="00960DA3">
        <w:rPr>
          <w:rFonts w:ascii="Tahoma" w:hAnsi="Tahoma" w:cs="Tahoma"/>
          <w:b w:val="0"/>
          <w:lang w:val="sl-SI"/>
        </w:rPr>
        <w:t xml:space="preserve">strank tega okvirnega sporazuma, pod pogojem iz </w:t>
      </w:r>
      <w:r w:rsidR="00960DA3" w:rsidRPr="00960DA3">
        <w:rPr>
          <w:rFonts w:ascii="Tahoma" w:hAnsi="Tahoma" w:cs="Tahoma"/>
          <w:b w:val="0"/>
          <w:lang w:val="sl-SI"/>
        </w:rPr>
        <w:t>2</w:t>
      </w:r>
      <w:r w:rsidR="00093A61">
        <w:rPr>
          <w:rFonts w:ascii="Tahoma" w:hAnsi="Tahoma" w:cs="Tahoma"/>
          <w:b w:val="0"/>
          <w:lang w:val="sl-SI"/>
        </w:rPr>
        <w:t>1</w:t>
      </w:r>
      <w:r w:rsidRPr="00960DA3">
        <w:rPr>
          <w:rFonts w:ascii="Tahoma" w:hAnsi="Tahoma" w:cs="Tahoma"/>
          <w:b w:val="0"/>
          <w:lang w:val="sl-SI"/>
        </w:rPr>
        <w:t>. člena okvirnega sporazuma, ter</w:t>
      </w:r>
      <w:r w:rsidR="00466671" w:rsidRPr="00960DA3">
        <w:rPr>
          <w:rFonts w:ascii="Tahoma" w:hAnsi="Tahoma" w:cs="Tahoma"/>
          <w:b w:val="0"/>
          <w:lang w:val="sl-SI"/>
        </w:rPr>
        <w:t xml:space="preserve"> se uporablja</w:t>
      </w:r>
      <w:r w:rsidR="003123F4" w:rsidRPr="00960DA3">
        <w:rPr>
          <w:rFonts w:ascii="Tahoma" w:hAnsi="Tahoma" w:cs="Tahoma"/>
          <w:b w:val="0"/>
          <w:lang w:val="sl-SI"/>
        </w:rPr>
        <w:t xml:space="preserve"> </w:t>
      </w:r>
      <w:r w:rsidR="00B40B0F" w:rsidRPr="00F40A4D">
        <w:rPr>
          <w:rFonts w:ascii="Tahoma" w:hAnsi="Tahoma" w:cs="Tahoma"/>
          <w:bCs/>
          <w:lang w:val="sl-SI"/>
        </w:rPr>
        <w:t>tri (3) leta</w:t>
      </w:r>
      <w:r w:rsidR="005F148E" w:rsidRPr="00C8579C">
        <w:rPr>
          <w:rFonts w:ascii="Tahoma" w:hAnsi="Tahoma" w:cs="Tahoma"/>
          <w:b w:val="0"/>
          <w:lang w:val="sl-SI"/>
        </w:rPr>
        <w:t xml:space="preserve">, šteto od dneva </w:t>
      </w:r>
      <w:r w:rsidR="000F0AAB" w:rsidRPr="00C8579C">
        <w:rPr>
          <w:rFonts w:ascii="Tahoma" w:hAnsi="Tahoma" w:cs="Tahoma"/>
          <w:b w:val="0"/>
          <w:lang w:val="sl-SI"/>
        </w:rPr>
        <w:t xml:space="preserve">sklenitve </w:t>
      </w:r>
      <w:r w:rsidR="005F148E" w:rsidRPr="00C8579C">
        <w:rPr>
          <w:rFonts w:ascii="Tahoma" w:hAnsi="Tahoma" w:cs="Tahoma"/>
          <w:b w:val="0"/>
          <w:lang w:val="sl-SI"/>
        </w:rPr>
        <w:t xml:space="preserve">tega </w:t>
      </w:r>
      <w:r w:rsidR="000F0AAB" w:rsidRPr="00C8579C">
        <w:rPr>
          <w:rFonts w:ascii="Tahoma" w:hAnsi="Tahoma" w:cs="Tahoma"/>
          <w:b w:val="0"/>
          <w:lang w:val="sl-SI"/>
        </w:rPr>
        <w:t xml:space="preserve">okvirnega </w:t>
      </w:r>
      <w:r w:rsidR="005F148E" w:rsidRPr="00C8579C">
        <w:rPr>
          <w:rFonts w:ascii="Tahoma" w:hAnsi="Tahoma" w:cs="Tahoma"/>
          <w:b w:val="0"/>
          <w:lang w:val="sl-SI"/>
        </w:rPr>
        <w:t>sporazuma oziroma</w:t>
      </w:r>
      <w:r w:rsidR="008A5627">
        <w:rPr>
          <w:rFonts w:ascii="Tahoma" w:hAnsi="Tahoma" w:cs="Tahoma"/>
          <w:b w:val="0"/>
          <w:lang w:val="sl-SI"/>
        </w:rPr>
        <w:t xml:space="preserve"> </w:t>
      </w:r>
      <w:r w:rsidRPr="00C8579C">
        <w:rPr>
          <w:rFonts w:ascii="Tahoma" w:hAnsi="Tahoma" w:cs="Tahoma"/>
          <w:b w:val="0"/>
          <w:lang w:val="sl-SI"/>
        </w:rPr>
        <w:t xml:space="preserve">do izčrpanja </w:t>
      </w:r>
      <w:r w:rsidR="008A5627">
        <w:rPr>
          <w:rFonts w:ascii="Tahoma" w:hAnsi="Tahoma" w:cs="Tahoma"/>
          <w:b w:val="0"/>
          <w:lang w:val="sl-SI"/>
        </w:rPr>
        <w:t xml:space="preserve">ocenjene </w:t>
      </w:r>
      <w:r w:rsidRPr="00C8579C">
        <w:rPr>
          <w:rFonts w:ascii="Tahoma" w:hAnsi="Tahoma" w:cs="Tahoma"/>
          <w:b w:val="0"/>
          <w:lang w:val="sl-SI"/>
        </w:rPr>
        <w:t>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355747">
        <w:rPr>
          <w:rFonts w:ascii="Tahoma" w:hAnsi="Tahoma" w:cs="Tahoma"/>
          <w:b w:val="0"/>
          <w:lang w:val="sl-SI"/>
        </w:rPr>
        <w:t>3</w:t>
      </w:r>
      <w:r w:rsidRPr="00C8579C">
        <w:rPr>
          <w:rFonts w:ascii="Tahoma" w:hAnsi="Tahoma" w:cs="Tahoma"/>
          <w:b w:val="0"/>
          <w:lang w:val="sl-SI"/>
        </w:rPr>
        <w:t>. člen</w:t>
      </w:r>
      <w:r w:rsidR="000074B6" w:rsidRPr="00C8579C">
        <w:rPr>
          <w:rFonts w:ascii="Tahoma" w:hAnsi="Tahoma" w:cs="Tahoma"/>
          <w:b w:val="0"/>
          <w:lang w:val="sl-SI"/>
        </w:rPr>
        <w:t>a</w:t>
      </w:r>
      <w:r w:rsidRPr="00C8579C">
        <w:rPr>
          <w:rFonts w:ascii="Tahoma" w:hAnsi="Tahoma" w:cs="Tahoma"/>
          <w:b w:val="0"/>
          <w:lang w:val="sl-SI"/>
        </w:rPr>
        <w:t xml:space="preserve"> tega okvirnega sporazuma,</w:t>
      </w:r>
      <w:r w:rsidR="008A5627">
        <w:rPr>
          <w:rFonts w:ascii="Tahoma" w:hAnsi="Tahoma" w:cs="Tahoma"/>
          <w:b w:val="0"/>
          <w:lang w:val="sl-SI"/>
        </w:rPr>
        <w:t xml:space="preserve"> </w:t>
      </w:r>
      <w:r w:rsidR="00C23AD1" w:rsidRPr="00C8579C">
        <w:rPr>
          <w:rFonts w:ascii="Tahoma" w:hAnsi="Tahoma" w:cs="Tahoma"/>
          <w:b w:val="0"/>
          <w:lang w:val="sl-SI"/>
        </w:rPr>
        <w:t>kar nastopi prej.</w:t>
      </w:r>
    </w:p>
    <w:p w14:paraId="00F779A7" w14:textId="77777777" w:rsidR="00D66F0F" w:rsidRDefault="00D66F0F" w:rsidP="00AF65C5">
      <w:pPr>
        <w:pStyle w:val="Telobesedila"/>
        <w:keepNext/>
        <w:keepLines/>
        <w:widowControl/>
        <w:rPr>
          <w:rFonts w:ascii="Tahoma" w:hAnsi="Tahoma" w:cs="Tahoma"/>
          <w:b w:val="0"/>
          <w:lang w:val="sl-SI"/>
        </w:rPr>
      </w:pPr>
    </w:p>
    <w:p w14:paraId="4E4B17D3" w14:textId="77777777" w:rsidR="0067582A" w:rsidRPr="00C8579C" w:rsidRDefault="00C03DC3" w:rsidP="00143464">
      <w:pPr>
        <w:keepNext/>
        <w:keepLines/>
        <w:tabs>
          <w:tab w:val="left" w:pos="851"/>
          <w:tab w:val="left" w:pos="1702"/>
        </w:tabs>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31DDD06C" w14:textId="77777777" w:rsidR="0067582A" w:rsidRPr="00C8579C" w:rsidRDefault="0067582A" w:rsidP="00AF65C5">
      <w:pPr>
        <w:keepNext/>
        <w:keepLines/>
        <w:tabs>
          <w:tab w:val="left" w:pos="1080"/>
          <w:tab w:val="left" w:pos="1702"/>
        </w:tabs>
        <w:ind w:left="360"/>
        <w:jc w:val="both"/>
        <w:rPr>
          <w:rFonts w:ascii="Tahoma" w:hAnsi="Tahoma" w:cs="Tahoma"/>
          <w:b/>
        </w:rPr>
      </w:pPr>
    </w:p>
    <w:p w14:paraId="59DEAB49" w14:textId="77777777" w:rsidR="00764D21" w:rsidRPr="00C8579C" w:rsidRDefault="0067582A" w:rsidP="00AF65C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E5DF4BF" w14:textId="77777777" w:rsidR="00E47488" w:rsidRPr="00C8579C" w:rsidRDefault="00E47488" w:rsidP="00AF65C5">
      <w:pPr>
        <w:keepNext/>
        <w:keepLines/>
        <w:tabs>
          <w:tab w:val="left" w:pos="1702"/>
        </w:tabs>
        <w:jc w:val="both"/>
        <w:rPr>
          <w:rFonts w:ascii="Tahoma" w:hAnsi="Tahoma" w:cs="Tahoma"/>
        </w:rPr>
      </w:pPr>
    </w:p>
    <w:p w14:paraId="7C7B4519" w14:textId="7A733674" w:rsidR="00170071" w:rsidRPr="009C3D2F" w:rsidRDefault="00170071" w:rsidP="00AF65C5">
      <w:pPr>
        <w:keepNext/>
        <w:keepLines/>
        <w:tabs>
          <w:tab w:val="left" w:pos="1702"/>
        </w:tabs>
        <w:jc w:val="both"/>
        <w:rPr>
          <w:rFonts w:ascii="Tahoma" w:hAnsi="Tahoma" w:cs="Tahoma"/>
        </w:rPr>
      </w:pPr>
      <w:r>
        <w:rPr>
          <w:rFonts w:ascii="Tahoma" w:hAnsi="Tahoma" w:cs="Tahoma"/>
          <w:color w:val="000000"/>
        </w:rPr>
        <w:t xml:space="preserve">Predmet tega okvirnega sporazuma je nabava </w:t>
      </w:r>
      <w:r w:rsidR="008D7AFB">
        <w:rPr>
          <w:rFonts w:ascii="Tahoma" w:hAnsi="Tahoma" w:cs="Tahoma"/>
          <w:color w:val="000000"/>
        </w:rPr>
        <w:t>univerzalnih</w:t>
      </w:r>
      <w:r w:rsidR="00EE2388">
        <w:rPr>
          <w:rFonts w:ascii="Tahoma" w:hAnsi="Tahoma" w:cs="Tahoma"/>
          <w:color w:val="000000"/>
        </w:rPr>
        <w:t xml:space="preserve"> spojk</w:t>
      </w:r>
      <w:r>
        <w:rPr>
          <w:rFonts w:ascii="Tahoma" w:hAnsi="Tahoma" w:cs="Tahoma"/>
          <w:color w:val="000000"/>
        </w:rPr>
        <w:t xml:space="preserve"> </w:t>
      </w:r>
      <w:r>
        <w:rPr>
          <w:rFonts w:ascii="Arial" w:hAnsi="Arial" w:cs="Arial"/>
        </w:rPr>
        <w:t>(v nadaljevanju tudi: blago)</w:t>
      </w:r>
      <w:r>
        <w:rPr>
          <w:rFonts w:ascii="Tahoma" w:hAnsi="Tahoma" w:cs="Tahoma"/>
          <w:color w:val="000000"/>
        </w:rPr>
        <w:t>, ki</w:t>
      </w:r>
      <w:r>
        <w:rPr>
          <w:rFonts w:ascii="Tahoma" w:hAnsi="Tahoma" w:cs="Tahoma"/>
        </w:rPr>
        <w:t xml:space="preserve"> jih naročnik</w:t>
      </w:r>
      <w:r w:rsidRPr="009C3D2F">
        <w:rPr>
          <w:rFonts w:ascii="Tahoma" w:hAnsi="Tahoma" w:cs="Tahoma"/>
        </w:rPr>
        <w:t xml:space="preserve"> po obsegu in časovno ne more vnaprej določiti. Količine in vrste </w:t>
      </w:r>
      <w:r>
        <w:rPr>
          <w:rFonts w:ascii="Tahoma" w:hAnsi="Tahoma" w:cs="Tahoma"/>
        </w:rPr>
        <w:t>blaga</w:t>
      </w:r>
      <w:r w:rsidRPr="009C3D2F">
        <w:rPr>
          <w:rFonts w:ascii="Tahoma" w:hAnsi="Tahoma" w:cs="Tahoma"/>
        </w:rPr>
        <w:t>, navedene</w:t>
      </w:r>
      <w:r>
        <w:rPr>
          <w:rFonts w:ascii="Tahoma" w:hAnsi="Tahoma" w:cs="Tahoma"/>
        </w:rPr>
        <w:t>ga</w:t>
      </w:r>
      <w:r w:rsidRPr="009C3D2F">
        <w:rPr>
          <w:rFonts w:ascii="Tahoma" w:hAnsi="Tahoma" w:cs="Tahoma"/>
        </w:rPr>
        <w:t xml:space="preserve"> v</w:t>
      </w:r>
      <w:r w:rsidR="0047028F">
        <w:rPr>
          <w:rFonts w:ascii="Tahoma" w:hAnsi="Tahoma" w:cs="Tahoma"/>
        </w:rPr>
        <w:t> </w:t>
      </w:r>
      <w:r w:rsidR="00B46F30">
        <w:rPr>
          <w:rFonts w:ascii="Tahoma" w:hAnsi="Tahoma" w:cs="Tahoma"/>
        </w:rPr>
        <w:t xml:space="preserve">končnem </w:t>
      </w:r>
      <w:r>
        <w:rPr>
          <w:rFonts w:ascii="Tahoma" w:hAnsi="Tahoma" w:cs="Tahoma"/>
        </w:rPr>
        <w:t>ponudbenem predračunu izvajalca št. …….. z dne ………. (v nadaljevanju: ponudbeni predračun), so okvirne in za naročnika</w:t>
      </w:r>
      <w:r w:rsidRPr="009C3D2F">
        <w:rPr>
          <w:rFonts w:ascii="Tahoma" w:hAnsi="Tahoma" w:cs="Tahoma"/>
        </w:rPr>
        <w:t xml:space="preserve"> niso obvezujoče.</w:t>
      </w:r>
    </w:p>
    <w:p w14:paraId="2016CE6A" w14:textId="77777777" w:rsidR="00170071" w:rsidRPr="00302D6E" w:rsidRDefault="00170071" w:rsidP="00AF65C5">
      <w:pPr>
        <w:keepNext/>
        <w:keepLines/>
        <w:jc w:val="both"/>
        <w:rPr>
          <w:rFonts w:ascii="Tahoma" w:hAnsi="Tahoma" w:cs="Tahoma"/>
          <w:color w:val="000000"/>
        </w:rPr>
      </w:pPr>
    </w:p>
    <w:p w14:paraId="25F97594" w14:textId="54358022" w:rsidR="00170071" w:rsidRPr="009C3D2F" w:rsidRDefault="00170071" w:rsidP="00AF65C5">
      <w:pPr>
        <w:keepNext/>
        <w:keepLines/>
        <w:tabs>
          <w:tab w:val="left" w:pos="1702"/>
        </w:tabs>
        <w:jc w:val="both"/>
        <w:rPr>
          <w:rFonts w:ascii="Tahoma" w:hAnsi="Tahoma" w:cs="Tahoma"/>
        </w:rPr>
      </w:pPr>
      <w:r>
        <w:rPr>
          <w:rFonts w:ascii="Tahoma" w:hAnsi="Tahoma" w:cs="Tahoma"/>
        </w:rPr>
        <w:t>Podrobnejša o</w:t>
      </w:r>
      <w:r w:rsidRPr="009C3D2F">
        <w:rPr>
          <w:rFonts w:ascii="Tahoma" w:hAnsi="Tahoma" w:cs="Tahoma"/>
        </w:rPr>
        <w:t>predelitev in opis predmeta te</w:t>
      </w:r>
      <w:r>
        <w:rPr>
          <w:rFonts w:ascii="Tahoma" w:hAnsi="Tahoma" w:cs="Tahoma"/>
        </w:rPr>
        <w:t>ga okvirnega sporazuma</w:t>
      </w:r>
      <w:r w:rsidR="00BC7ECC">
        <w:rPr>
          <w:rFonts w:ascii="Tahoma" w:hAnsi="Tahoma" w:cs="Tahoma"/>
        </w:rPr>
        <w:t xml:space="preserve"> sta razvidna</w:t>
      </w:r>
      <w:r w:rsidRPr="009C3D2F">
        <w:rPr>
          <w:rFonts w:ascii="Tahoma" w:hAnsi="Tahoma" w:cs="Tahoma"/>
        </w:rPr>
        <w:t xml:space="preserve"> iz ponudbenega predračuna, ki je </w:t>
      </w:r>
      <w:r>
        <w:rPr>
          <w:rFonts w:ascii="Tahoma" w:hAnsi="Tahoma" w:cs="Tahoma"/>
        </w:rPr>
        <w:t xml:space="preserve">kot priloga </w:t>
      </w:r>
      <w:r w:rsidRPr="009C3D2F">
        <w:rPr>
          <w:rFonts w:ascii="Tahoma" w:hAnsi="Tahoma" w:cs="Tahoma"/>
        </w:rPr>
        <w:t>sestavni del te</w:t>
      </w:r>
      <w:r>
        <w:rPr>
          <w:rFonts w:ascii="Tahoma" w:hAnsi="Tahoma" w:cs="Tahoma"/>
        </w:rPr>
        <w:t>ga okvirnega sporazuma</w:t>
      </w:r>
      <w:r w:rsidRPr="009C3D2F">
        <w:rPr>
          <w:rFonts w:ascii="Tahoma" w:hAnsi="Tahoma" w:cs="Tahoma"/>
        </w:rPr>
        <w:t xml:space="preserve">. </w:t>
      </w:r>
    </w:p>
    <w:p w14:paraId="6E2063AA" w14:textId="77777777" w:rsidR="00170071" w:rsidRPr="00302D6E" w:rsidRDefault="00170071" w:rsidP="00AF65C5">
      <w:pPr>
        <w:keepNext/>
        <w:keepLines/>
        <w:jc w:val="both"/>
        <w:rPr>
          <w:rFonts w:ascii="Tahoma" w:hAnsi="Tahoma" w:cs="Tahoma"/>
          <w:color w:val="000000"/>
        </w:rPr>
      </w:pPr>
    </w:p>
    <w:p w14:paraId="6B9C53BC" w14:textId="11411F81" w:rsidR="00170071" w:rsidRPr="009C3D2F" w:rsidRDefault="00170071" w:rsidP="00AF65C5">
      <w:pPr>
        <w:keepNext/>
        <w:keepLines/>
        <w:tabs>
          <w:tab w:val="left" w:pos="1702"/>
        </w:tabs>
        <w:jc w:val="both"/>
        <w:rPr>
          <w:rFonts w:ascii="Tahoma" w:hAnsi="Tahoma" w:cs="Tahoma"/>
        </w:rPr>
      </w:pPr>
      <w:r>
        <w:rPr>
          <w:rFonts w:ascii="Tahoma" w:hAnsi="Tahoma" w:cs="Tahoma"/>
        </w:rPr>
        <w:t>Naročnik in izvajalec</w:t>
      </w:r>
      <w:r w:rsidRPr="009C3D2F">
        <w:rPr>
          <w:rFonts w:ascii="Tahoma" w:hAnsi="Tahoma" w:cs="Tahoma"/>
        </w:rPr>
        <w:t xml:space="preserve"> se</w:t>
      </w:r>
      <w:r>
        <w:rPr>
          <w:rFonts w:ascii="Tahoma" w:hAnsi="Tahoma" w:cs="Tahoma"/>
        </w:rPr>
        <w:t xml:space="preserve"> izrecno dogovorita, da bo naročnik</w:t>
      </w:r>
      <w:r w:rsidRPr="009C3D2F">
        <w:rPr>
          <w:rFonts w:ascii="Tahoma" w:hAnsi="Tahoma" w:cs="Tahoma"/>
        </w:rPr>
        <w:t xml:space="preserve"> v obdobju veljavnos</w:t>
      </w:r>
      <w:r>
        <w:rPr>
          <w:rFonts w:ascii="Tahoma" w:hAnsi="Tahoma" w:cs="Tahoma"/>
        </w:rPr>
        <w:t>ti tega okvirnega sporazuma, kupoval  blago</w:t>
      </w:r>
      <w:r w:rsidRPr="009C3D2F">
        <w:rPr>
          <w:rFonts w:ascii="Tahoma" w:hAnsi="Tahoma" w:cs="Tahoma"/>
        </w:rPr>
        <w:t xml:space="preserve">, ki ga bo dejansko potreboval in za katerega bo imel zagotovljena finančna sredstva. </w:t>
      </w:r>
    </w:p>
    <w:p w14:paraId="6745518D" w14:textId="77777777" w:rsidR="00170071" w:rsidRDefault="00170071" w:rsidP="00AF65C5">
      <w:pPr>
        <w:keepNext/>
        <w:keepLines/>
        <w:jc w:val="both"/>
        <w:rPr>
          <w:rFonts w:ascii="Tahoma" w:hAnsi="Tahoma" w:cs="Tahoma"/>
          <w:color w:val="000000"/>
        </w:rPr>
      </w:pPr>
    </w:p>
    <w:p w14:paraId="69566A9B" w14:textId="008B5C10" w:rsidR="00170071" w:rsidRPr="00572A27" w:rsidRDefault="00170071" w:rsidP="00AF65C5">
      <w:pPr>
        <w:keepNext/>
        <w:keepLines/>
        <w:tabs>
          <w:tab w:val="left" w:pos="1702"/>
        </w:tabs>
        <w:jc w:val="both"/>
        <w:rPr>
          <w:rFonts w:ascii="Tahoma" w:hAnsi="Tahoma" w:cs="Tahoma"/>
        </w:rPr>
      </w:pPr>
      <w:r>
        <w:rPr>
          <w:rFonts w:ascii="Tahoma" w:hAnsi="Tahoma" w:cs="Tahoma"/>
          <w:color w:val="000000"/>
        </w:rPr>
        <w:t>Izvajalec s podpisom tega okvirnega sporazuma</w:t>
      </w:r>
      <w:r w:rsidRPr="00302D6E">
        <w:rPr>
          <w:rFonts w:ascii="Tahoma" w:hAnsi="Tahoma" w:cs="Tahoma"/>
          <w:color w:val="000000"/>
        </w:rPr>
        <w:t xml:space="preserve"> jamči, da bo </w:t>
      </w:r>
      <w:r w:rsidR="00BC7ECC">
        <w:rPr>
          <w:rFonts w:ascii="Tahoma" w:hAnsi="Tahoma" w:cs="Tahoma"/>
          <w:color w:val="000000"/>
        </w:rPr>
        <w:t>blago</w:t>
      </w:r>
      <w:r>
        <w:rPr>
          <w:rFonts w:ascii="Tahoma" w:hAnsi="Tahoma" w:cs="Tahoma"/>
          <w:color w:val="000000"/>
        </w:rPr>
        <w:t xml:space="preserve"> </w:t>
      </w:r>
      <w:r w:rsidRPr="00302D6E">
        <w:rPr>
          <w:rFonts w:ascii="Tahoma" w:hAnsi="Tahoma" w:cs="Tahoma"/>
          <w:color w:val="000000"/>
        </w:rPr>
        <w:t>ob dobavi ustrezal</w:t>
      </w:r>
      <w:r w:rsidR="00BC7ECC">
        <w:rPr>
          <w:rFonts w:ascii="Tahoma" w:hAnsi="Tahoma" w:cs="Tahoma"/>
          <w:color w:val="000000"/>
        </w:rPr>
        <w:t>o</w:t>
      </w:r>
      <w:r w:rsidRPr="00302D6E">
        <w:rPr>
          <w:rFonts w:ascii="Tahoma" w:hAnsi="Tahoma" w:cs="Tahoma"/>
          <w:color w:val="000000"/>
        </w:rPr>
        <w:t xml:space="preserve"> vsem zahtevam, ki jih določajo predpisi, ki veljajo na območju </w:t>
      </w:r>
      <w:r>
        <w:rPr>
          <w:rFonts w:ascii="Tahoma" w:hAnsi="Tahoma" w:cs="Tahoma"/>
          <w:color w:val="000000"/>
        </w:rPr>
        <w:t xml:space="preserve">Republike Slovenije ter </w:t>
      </w:r>
      <w:r w:rsidRPr="00485202">
        <w:rPr>
          <w:rFonts w:ascii="Tahoma" w:hAnsi="Tahoma"/>
        </w:rPr>
        <w:t>tehničnim zahtevam</w:t>
      </w:r>
      <w:r>
        <w:rPr>
          <w:rFonts w:ascii="Tahoma" w:hAnsi="Tahoma" w:cs="Tahoma"/>
          <w:color w:val="000000"/>
        </w:rPr>
        <w:t>, zahtevanim</w:t>
      </w:r>
      <w:r w:rsidRPr="00485202">
        <w:rPr>
          <w:rFonts w:ascii="Tahoma" w:hAnsi="Tahoma"/>
        </w:rPr>
        <w:t xml:space="preserve"> standardom in ostalim zahtevam v razpisni dokumentaciji</w:t>
      </w:r>
      <w:r>
        <w:rPr>
          <w:rFonts w:ascii="Tahoma" w:hAnsi="Tahoma"/>
        </w:rPr>
        <w:t xml:space="preserve"> </w:t>
      </w:r>
      <w:r w:rsidR="00797292">
        <w:rPr>
          <w:rFonts w:ascii="Tahoma" w:hAnsi="Tahoma"/>
        </w:rPr>
        <w:t xml:space="preserve">naročnika </w:t>
      </w:r>
      <w:r>
        <w:rPr>
          <w:rFonts w:ascii="Tahoma" w:hAnsi="Tahoma"/>
        </w:rPr>
        <w:t xml:space="preserve">št. </w:t>
      </w:r>
      <w:r w:rsidR="002A34A0">
        <w:rPr>
          <w:rFonts w:ascii="Tahoma" w:hAnsi="Tahoma"/>
        </w:rPr>
        <w:t>VKS-118/26</w:t>
      </w:r>
      <w:r>
        <w:rPr>
          <w:rFonts w:ascii="Tahoma" w:hAnsi="Tahoma" w:cs="Tahoma"/>
          <w:color w:val="000000"/>
        </w:rPr>
        <w:t>.</w:t>
      </w:r>
    </w:p>
    <w:p w14:paraId="6F6E82BD" w14:textId="339ACA37" w:rsidR="007C2D63" w:rsidRDefault="007C2D63" w:rsidP="00AF65C5">
      <w:pPr>
        <w:keepNext/>
        <w:keepLines/>
        <w:jc w:val="both"/>
        <w:rPr>
          <w:rFonts w:ascii="Tahoma" w:hAnsi="Tahoma" w:cs="Tahoma"/>
        </w:rPr>
      </w:pPr>
    </w:p>
    <w:p w14:paraId="0A8CF8D9" w14:textId="77777777" w:rsidR="007C2116" w:rsidRDefault="007C2116" w:rsidP="00AF65C5">
      <w:pPr>
        <w:keepNext/>
        <w:keepLines/>
        <w:jc w:val="both"/>
        <w:rPr>
          <w:rFonts w:ascii="Tahoma" w:hAnsi="Tahoma" w:cs="Tahoma"/>
        </w:rPr>
      </w:pPr>
    </w:p>
    <w:p w14:paraId="7A4FE9DE" w14:textId="77777777" w:rsidR="00630109" w:rsidRPr="00C8579C" w:rsidRDefault="001E2613" w:rsidP="00143464">
      <w:pPr>
        <w:keepNext/>
        <w:keepLines/>
        <w:tabs>
          <w:tab w:val="left" w:pos="851"/>
          <w:tab w:val="left" w:pos="1702"/>
        </w:tabs>
        <w:jc w:val="both"/>
        <w:rPr>
          <w:rFonts w:ascii="Tahoma" w:hAnsi="Tahoma" w:cs="Tahoma"/>
          <w:b/>
        </w:rPr>
      </w:pPr>
      <w:r>
        <w:rPr>
          <w:rFonts w:ascii="Tahoma" w:hAnsi="Tahoma" w:cs="Tahoma"/>
          <w:b/>
        </w:rPr>
        <w:t xml:space="preserve">OCENJENA </w:t>
      </w:r>
      <w:r w:rsidR="00960FDA"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6CBF623" w14:textId="77777777" w:rsidR="00555417" w:rsidRPr="00C8579C" w:rsidRDefault="00555417" w:rsidP="00AF65C5">
      <w:pPr>
        <w:keepNext/>
        <w:keepLines/>
        <w:tabs>
          <w:tab w:val="left" w:pos="1080"/>
        </w:tabs>
        <w:ind w:left="360"/>
        <w:rPr>
          <w:rFonts w:ascii="Tahoma" w:hAnsi="Tahoma" w:cs="Tahoma"/>
          <w:b/>
        </w:rPr>
      </w:pPr>
    </w:p>
    <w:p w14:paraId="39AE8CBC" w14:textId="77777777" w:rsidR="007B3CF9" w:rsidRPr="00C8579C" w:rsidRDefault="00630109" w:rsidP="00AF65C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859D0F9" w14:textId="77777777" w:rsidR="007B3CF9" w:rsidRPr="00C8579C" w:rsidRDefault="007B3CF9" w:rsidP="00AF65C5">
      <w:pPr>
        <w:keepNext/>
        <w:keepLines/>
        <w:jc w:val="both"/>
        <w:rPr>
          <w:rFonts w:ascii="Tahoma" w:hAnsi="Tahoma" w:cs="Tahoma"/>
        </w:rPr>
      </w:pPr>
    </w:p>
    <w:p w14:paraId="28B2E801" w14:textId="77777777" w:rsidR="001E2613" w:rsidRDefault="001E2613" w:rsidP="00AF65C5">
      <w:pPr>
        <w:pStyle w:val="Navadensplet"/>
        <w:keepNext/>
        <w:keepLines/>
        <w:spacing w:before="0" w:beforeAutospacing="0" w:after="0" w:afterAutospacing="0"/>
        <w:jc w:val="both"/>
        <w:rPr>
          <w:rFonts w:ascii="Tahoma" w:hAnsi="Tahoma" w:cs="Tahoma"/>
          <w:sz w:val="20"/>
          <w:szCs w:val="20"/>
        </w:rPr>
      </w:pPr>
      <w:r w:rsidRPr="008B35FE">
        <w:rPr>
          <w:rFonts w:ascii="Tahoma" w:hAnsi="Tahoma" w:cs="Tahoma"/>
          <w:sz w:val="20"/>
          <w:szCs w:val="20"/>
        </w:rPr>
        <w:t xml:space="preserve">Ocenjena vrednost </w:t>
      </w:r>
      <w:r>
        <w:rPr>
          <w:rFonts w:ascii="Tahoma" w:hAnsi="Tahoma" w:cs="Tahoma"/>
          <w:sz w:val="20"/>
          <w:szCs w:val="20"/>
        </w:rPr>
        <w:t>okvirnega sporazuma</w:t>
      </w:r>
      <w:r w:rsidRPr="008B35FE">
        <w:rPr>
          <w:rFonts w:ascii="Tahoma" w:hAnsi="Tahoma" w:cs="Tahoma"/>
          <w:sz w:val="20"/>
          <w:szCs w:val="20"/>
        </w:rPr>
        <w:t xml:space="preserve"> je ob </w:t>
      </w:r>
      <w:r>
        <w:rPr>
          <w:rFonts w:ascii="Tahoma" w:hAnsi="Tahoma" w:cs="Tahoma"/>
          <w:sz w:val="20"/>
          <w:szCs w:val="20"/>
        </w:rPr>
        <w:t xml:space="preserve">objavi obvestila o javnem naročilu na Portalu javnih naročil in na dan sklenitve tega okvirnega sporazuma znašala: </w:t>
      </w:r>
    </w:p>
    <w:p w14:paraId="7C321FB8" w14:textId="77777777" w:rsidR="004A6B70" w:rsidRPr="00C8579C" w:rsidRDefault="004A6B70" w:rsidP="00AF65C5">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21407A1D" w14:textId="77777777" w:rsidTr="00A92512">
        <w:trPr>
          <w:jc w:val="center"/>
        </w:trPr>
        <w:tc>
          <w:tcPr>
            <w:tcW w:w="0" w:type="auto"/>
            <w:shd w:val="clear" w:color="auto" w:fill="auto"/>
          </w:tcPr>
          <w:p w14:paraId="29F7C4AA" w14:textId="77777777" w:rsidR="006C4C08" w:rsidRPr="00C8579C" w:rsidRDefault="006C4C08" w:rsidP="00AF65C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41996188" w14:textId="77777777" w:rsidR="00B20769" w:rsidRPr="00C8579C" w:rsidRDefault="00B20769" w:rsidP="00AF65C5">
      <w:pPr>
        <w:pStyle w:val="Navadensplet"/>
        <w:keepNext/>
        <w:keepLines/>
        <w:spacing w:before="0" w:beforeAutospacing="0" w:after="0" w:afterAutospacing="0"/>
        <w:jc w:val="center"/>
        <w:rPr>
          <w:rFonts w:ascii="Tahoma" w:hAnsi="Tahoma" w:cs="Tahoma"/>
          <w:sz w:val="20"/>
          <w:szCs w:val="20"/>
        </w:rPr>
      </w:pPr>
    </w:p>
    <w:p w14:paraId="343F84AF" w14:textId="3DE6B54D" w:rsidR="006C4C08" w:rsidRPr="00C8579C" w:rsidRDefault="006C4C08" w:rsidP="00AF65C5">
      <w:pPr>
        <w:pStyle w:val="Navadensplet"/>
        <w:keepNext/>
        <w:keepLines/>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03D20518" w14:textId="77777777" w:rsidR="008C77E8" w:rsidRPr="00C8579C" w:rsidRDefault="008C77E8" w:rsidP="00AF65C5">
      <w:pPr>
        <w:pStyle w:val="Slog"/>
        <w:keepNext/>
        <w:keepLines/>
        <w:jc w:val="both"/>
        <w:rPr>
          <w:rFonts w:ascii="Tahoma" w:hAnsi="Tahoma" w:cs="Tahoma"/>
          <w:sz w:val="20"/>
          <w:lang w:val="sl-SI"/>
        </w:rPr>
      </w:pPr>
    </w:p>
    <w:p w14:paraId="2B1A2331" w14:textId="4BB96103" w:rsidR="002202F6" w:rsidRDefault="001E2613" w:rsidP="00AF65C5">
      <w:pPr>
        <w:pStyle w:val="Slog"/>
        <w:keepNext/>
        <w:keepLines/>
        <w:jc w:val="both"/>
        <w:rPr>
          <w:rFonts w:ascii="Tahoma" w:hAnsi="Tahoma" w:cs="Tahoma"/>
          <w:sz w:val="20"/>
          <w:lang w:val="sl-SI"/>
        </w:rPr>
      </w:pPr>
      <w:r>
        <w:rPr>
          <w:rFonts w:ascii="Tahoma" w:hAnsi="Tahoma" w:cs="Tahoma"/>
          <w:sz w:val="20"/>
          <w:lang w:val="sl-SI"/>
        </w:rPr>
        <w:t>Ocenjena v</w:t>
      </w:r>
      <w:r w:rsidR="002202F6" w:rsidRPr="00C8579C">
        <w:rPr>
          <w:rFonts w:ascii="Tahoma" w:hAnsi="Tahoma" w:cs="Tahoma"/>
          <w:sz w:val="20"/>
          <w:lang w:val="sl-SI"/>
        </w:rPr>
        <w:t>rednost okvirnega sporazuma ne vključuje DDV. DDV bo izvajalec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21CBA01C" w14:textId="77777777" w:rsidR="009A0930" w:rsidRDefault="009A0930" w:rsidP="00AF65C5">
      <w:pPr>
        <w:pStyle w:val="Slog"/>
        <w:keepNext/>
        <w:keepLines/>
        <w:jc w:val="both"/>
        <w:rPr>
          <w:rFonts w:ascii="Tahoma" w:hAnsi="Tahoma" w:cs="Tahoma"/>
          <w:sz w:val="20"/>
          <w:lang w:val="sl-SI"/>
        </w:rPr>
      </w:pPr>
    </w:p>
    <w:p w14:paraId="738228DD" w14:textId="30FCFCD3" w:rsidR="009A0930" w:rsidRDefault="009A0930" w:rsidP="00AF65C5">
      <w:pPr>
        <w:keepNext/>
        <w:keepLines/>
        <w:jc w:val="both"/>
        <w:rPr>
          <w:rFonts w:ascii="Tahoma" w:hAnsi="Tahoma" w:cs="Tahoma"/>
        </w:rPr>
      </w:pPr>
      <w:r w:rsidRPr="00126C32">
        <w:rPr>
          <w:rFonts w:ascii="Tahoma" w:hAnsi="Tahoma" w:cs="Tahoma"/>
        </w:rPr>
        <w:t xml:space="preserve">Cene na enoto mere, navedene v </w:t>
      </w:r>
      <w:r>
        <w:rPr>
          <w:rFonts w:ascii="Tahoma" w:hAnsi="Tahoma" w:cs="Tahoma"/>
        </w:rPr>
        <w:t>ponudbenem predračunu</w:t>
      </w:r>
      <w:r w:rsidRPr="00126C32">
        <w:rPr>
          <w:rFonts w:ascii="Tahoma" w:hAnsi="Tahoma" w:cs="Tahoma"/>
        </w:rPr>
        <w:t>, so fiksne</w:t>
      </w:r>
      <w:r w:rsidR="009378F5">
        <w:rPr>
          <w:rFonts w:ascii="Tahoma" w:hAnsi="Tahoma" w:cs="Tahoma"/>
        </w:rPr>
        <w:t xml:space="preserve"> in se ne spreminjajo</w:t>
      </w:r>
      <w:r>
        <w:rPr>
          <w:rFonts w:ascii="Tahoma" w:hAnsi="Tahoma" w:cs="Tahoma"/>
        </w:rPr>
        <w:t>,</w:t>
      </w:r>
      <w:r w:rsidRPr="00126C32">
        <w:rPr>
          <w:rFonts w:ascii="Tahoma" w:hAnsi="Tahoma" w:cs="Tahoma"/>
        </w:rPr>
        <w:t xml:space="preserve"> </w:t>
      </w:r>
      <w:r w:rsidRPr="00BB4431">
        <w:rPr>
          <w:rFonts w:ascii="Tahoma" w:hAnsi="Tahoma" w:cs="Tahoma"/>
        </w:rPr>
        <w:t xml:space="preserve">razen </w:t>
      </w:r>
      <w:r w:rsidR="009378F5" w:rsidRPr="009378F5">
        <w:rPr>
          <w:rFonts w:ascii="Tahoma" w:hAnsi="Tahoma" w:cs="Tahoma"/>
        </w:rPr>
        <w:t xml:space="preserve">pod pogoji in na način, naveden v </w:t>
      </w:r>
      <w:r w:rsidR="009378F5">
        <w:rPr>
          <w:rFonts w:ascii="Tahoma" w:hAnsi="Tahoma" w:cs="Tahoma"/>
        </w:rPr>
        <w:t>naslednjem odstavku</w:t>
      </w:r>
      <w:r w:rsidR="009378F5" w:rsidRPr="009378F5">
        <w:rPr>
          <w:rFonts w:ascii="Tahoma" w:hAnsi="Tahoma" w:cs="Tahoma"/>
        </w:rPr>
        <w:t xml:space="preserve"> </w:t>
      </w:r>
      <w:r w:rsidR="009378F5">
        <w:rPr>
          <w:rFonts w:ascii="Tahoma" w:hAnsi="Tahoma" w:cs="Tahoma"/>
        </w:rPr>
        <w:t>in</w:t>
      </w:r>
      <w:r w:rsidR="009378F5" w:rsidRPr="009378F5">
        <w:rPr>
          <w:rFonts w:ascii="Tahoma" w:hAnsi="Tahoma" w:cs="Tahoma"/>
        </w:rPr>
        <w:t xml:space="preserve"> </w:t>
      </w:r>
      <w:r w:rsidRPr="00BB4431">
        <w:rPr>
          <w:rFonts w:ascii="Tahoma" w:hAnsi="Tahoma" w:cs="Tahoma"/>
        </w:rPr>
        <w:t>v primeru znižanja cen</w:t>
      </w:r>
      <w:r>
        <w:rPr>
          <w:rFonts w:ascii="Tahoma" w:hAnsi="Tahoma" w:cs="Tahoma"/>
        </w:rPr>
        <w:t>.</w:t>
      </w:r>
    </w:p>
    <w:p w14:paraId="1192214F" w14:textId="77777777" w:rsidR="00A72CDD" w:rsidRDefault="00A72CDD" w:rsidP="00AF65C5">
      <w:pPr>
        <w:keepNext/>
        <w:keepLines/>
        <w:jc w:val="both"/>
        <w:rPr>
          <w:rFonts w:ascii="Tahoma" w:hAnsi="Tahoma" w:cs="Tahoma"/>
        </w:rPr>
      </w:pPr>
    </w:p>
    <w:p w14:paraId="6C2C5FD8" w14:textId="61B346A6" w:rsidR="00A72CDD" w:rsidRPr="00A72CDD" w:rsidRDefault="00A72CDD" w:rsidP="00A72CDD">
      <w:pPr>
        <w:keepNext/>
        <w:keepLines/>
        <w:jc w:val="both"/>
        <w:rPr>
          <w:rFonts w:ascii="Tahoma" w:hAnsi="Tahoma" w:cs="Tahoma"/>
        </w:rPr>
      </w:pPr>
      <w:r w:rsidRPr="00A72CDD">
        <w:rPr>
          <w:rFonts w:ascii="Tahoma" w:hAnsi="Tahoma" w:cs="Tahoma"/>
        </w:rPr>
        <w:t>Po preteku enoletnega obdobja se lahko cene na enoto mere valorizirajo v skladu s Pravilnikom o načinih valorizacije denarnih obveznosti, ki jih v večletnih pogodbah dogovarjajo pravne osebe javnega sektorja (Uradni list RS, št. 1-11/2004) in sicer v skladu z indeksom cen industrijskih proizvodov pri proizvajalcih za prodajo na domačem trgu za blago, ki je predmet okvirnega sporazuma, ki ga objavlja Statistični urad Republike Slovenije (SURS), pri čemer se uporabi indeks, ki je glede na vrsto blaga, ki je predmet okvirnega sporazuma, oziroma glede na elemente, ki vplivajo na določitev denarnih obveznosti, v neposredni ekonomski zvezi s predmetom okvirnega sporazuma. Natančne določbe glede zvišanja cen so opredeljene v osnutku okvirnega sporazuma.</w:t>
      </w:r>
    </w:p>
    <w:p w14:paraId="7D65C68B" w14:textId="77777777" w:rsidR="00A72CDD" w:rsidRPr="00A72CDD" w:rsidRDefault="00A72CDD" w:rsidP="00A72CDD">
      <w:pPr>
        <w:keepNext/>
        <w:keepLines/>
        <w:jc w:val="both"/>
        <w:rPr>
          <w:rFonts w:ascii="Tahoma" w:hAnsi="Tahoma" w:cs="Tahoma"/>
        </w:rPr>
      </w:pPr>
    </w:p>
    <w:p w14:paraId="447EC40C" w14:textId="77777777" w:rsidR="00A72CDD" w:rsidRPr="00A72CDD" w:rsidRDefault="00A72CDD" w:rsidP="00A72CDD">
      <w:pPr>
        <w:keepNext/>
        <w:keepLines/>
        <w:jc w:val="both"/>
        <w:rPr>
          <w:rFonts w:ascii="Tahoma" w:hAnsi="Tahoma" w:cs="Tahoma"/>
        </w:rPr>
      </w:pPr>
      <w:r w:rsidRPr="00A72CDD">
        <w:rPr>
          <w:rFonts w:ascii="Tahoma" w:hAnsi="Tahoma" w:cs="Tahoma"/>
        </w:rPr>
        <w:t xml:space="preserve">Cene se lahko prvič spremenijo na naslednji način in v določenem obsegu: </w:t>
      </w:r>
    </w:p>
    <w:p w14:paraId="4E33DC72" w14:textId="4964D775" w:rsidR="00A72CDD" w:rsidRPr="006C4050" w:rsidRDefault="00A72CDD" w:rsidP="006C4050">
      <w:pPr>
        <w:pStyle w:val="Odstavekseznama"/>
        <w:keepNext/>
        <w:keepLines/>
        <w:numPr>
          <w:ilvl w:val="0"/>
          <w:numId w:val="4"/>
        </w:numPr>
        <w:jc w:val="both"/>
        <w:rPr>
          <w:rFonts w:ascii="Tahoma" w:hAnsi="Tahoma" w:cs="Tahoma"/>
        </w:rPr>
      </w:pPr>
      <w:r w:rsidRPr="006C4050">
        <w:rPr>
          <w:rFonts w:ascii="Tahoma" w:hAnsi="Tahoma" w:cs="Tahoma"/>
        </w:rPr>
        <w:t xml:space="preserve">po preteku dvanajst (12) mesecev od dneva sklenitve okvirnega sporazuma in </w:t>
      </w:r>
    </w:p>
    <w:p w14:paraId="369CE452" w14:textId="4FE04A38" w:rsidR="00A72CDD" w:rsidRPr="006C4050" w:rsidRDefault="00A72CDD" w:rsidP="006C4050">
      <w:pPr>
        <w:pStyle w:val="Odstavekseznama"/>
        <w:keepNext/>
        <w:keepLines/>
        <w:numPr>
          <w:ilvl w:val="0"/>
          <w:numId w:val="4"/>
        </w:numPr>
        <w:jc w:val="both"/>
        <w:rPr>
          <w:rFonts w:ascii="Tahoma" w:hAnsi="Tahoma" w:cs="Tahoma"/>
        </w:rPr>
      </w:pPr>
      <w:r w:rsidRPr="006C4050">
        <w:rPr>
          <w:rFonts w:ascii="Tahoma" w:hAnsi="Tahoma" w:cs="Tahoma"/>
        </w:rPr>
        <w:t>ko kumulativno povečanje indeksa cen industrijskih proizvodov pri proizvajalcih, po podatkih Statističnega urada RS, preseže štiri odstotke (4 %) vrednosti, šteto od preteka enega (1) leta od sklenitve okvirnega sporazuma.</w:t>
      </w:r>
    </w:p>
    <w:p w14:paraId="3BEFEEA3" w14:textId="77777777" w:rsidR="00A72CDD" w:rsidRPr="00A72CDD" w:rsidRDefault="00A72CDD" w:rsidP="00A72CDD">
      <w:pPr>
        <w:keepNext/>
        <w:keepLines/>
        <w:jc w:val="both"/>
        <w:rPr>
          <w:rFonts w:ascii="Tahoma" w:hAnsi="Tahoma" w:cs="Tahoma"/>
        </w:rPr>
      </w:pPr>
    </w:p>
    <w:p w14:paraId="7EA2BCAD" w14:textId="77777777" w:rsidR="00A72CDD" w:rsidRPr="00A72CDD" w:rsidRDefault="00A72CDD" w:rsidP="00A72CDD">
      <w:pPr>
        <w:keepNext/>
        <w:keepLines/>
        <w:jc w:val="both"/>
        <w:rPr>
          <w:rFonts w:ascii="Tahoma" w:hAnsi="Tahoma" w:cs="Tahoma"/>
        </w:rPr>
      </w:pPr>
      <w:r w:rsidRPr="00A72CDD">
        <w:rPr>
          <w:rFonts w:ascii="Tahoma" w:hAnsi="Tahoma" w:cs="Tahoma"/>
        </w:rPr>
        <w:lastRenderedPageBreak/>
        <w:t xml:space="preserve">Povišanje cen lahko znaša največ 80 % (osemdeset odstotkov) povišanja indeksa cen primerljivih proizvodov. Nadaljnja povišanja cen se lahko izvedejo, ko kumulativno povečanje indeksa cen primerljivih proizvodov ponovno preseže 4 % (štiri odstotke) vrednosti od zadnjega povišanja cen. </w:t>
      </w:r>
    </w:p>
    <w:p w14:paraId="442D3468" w14:textId="60FC0F9A" w:rsidR="00A72CDD" w:rsidRPr="00A72CDD" w:rsidRDefault="00A72CDD" w:rsidP="00A72CDD">
      <w:pPr>
        <w:keepNext/>
        <w:keepLines/>
        <w:jc w:val="both"/>
        <w:rPr>
          <w:rFonts w:ascii="Tahoma" w:hAnsi="Tahoma" w:cs="Tahoma"/>
        </w:rPr>
      </w:pPr>
      <w:r w:rsidRPr="00A72CDD">
        <w:rPr>
          <w:rFonts w:ascii="Tahoma" w:hAnsi="Tahoma" w:cs="Tahoma"/>
        </w:rPr>
        <w:t xml:space="preserve">Določbe glede zvišanja cen se smiselno uporabljajo tudi za znižanje cen na enoto mere, navedene v ponudbenem predračunu. </w:t>
      </w:r>
      <w:r w:rsidR="00945FED">
        <w:rPr>
          <w:rFonts w:ascii="Tahoma" w:hAnsi="Tahoma" w:cs="Tahoma"/>
        </w:rPr>
        <w:t>Izvajalec</w:t>
      </w:r>
      <w:r w:rsidRPr="00A72CDD">
        <w:rPr>
          <w:rFonts w:ascii="Tahoma" w:hAnsi="Tahoma" w:cs="Tahoma"/>
        </w:rPr>
        <w:t xml:space="preserve"> je dolžan </w:t>
      </w:r>
      <w:r w:rsidR="00945FED">
        <w:rPr>
          <w:rFonts w:ascii="Tahoma" w:hAnsi="Tahoma" w:cs="Tahoma"/>
        </w:rPr>
        <w:t>naročnika</w:t>
      </w:r>
      <w:r w:rsidRPr="00A72CDD">
        <w:rPr>
          <w:rFonts w:ascii="Tahoma" w:hAnsi="Tahoma" w:cs="Tahoma"/>
        </w:rPr>
        <w:t xml:space="preserve"> obvestiti o znižanju indeksa cen primerljivih proizvodov, ki vpliva na znižanje cen po tem okvirnem sporazumu. </w:t>
      </w:r>
    </w:p>
    <w:p w14:paraId="1540417E" w14:textId="77777777" w:rsidR="00A72CDD" w:rsidRPr="00A72CDD" w:rsidRDefault="00A72CDD" w:rsidP="00A72CDD">
      <w:pPr>
        <w:keepNext/>
        <w:keepLines/>
        <w:jc w:val="both"/>
        <w:rPr>
          <w:rFonts w:ascii="Tahoma" w:hAnsi="Tahoma" w:cs="Tahoma"/>
        </w:rPr>
      </w:pPr>
    </w:p>
    <w:p w14:paraId="43237E2C" w14:textId="0A9073A7" w:rsidR="00A72CDD" w:rsidRPr="00A72CDD" w:rsidRDefault="00A72CDD" w:rsidP="00A72CDD">
      <w:pPr>
        <w:keepNext/>
        <w:keepLines/>
        <w:jc w:val="both"/>
        <w:rPr>
          <w:rFonts w:ascii="Tahoma" w:hAnsi="Tahoma" w:cs="Tahoma"/>
        </w:rPr>
      </w:pPr>
      <w:r w:rsidRPr="00A72CDD">
        <w:rPr>
          <w:rFonts w:ascii="Tahoma" w:hAnsi="Tahoma" w:cs="Tahoma"/>
        </w:rPr>
        <w:t xml:space="preserve">V primeru, ko </w:t>
      </w:r>
      <w:r w:rsidR="00945FED">
        <w:rPr>
          <w:rFonts w:ascii="Tahoma" w:hAnsi="Tahoma" w:cs="Tahoma"/>
        </w:rPr>
        <w:t xml:space="preserve">izvajalec </w:t>
      </w:r>
      <w:r w:rsidRPr="00A72CDD">
        <w:rPr>
          <w:rFonts w:ascii="Tahoma" w:hAnsi="Tahoma" w:cs="Tahoma"/>
        </w:rPr>
        <w:t>v času veljavnosti okvirnega sporazuma dobavlja blago po znižanih oziroma akcijskih cenah, mora o tem naročnika pisno obvestiti  in mu zagotoviti dobavo blaga pod akcijskimi oziroma znižanimi cenami.</w:t>
      </w:r>
    </w:p>
    <w:p w14:paraId="43AC44A3" w14:textId="77777777" w:rsidR="00A72CDD" w:rsidRPr="00A72CDD" w:rsidRDefault="00A72CDD" w:rsidP="00A72CDD">
      <w:pPr>
        <w:keepNext/>
        <w:keepLines/>
        <w:jc w:val="both"/>
        <w:rPr>
          <w:rFonts w:ascii="Tahoma" w:hAnsi="Tahoma" w:cs="Tahoma"/>
        </w:rPr>
      </w:pPr>
    </w:p>
    <w:p w14:paraId="42D1F536" w14:textId="1326278D" w:rsidR="00A72CDD" w:rsidRPr="00A72CDD" w:rsidRDefault="00945FED" w:rsidP="00A72CDD">
      <w:pPr>
        <w:keepNext/>
        <w:keepLines/>
        <w:jc w:val="both"/>
        <w:rPr>
          <w:rFonts w:ascii="Tahoma" w:hAnsi="Tahoma" w:cs="Tahoma"/>
        </w:rPr>
      </w:pPr>
      <w:r>
        <w:rPr>
          <w:rFonts w:ascii="Tahoma" w:hAnsi="Tahoma" w:cs="Tahoma"/>
        </w:rPr>
        <w:t>Izvajalec</w:t>
      </w:r>
      <w:r w:rsidR="00A72CDD" w:rsidRPr="00A72CDD">
        <w:rPr>
          <w:rFonts w:ascii="Tahoma" w:hAnsi="Tahoma" w:cs="Tahoma"/>
        </w:rPr>
        <w:t xml:space="preserve"> mora pred uveljavljanjem spremembe cen na enoto mere, kupcu predložiti zahtevek za spremembo cen z dokazili o upravičenosti predlagane spremembe. Naročnik se mora s spremembo cen na enoto mere strinjati. V primeru spremembe cene na enoto mere, morata stranki okvirnega sporazuma skleniti dodatek k okvirnemu sporazumu. </w:t>
      </w:r>
    </w:p>
    <w:p w14:paraId="5F8288F0" w14:textId="09073F7C" w:rsidR="009A0930" w:rsidRPr="009A0930" w:rsidRDefault="009A0930" w:rsidP="00AF65C5">
      <w:pPr>
        <w:keepNext/>
        <w:keepLines/>
        <w:jc w:val="both"/>
        <w:rPr>
          <w:rFonts w:ascii="Tahoma" w:hAnsi="Tahoma" w:cs="Tahoma"/>
        </w:rPr>
      </w:pPr>
      <w:r w:rsidRPr="009A0930">
        <w:rPr>
          <w:rFonts w:ascii="Tahoma" w:hAnsi="Tahoma" w:cs="Tahoma"/>
        </w:rPr>
        <w:t>Izvajalec bo naročnika sproti obveščal o znižanjih cen. V primeru znižanja cen na tržišču za ist</w:t>
      </w:r>
      <w:r>
        <w:rPr>
          <w:rFonts w:ascii="Tahoma" w:hAnsi="Tahoma" w:cs="Tahoma"/>
        </w:rPr>
        <w:t>ovrstno blago l</w:t>
      </w:r>
      <w:r w:rsidRPr="009A0930">
        <w:rPr>
          <w:rFonts w:ascii="Tahoma" w:hAnsi="Tahoma" w:cs="Tahoma"/>
        </w:rPr>
        <w:t xml:space="preserve">ahko naročnik zahteva znižanje cen izvajalca. </w:t>
      </w:r>
    </w:p>
    <w:p w14:paraId="2DCC48FD" w14:textId="77777777" w:rsidR="009A0930" w:rsidRPr="009A0930" w:rsidRDefault="009A0930" w:rsidP="00AF65C5">
      <w:pPr>
        <w:keepNext/>
        <w:keepLines/>
        <w:jc w:val="both"/>
        <w:rPr>
          <w:rFonts w:ascii="Tahoma" w:hAnsi="Tahoma" w:cs="Tahoma"/>
        </w:rPr>
      </w:pPr>
    </w:p>
    <w:p w14:paraId="08004584" w14:textId="6C387FC7" w:rsidR="00E74074" w:rsidRDefault="00B53BA0" w:rsidP="00E74074">
      <w:pPr>
        <w:keepNext/>
        <w:keepLines/>
        <w:jc w:val="both"/>
        <w:rPr>
          <w:rFonts w:ascii="Tahoma" w:hAnsi="Tahoma" w:cs="Tahoma"/>
        </w:rPr>
      </w:pPr>
      <w:r w:rsidRPr="00B53BA0">
        <w:rPr>
          <w:rFonts w:ascii="Tahoma" w:hAnsi="Tahoma" w:cs="Tahoma"/>
        </w:rPr>
        <w:t xml:space="preserve">V kolikor se bo v obdobju veljavnosti okvirnega sporazuma pri </w:t>
      </w:r>
      <w:r w:rsidR="0046618E">
        <w:rPr>
          <w:rFonts w:ascii="Tahoma" w:hAnsi="Tahoma" w:cs="Tahoma"/>
        </w:rPr>
        <w:t>naročniku</w:t>
      </w:r>
      <w:r w:rsidRPr="00B53BA0">
        <w:rPr>
          <w:rFonts w:ascii="Tahoma" w:hAnsi="Tahoma" w:cs="Tahoma"/>
        </w:rPr>
        <w:t xml:space="preserve"> pojavila potreba po blagu, ki po namenu sodi v istovrstno blago oziroma je povezano s predmetom tega okvirnega sporazuma in to blago ni navedeno v ponudbenem predračunu ter ga </w:t>
      </w:r>
      <w:r w:rsidR="0046618E">
        <w:rPr>
          <w:rFonts w:ascii="Tahoma" w:hAnsi="Tahoma" w:cs="Tahoma"/>
        </w:rPr>
        <w:t xml:space="preserve">izvajalec </w:t>
      </w:r>
      <w:r w:rsidRPr="00B53BA0">
        <w:rPr>
          <w:rFonts w:ascii="Tahoma" w:hAnsi="Tahoma" w:cs="Tahoma"/>
        </w:rPr>
        <w:t xml:space="preserve">lahko dobavi, se bo </w:t>
      </w:r>
      <w:r w:rsidR="0046618E">
        <w:rPr>
          <w:rFonts w:ascii="Tahoma" w:hAnsi="Tahoma" w:cs="Tahoma"/>
        </w:rPr>
        <w:t>naročnik</w:t>
      </w:r>
      <w:r w:rsidRPr="00B53BA0">
        <w:rPr>
          <w:rFonts w:ascii="Tahoma" w:hAnsi="Tahoma" w:cs="Tahoma"/>
        </w:rPr>
        <w:t xml:space="preserve"> </w:t>
      </w:r>
      <w:r w:rsidR="0046618E">
        <w:rPr>
          <w:rFonts w:ascii="Tahoma" w:hAnsi="Tahoma" w:cs="Tahoma"/>
        </w:rPr>
        <w:t>z izvajalcem</w:t>
      </w:r>
      <w:r w:rsidRPr="00B53BA0">
        <w:rPr>
          <w:rFonts w:ascii="Tahoma" w:hAnsi="Tahoma" w:cs="Tahoma"/>
        </w:rPr>
        <w:t xml:space="preserve"> dogovoril za dobavo takega blaga, pri čemer cena drugega istovrstnega blaga (npr. drugačnih dimenzij) bistveno ne sme odstopati od cene tovrstnega blaga iz osnovnega nabora v ponudbenem predračun</w:t>
      </w:r>
      <w:r w:rsidR="00B94D3A">
        <w:rPr>
          <w:rFonts w:ascii="Tahoma" w:hAnsi="Tahoma" w:cs="Tahoma"/>
        </w:rPr>
        <w:t>u niti ne sme biti višja od cen na trgu</w:t>
      </w:r>
      <w:r w:rsidRPr="00B53BA0">
        <w:rPr>
          <w:rFonts w:ascii="Tahoma" w:hAnsi="Tahoma" w:cs="Tahoma"/>
        </w:rPr>
        <w:t xml:space="preserve">. </w:t>
      </w:r>
    </w:p>
    <w:p w14:paraId="395C5A96" w14:textId="77777777" w:rsidR="00E74074" w:rsidRDefault="00E74074" w:rsidP="00E74074">
      <w:pPr>
        <w:keepNext/>
        <w:keepLines/>
        <w:jc w:val="both"/>
        <w:rPr>
          <w:rFonts w:ascii="Tahoma" w:hAnsi="Tahoma" w:cs="Tahoma"/>
        </w:rPr>
      </w:pPr>
    </w:p>
    <w:p w14:paraId="75DA3F85" w14:textId="6FE470B1" w:rsidR="00E74074" w:rsidRDefault="00E74074" w:rsidP="00E74074">
      <w:pPr>
        <w:keepNext/>
        <w:keepLines/>
        <w:jc w:val="both"/>
        <w:rPr>
          <w:rFonts w:ascii="Tahoma" w:hAnsi="Tahoma" w:cs="Tahoma"/>
        </w:rPr>
      </w:pPr>
      <w:r w:rsidRPr="006F1EB6">
        <w:rPr>
          <w:rFonts w:ascii="Tahoma" w:hAnsi="Tahoma" w:cs="Tahoma"/>
        </w:rPr>
        <w:t xml:space="preserve">Stranki okvirnega sporazuma bosta v zgoraj navedenem primeru, na podlagi izvajalčeve pisne ponudbe, sporazumno dogovorili ceno za tako blago, pri čemer cena drugega istovrstnega blaga bistveno ne sme odstopati od cene tovrstnega blaga iz osnovnega nabora blaga v ponudbenem predračunu, in ga dodali na seznam blaga po ponudbenem predračunu, ki ga </w:t>
      </w:r>
      <w:r w:rsidR="0046618E">
        <w:rPr>
          <w:rFonts w:ascii="Tahoma" w:hAnsi="Tahoma" w:cs="Tahoma"/>
        </w:rPr>
        <w:t>naročnik</w:t>
      </w:r>
      <w:r w:rsidRPr="006F1EB6">
        <w:rPr>
          <w:rFonts w:ascii="Tahoma" w:hAnsi="Tahoma" w:cs="Tahoma"/>
        </w:rPr>
        <w:t xml:space="preserve"> že naroča po tem okvirnem sporazumu. </w:t>
      </w:r>
    </w:p>
    <w:p w14:paraId="29C43408" w14:textId="77777777" w:rsidR="007B13D6" w:rsidRDefault="007B13D6" w:rsidP="00E74074">
      <w:pPr>
        <w:keepNext/>
        <w:keepLines/>
        <w:jc w:val="both"/>
        <w:rPr>
          <w:rFonts w:ascii="Tahoma" w:hAnsi="Tahoma" w:cs="Tahoma"/>
        </w:rPr>
      </w:pPr>
    </w:p>
    <w:p w14:paraId="0BEF6560" w14:textId="27CB807B" w:rsidR="00E74074" w:rsidRPr="006F1EB6" w:rsidRDefault="00E74074" w:rsidP="00E74074">
      <w:pPr>
        <w:keepNext/>
        <w:keepLines/>
        <w:jc w:val="both"/>
        <w:rPr>
          <w:rFonts w:ascii="Tahoma" w:hAnsi="Tahoma" w:cs="Tahoma"/>
        </w:rPr>
      </w:pPr>
      <w:r w:rsidRPr="006F1EB6">
        <w:rPr>
          <w:rFonts w:ascii="Tahoma" w:hAnsi="Tahoma" w:cs="Tahoma"/>
        </w:rPr>
        <w:t xml:space="preserve">V kolikor cena drugega istovrstnega blaga bistveno presega ceno/e primerljivega blaga iz osnovnega nabora blaga v ponudbenem predračunu, in sicer </w:t>
      </w:r>
      <w:r>
        <w:rPr>
          <w:rFonts w:ascii="Tahoma" w:hAnsi="Tahoma" w:cs="Tahoma"/>
        </w:rPr>
        <w:t>petnajst odstotkov (</w:t>
      </w:r>
      <w:r w:rsidRPr="006F1EB6">
        <w:rPr>
          <w:rFonts w:ascii="Tahoma" w:hAnsi="Tahoma" w:cs="Tahoma"/>
        </w:rPr>
        <w:t>15</w:t>
      </w:r>
      <w:r w:rsidR="00040391">
        <w:rPr>
          <w:rFonts w:ascii="Tahoma" w:hAnsi="Tahoma" w:cs="Tahoma"/>
        </w:rPr>
        <w:t> </w:t>
      </w:r>
      <w:r w:rsidRPr="006F1EB6">
        <w:rPr>
          <w:rFonts w:ascii="Tahoma" w:hAnsi="Tahoma" w:cs="Tahoma"/>
        </w:rPr>
        <w:t>%</w:t>
      </w:r>
      <w:r>
        <w:rPr>
          <w:rFonts w:ascii="Tahoma" w:hAnsi="Tahoma" w:cs="Tahoma"/>
        </w:rPr>
        <w:t xml:space="preserve">) </w:t>
      </w:r>
      <w:r w:rsidRPr="006F1EB6">
        <w:rPr>
          <w:rFonts w:ascii="Tahoma" w:hAnsi="Tahoma" w:cs="Tahoma"/>
        </w:rPr>
        <w:t xml:space="preserve">ali več, mora </w:t>
      </w:r>
      <w:r w:rsidR="00A87A95">
        <w:rPr>
          <w:rFonts w:ascii="Tahoma" w:hAnsi="Tahoma" w:cs="Tahoma"/>
        </w:rPr>
        <w:t>izvajalec</w:t>
      </w:r>
      <w:r w:rsidRPr="006F1EB6">
        <w:rPr>
          <w:rFonts w:ascii="Tahoma" w:hAnsi="Tahoma" w:cs="Tahoma"/>
        </w:rPr>
        <w:t xml:space="preserve"> za takšno odstopanje cene podati ustrezno obrazložitev razloga takšnega povišanja/odstopanja cene. </w:t>
      </w:r>
    </w:p>
    <w:p w14:paraId="7A10BB95" w14:textId="77777777" w:rsidR="00E74074" w:rsidRPr="006F1EB6" w:rsidRDefault="00E74074" w:rsidP="00E74074">
      <w:pPr>
        <w:keepNext/>
        <w:keepLines/>
        <w:jc w:val="both"/>
        <w:rPr>
          <w:rFonts w:ascii="Tahoma" w:hAnsi="Tahoma" w:cs="Tahoma"/>
        </w:rPr>
      </w:pPr>
    </w:p>
    <w:p w14:paraId="6EF94DAB" w14:textId="5C10E25A" w:rsidR="00E74074" w:rsidRPr="006F1EB6" w:rsidRDefault="00E0384A" w:rsidP="00E74074">
      <w:pPr>
        <w:keepNext/>
        <w:keepLines/>
        <w:jc w:val="both"/>
        <w:rPr>
          <w:rFonts w:ascii="Tahoma" w:hAnsi="Tahoma" w:cs="Tahoma"/>
        </w:rPr>
      </w:pPr>
      <w:r>
        <w:rPr>
          <w:rFonts w:ascii="Tahoma" w:hAnsi="Tahoma" w:cs="Tahoma"/>
        </w:rPr>
        <w:t>Naročnik</w:t>
      </w:r>
      <w:r w:rsidR="00E74074" w:rsidRPr="006F1EB6">
        <w:rPr>
          <w:rFonts w:ascii="Tahoma" w:hAnsi="Tahoma" w:cs="Tahoma"/>
        </w:rPr>
        <w:t xml:space="preserve"> bo blago kupoval pri </w:t>
      </w:r>
      <w:r w:rsidR="0064643C">
        <w:rPr>
          <w:rFonts w:ascii="Tahoma" w:hAnsi="Tahoma" w:cs="Tahoma"/>
        </w:rPr>
        <w:t>izvajalcu</w:t>
      </w:r>
      <w:r w:rsidR="00E74074" w:rsidRPr="006F1EB6">
        <w:rPr>
          <w:rFonts w:ascii="Tahoma" w:hAnsi="Tahoma" w:cs="Tahoma"/>
        </w:rPr>
        <w:t xml:space="preserve"> do izteka veljavnosti okvirnega sporazuma, po dogovorjeni ceni in pogojih iz tega okvirnega sporazuma, v kolikor je dosežen dogovor v skladu s prejšnjim členom tega okvi</w:t>
      </w:r>
      <w:r>
        <w:rPr>
          <w:rFonts w:ascii="Tahoma" w:hAnsi="Tahoma" w:cs="Tahoma"/>
        </w:rPr>
        <w:t>rnega sporazuma. V kolikor naročnik</w:t>
      </w:r>
      <w:r w:rsidR="00E74074" w:rsidRPr="006F1EB6">
        <w:rPr>
          <w:rFonts w:ascii="Tahoma" w:hAnsi="Tahoma" w:cs="Tahoma"/>
        </w:rPr>
        <w:t xml:space="preserve"> presodi, da odstopanje cene drugega istovrstnega blaga ni upravičeno, ne glede na to, ali ponujena cena bistveno presega ceno primerljivega blaga iz osnovnega nabora blaga v ponudbenem predračunu ali ne, lahko </w:t>
      </w:r>
      <w:r>
        <w:rPr>
          <w:rFonts w:ascii="Tahoma" w:hAnsi="Tahoma" w:cs="Tahoma"/>
        </w:rPr>
        <w:t>naročnik</w:t>
      </w:r>
      <w:r w:rsidR="00E74074" w:rsidRPr="006F1EB6">
        <w:rPr>
          <w:rFonts w:ascii="Tahoma" w:hAnsi="Tahoma" w:cs="Tahoma"/>
        </w:rPr>
        <w:t xml:space="preserve"> kupi blago na trgu (pri cenovno ugodnejšem </w:t>
      </w:r>
      <w:r w:rsidR="0046618E">
        <w:rPr>
          <w:rFonts w:ascii="Tahoma" w:hAnsi="Tahoma" w:cs="Tahoma"/>
        </w:rPr>
        <w:t>izvajalcu</w:t>
      </w:r>
      <w:r w:rsidR="00E74074" w:rsidRPr="006F1EB6">
        <w:rPr>
          <w:rFonts w:ascii="Tahoma" w:hAnsi="Tahoma" w:cs="Tahoma"/>
        </w:rPr>
        <w:t>).</w:t>
      </w:r>
    </w:p>
    <w:p w14:paraId="45D404C4" w14:textId="3519138C" w:rsidR="00B53BA0" w:rsidRDefault="00B53BA0" w:rsidP="00E74074">
      <w:pPr>
        <w:keepNext/>
        <w:keepLines/>
        <w:jc w:val="both"/>
        <w:rPr>
          <w:rFonts w:ascii="Tahoma" w:hAnsi="Tahoma" w:cs="Tahoma"/>
        </w:rPr>
      </w:pPr>
    </w:p>
    <w:p w14:paraId="0B62E1C4" w14:textId="77777777" w:rsidR="007C2116" w:rsidRDefault="007C2116" w:rsidP="00E74074">
      <w:pPr>
        <w:keepNext/>
        <w:keepLines/>
        <w:jc w:val="both"/>
        <w:rPr>
          <w:rFonts w:ascii="Tahoma" w:hAnsi="Tahoma" w:cs="Tahoma"/>
        </w:rPr>
      </w:pPr>
    </w:p>
    <w:p w14:paraId="08FF21B8" w14:textId="28BE7018" w:rsidR="00D0792C" w:rsidRDefault="00D0792C" w:rsidP="00143464">
      <w:pPr>
        <w:keepNext/>
        <w:keepLines/>
        <w:tabs>
          <w:tab w:val="left" w:pos="851"/>
          <w:tab w:val="left" w:pos="1702"/>
        </w:tabs>
        <w:jc w:val="both"/>
        <w:rPr>
          <w:rFonts w:ascii="Tahoma" w:hAnsi="Tahoma" w:cs="Tahoma"/>
          <w:b/>
        </w:rPr>
      </w:pPr>
      <w:r>
        <w:rPr>
          <w:rFonts w:ascii="Tahoma" w:hAnsi="Tahoma" w:cs="Tahoma"/>
          <w:b/>
        </w:rPr>
        <w:t>DOBAVNI ROK IN NAČIN DOBAVE</w:t>
      </w:r>
    </w:p>
    <w:p w14:paraId="7DA9CA55" w14:textId="40132DEF" w:rsidR="00D0792C" w:rsidRDefault="00D0792C" w:rsidP="00E74074">
      <w:pPr>
        <w:keepNext/>
        <w:keepLines/>
        <w:tabs>
          <w:tab w:val="left" w:pos="851"/>
          <w:tab w:val="left" w:pos="1702"/>
        </w:tabs>
        <w:jc w:val="both"/>
        <w:rPr>
          <w:rFonts w:ascii="Tahoma" w:hAnsi="Tahoma" w:cs="Tahoma"/>
          <w:b/>
        </w:rPr>
      </w:pPr>
    </w:p>
    <w:p w14:paraId="163C711A" w14:textId="77777777" w:rsidR="00D0792C" w:rsidRPr="00CD1BF3" w:rsidRDefault="00D0792C" w:rsidP="00E74074">
      <w:pPr>
        <w:keepNext/>
        <w:keepLines/>
        <w:numPr>
          <w:ilvl w:val="0"/>
          <w:numId w:val="24"/>
        </w:numPr>
        <w:jc w:val="center"/>
        <w:rPr>
          <w:rFonts w:ascii="Tahoma" w:hAnsi="Tahoma" w:cs="Tahoma"/>
        </w:rPr>
      </w:pPr>
      <w:r w:rsidRPr="00CD1BF3">
        <w:rPr>
          <w:rFonts w:ascii="Tahoma" w:hAnsi="Tahoma" w:cs="Tahoma"/>
        </w:rPr>
        <w:t>člen</w:t>
      </w:r>
    </w:p>
    <w:p w14:paraId="27CBA1E0" w14:textId="77777777" w:rsidR="00D0792C" w:rsidRDefault="00D0792C" w:rsidP="00E74074">
      <w:pPr>
        <w:keepNext/>
        <w:keepLines/>
        <w:tabs>
          <w:tab w:val="left" w:pos="3969"/>
        </w:tabs>
        <w:jc w:val="both"/>
        <w:rPr>
          <w:rFonts w:ascii="Tahoma" w:hAnsi="Tahoma" w:cs="Tahoma"/>
        </w:rPr>
      </w:pPr>
    </w:p>
    <w:p w14:paraId="4A0DE764" w14:textId="1CA7141F" w:rsidR="00D0792C" w:rsidRPr="00A30EC1" w:rsidRDefault="00D0792C" w:rsidP="00E74074">
      <w:pPr>
        <w:keepNext/>
        <w:keepLines/>
        <w:jc w:val="both"/>
        <w:rPr>
          <w:rFonts w:ascii="Tahoma" w:hAnsi="Tahoma" w:cs="Tahoma"/>
        </w:rPr>
      </w:pPr>
      <w:r>
        <w:rPr>
          <w:rFonts w:ascii="Tahoma" w:hAnsi="Tahoma" w:cs="Tahoma"/>
        </w:rPr>
        <w:t>Izvajalec</w:t>
      </w:r>
      <w:r w:rsidRPr="003940D9">
        <w:rPr>
          <w:rFonts w:ascii="Tahoma" w:hAnsi="Tahoma" w:cs="Tahoma"/>
          <w:lang w:val="x-none"/>
        </w:rPr>
        <w:t xml:space="preserve"> se obvezuje, da bo </w:t>
      </w:r>
      <w:r>
        <w:rPr>
          <w:rFonts w:ascii="Tahoma" w:hAnsi="Tahoma" w:cs="Tahoma"/>
        </w:rPr>
        <w:t>blago</w:t>
      </w:r>
      <w:r>
        <w:rPr>
          <w:rFonts w:ascii="Tahoma" w:hAnsi="Tahoma" w:cs="Tahoma"/>
          <w:lang w:val="x-none"/>
        </w:rPr>
        <w:t xml:space="preserve"> dobavljal na lokacijo naročnika</w:t>
      </w:r>
      <w:r>
        <w:rPr>
          <w:rFonts w:ascii="Tahoma" w:hAnsi="Tahoma" w:cs="Tahoma"/>
        </w:rPr>
        <w:t>, in sicer</w:t>
      </w:r>
      <w:r w:rsidRPr="003940D9">
        <w:rPr>
          <w:rFonts w:ascii="Tahoma" w:hAnsi="Tahoma" w:cs="Tahoma"/>
          <w:lang w:val="x-none"/>
        </w:rPr>
        <w:t xml:space="preserve"> </w:t>
      </w:r>
      <w:proofErr w:type="spellStart"/>
      <w:r w:rsidRPr="003940D9">
        <w:rPr>
          <w:rFonts w:ascii="Tahoma" w:hAnsi="Tahoma" w:cs="Tahoma"/>
          <w:lang w:val="x-none"/>
        </w:rPr>
        <w:t>fco</w:t>
      </w:r>
      <w:proofErr w:type="spellEnd"/>
      <w:r w:rsidRPr="003940D9">
        <w:rPr>
          <w:rFonts w:ascii="Tahoma" w:hAnsi="Tahoma" w:cs="Tahoma"/>
          <w:lang w:val="x-none"/>
        </w:rPr>
        <w:t xml:space="preserve">. </w:t>
      </w:r>
      <w:r w:rsidRPr="00767DBB">
        <w:rPr>
          <w:rFonts w:ascii="Tahoma" w:hAnsi="Tahoma" w:cs="Tahoma"/>
          <w:color w:val="000000"/>
        </w:rPr>
        <w:t>skladišč</w:t>
      </w:r>
      <w:r>
        <w:rPr>
          <w:rFonts w:ascii="Tahoma" w:hAnsi="Tahoma" w:cs="Tahoma"/>
          <w:color w:val="000000"/>
        </w:rPr>
        <w:t>e</w:t>
      </w:r>
      <w:r w:rsidRPr="00767DBB">
        <w:rPr>
          <w:rFonts w:ascii="Tahoma" w:hAnsi="Tahoma" w:cs="Tahoma"/>
          <w:color w:val="000000"/>
        </w:rPr>
        <w:t xml:space="preserve"> Kleče, Saveljska cesta 1, Ljubljana</w:t>
      </w:r>
      <w:r w:rsidRPr="003940D9">
        <w:rPr>
          <w:rFonts w:ascii="Tahoma" w:hAnsi="Tahoma" w:cs="Tahoma"/>
          <w:lang w:val="x-none"/>
        </w:rPr>
        <w:t xml:space="preserve"> - razloženo. </w:t>
      </w:r>
      <w:r w:rsidRPr="00A30EC1">
        <w:rPr>
          <w:rFonts w:ascii="Tahoma" w:hAnsi="Tahoma" w:cs="Tahoma"/>
        </w:rPr>
        <w:t xml:space="preserve">Dobava se bo v času veljavnosti </w:t>
      </w:r>
      <w:r>
        <w:rPr>
          <w:rFonts w:ascii="Tahoma" w:hAnsi="Tahoma" w:cs="Tahoma"/>
        </w:rPr>
        <w:t>okvirnega sporazuma</w:t>
      </w:r>
      <w:r w:rsidRPr="00A30EC1">
        <w:rPr>
          <w:rFonts w:ascii="Tahoma" w:hAnsi="Tahoma" w:cs="Tahoma"/>
        </w:rPr>
        <w:t xml:space="preserve"> izvajala ob delovnih dnevih</w:t>
      </w:r>
      <w:r w:rsidR="003469D3">
        <w:rPr>
          <w:rFonts w:ascii="Tahoma" w:hAnsi="Tahoma" w:cs="Tahoma"/>
        </w:rPr>
        <w:t>,</w:t>
      </w:r>
      <w:r w:rsidRPr="00A30EC1">
        <w:rPr>
          <w:rFonts w:ascii="Tahoma" w:hAnsi="Tahoma" w:cs="Tahoma"/>
        </w:rPr>
        <w:t xml:space="preserve"> od ponedeljka do petka ter izven praznikov in drugih dela prostih dni, ki veljajo v Republiki Sloveniji, med 07.0</w:t>
      </w:r>
      <w:r>
        <w:rPr>
          <w:rFonts w:ascii="Tahoma" w:hAnsi="Tahoma" w:cs="Tahoma"/>
        </w:rPr>
        <w:t>0 in 14.00 uro na</w:t>
      </w:r>
      <w:r w:rsidR="003469D3">
        <w:rPr>
          <w:rFonts w:ascii="Tahoma" w:hAnsi="Tahoma" w:cs="Tahoma"/>
        </w:rPr>
        <w:t xml:space="preserve"> zgoraj navedeni</w:t>
      </w:r>
      <w:r>
        <w:rPr>
          <w:rFonts w:ascii="Tahoma" w:hAnsi="Tahoma" w:cs="Tahoma"/>
        </w:rPr>
        <w:t xml:space="preserve"> lokaciji naročnika</w:t>
      </w:r>
      <w:r w:rsidRPr="00A30EC1">
        <w:rPr>
          <w:rFonts w:ascii="Tahoma" w:hAnsi="Tahoma" w:cs="Tahoma"/>
        </w:rPr>
        <w:t>.</w:t>
      </w:r>
    </w:p>
    <w:p w14:paraId="1272B914" w14:textId="77777777" w:rsidR="00D0792C" w:rsidRPr="00A30EC1" w:rsidRDefault="00D0792C" w:rsidP="00E74074">
      <w:pPr>
        <w:keepNext/>
        <w:keepLines/>
        <w:jc w:val="both"/>
        <w:rPr>
          <w:rFonts w:ascii="Tahoma" w:hAnsi="Tahoma" w:cs="Tahoma"/>
        </w:rPr>
      </w:pPr>
    </w:p>
    <w:p w14:paraId="5632EE42" w14:textId="78A32AA1" w:rsidR="00D0792C" w:rsidRDefault="00D0792C" w:rsidP="00E74074">
      <w:pPr>
        <w:keepNext/>
        <w:keepLines/>
        <w:jc w:val="both"/>
        <w:rPr>
          <w:rFonts w:ascii="Tahoma" w:hAnsi="Tahoma" w:cs="Tahoma"/>
        </w:rPr>
      </w:pPr>
      <w:r w:rsidRPr="003940D9">
        <w:rPr>
          <w:rFonts w:ascii="Tahoma" w:hAnsi="Tahoma" w:cs="Tahoma"/>
        </w:rPr>
        <w:lastRenderedPageBreak/>
        <w:t xml:space="preserve">Dobava </w:t>
      </w:r>
      <w:r>
        <w:rPr>
          <w:rFonts w:ascii="Tahoma" w:hAnsi="Tahoma" w:cs="Tahoma"/>
        </w:rPr>
        <w:t>blaga</w:t>
      </w:r>
      <w:r w:rsidRPr="003940D9">
        <w:rPr>
          <w:rFonts w:ascii="Tahoma" w:hAnsi="Tahoma" w:cs="Tahoma"/>
        </w:rPr>
        <w:t xml:space="preserve"> se bo izvajala sukcesivno, na osnov</w:t>
      </w:r>
      <w:r>
        <w:rPr>
          <w:rFonts w:ascii="Tahoma" w:hAnsi="Tahoma" w:cs="Tahoma"/>
        </w:rPr>
        <w:t xml:space="preserve">i sprotnih, pisnih naročil naročnika </w:t>
      </w:r>
      <w:r w:rsidRPr="00404A53">
        <w:rPr>
          <w:rFonts w:ascii="Tahoma" w:hAnsi="Tahoma" w:cs="Tahoma"/>
        </w:rPr>
        <w:t>(</w:t>
      </w:r>
      <w:r w:rsidR="00F551BD">
        <w:rPr>
          <w:rFonts w:ascii="Tahoma" w:hAnsi="Tahoma" w:cs="Tahoma"/>
        </w:rPr>
        <w:t xml:space="preserve">posredovanih </w:t>
      </w:r>
      <w:r w:rsidRPr="00404A53">
        <w:rPr>
          <w:rFonts w:ascii="Tahoma" w:hAnsi="Tahoma" w:cs="Tahoma"/>
        </w:rPr>
        <w:t>preko elektronske pošte)</w:t>
      </w:r>
      <w:r>
        <w:rPr>
          <w:rFonts w:ascii="Tahoma" w:hAnsi="Tahoma" w:cs="Tahoma"/>
        </w:rPr>
        <w:t>. Izvajalec</w:t>
      </w:r>
      <w:r w:rsidRPr="003940D9">
        <w:rPr>
          <w:rFonts w:ascii="Tahoma" w:hAnsi="Tahoma" w:cs="Tahoma"/>
        </w:rPr>
        <w:t xml:space="preserve"> se obvezuje dobavljati </w:t>
      </w:r>
      <w:r>
        <w:rPr>
          <w:rFonts w:ascii="Tahoma" w:hAnsi="Tahoma" w:cs="Tahoma"/>
        </w:rPr>
        <w:t>naročeno blago</w:t>
      </w:r>
      <w:r w:rsidRPr="003940D9">
        <w:rPr>
          <w:rFonts w:ascii="Tahoma" w:hAnsi="Tahoma" w:cs="Tahoma"/>
        </w:rPr>
        <w:t xml:space="preserve"> v roku</w:t>
      </w:r>
      <w:r>
        <w:rPr>
          <w:rFonts w:ascii="Tahoma" w:hAnsi="Tahoma" w:cs="Tahoma"/>
        </w:rPr>
        <w:t xml:space="preserve"> </w:t>
      </w:r>
      <w:r w:rsidR="00482F31" w:rsidRPr="002B2C5C">
        <w:rPr>
          <w:rFonts w:ascii="Tahoma" w:hAnsi="Tahoma" w:cs="Tahoma"/>
          <w:b/>
          <w:bCs/>
        </w:rPr>
        <w:t>treh (3)</w:t>
      </w:r>
      <w:r w:rsidRPr="002B2C5C">
        <w:rPr>
          <w:rFonts w:ascii="Tahoma" w:hAnsi="Tahoma" w:cs="Tahoma"/>
          <w:b/>
          <w:bCs/>
        </w:rPr>
        <w:t xml:space="preserve"> delovnih dni</w:t>
      </w:r>
      <w:r>
        <w:rPr>
          <w:rFonts w:ascii="Tahoma" w:hAnsi="Tahoma" w:cs="Tahoma"/>
        </w:rPr>
        <w:t xml:space="preserve"> </w:t>
      </w:r>
      <w:r w:rsidRPr="003940D9">
        <w:rPr>
          <w:rFonts w:ascii="Tahoma" w:hAnsi="Tahoma" w:cs="Tahoma"/>
        </w:rPr>
        <w:t xml:space="preserve">od dneva izdaje </w:t>
      </w:r>
      <w:r>
        <w:rPr>
          <w:rFonts w:ascii="Tahoma" w:hAnsi="Tahoma" w:cs="Tahoma"/>
        </w:rPr>
        <w:t xml:space="preserve">pisnega </w:t>
      </w:r>
      <w:r w:rsidRPr="003940D9">
        <w:rPr>
          <w:rFonts w:ascii="Tahoma" w:hAnsi="Tahoma" w:cs="Tahoma"/>
        </w:rPr>
        <w:t>naročila.</w:t>
      </w:r>
      <w:r>
        <w:rPr>
          <w:rFonts w:ascii="Tahoma" w:hAnsi="Tahoma" w:cs="Tahoma"/>
        </w:rPr>
        <w:t xml:space="preserve"> Izvajalec</w:t>
      </w:r>
      <w:r w:rsidRPr="00A30EC1">
        <w:rPr>
          <w:rFonts w:ascii="Tahoma" w:hAnsi="Tahoma" w:cs="Tahoma"/>
        </w:rPr>
        <w:t xml:space="preserve"> </w:t>
      </w:r>
      <w:r>
        <w:rPr>
          <w:rFonts w:ascii="Tahoma" w:hAnsi="Tahoma" w:cs="Tahoma"/>
        </w:rPr>
        <w:t>se obvezuje, da bo dobavljeno blago</w:t>
      </w:r>
      <w:r w:rsidRPr="00A30EC1">
        <w:rPr>
          <w:rFonts w:ascii="Tahoma" w:hAnsi="Tahoma" w:cs="Tahoma"/>
        </w:rPr>
        <w:t xml:space="preserve"> brezhibn</w:t>
      </w:r>
      <w:r>
        <w:rPr>
          <w:rFonts w:ascii="Tahoma" w:hAnsi="Tahoma" w:cs="Tahoma"/>
        </w:rPr>
        <w:t>o</w:t>
      </w:r>
      <w:r w:rsidRPr="00A30EC1">
        <w:rPr>
          <w:rFonts w:ascii="Tahoma" w:hAnsi="Tahoma" w:cs="Tahoma"/>
        </w:rPr>
        <w:t xml:space="preserve"> ter v sklad</w:t>
      </w:r>
      <w:r>
        <w:rPr>
          <w:rFonts w:ascii="Tahoma" w:hAnsi="Tahoma" w:cs="Tahoma"/>
        </w:rPr>
        <w:t>u s tehnično specifikacijo naročnika</w:t>
      </w:r>
      <w:r w:rsidRPr="00A30EC1">
        <w:rPr>
          <w:rFonts w:ascii="Tahoma" w:hAnsi="Tahoma" w:cs="Tahoma"/>
          <w:lang w:val="x-none"/>
        </w:rPr>
        <w:t>.</w:t>
      </w:r>
    </w:p>
    <w:p w14:paraId="7AEB4A71" w14:textId="77777777" w:rsidR="00D0792C" w:rsidRDefault="00D0792C" w:rsidP="00E74074">
      <w:pPr>
        <w:keepNext/>
        <w:keepLines/>
        <w:jc w:val="both"/>
        <w:rPr>
          <w:rFonts w:ascii="Tahoma" w:hAnsi="Tahoma" w:cs="Tahoma"/>
        </w:rPr>
      </w:pPr>
    </w:p>
    <w:p w14:paraId="2F93C38B" w14:textId="747BE7B7" w:rsidR="00D0792C" w:rsidRPr="006B509D" w:rsidRDefault="00D0792C" w:rsidP="00E74074">
      <w:pPr>
        <w:keepNext/>
        <w:keepLines/>
        <w:jc w:val="both"/>
        <w:rPr>
          <w:rFonts w:ascii="Tahoma" w:hAnsi="Tahoma" w:cs="Tahoma"/>
        </w:rPr>
      </w:pPr>
      <w:r>
        <w:rPr>
          <w:rFonts w:ascii="Tahoma" w:hAnsi="Tahoma" w:cs="Tahoma"/>
        </w:rPr>
        <w:t xml:space="preserve">V </w:t>
      </w:r>
      <w:r w:rsidRPr="006B509D">
        <w:rPr>
          <w:rFonts w:ascii="Tahoma" w:hAnsi="Tahoma" w:cs="Tahoma"/>
        </w:rPr>
        <w:t xml:space="preserve">kolikor </w:t>
      </w:r>
      <w:r w:rsidR="00D143C1" w:rsidRPr="006B509D">
        <w:rPr>
          <w:rFonts w:ascii="Tahoma" w:hAnsi="Tahoma" w:cs="Tahoma"/>
        </w:rPr>
        <w:t>izvajalec</w:t>
      </w:r>
      <w:r w:rsidRPr="006B509D">
        <w:rPr>
          <w:rFonts w:ascii="Tahoma" w:hAnsi="Tahoma" w:cs="Tahoma"/>
        </w:rPr>
        <w:t xml:space="preserve"> ne dobavi blaga </w:t>
      </w:r>
      <w:r w:rsidR="00D143C1" w:rsidRPr="006B509D">
        <w:rPr>
          <w:rFonts w:ascii="Tahoma" w:hAnsi="Tahoma" w:cs="Tahoma"/>
        </w:rPr>
        <w:t xml:space="preserve">v dogovorjenem roku, lahko naročnik izvajalcu </w:t>
      </w:r>
      <w:r w:rsidRPr="006B509D">
        <w:rPr>
          <w:rFonts w:ascii="Tahoma" w:hAnsi="Tahoma" w:cs="Tahoma"/>
        </w:rPr>
        <w:t xml:space="preserve">zaračuna </w:t>
      </w:r>
      <w:r w:rsidR="00B94D3A">
        <w:rPr>
          <w:rFonts w:ascii="Tahoma" w:hAnsi="Tahoma" w:cs="Tahoma"/>
        </w:rPr>
        <w:t xml:space="preserve">pogodbeno </w:t>
      </w:r>
      <w:r w:rsidRPr="006B509D">
        <w:rPr>
          <w:rFonts w:ascii="Tahoma" w:hAnsi="Tahoma" w:cs="Tahoma"/>
        </w:rPr>
        <w:t>kazen</w:t>
      </w:r>
      <w:r w:rsidR="006B509D">
        <w:rPr>
          <w:rFonts w:ascii="Tahoma" w:hAnsi="Tahoma" w:cs="Tahoma"/>
        </w:rPr>
        <w:t xml:space="preserve"> iz </w:t>
      </w:r>
      <w:r w:rsidR="002C1B36" w:rsidRPr="00960DA3">
        <w:rPr>
          <w:rFonts w:ascii="Tahoma" w:hAnsi="Tahoma" w:cs="Tahoma"/>
        </w:rPr>
        <w:t>1</w:t>
      </w:r>
      <w:r w:rsidR="00960DA3" w:rsidRPr="00960DA3">
        <w:rPr>
          <w:rFonts w:ascii="Tahoma" w:hAnsi="Tahoma" w:cs="Tahoma"/>
        </w:rPr>
        <w:t>8</w:t>
      </w:r>
      <w:r w:rsidR="006B509D" w:rsidRPr="00960DA3">
        <w:rPr>
          <w:rFonts w:ascii="Tahoma" w:hAnsi="Tahoma" w:cs="Tahoma"/>
        </w:rPr>
        <w:t xml:space="preserve">. </w:t>
      </w:r>
      <w:r w:rsidRPr="00960DA3">
        <w:rPr>
          <w:rFonts w:ascii="Tahoma" w:hAnsi="Tahoma" w:cs="Tahoma"/>
        </w:rPr>
        <w:t>člena te</w:t>
      </w:r>
      <w:r w:rsidR="00D143C1" w:rsidRPr="00960DA3">
        <w:rPr>
          <w:rFonts w:ascii="Tahoma" w:hAnsi="Tahoma" w:cs="Tahoma"/>
        </w:rPr>
        <w:t>ga okvirnega sporazuma</w:t>
      </w:r>
      <w:r w:rsidRPr="00960DA3">
        <w:rPr>
          <w:rFonts w:ascii="Tahoma" w:hAnsi="Tahoma" w:cs="Tahoma"/>
        </w:rPr>
        <w:t xml:space="preserve"> in unovči finančno zavarovanje za dobro izvedbo</w:t>
      </w:r>
      <w:r w:rsidR="00D143C1" w:rsidRPr="00960DA3">
        <w:rPr>
          <w:rFonts w:ascii="Tahoma" w:hAnsi="Tahoma" w:cs="Tahoma"/>
        </w:rPr>
        <w:t xml:space="preserve"> </w:t>
      </w:r>
      <w:r w:rsidRPr="00960DA3">
        <w:rPr>
          <w:rFonts w:ascii="Tahoma" w:hAnsi="Tahoma" w:cs="Tahoma"/>
        </w:rPr>
        <w:t>obveznosti</w:t>
      </w:r>
      <w:r w:rsidR="00D143C1" w:rsidRPr="00960DA3">
        <w:rPr>
          <w:rFonts w:ascii="Tahoma" w:hAnsi="Tahoma" w:cs="Tahoma"/>
        </w:rPr>
        <w:t xml:space="preserve"> iz</w:t>
      </w:r>
      <w:r w:rsidR="00D143C1" w:rsidRPr="006B509D">
        <w:rPr>
          <w:rFonts w:ascii="Tahoma" w:hAnsi="Tahoma" w:cs="Tahoma"/>
        </w:rPr>
        <w:t xml:space="preserve"> okvirnega sporazuma</w:t>
      </w:r>
      <w:r w:rsidRPr="006B509D">
        <w:rPr>
          <w:rFonts w:ascii="Tahoma" w:hAnsi="Tahoma" w:cs="Tahoma"/>
        </w:rPr>
        <w:t xml:space="preserve"> ter nedobavljeno blago na</w:t>
      </w:r>
      <w:r w:rsidR="00D143C1" w:rsidRPr="006B509D">
        <w:rPr>
          <w:rFonts w:ascii="Tahoma" w:hAnsi="Tahoma" w:cs="Tahoma"/>
        </w:rPr>
        <w:t>bavi na prostem trgu, izvajalec</w:t>
      </w:r>
      <w:r w:rsidRPr="006B509D">
        <w:rPr>
          <w:rFonts w:ascii="Tahoma" w:hAnsi="Tahoma" w:cs="Tahoma"/>
        </w:rPr>
        <w:t xml:space="preserve"> pa krije razliko v ceni</w:t>
      </w:r>
      <w:r w:rsidR="00D143C1" w:rsidRPr="006B509D">
        <w:rPr>
          <w:rFonts w:ascii="Tahoma" w:hAnsi="Tahoma" w:cs="Tahoma"/>
        </w:rPr>
        <w:t>, za kar mu izda naročnik</w:t>
      </w:r>
      <w:r w:rsidRPr="006B509D">
        <w:rPr>
          <w:rFonts w:ascii="Tahoma" w:hAnsi="Tahoma" w:cs="Tahoma"/>
        </w:rPr>
        <w:t xml:space="preserve"> račun.</w:t>
      </w:r>
    </w:p>
    <w:p w14:paraId="4A89006E" w14:textId="77777777" w:rsidR="00D43D7D" w:rsidRPr="00D43D7D" w:rsidRDefault="00D43D7D" w:rsidP="00E74074">
      <w:pPr>
        <w:keepNext/>
        <w:keepLines/>
        <w:jc w:val="both"/>
        <w:rPr>
          <w:rFonts w:ascii="Tahoma" w:hAnsi="Tahoma" w:cs="Tahoma"/>
        </w:rPr>
      </w:pPr>
    </w:p>
    <w:p w14:paraId="04E24A6A" w14:textId="5523E42C" w:rsidR="00D43D7D" w:rsidRPr="00D43D7D" w:rsidRDefault="00D43D7D" w:rsidP="00E74074">
      <w:pPr>
        <w:keepNext/>
        <w:keepLines/>
        <w:jc w:val="both"/>
        <w:rPr>
          <w:rFonts w:ascii="Tahoma" w:hAnsi="Tahoma" w:cs="Tahoma"/>
          <w:bCs/>
        </w:rPr>
      </w:pPr>
      <w:r w:rsidRPr="00D43D7D">
        <w:rPr>
          <w:rFonts w:ascii="Tahoma" w:hAnsi="Tahoma" w:cs="Tahoma"/>
        </w:rPr>
        <w:t xml:space="preserve">Ne glede na prvi in drugi odstavek tega člena, mora </w:t>
      </w:r>
      <w:r w:rsidR="00BB4AB5">
        <w:rPr>
          <w:rFonts w:ascii="Tahoma" w:hAnsi="Tahoma" w:cs="Tahoma"/>
        </w:rPr>
        <w:t>izvajalec</w:t>
      </w:r>
      <w:r w:rsidR="00BB4AB5" w:rsidRPr="00D43D7D">
        <w:rPr>
          <w:rFonts w:ascii="Tahoma" w:hAnsi="Tahoma" w:cs="Tahoma"/>
        </w:rPr>
        <w:t xml:space="preserve"> </w:t>
      </w:r>
      <w:r w:rsidRPr="00D43D7D">
        <w:rPr>
          <w:rFonts w:ascii="Tahoma" w:hAnsi="Tahoma" w:cs="Tahoma"/>
        </w:rPr>
        <w:t>zagot</w:t>
      </w:r>
      <w:r w:rsidR="00797292">
        <w:rPr>
          <w:rFonts w:ascii="Tahoma" w:hAnsi="Tahoma" w:cs="Tahoma"/>
        </w:rPr>
        <w:t>avljati</w:t>
      </w:r>
      <w:r w:rsidRPr="00D43D7D">
        <w:rPr>
          <w:rFonts w:ascii="Tahoma" w:hAnsi="Tahoma" w:cs="Tahoma"/>
        </w:rPr>
        <w:t xml:space="preserve"> dobavo blaga v okviru 24</w:t>
      </w:r>
      <w:r w:rsidR="00F264E3">
        <w:rPr>
          <w:rFonts w:ascii="Tahoma" w:hAnsi="Tahoma" w:cs="Tahoma"/>
        </w:rPr>
        <w:t> </w:t>
      </w:r>
      <w:r w:rsidRPr="00D43D7D">
        <w:rPr>
          <w:rFonts w:ascii="Tahoma" w:hAnsi="Tahoma" w:cs="Tahoma"/>
        </w:rPr>
        <w:t>–</w:t>
      </w:r>
      <w:r w:rsidR="00F264E3">
        <w:rPr>
          <w:rFonts w:ascii="Tahoma" w:hAnsi="Tahoma" w:cs="Tahoma"/>
        </w:rPr>
        <w:t> </w:t>
      </w:r>
      <w:r w:rsidRPr="00D43D7D">
        <w:rPr>
          <w:rFonts w:ascii="Tahoma" w:hAnsi="Tahoma" w:cs="Tahoma"/>
        </w:rPr>
        <w:t xml:space="preserve">urnega dežurstva vse dni v letu, zaradi </w:t>
      </w:r>
      <w:r w:rsidRPr="00D43D7D">
        <w:rPr>
          <w:rFonts w:ascii="Tahoma" w:hAnsi="Tahoma" w:cs="Tahoma"/>
          <w:bCs/>
        </w:rPr>
        <w:t xml:space="preserve">izrednih dogodkov pri </w:t>
      </w:r>
      <w:r w:rsidR="00BB4AB5">
        <w:rPr>
          <w:rFonts w:ascii="Tahoma" w:hAnsi="Tahoma" w:cs="Tahoma"/>
          <w:bCs/>
        </w:rPr>
        <w:t>naročniku</w:t>
      </w:r>
      <w:r w:rsidR="003C6DD6">
        <w:rPr>
          <w:rFonts w:ascii="Tahoma" w:hAnsi="Tahoma" w:cs="Tahoma"/>
          <w:bCs/>
        </w:rPr>
        <w:t xml:space="preserve"> (interventno vzdrževanje infrastrukture)</w:t>
      </w:r>
      <w:r w:rsidRPr="00D43D7D">
        <w:rPr>
          <w:rFonts w:ascii="Tahoma" w:hAnsi="Tahoma" w:cs="Tahoma"/>
          <w:bCs/>
        </w:rPr>
        <w:t>.</w:t>
      </w:r>
      <w:r w:rsidR="00951EEF">
        <w:rPr>
          <w:rFonts w:ascii="Tahoma" w:hAnsi="Tahoma" w:cs="Tahoma"/>
          <w:bCs/>
        </w:rPr>
        <w:t xml:space="preserve"> </w:t>
      </w:r>
    </w:p>
    <w:p w14:paraId="784D7ECD" w14:textId="77777777" w:rsidR="00D43D7D" w:rsidRPr="00D43D7D" w:rsidRDefault="00D43D7D" w:rsidP="00E74074">
      <w:pPr>
        <w:keepNext/>
        <w:keepLines/>
        <w:jc w:val="both"/>
        <w:rPr>
          <w:rFonts w:ascii="Tahoma" w:hAnsi="Tahoma" w:cs="Tahoma"/>
        </w:rPr>
      </w:pPr>
    </w:p>
    <w:p w14:paraId="50066473" w14:textId="036D2C02" w:rsidR="00D43D7D" w:rsidRPr="00D43D7D" w:rsidRDefault="00D43D7D" w:rsidP="00E74074">
      <w:pPr>
        <w:keepNext/>
        <w:keepLines/>
        <w:jc w:val="both"/>
        <w:rPr>
          <w:rFonts w:ascii="Tahoma" w:hAnsi="Tahoma" w:cs="Tahoma"/>
        </w:rPr>
      </w:pPr>
      <w:r w:rsidRPr="00D43D7D">
        <w:rPr>
          <w:rFonts w:ascii="Tahoma" w:hAnsi="Tahoma" w:cs="Tahoma"/>
        </w:rPr>
        <w:t>Odgovorna oseba za 24</w:t>
      </w:r>
      <w:r w:rsidR="00F264E3">
        <w:rPr>
          <w:rFonts w:ascii="Tahoma" w:hAnsi="Tahoma" w:cs="Tahoma"/>
        </w:rPr>
        <w:t> </w:t>
      </w:r>
      <w:r w:rsidRPr="00D43D7D">
        <w:rPr>
          <w:rFonts w:ascii="Tahoma" w:hAnsi="Tahoma" w:cs="Tahoma"/>
        </w:rPr>
        <w:t>–</w:t>
      </w:r>
      <w:r w:rsidR="00F264E3">
        <w:rPr>
          <w:rFonts w:ascii="Tahoma" w:hAnsi="Tahoma" w:cs="Tahoma"/>
        </w:rPr>
        <w:t> </w:t>
      </w:r>
      <w:r w:rsidRPr="00D43D7D">
        <w:rPr>
          <w:rFonts w:ascii="Tahoma" w:hAnsi="Tahoma" w:cs="Tahoma"/>
        </w:rPr>
        <w:t xml:space="preserve">urno dežurstvo vse dni v letu na strani </w:t>
      </w:r>
      <w:r w:rsidR="00797292">
        <w:rPr>
          <w:rFonts w:ascii="Tahoma" w:hAnsi="Tahoma" w:cs="Tahoma"/>
        </w:rPr>
        <w:t>izvajalca</w:t>
      </w:r>
      <w:r w:rsidRPr="00D43D7D">
        <w:rPr>
          <w:rFonts w:ascii="Tahoma" w:hAnsi="Tahoma" w:cs="Tahoma"/>
        </w:rPr>
        <w:t xml:space="preserve"> je ______________________, tel. ________________, elektronska pošta: _____________________, lokacija prevzema: ___________________.</w:t>
      </w:r>
    </w:p>
    <w:p w14:paraId="133908CA" w14:textId="77777777" w:rsidR="00D143C1" w:rsidRPr="006B509D" w:rsidRDefault="00D143C1" w:rsidP="00AF65C5">
      <w:pPr>
        <w:keepNext/>
        <w:keepLines/>
        <w:jc w:val="both"/>
        <w:rPr>
          <w:rFonts w:ascii="Tahoma" w:hAnsi="Tahoma" w:cs="Tahoma"/>
        </w:rPr>
      </w:pPr>
    </w:p>
    <w:p w14:paraId="52C173F3" w14:textId="77777777" w:rsidR="00D0792C" w:rsidRPr="006B509D" w:rsidRDefault="00D0792C" w:rsidP="00AF65C5">
      <w:pPr>
        <w:keepNext/>
        <w:keepLines/>
        <w:numPr>
          <w:ilvl w:val="0"/>
          <w:numId w:val="24"/>
        </w:numPr>
        <w:tabs>
          <w:tab w:val="num" w:pos="720"/>
        </w:tabs>
        <w:suppressAutoHyphens/>
        <w:jc w:val="center"/>
        <w:rPr>
          <w:rFonts w:ascii="Tahoma" w:hAnsi="Tahoma" w:cs="Tahoma"/>
          <w:color w:val="000000"/>
        </w:rPr>
      </w:pPr>
      <w:r w:rsidRPr="006B509D">
        <w:rPr>
          <w:rFonts w:ascii="Tahoma" w:hAnsi="Tahoma" w:cs="Tahoma"/>
          <w:color w:val="000000"/>
        </w:rPr>
        <w:t>člen</w:t>
      </w:r>
    </w:p>
    <w:p w14:paraId="628A23EA" w14:textId="77777777" w:rsidR="00D0792C" w:rsidRPr="006B509D" w:rsidRDefault="00D0792C" w:rsidP="00AF65C5">
      <w:pPr>
        <w:keepNext/>
        <w:keepLines/>
        <w:tabs>
          <w:tab w:val="left" w:pos="1418"/>
          <w:tab w:val="left" w:pos="1702"/>
        </w:tabs>
        <w:jc w:val="both"/>
        <w:rPr>
          <w:rFonts w:ascii="Tahoma" w:hAnsi="Tahoma" w:cs="Tahoma"/>
        </w:rPr>
      </w:pPr>
    </w:p>
    <w:p w14:paraId="14D9573E" w14:textId="2DAE63FA" w:rsidR="00D0792C" w:rsidRDefault="00D0792C" w:rsidP="001D26C7">
      <w:pPr>
        <w:keepNext/>
        <w:keepLines/>
        <w:tabs>
          <w:tab w:val="left" w:pos="1418"/>
          <w:tab w:val="left" w:pos="1702"/>
        </w:tabs>
        <w:jc w:val="both"/>
        <w:rPr>
          <w:rFonts w:ascii="Tahoma" w:hAnsi="Tahoma" w:cs="Tahoma"/>
        </w:rPr>
      </w:pPr>
      <w:r w:rsidRPr="006B509D">
        <w:rPr>
          <w:rFonts w:ascii="Tahoma" w:hAnsi="Tahoma" w:cs="Tahoma"/>
        </w:rPr>
        <w:t>V i</w:t>
      </w:r>
      <w:r w:rsidR="00D143C1" w:rsidRPr="006B509D">
        <w:rPr>
          <w:rFonts w:ascii="Tahoma" w:hAnsi="Tahoma" w:cs="Tahoma"/>
        </w:rPr>
        <w:t>zjemnih primerih, ko izvajalec ne more izpolniti v okvirnem sporazumu</w:t>
      </w:r>
      <w:r w:rsidRPr="006B509D">
        <w:rPr>
          <w:rFonts w:ascii="Tahoma" w:hAnsi="Tahoma" w:cs="Tahoma"/>
        </w:rPr>
        <w:t xml:space="preserve"> zapisanih dobavnih rokov zaradi višje sile (npr.: naravne nesreče, nenormalne vremenske ujme, vojna, dokazljiva izguba pošiljke med transportom, poškodb</w:t>
      </w:r>
      <w:r w:rsidR="00D143C1" w:rsidRPr="006B509D">
        <w:rPr>
          <w:rFonts w:ascii="Tahoma" w:hAnsi="Tahoma" w:cs="Tahoma"/>
        </w:rPr>
        <w:t>a med dobavo, …) mora izvajalec naročnika</w:t>
      </w:r>
      <w:r w:rsidRPr="006B509D">
        <w:rPr>
          <w:rFonts w:ascii="Tahoma" w:hAnsi="Tahoma" w:cs="Tahoma"/>
        </w:rPr>
        <w:t xml:space="preserve"> nemudoma pisno obvestiti o nezmožnosti pravočasne dobave </w:t>
      </w:r>
      <w:r w:rsidR="00797292">
        <w:rPr>
          <w:rFonts w:ascii="Tahoma" w:hAnsi="Tahoma" w:cs="Tahoma"/>
        </w:rPr>
        <w:t>blaga</w:t>
      </w:r>
      <w:r w:rsidRPr="006B509D">
        <w:rPr>
          <w:rFonts w:ascii="Tahoma" w:hAnsi="Tahoma" w:cs="Tahoma"/>
        </w:rPr>
        <w:t xml:space="preserve"> in pri tem tudi navesti vzroke zamude ter okvirni/pričakovani dejanski dob</w:t>
      </w:r>
      <w:r w:rsidR="00D143C1" w:rsidRPr="006B509D">
        <w:rPr>
          <w:rFonts w:ascii="Tahoma" w:hAnsi="Tahoma" w:cs="Tahoma"/>
        </w:rPr>
        <w:t xml:space="preserve">avni rok. </w:t>
      </w:r>
      <w:r w:rsidR="00951EEF">
        <w:rPr>
          <w:rFonts w:ascii="Tahoma" w:hAnsi="Tahoma" w:cs="Tahoma"/>
        </w:rPr>
        <w:t>V</w:t>
      </w:r>
      <w:r w:rsidR="00D143C1" w:rsidRPr="006B509D">
        <w:rPr>
          <w:rFonts w:ascii="Tahoma" w:hAnsi="Tahoma" w:cs="Tahoma"/>
        </w:rPr>
        <w:t xml:space="preserve"> tem primeru naročnik</w:t>
      </w:r>
      <w:r w:rsidRPr="006B509D">
        <w:rPr>
          <w:rFonts w:ascii="Tahoma" w:hAnsi="Tahoma" w:cs="Tahoma"/>
        </w:rPr>
        <w:t xml:space="preserve"> ne bo </w:t>
      </w:r>
      <w:r w:rsidR="00D143C1" w:rsidRPr="006B509D">
        <w:rPr>
          <w:rFonts w:ascii="Tahoma" w:hAnsi="Tahoma" w:cs="Tahoma"/>
        </w:rPr>
        <w:t>izvajal sankcij proti izvajalcu</w:t>
      </w:r>
      <w:r w:rsidRPr="006B509D">
        <w:rPr>
          <w:rFonts w:ascii="Tahoma" w:hAnsi="Tahoma" w:cs="Tahoma"/>
        </w:rPr>
        <w:t xml:space="preserve"> </w:t>
      </w:r>
      <w:r w:rsidR="00CE3AE0">
        <w:rPr>
          <w:rFonts w:ascii="Tahoma" w:hAnsi="Tahoma" w:cs="Tahoma"/>
        </w:rPr>
        <w:t>po 18</w:t>
      </w:r>
      <w:r w:rsidRPr="006B509D">
        <w:rPr>
          <w:rFonts w:ascii="Tahoma" w:hAnsi="Tahoma" w:cs="Tahoma"/>
        </w:rPr>
        <w:t>. členu te</w:t>
      </w:r>
      <w:r w:rsidR="00D143C1" w:rsidRPr="006B509D">
        <w:rPr>
          <w:rFonts w:ascii="Tahoma" w:hAnsi="Tahoma" w:cs="Tahoma"/>
        </w:rPr>
        <w:t>ga</w:t>
      </w:r>
      <w:r w:rsidRPr="006B509D">
        <w:rPr>
          <w:rFonts w:ascii="Tahoma" w:hAnsi="Tahoma" w:cs="Tahoma"/>
        </w:rPr>
        <w:t xml:space="preserve"> </w:t>
      </w:r>
      <w:r w:rsidR="00D143C1" w:rsidRPr="006B509D">
        <w:rPr>
          <w:rFonts w:ascii="Tahoma" w:hAnsi="Tahoma" w:cs="Tahoma"/>
        </w:rPr>
        <w:t>okvirnega sporazuma</w:t>
      </w:r>
      <w:r w:rsidRPr="006B509D">
        <w:rPr>
          <w:rFonts w:ascii="Tahoma" w:hAnsi="Tahoma" w:cs="Tahoma"/>
        </w:rPr>
        <w:t>.</w:t>
      </w:r>
    </w:p>
    <w:p w14:paraId="63D8B926" w14:textId="77777777" w:rsidR="007B13D6" w:rsidRPr="001D26C7" w:rsidRDefault="007B13D6" w:rsidP="001D26C7">
      <w:pPr>
        <w:keepNext/>
        <w:keepLines/>
        <w:tabs>
          <w:tab w:val="left" w:pos="1418"/>
          <w:tab w:val="left" w:pos="1702"/>
        </w:tabs>
        <w:jc w:val="both"/>
        <w:rPr>
          <w:rFonts w:ascii="Tahoma" w:hAnsi="Tahoma" w:cs="Tahoma"/>
        </w:rPr>
      </w:pPr>
    </w:p>
    <w:p w14:paraId="70F4964D" w14:textId="77777777" w:rsidR="00D0792C" w:rsidRPr="006B509D" w:rsidRDefault="00D0792C" w:rsidP="00AF65C5">
      <w:pPr>
        <w:keepNext/>
        <w:keepLines/>
        <w:numPr>
          <w:ilvl w:val="0"/>
          <w:numId w:val="24"/>
        </w:numPr>
        <w:jc w:val="center"/>
        <w:rPr>
          <w:rFonts w:ascii="Tahoma" w:hAnsi="Tahoma" w:cs="Tahoma"/>
          <w:color w:val="000000"/>
        </w:rPr>
      </w:pPr>
      <w:r w:rsidRPr="006B509D">
        <w:rPr>
          <w:rFonts w:ascii="Tahoma" w:hAnsi="Tahoma" w:cs="Tahoma"/>
          <w:color w:val="000000"/>
        </w:rPr>
        <w:t>člen</w:t>
      </w:r>
    </w:p>
    <w:p w14:paraId="7236EB53" w14:textId="77777777" w:rsidR="00D0792C" w:rsidRPr="006B509D" w:rsidRDefault="00D0792C" w:rsidP="00AF65C5">
      <w:pPr>
        <w:keepNext/>
        <w:keepLines/>
        <w:jc w:val="both"/>
        <w:rPr>
          <w:rFonts w:ascii="Tahoma" w:hAnsi="Tahoma" w:cs="Tahoma"/>
          <w:color w:val="000000"/>
        </w:rPr>
      </w:pPr>
    </w:p>
    <w:p w14:paraId="22B0B746" w14:textId="7EA661AF" w:rsidR="001D26C7" w:rsidRDefault="00D143C1" w:rsidP="00AF65C5">
      <w:pPr>
        <w:keepNext/>
        <w:keepLines/>
        <w:jc w:val="both"/>
        <w:rPr>
          <w:rFonts w:ascii="Tahoma" w:hAnsi="Tahoma" w:cs="Tahoma"/>
        </w:rPr>
      </w:pPr>
      <w:r w:rsidRPr="006B509D">
        <w:rPr>
          <w:rFonts w:ascii="Tahoma" w:hAnsi="Tahoma" w:cs="Tahoma"/>
          <w:color w:val="000000"/>
        </w:rPr>
        <w:t>Naročnik</w:t>
      </w:r>
      <w:r w:rsidR="00D0792C" w:rsidRPr="006B509D">
        <w:rPr>
          <w:rFonts w:ascii="Tahoma" w:hAnsi="Tahoma" w:cs="Tahoma"/>
          <w:color w:val="000000"/>
        </w:rPr>
        <w:t xml:space="preserve"> bo naročeno blago prevzel na</w:t>
      </w:r>
      <w:r w:rsidR="00D0792C">
        <w:rPr>
          <w:rFonts w:ascii="Tahoma" w:hAnsi="Tahoma" w:cs="Tahoma"/>
          <w:color w:val="000000"/>
        </w:rPr>
        <w:t xml:space="preserve"> podlagi d</w:t>
      </w:r>
      <w:r>
        <w:rPr>
          <w:rFonts w:ascii="Tahoma" w:hAnsi="Tahoma" w:cs="Tahoma"/>
          <w:color w:val="000000"/>
        </w:rPr>
        <w:t>obavnice, podpisane s strani izvajalca</w:t>
      </w:r>
      <w:r w:rsidR="00D0792C">
        <w:rPr>
          <w:rFonts w:ascii="Tahoma" w:hAnsi="Tahoma" w:cs="Tahoma"/>
          <w:color w:val="000000"/>
        </w:rPr>
        <w:t xml:space="preserve"> in prevzemnika </w:t>
      </w:r>
      <w:r w:rsidR="00D0792C" w:rsidRPr="00D43D7D">
        <w:rPr>
          <w:rFonts w:ascii="Tahoma" w:hAnsi="Tahoma" w:cs="Tahoma"/>
        </w:rPr>
        <w:t>blaga</w:t>
      </w:r>
      <w:r w:rsidRPr="00D43D7D">
        <w:rPr>
          <w:rFonts w:ascii="Tahoma" w:hAnsi="Tahoma" w:cs="Tahoma"/>
        </w:rPr>
        <w:t xml:space="preserve"> s strani naročnika</w:t>
      </w:r>
      <w:r w:rsidR="00D0792C" w:rsidRPr="00D43D7D">
        <w:rPr>
          <w:rFonts w:ascii="Tahoma" w:hAnsi="Tahoma" w:cs="Tahoma"/>
        </w:rPr>
        <w:t>.</w:t>
      </w:r>
    </w:p>
    <w:p w14:paraId="1C8C2DC5" w14:textId="77777777" w:rsidR="00C44397" w:rsidRDefault="00C44397" w:rsidP="00AF65C5">
      <w:pPr>
        <w:keepNext/>
        <w:keepLines/>
        <w:jc w:val="both"/>
        <w:rPr>
          <w:rFonts w:ascii="Tahoma" w:hAnsi="Tahoma" w:cs="Tahoma"/>
        </w:rPr>
      </w:pPr>
    </w:p>
    <w:p w14:paraId="4977E438" w14:textId="77777777" w:rsidR="001D26C7" w:rsidRPr="00D43D7D" w:rsidRDefault="001D26C7" w:rsidP="00AF65C5">
      <w:pPr>
        <w:keepNext/>
        <w:keepLines/>
        <w:jc w:val="both"/>
        <w:rPr>
          <w:rFonts w:ascii="Tahoma" w:hAnsi="Tahoma" w:cs="Tahoma"/>
        </w:rPr>
      </w:pPr>
    </w:p>
    <w:p w14:paraId="5E50369D" w14:textId="5158A552" w:rsidR="00D43D7D" w:rsidRPr="00D43D7D" w:rsidRDefault="00D43D7D" w:rsidP="00143464">
      <w:pPr>
        <w:keepNext/>
        <w:keepLines/>
        <w:tabs>
          <w:tab w:val="left" w:pos="851"/>
          <w:tab w:val="left" w:pos="1702"/>
        </w:tabs>
        <w:jc w:val="both"/>
        <w:rPr>
          <w:rFonts w:ascii="Tahoma" w:hAnsi="Tahoma" w:cs="Tahoma"/>
          <w:b/>
        </w:rPr>
      </w:pPr>
      <w:r w:rsidRPr="00D43D7D">
        <w:rPr>
          <w:rFonts w:ascii="Tahoma" w:hAnsi="Tahoma" w:cs="Tahoma"/>
          <w:b/>
        </w:rPr>
        <w:t xml:space="preserve">KAKOVOST IN GARANCIJA </w:t>
      </w:r>
    </w:p>
    <w:p w14:paraId="464C0BB0" w14:textId="77777777" w:rsidR="00D43D7D" w:rsidRPr="00206B5A" w:rsidRDefault="00D43D7D" w:rsidP="00AF65C5">
      <w:pPr>
        <w:keepNext/>
        <w:keepLines/>
        <w:jc w:val="both"/>
        <w:rPr>
          <w:rFonts w:ascii="Tahoma" w:hAnsi="Tahoma" w:cs="Tahoma"/>
        </w:rPr>
      </w:pPr>
    </w:p>
    <w:p w14:paraId="6E6932EE" w14:textId="77777777" w:rsidR="00D43D7D" w:rsidRPr="00D43D7D" w:rsidRDefault="00D43D7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39C3B179" w14:textId="77777777" w:rsidR="00DC095E" w:rsidRDefault="00DC095E" w:rsidP="00AF65C5">
      <w:pPr>
        <w:keepNext/>
        <w:keepLines/>
        <w:jc w:val="both"/>
        <w:rPr>
          <w:rFonts w:ascii="Tahoma" w:hAnsi="Tahoma" w:cs="Tahoma"/>
        </w:rPr>
      </w:pPr>
    </w:p>
    <w:p w14:paraId="54D3C60D" w14:textId="33BEBD15" w:rsidR="00D43D7D" w:rsidRDefault="00D43D7D" w:rsidP="00AF65C5">
      <w:pPr>
        <w:keepNext/>
        <w:keepLines/>
        <w:jc w:val="both"/>
        <w:rPr>
          <w:rFonts w:ascii="Tahoma" w:hAnsi="Tahoma" w:cs="Tahoma"/>
        </w:rPr>
      </w:pPr>
      <w:r>
        <w:rPr>
          <w:rFonts w:ascii="Tahoma" w:hAnsi="Tahoma" w:cs="Tahoma"/>
        </w:rPr>
        <w:t xml:space="preserve">Kakovost dobavljenega blaga mora biti v skladu s tehnično specifikacijo </w:t>
      </w:r>
      <w:r w:rsidR="00797292">
        <w:rPr>
          <w:rFonts w:ascii="Tahoma" w:hAnsi="Tahoma" w:cs="Tahoma"/>
        </w:rPr>
        <w:t>naročnika</w:t>
      </w:r>
      <w:r>
        <w:rPr>
          <w:rFonts w:ascii="Tahoma" w:hAnsi="Tahoma" w:cs="Tahoma"/>
        </w:rPr>
        <w:t xml:space="preserve"> in vzorci blaga, ki jih je </w:t>
      </w:r>
      <w:r w:rsidR="00797292">
        <w:rPr>
          <w:rFonts w:ascii="Tahoma" w:hAnsi="Tahoma" w:cs="Tahoma"/>
        </w:rPr>
        <w:t>izvajalec</w:t>
      </w:r>
      <w:r>
        <w:rPr>
          <w:rFonts w:ascii="Tahoma" w:hAnsi="Tahoma" w:cs="Tahoma"/>
        </w:rPr>
        <w:t xml:space="preserve"> </w:t>
      </w:r>
      <w:r w:rsidR="00797292">
        <w:rPr>
          <w:rFonts w:ascii="Tahoma" w:hAnsi="Tahoma" w:cs="Tahoma"/>
        </w:rPr>
        <w:t>naročniku</w:t>
      </w:r>
      <w:r>
        <w:rPr>
          <w:rFonts w:ascii="Tahoma" w:hAnsi="Tahoma" w:cs="Tahoma"/>
        </w:rPr>
        <w:t xml:space="preserve"> dostavil na ogled in preizkus v fazi ocenjevanja ponudb. </w:t>
      </w:r>
      <w:r w:rsidR="00797292">
        <w:rPr>
          <w:rFonts w:ascii="Tahoma" w:hAnsi="Tahoma" w:cs="Tahoma"/>
        </w:rPr>
        <w:t>Naročnik</w:t>
      </w:r>
      <w:r w:rsidRPr="00931F10">
        <w:rPr>
          <w:rFonts w:ascii="Tahoma" w:hAnsi="Tahoma" w:cs="Tahoma"/>
        </w:rPr>
        <w:t xml:space="preserve"> ima pravico od </w:t>
      </w:r>
      <w:r w:rsidR="00797292">
        <w:rPr>
          <w:rFonts w:ascii="Tahoma" w:hAnsi="Tahoma" w:cs="Tahoma"/>
        </w:rPr>
        <w:t>izvajalca</w:t>
      </w:r>
      <w:r w:rsidRPr="00931F10">
        <w:rPr>
          <w:rFonts w:ascii="Tahoma" w:hAnsi="Tahoma" w:cs="Tahoma"/>
        </w:rPr>
        <w:t xml:space="preserve"> zahtevati dokazila za kvaliteto </w:t>
      </w:r>
      <w:r>
        <w:rPr>
          <w:rFonts w:ascii="Tahoma" w:hAnsi="Tahoma" w:cs="Tahoma"/>
        </w:rPr>
        <w:t>blaga</w:t>
      </w:r>
      <w:r w:rsidRPr="00931F10">
        <w:rPr>
          <w:rFonts w:ascii="Tahoma" w:hAnsi="Tahoma" w:cs="Tahoma"/>
        </w:rPr>
        <w:t>.</w:t>
      </w:r>
    </w:p>
    <w:p w14:paraId="515B5FAC" w14:textId="77777777" w:rsidR="00D43D7D" w:rsidRPr="00D43D7D" w:rsidRDefault="00D43D7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26BD4EC2" w14:textId="77777777" w:rsidR="00DC095E" w:rsidRDefault="00DC095E" w:rsidP="00AF65C5">
      <w:pPr>
        <w:keepNext/>
        <w:keepLines/>
        <w:jc w:val="both"/>
        <w:rPr>
          <w:rFonts w:ascii="Tahoma" w:hAnsi="Tahoma" w:cs="Tahoma"/>
        </w:rPr>
      </w:pPr>
    </w:p>
    <w:p w14:paraId="69914688" w14:textId="0A1A2C57" w:rsidR="00D43D7D" w:rsidRPr="00206B5A" w:rsidRDefault="00D43D7D" w:rsidP="00AF65C5">
      <w:pPr>
        <w:keepNext/>
        <w:keepLines/>
        <w:jc w:val="both"/>
        <w:rPr>
          <w:rFonts w:ascii="Tahoma" w:hAnsi="Tahoma" w:cs="Tahoma"/>
        </w:rPr>
      </w:pPr>
      <w:r>
        <w:rPr>
          <w:rFonts w:ascii="Tahoma" w:hAnsi="Tahoma" w:cs="Tahoma"/>
        </w:rPr>
        <w:t xml:space="preserve">V primeru neskladnosti vzorcev blaga, ki jih je </w:t>
      </w:r>
      <w:r w:rsidR="00797292">
        <w:rPr>
          <w:rFonts w:ascii="Tahoma" w:hAnsi="Tahoma" w:cs="Tahoma"/>
        </w:rPr>
        <w:t xml:space="preserve">izvajalec </w:t>
      </w:r>
      <w:r>
        <w:rPr>
          <w:rFonts w:ascii="Tahoma" w:hAnsi="Tahoma" w:cs="Tahoma"/>
        </w:rPr>
        <w:t xml:space="preserve">v fazi ocenjevanja ponudb dostavil </w:t>
      </w:r>
      <w:r w:rsidR="00797292">
        <w:rPr>
          <w:rFonts w:ascii="Tahoma" w:hAnsi="Tahoma" w:cs="Tahoma"/>
        </w:rPr>
        <w:t xml:space="preserve">naročniku </w:t>
      </w:r>
      <w:r>
        <w:rPr>
          <w:rFonts w:ascii="Tahoma" w:hAnsi="Tahoma" w:cs="Tahoma"/>
        </w:rPr>
        <w:t xml:space="preserve">na ogled in preizkus ter dobavljenim blagom, </w:t>
      </w:r>
      <w:r w:rsidRPr="00203567">
        <w:rPr>
          <w:rFonts w:ascii="Tahoma" w:hAnsi="Tahoma" w:cs="Tahoma"/>
        </w:rPr>
        <w:t xml:space="preserve">lahko </w:t>
      </w:r>
      <w:r w:rsidR="00797292">
        <w:rPr>
          <w:rFonts w:ascii="Tahoma" w:hAnsi="Tahoma" w:cs="Tahoma"/>
        </w:rPr>
        <w:t>naročnik</w:t>
      </w:r>
      <w:r w:rsidRPr="00203567">
        <w:rPr>
          <w:rFonts w:ascii="Tahoma" w:hAnsi="Tahoma" w:cs="Tahoma"/>
        </w:rPr>
        <w:t xml:space="preserve"> </w:t>
      </w:r>
      <w:r>
        <w:rPr>
          <w:rFonts w:ascii="Tahoma" w:hAnsi="Tahoma" w:cs="Tahoma"/>
        </w:rPr>
        <w:t>odstopi od okvirnega sporazuma in unovči</w:t>
      </w:r>
      <w:r w:rsidRPr="00203567">
        <w:rPr>
          <w:rFonts w:ascii="Tahoma" w:hAnsi="Tahoma" w:cs="Tahoma"/>
        </w:rPr>
        <w:t xml:space="preserve"> </w:t>
      </w:r>
      <w:r>
        <w:rPr>
          <w:rFonts w:ascii="Tahoma" w:hAnsi="Tahoma" w:cs="Tahoma"/>
        </w:rPr>
        <w:t xml:space="preserve">finančno zavarovanje za </w:t>
      </w:r>
      <w:r w:rsidR="00F264E3">
        <w:rPr>
          <w:rFonts w:ascii="Tahoma" w:hAnsi="Tahoma" w:cs="Tahoma"/>
        </w:rPr>
        <w:t xml:space="preserve">dobro izvedbo </w:t>
      </w:r>
      <w:r>
        <w:rPr>
          <w:rFonts w:ascii="Tahoma" w:hAnsi="Tahoma" w:cs="Tahoma"/>
        </w:rPr>
        <w:t>obveznosti iz okvirnega sporazuma</w:t>
      </w:r>
      <w:r w:rsidRPr="00203567">
        <w:rPr>
          <w:rFonts w:ascii="Tahoma" w:hAnsi="Tahoma" w:cs="Tahoma"/>
        </w:rPr>
        <w:t xml:space="preserve">, </w:t>
      </w:r>
      <w:r>
        <w:rPr>
          <w:rFonts w:ascii="Tahoma" w:hAnsi="Tahoma" w:cs="Tahoma"/>
        </w:rPr>
        <w:t xml:space="preserve">brez kakršnekoli obveznosti do </w:t>
      </w:r>
      <w:r w:rsidR="00797292">
        <w:rPr>
          <w:rFonts w:ascii="Tahoma" w:hAnsi="Tahoma" w:cs="Tahoma"/>
        </w:rPr>
        <w:t>izvajalca</w:t>
      </w:r>
      <w:r>
        <w:rPr>
          <w:rFonts w:ascii="Tahoma" w:hAnsi="Tahoma" w:cs="Tahoma"/>
        </w:rPr>
        <w:t>.</w:t>
      </w:r>
    </w:p>
    <w:p w14:paraId="054BB7A3" w14:textId="77777777" w:rsidR="00D43D7D" w:rsidRPr="00D43D7D" w:rsidRDefault="00D43D7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4B4B9578" w14:textId="77777777" w:rsidR="00797292" w:rsidRDefault="00797292" w:rsidP="00AF65C5">
      <w:pPr>
        <w:keepNext/>
        <w:keepLines/>
        <w:jc w:val="both"/>
        <w:rPr>
          <w:rFonts w:ascii="Tahoma" w:hAnsi="Tahoma" w:cs="Tahoma"/>
        </w:rPr>
      </w:pPr>
    </w:p>
    <w:p w14:paraId="44D08EBA" w14:textId="4AF2C4CD" w:rsidR="00D43D7D" w:rsidRDefault="00D43D7D" w:rsidP="00AF65C5">
      <w:pPr>
        <w:keepNext/>
        <w:keepLines/>
        <w:jc w:val="both"/>
        <w:rPr>
          <w:rFonts w:ascii="Tahoma" w:hAnsi="Tahoma" w:cs="Tahoma"/>
        </w:rPr>
      </w:pPr>
      <w:r>
        <w:rPr>
          <w:rFonts w:ascii="Tahoma" w:hAnsi="Tahoma" w:cs="Tahoma"/>
        </w:rPr>
        <w:t>Garancijska doba za dobavljeno blago znaša _______</w:t>
      </w:r>
      <w:r w:rsidR="00F264E3">
        <w:rPr>
          <w:rFonts w:ascii="Tahoma" w:hAnsi="Tahoma" w:cs="Tahoma"/>
        </w:rPr>
        <w:t>______</w:t>
      </w:r>
      <w:r>
        <w:rPr>
          <w:rFonts w:ascii="Tahoma" w:hAnsi="Tahoma" w:cs="Tahoma"/>
        </w:rPr>
        <w:t xml:space="preserve"> (______) </w:t>
      </w:r>
      <w:r w:rsidR="00F264E3">
        <w:rPr>
          <w:rFonts w:ascii="Tahoma" w:hAnsi="Tahoma" w:cs="Tahoma"/>
        </w:rPr>
        <w:t>mesecev (</w:t>
      </w:r>
      <w:r>
        <w:rPr>
          <w:rFonts w:ascii="Tahoma" w:hAnsi="Tahoma" w:cs="Tahoma"/>
        </w:rPr>
        <w:t>najmanj dvanajst (12) mesecev</w:t>
      </w:r>
      <w:r w:rsidR="00F264E3">
        <w:rPr>
          <w:rFonts w:ascii="Tahoma" w:hAnsi="Tahoma" w:cs="Tahoma"/>
        </w:rPr>
        <w:t>)</w:t>
      </w:r>
      <w:r>
        <w:rPr>
          <w:rFonts w:ascii="Tahoma" w:hAnsi="Tahoma" w:cs="Tahoma"/>
        </w:rPr>
        <w:t xml:space="preserve"> in mora biti navedena v garancijskih listih dobavljenega blaga. Garancijska doba teče od dneva podpisa </w:t>
      </w:r>
      <w:r w:rsidR="00584A79">
        <w:rPr>
          <w:rFonts w:ascii="Tahoma" w:hAnsi="Tahoma" w:cs="Tahoma"/>
        </w:rPr>
        <w:t>dobavnice</w:t>
      </w:r>
      <w:r>
        <w:rPr>
          <w:rFonts w:ascii="Tahoma" w:hAnsi="Tahoma" w:cs="Tahoma"/>
        </w:rPr>
        <w:t xml:space="preserve"> s strani predstavnika </w:t>
      </w:r>
      <w:r w:rsidR="00584A79">
        <w:rPr>
          <w:rFonts w:ascii="Tahoma" w:hAnsi="Tahoma" w:cs="Tahoma"/>
        </w:rPr>
        <w:t>naročnika</w:t>
      </w:r>
      <w:r>
        <w:rPr>
          <w:rFonts w:ascii="Tahoma" w:hAnsi="Tahoma" w:cs="Tahoma"/>
        </w:rPr>
        <w:t xml:space="preserve"> in predstavnika </w:t>
      </w:r>
      <w:r w:rsidR="00584A79">
        <w:rPr>
          <w:rFonts w:ascii="Tahoma" w:hAnsi="Tahoma" w:cs="Tahoma"/>
        </w:rPr>
        <w:t>izvajalca</w:t>
      </w:r>
      <w:r>
        <w:rPr>
          <w:rFonts w:ascii="Tahoma" w:hAnsi="Tahoma" w:cs="Tahoma"/>
        </w:rPr>
        <w:t xml:space="preserve">. </w:t>
      </w:r>
      <w:r w:rsidR="00584A79">
        <w:rPr>
          <w:rFonts w:ascii="Tahoma" w:hAnsi="Tahoma" w:cs="Tahoma"/>
        </w:rPr>
        <w:t xml:space="preserve">Izvajalec </w:t>
      </w:r>
      <w:r>
        <w:rPr>
          <w:rFonts w:ascii="Tahoma" w:hAnsi="Tahoma" w:cs="Tahoma"/>
        </w:rPr>
        <w:t>zagotavlja, da bo dobavljeno blago v garancijski dobi delovalo brezhibno ob normalni uporabi in v skladu z navodili proizvajalca.</w:t>
      </w:r>
    </w:p>
    <w:p w14:paraId="10005D59" w14:textId="77777777" w:rsidR="00D43D7D" w:rsidRDefault="00D43D7D" w:rsidP="00AF65C5">
      <w:pPr>
        <w:keepNext/>
        <w:keepLines/>
        <w:jc w:val="both"/>
        <w:rPr>
          <w:rFonts w:ascii="Tahoma" w:hAnsi="Tahoma" w:cs="Tahoma"/>
        </w:rPr>
      </w:pPr>
    </w:p>
    <w:p w14:paraId="7909E8C2" w14:textId="4E63FB90" w:rsidR="00D43D7D" w:rsidRDefault="00D43D7D" w:rsidP="00AF65C5">
      <w:pPr>
        <w:keepNext/>
        <w:keepLines/>
        <w:jc w:val="both"/>
        <w:rPr>
          <w:rFonts w:ascii="Tahoma" w:hAnsi="Tahoma" w:cs="Tahoma"/>
        </w:rPr>
      </w:pPr>
      <w:r w:rsidRPr="007079C1">
        <w:rPr>
          <w:rFonts w:ascii="Tahoma" w:hAnsi="Tahoma" w:cs="Tahoma"/>
        </w:rPr>
        <w:lastRenderedPageBreak/>
        <w:t xml:space="preserve">Poleg splošnih </w:t>
      </w:r>
      <w:r>
        <w:rPr>
          <w:rFonts w:ascii="Tahoma" w:hAnsi="Tahoma" w:cs="Tahoma"/>
        </w:rPr>
        <w:t xml:space="preserve">garancijskih pogojev </w:t>
      </w:r>
      <w:r w:rsidR="00584A79">
        <w:rPr>
          <w:rFonts w:ascii="Tahoma" w:hAnsi="Tahoma" w:cs="Tahoma"/>
        </w:rPr>
        <w:t>izvajalec</w:t>
      </w:r>
      <w:r w:rsidR="00584A79" w:rsidRPr="007079C1">
        <w:rPr>
          <w:rFonts w:ascii="Tahoma" w:hAnsi="Tahoma" w:cs="Tahoma"/>
        </w:rPr>
        <w:t xml:space="preserve"> </w:t>
      </w:r>
      <w:r w:rsidR="00584A79">
        <w:rPr>
          <w:rFonts w:ascii="Tahoma" w:hAnsi="Tahoma" w:cs="Tahoma"/>
        </w:rPr>
        <w:t>naročniku</w:t>
      </w:r>
      <w:r>
        <w:rPr>
          <w:rFonts w:ascii="Tahoma" w:hAnsi="Tahoma" w:cs="Tahoma"/>
        </w:rPr>
        <w:t xml:space="preserve"> zagotavlja </w:t>
      </w:r>
      <w:r w:rsidRPr="007079C1">
        <w:rPr>
          <w:rFonts w:ascii="Tahoma" w:hAnsi="Tahoma" w:cs="Tahoma"/>
        </w:rPr>
        <w:t xml:space="preserve">izrecno jamstvo, da bo </w:t>
      </w:r>
      <w:r w:rsidR="00584A79">
        <w:rPr>
          <w:rFonts w:ascii="Tahoma" w:hAnsi="Tahoma" w:cs="Tahoma"/>
        </w:rPr>
        <w:t>blago</w:t>
      </w:r>
      <w:r w:rsidRPr="007079C1">
        <w:rPr>
          <w:rFonts w:ascii="Tahoma" w:hAnsi="Tahoma" w:cs="Tahoma"/>
        </w:rPr>
        <w:t xml:space="preserve"> deloval</w:t>
      </w:r>
      <w:r w:rsidR="00584A79">
        <w:rPr>
          <w:rFonts w:ascii="Tahoma" w:hAnsi="Tahoma" w:cs="Tahoma"/>
        </w:rPr>
        <w:t>o</w:t>
      </w:r>
      <w:r w:rsidRPr="007079C1">
        <w:rPr>
          <w:rFonts w:ascii="Tahoma" w:hAnsi="Tahoma" w:cs="Tahoma"/>
        </w:rPr>
        <w:t xml:space="preserve"> v skladu z opisom in tehničnimi podatki</w:t>
      </w:r>
      <w:r>
        <w:rPr>
          <w:rFonts w:ascii="Tahoma" w:hAnsi="Tahoma" w:cs="Tahoma"/>
        </w:rPr>
        <w:t>,</w:t>
      </w:r>
      <w:r w:rsidRPr="007079C1">
        <w:rPr>
          <w:rFonts w:ascii="Tahoma" w:hAnsi="Tahoma" w:cs="Tahoma"/>
        </w:rPr>
        <w:t xml:space="preserve"> navedenimi v </w:t>
      </w:r>
      <w:r w:rsidR="00BB4AB5" w:rsidRPr="00BB4AB5">
        <w:rPr>
          <w:rFonts w:ascii="Tahoma" w:hAnsi="Tahoma" w:cs="Tahoma"/>
        </w:rPr>
        <w:t>kon</w:t>
      </w:r>
      <w:r w:rsidR="00BB4AB5">
        <w:rPr>
          <w:rFonts w:ascii="Tahoma" w:hAnsi="Tahoma" w:cs="Tahoma"/>
        </w:rPr>
        <w:t>čni ponudbi</w:t>
      </w:r>
      <w:r w:rsidR="00BB4AB5" w:rsidRPr="00BB4AB5">
        <w:rPr>
          <w:rFonts w:ascii="Tahoma" w:hAnsi="Tahoma" w:cs="Tahoma"/>
        </w:rPr>
        <w:t xml:space="preserve"> izvajalca št. _____________ z dne _______________</w:t>
      </w:r>
      <w:r w:rsidRPr="007079C1">
        <w:rPr>
          <w:rFonts w:ascii="Tahoma" w:hAnsi="Tahoma" w:cs="Tahoma"/>
        </w:rPr>
        <w:t xml:space="preserve">. </w:t>
      </w:r>
    </w:p>
    <w:p w14:paraId="0C335AFB" w14:textId="77777777" w:rsidR="00D43D7D" w:rsidRDefault="00D43D7D" w:rsidP="00AF65C5">
      <w:pPr>
        <w:keepNext/>
        <w:keepLines/>
        <w:jc w:val="both"/>
        <w:rPr>
          <w:rFonts w:ascii="Tahoma" w:hAnsi="Tahoma" w:cs="Tahoma"/>
        </w:rPr>
      </w:pPr>
    </w:p>
    <w:p w14:paraId="0B698DCF" w14:textId="77777777" w:rsidR="007C2116" w:rsidRDefault="007C2116" w:rsidP="00AF65C5">
      <w:pPr>
        <w:keepNext/>
        <w:keepLines/>
        <w:jc w:val="both"/>
        <w:rPr>
          <w:rFonts w:ascii="Tahoma" w:hAnsi="Tahoma" w:cs="Tahoma"/>
        </w:rPr>
      </w:pPr>
    </w:p>
    <w:p w14:paraId="29361671" w14:textId="2BF385BF" w:rsidR="00D43D7D" w:rsidRPr="00D43D7D" w:rsidRDefault="00D43D7D" w:rsidP="00143464">
      <w:pPr>
        <w:keepNext/>
        <w:keepLines/>
        <w:tabs>
          <w:tab w:val="left" w:pos="851"/>
          <w:tab w:val="left" w:pos="1702"/>
        </w:tabs>
        <w:jc w:val="both"/>
        <w:rPr>
          <w:rFonts w:ascii="Tahoma" w:hAnsi="Tahoma" w:cs="Tahoma"/>
          <w:b/>
        </w:rPr>
      </w:pPr>
      <w:r w:rsidRPr="00D43D7D">
        <w:rPr>
          <w:rFonts w:ascii="Tahoma" w:hAnsi="Tahoma" w:cs="Tahoma"/>
          <w:b/>
        </w:rPr>
        <w:t>REKLAMACIJA</w:t>
      </w:r>
    </w:p>
    <w:p w14:paraId="1B07BCED" w14:textId="77777777" w:rsidR="00D43D7D" w:rsidRDefault="00D43D7D" w:rsidP="00AF65C5">
      <w:pPr>
        <w:keepNext/>
        <w:keepLines/>
        <w:jc w:val="both"/>
        <w:rPr>
          <w:rFonts w:ascii="Tahoma" w:hAnsi="Tahoma" w:cs="Tahoma"/>
        </w:rPr>
      </w:pPr>
    </w:p>
    <w:p w14:paraId="12E79BB4" w14:textId="77777777" w:rsidR="00D43D7D" w:rsidRPr="00D43D7D" w:rsidRDefault="00D43D7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74BD8DD3" w14:textId="77777777" w:rsidR="00DC095E" w:rsidRDefault="00DC095E" w:rsidP="00AF65C5">
      <w:pPr>
        <w:keepNext/>
        <w:keepLines/>
        <w:jc w:val="both"/>
        <w:rPr>
          <w:rFonts w:ascii="Tahoma" w:hAnsi="Tahoma" w:cs="Tahoma"/>
        </w:rPr>
      </w:pPr>
    </w:p>
    <w:p w14:paraId="5A4D066E" w14:textId="5ACF3798" w:rsidR="00D43D7D" w:rsidRDefault="00D43D7D" w:rsidP="00AF65C5">
      <w:pPr>
        <w:keepNext/>
        <w:keepLines/>
        <w:jc w:val="both"/>
        <w:rPr>
          <w:rFonts w:ascii="Tahoma" w:hAnsi="Tahoma" w:cs="Tahoma"/>
        </w:rPr>
      </w:pPr>
      <w:r w:rsidRPr="00256D56">
        <w:rPr>
          <w:rFonts w:ascii="Tahoma" w:hAnsi="Tahoma" w:cs="Tahoma"/>
        </w:rPr>
        <w:t xml:space="preserve">Reklamacije zaradi količinskih primanjkljajev bo </w:t>
      </w:r>
      <w:r w:rsidR="00584A79">
        <w:rPr>
          <w:rFonts w:ascii="Tahoma" w:hAnsi="Tahoma" w:cs="Tahoma"/>
        </w:rPr>
        <w:t>naročnik izvajalcu</w:t>
      </w:r>
      <w:r w:rsidRPr="00256D56">
        <w:rPr>
          <w:rFonts w:ascii="Tahoma" w:hAnsi="Tahoma" w:cs="Tahoma"/>
        </w:rPr>
        <w:t xml:space="preserve"> sporo</w:t>
      </w:r>
      <w:r w:rsidR="00060930">
        <w:rPr>
          <w:rFonts w:ascii="Tahoma" w:hAnsi="Tahoma" w:cs="Tahoma"/>
        </w:rPr>
        <w:t>čil takoj, najkasneje pa v petih</w:t>
      </w:r>
      <w:r>
        <w:rPr>
          <w:rFonts w:ascii="Tahoma" w:hAnsi="Tahoma" w:cs="Tahoma"/>
        </w:rPr>
        <w:t xml:space="preserve"> </w:t>
      </w:r>
      <w:r w:rsidR="00060930">
        <w:rPr>
          <w:rFonts w:ascii="Tahoma" w:hAnsi="Tahoma" w:cs="Tahoma"/>
        </w:rPr>
        <w:t>(5</w:t>
      </w:r>
      <w:r w:rsidRPr="00256D56">
        <w:rPr>
          <w:rFonts w:ascii="Tahoma" w:hAnsi="Tahoma" w:cs="Tahoma"/>
        </w:rPr>
        <w:t>)</w:t>
      </w:r>
      <w:r w:rsidR="00A31499">
        <w:rPr>
          <w:rFonts w:ascii="Tahoma" w:hAnsi="Tahoma" w:cs="Tahoma"/>
        </w:rPr>
        <w:t xml:space="preserve"> koledarskih</w:t>
      </w:r>
      <w:r w:rsidRPr="00256D56">
        <w:rPr>
          <w:rFonts w:ascii="Tahoma" w:hAnsi="Tahoma" w:cs="Tahoma"/>
        </w:rPr>
        <w:t xml:space="preserve"> dneh od dneva prevzema </w:t>
      </w:r>
      <w:r>
        <w:rPr>
          <w:rFonts w:ascii="Tahoma" w:hAnsi="Tahoma" w:cs="Tahoma"/>
        </w:rPr>
        <w:t>blaga</w:t>
      </w:r>
      <w:r w:rsidRPr="00256D56">
        <w:rPr>
          <w:rFonts w:ascii="Tahoma" w:hAnsi="Tahoma" w:cs="Tahoma"/>
        </w:rPr>
        <w:t>.</w:t>
      </w:r>
    </w:p>
    <w:p w14:paraId="57FC9316" w14:textId="77777777" w:rsidR="00D43D7D" w:rsidRPr="005671CA" w:rsidRDefault="00D43D7D" w:rsidP="00AF65C5">
      <w:pPr>
        <w:keepNext/>
        <w:keepLines/>
        <w:jc w:val="both"/>
        <w:rPr>
          <w:rFonts w:ascii="Tahoma" w:hAnsi="Tahoma" w:cs="Tahoma"/>
        </w:rPr>
      </w:pPr>
    </w:p>
    <w:p w14:paraId="0FA386C4" w14:textId="2584FC46" w:rsidR="00D43D7D" w:rsidRPr="00E47BB0" w:rsidRDefault="00D43D7D" w:rsidP="00AF65C5">
      <w:pPr>
        <w:keepNext/>
        <w:keepLines/>
        <w:jc w:val="both"/>
        <w:rPr>
          <w:rFonts w:ascii="Tahoma" w:hAnsi="Tahoma" w:cs="Tahoma"/>
        </w:rPr>
      </w:pPr>
      <w:r w:rsidRPr="00E47BB0">
        <w:rPr>
          <w:rFonts w:ascii="Tahoma" w:hAnsi="Tahoma" w:cs="Tahoma"/>
        </w:rPr>
        <w:t xml:space="preserve">Reklamacije zaradi kakovostnih vidnih napak </w:t>
      </w:r>
      <w:r>
        <w:rPr>
          <w:rFonts w:ascii="Tahoma" w:hAnsi="Tahoma" w:cs="Tahoma"/>
        </w:rPr>
        <w:t>in/</w:t>
      </w:r>
      <w:r w:rsidRPr="00E47BB0">
        <w:rPr>
          <w:rFonts w:ascii="Tahoma" w:hAnsi="Tahoma" w:cs="Tahoma"/>
        </w:rPr>
        <w:t>ali reklamacije zaradi neustreznosti dobavljene</w:t>
      </w:r>
      <w:r>
        <w:rPr>
          <w:rFonts w:ascii="Tahoma" w:hAnsi="Tahoma" w:cs="Tahoma"/>
        </w:rPr>
        <w:t>ga blaga</w:t>
      </w:r>
      <w:r w:rsidRPr="00E47BB0">
        <w:rPr>
          <w:rFonts w:ascii="Tahoma" w:hAnsi="Tahoma" w:cs="Tahoma"/>
        </w:rPr>
        <w:t xml:space="preserve"> bo </w:t>
      </w:r>
      <w:r w:rsidR="00584A79">
        <w:rPr>
          <w:rFonts w:ascii="Tahoma" w:hAnsi="Tahoma" w:cs="Tahoma"/>
        </w:rPr>
        <w:t>naročnik</w:t>
      </w:r>
      <w:r w:rsidR="00584A79" w:rsidRPr="00E47BB0">
        <w:rPr>
          <w:rFonts w:ascii="Tahoma" w:hAnsi="Tahoma" w:cs="Tahoma"/>
        </w:rPr>
        <w:t xml:space="preserve"> </w:t>
      </w:r>
      <w:r w:rsidR="00584A79">
        <w:rPr>
          <w:rFonts w:ascii="Tahoma" w:hAnsi="Tahoma" w:cs="Tahoma"/>
        </w:rPr>
        <w:t>izvajalcu</w:t>
      </w:r>
      <w:r w:rsidRPr="00E47BB0">
        <w:rPr>
          <w:rFonts w:ascii="Tahoma" w:hAnsi="Tahoma" w:cs="Tahoma"/>
        </w:rPr>
        <w:t xml:space="preserve"> sporočil kadarkoli v času v</w:t>
      </w:r>
      <w:r>
        <w:rPr>
          <w:rFonts w:ascii="Tahoma" w:hAnsi="Tahoma" w:cs="Tahoma"/>
        </w:rPr>
        <w:t>eljavnosti okvirnega sporazuma.</w:t>
      </w:r>
    </w:p>
    <w:p w14:paraId="33DADFF8" w14:textId="5D53E145" w:rsidR="00D43D7D" w:rsidRPr="00D43D7D" w:rsidRDefault="00D43D7D" w:rsidP="00AF65C5">
      <w:pPr>
        <w:keepNext/>
        <w:keepLines/>
        <w:jc w:val="both"/>
        <w:rPr>
          <w:rFonts w:ascii="Tahoma" w:hAnsi="Tahoma" w:cs="Tahoma"/>
        </w:rPr>
      </w:pPr>
    </w:p>
    <w:p w14:paraId="6ECF0355" w14:textId="77777777" w:rsidR="00D43D7D" w:rsidRPr="00D43D7D" w:rsidRDefault="00D43D7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3E7251E0" w14:textId="77777777" w:rsidR="00DC095E" w:rsidRDefault="00DC095E" w:rsidP="00AF65C5">
      <w:pPr>
        <w:keepNext/>
        <w:keepLines/>
        <w:jc w:val="both"/>
        <w:rPr>
          <w:rFonts w:ascii="Tahoma" w:hAnsi="Tahoma" w:cs="Tahoma"/>
        </w:rPr>
      </w:pPr>
    </w:p>
    <w:p w14:paraId="16BFD6B5" w14:textId="413CC546" w:rsidR="00D43D7D" w:rsidRDefault="00D43D7D" w:rsidP="00AF65C5">
      <w:pPr>
        <w:keepNext/>
        <w:keepLines/>
        <w:jc w:val="both"/>
        <w:rPr>
          <w:rFonts w:ascii="Tahoma" w:hAnsi="Tahoma" w:cs="Tahoma"/>
        </w:rPr>
      </w:pPr>
      <w:r w:rsidRPr="00953C93">
        <w:rPr>
          <w:rFonts w:ascii="Tahoma" w:hAnsi="Tahoma" w:cs="Tahoma"/>
        </w:rPr>
        <w:t xml:space="preserve">Rok za rešitev reklamacije je največ dva (2) </w:t>
      </w:r>
      <w:r>
        <w:rPr>
          <w:rFonts w:ascii="Tahoma" w:hAnsi="Tahoma" w:cs="Tahoma"/>
        </w:rPr>
        <w:t>delovna dneva</w:t>
      </w:r>
      <w:r w:rsidRPr="00953C93">
        <w:rPr>
          <w:rFonts w:ascii="Tahoma" w:hAnsi="Tahoma" w:cs="Tahoma"/>
        </w:rPr>
        <w:t xml:space="preserve"> od prejema pisnega obvestila</w:t>
      </w:r>
      <w:r>
        <w:rPr>
          <w:rFonts w:ascii="Tahoma" w:hAnsi="Tahoma" w:cs="Tahoma"/>
        </w:rPr>
        <w:t xml:space="preserve"> </w:t>
      </w:r>
      <w:r w:rsidR="00584A79">
        <w:rPr>
          <w:rFonts w:ascii="Tahoma" w:hAnsi="Tahoma" w:cs="Tahoma"/>
        </w:rPr>
        <w:t>naročnika</w:t>
      </w:r>
      <w:r w:rsidRPr="00953C93">
        <w:rPr>
          <w:rFonts w:ascii="Tahoma" w:hAnsi="Tahoma" w:cs="Tahoma"/>
        </w:rPr>
        <w:t xml:space="preserve"> o reklamaciji. </w:t>
      </w:r>
    </w:p>
    <w:p w14:paraId="589C96EC" w14:textId="77777777" w:rsidR="00D43D7D" w:rsidRDefault="00D43D7D" w:rsidP="00AF65C5">
      <w:pPr>
        <w:keepNext/>
        <w:keepLines/>
        <w:jc w:val="both"/>
        <w:rPr>
          <w:rFonts w:ascii="Tahoma" w:hAnsi="Tahoma" w:cs="Tahoma"/>
        </w:rPr>
      </w:pPr>
    </w:p>
    <w:p w14:paraId="0A56CC48" w14:textId="70457DB7" w:rsidR="00D43D7D" w:rsidRDefault="00D43D7D" w:rsidP="00AF65C5">
      <w:pPr>
        <w:keepNext/>
        <w:keepLines/>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sidR="00584A79">
        <w:rPr>
          <w:rFonts w:ascii="Tahoma" w:hAnsi="Tahoma" w:cs="Tahoma"/>
        </w:rPr>
        <w:t>izvajalec</w:t>
      </w:r>
      <w:r w:rsidRPr="00953C93">
        <w:rPr>
          <w:rFonts w:ascii="Tahoma" w:hAnsi="Tahoma" w:cs="Tahoma"/>
        </w:rPr>
        <w:t>.</w:t>
      </w:r>
    </w:p>
    <w:p w14:paraId="3EE792E4" w14:textId="77777777" w:rsidR="00D43D7D" w:rsidRDefault="00D43D7D" w:rsidP="00AF65C5">
      <w:pPr>
        <w:keepNext/>
        <w:keepLines/>
        <w:jc w:val="both"/>
        <w:rPr>
          <w:rFonts w:ascii="Tahoma" w:hAnsi="Tahoma" w:cs="Tahoma"/>
        </w:rPr>
      </w:pPr>
    </w:p>
    <w:p w14:paraId="54FAF929" w14:textId="77777777" w:rsidR="00D43D7D" w:rsidRPr="00D43D7D" w:rsidRDefault="00D43D7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045BC6A9" w14:textId="77777777" w:rsidR="00DC095E" w:rsidRDefault="00DC095E" w:rsidP="00AF65C5">
      <w:pPr>
        <w:keepNext/>
        <w:keepLines/>
        <w:jc w:val="both"/>
        <w:rPr>
          <w:rFonts w:ascii="Tahoma" w:hAnsi="Tahoma" w:cs="Tahoma"/>
        </w:rPr>
      </w:pPr>
    </w:p>
    <w:p w14:paraId="3B358CE9" w14:textId="5368F2AF" w:rsidR="00D43D7D" w:rsidRDefault="00584A79" w:rsidP="00AF65C5">
      <w:pPr>
        <w:keepNext/>
        <w:keepLines/>
        <w:jc w:val="both"/>
        <w:rPr>
          <w:rFonts w:ascii="Tahoma" w:hAnsi="Tahoma" w:cs="Tahoma"/>
        </w:rPr>
      </w:pPr>
      <w:r>
        <w:rPr>
          <w:rFonts w:ascii="Tahoma" w:hAnsi="Tahoma" w:cs="Tahoma"/>
        </w:rPr>
        <w:t xml:space="preserve">Izvajalec </w:t>
      </w:r>
      <w:r w:rsidR="00D43D7D">
        <w:rPr>
          <w:rFonts w:ascii="Tahoma" w:hAnsi="Tahoma" w:cs="Tahoma"/>
        </w:rPr>
        <w:t>se obvezuje</w:t>
      </w:r>
      <w:r w:rsidR="00D43D7D" w:rsidRPr="00E47BB0">
        <w:rPr>
          <w:rFonts w:ascii="Tahoma" w:hAnsi="Tahoma" w:cs="Tahoma"/>
        </w:rPr>
        <w:t xml:space="preserve"> v roku</w:t>
      </w:r>
      <w:r w:rsidR="00D43D7D">
        <w:rPr>
          <w:rFonts w:ascii="Tahoma" w:hAnsi="Tahoma" w:cs="Tahoma"/>
        </w:rPr>
        <w:t xml:space="preserve"> iz prvega odstavka prejšnjega člena</w:t>
      </w:r>
      <w:r w:rsidR="00D43D7D" w:rsidRPr="00E47BB0">
        <w:rPr>
          <w:rFonts w:ascii="Tahoma" w:hAnsi="Tahoma" w:cs="Tahoma"/>
        </w:rPr>
        <w:t xml:space="preserve"> </w:t>
      </w:r>
      <w:r>
        <w:rPr>
          <w:rFonts w:ascii="Tahoma" w:hAnsi="Tahoma" w:cs="Tahoma"/>
        </w:rPr>
        <w:t>naročnika</w:t>
      </w:r>
      <w:r w:rsidR="00D43D7D">
        <w:rPr>
          <w:rFonts w:ascii="Tahoma" w:hAnsi="Tahoma" w:cs="Tahoma"/>
        </w:rPr>
        <w:t xml:space="preserve"> pisno (</w:t>
      </w:r>
      <w:r w:rsidR="00D43D7D" w:rsidRPr="00E47BB0">
        <w:rPr>
          <w:rFonts w:ascii="Tahoma" w:hAnsi="Tahoma" w:cs="Tahoma"/>
        </w:rPr>
        <w:t>preko elektronske pošte)</w:t>
      </w:r>
      <w:r w:rsidR="00D43D7D">
        <w:rPr>
          <w:rFonts w:ascii="Tahoma" w:hAnsi="Tahoma" w:cs="Tahoma"/>
        </w:rPr>
        <w:t xml:space="preserve"> obvestiti</w:t>
      </w:r>
      <w:r w:rsidR="00D43D7D" w:rsidRPr="00E47BB0">
        <w:rPr>
          <w:rFonts w:ascii="Tahoma" w:hAnsi="Tahoma" w:cs="Tahoma"/>
        </w:rPr>
        <w:t xml:space="preserve"> o rešitvi rekl</w:t>
      </w:r>
      <w:r w:rsidR="00D43D7D">
        <w:rPr>
          <w:rFonts w:ascii="Tahoma" w:hAnsi="Tahoma" w:cs="Tahoma"/>
        </w:rPr>
        <w:t xml:space="preserve">amacije in dobaviti reklamirano blago </w:t>
      </w:r>
      <w:r w:rsidR="00D43D7D" w:rsidRPr="00E47BB0">
        <w:rPr>
          <w:rFonts w:ascii="Tahoma" w:hAnsi="Tahoma" w:cs="Tahoma"/>
        </w:rPr>
        <w:t xml:space="preserve">v </w:t>
      </w:r>
      <w:r w:rsidR="00951EEF">
        <w:rPr>
          <w:rFonts w:ascii="Tahoma" w:hAnsi="Tahoma" w:cs="Tahoma"/>
        </w:rPr>
        <w:t>istem</w:t>
      </w:r>
      <w:r w:rsidR="00D43D7D" w:rsidRPr="00E47BB0">
        <w:rPr>
          <w:rFonts w:ascii="Tahoma" w:hAnsi="Tahoma" w:cs="Tahoma"/>
        </w:rPr>
        <w:t xml:space="preserve"> roku</w:t>
      </w:r>
      <w:r w:rsidR="00D43D7D">
        <w:rPr>
          <w:rFonts w:ascii="Tahoma" w:hAnsi="Tahoma" w:cs="Tahoma"/>
        </w:rPr>
        <w:t>.</w:t>
      </w:r>
      <w:r w:rsidR="00D43D7D" w:rsidRPr="00E47BB0">
        <w:rPr>
          <w:rFonts w:ascii="Tahoma" w:hAnsi="Tahoma" w:cs="Tahoma"/>
        </w:rPr>
        <w:t xml:space="preserve"> </w:t>
      </w:r>
    </w:p>
    <w:p w14:paraId="106B9985" w14:textId="77777777" w:rsidR="00D43D7D" w:rsidRDefault="00D43D7D" w:rsidP="00AF65C5">
      <w:pPr>
        <w:keepNext/>
        <w:keepLines/>
        <w:jc w:val="both"/>
        <w:rPr>
          <w:rFonts w:ascii="Tahoma" w:hAnsi="Tahoma" w:cs="Tahoma"/>
        </w:rPr>
      </w:pPr>
    </w:p>
    <w:p w14:paraId="0AED32C0" w14:textId="03ED6DD1" w:rsidR="00D43D7D" w:rsidRDefault="00D43D7D" w:rsidP="00AF65C5">
      <w:pPr>
        <w:keepNext/>
        <w:keepLines/>
        <w:jc w:val="both"/>
        <w:rPr>
          <w:rFonts w:ascii="Tahoma" w:hAnsi="Tahoma" w:cs="Tahoma"/>
        </w:rPr>
      </w:pPr>
      <w:r w:rsidRPr="00843CC1">
        <w:rPr>
          <w:rFonts w:ascii="Tahoma" w:hAnsi="Tahoma" w:cs="Tahoma"/>
        </w:rPr>
        <w:t xml:space="preserve">Za pozitivno rešene reklamacije, za napačno poslano ter za vrnjeno blago, izda </w:t>
      </w:r>
      <w:r w:rsidR="00584A79">
        <w:rPr>
          <w:rFonts w:ascii="Tahoma" w:hAnsi="Tahoma" w:cs="Tahoma"/>
        </w:rPr>
        <w:t>izvajalec</w:t>
      </w:r>
      <w:r w:rsidR="00584A79" w:rsidRPr="00843CC1">
        <w:rPr>
          <w:rFonts w:ascii="Tahoma" w:hAnsi="Tahoma" w:cs="Tahoma"/>
        </w:rPr>
        <w:t xml:space="preserve"> </w:t>
      </w:r>
      <w:r w:rsidR="00584A79">
        <w:rPr>
          <w:rFonts w:ascii="Tahoma" w:hAnsi="Tahoma" w:cs="Tahoma"/>
        </w:rPr>
        <w:t>naročniku</w:t>
      </w:r>
      <w:r w:rsidRPr="00843CC1">
        <w:rPr>
          <w:rFonts w:ascii="Tahoma" w:hAnsi="Tahoma" w:cs="Tahoma"/>
        </w:rPr>
        <w:t xml:space="preserve"> dobropis, za katerega se zmanjša obveznost </w:t>
      </w:r>
      <w:r w:rsidR="00584A79">
        <w:rPr>
          <w:rFonts w:ascii="Tahoma" w:hAnsi="Tahoma" w:cs="Tahoma"/>
        </w:rPr>
        <w:t>naročnika</w:t>
      </w:r>
      <w:r w:rsidRPr="00843CC1">
        <w:rPr>
          <w:rFonts w:ascii="Tahoma" w:hAnsi="Tahoma" w:cs="Tahoma"/>
        </w:rPr>
        <w:t>.</w:t>
      </w:r>
    </w:p>
    <w:p w14:paraId="469AA166" w14:textId="77777777" w:rsidR="00EC6A9C" w:rsidRPr="00843CC1" w:rsidRDefault="00EC6A9C" w:rsidP="00AF65C5">
      <w:pPr>
        <w:keepNext/>
        <w:keepLines/>
        <w:jc w:val="both"/>
        <w:rPr>
          <w:rFonts w:ascii="Tahoma" w:hAnsi="Tahoma" w:cs="Tahoma"/>
        </w:rPr>
      </w:pPr>
    </w:p>
    <w:p w14:paraId="7ACEA4A4" w14:textId="15173E87" w:rsidR="00D0792C" w:rsidRPr="00C8579C" w:rsidRDefault="00D0792C" w:rsidP="00AF65C5">
      <w:pPr>
        <w:keepNext/>
        <w:keepLines/>
        <w:jc w:val="both"/>
        <w:rPr>
          <w:rFonts w:ascii="Tahoma" w:hAnsi="Tahoma" w:cs="Tahoma"/>
        </w:rPr>
      </w:pPr>
    </w:p>
    <w:p w14:paraId="76772C5C" w14:textId="0CF0A8F5" w:rsidR="00D143C1" w:rsidRDefault="00A9533C" w:rsidP="00143464">
      <w:pPr>
        <w:keepNext/>
        <w:keepLines/>
        <w:tabs>
          <w:tab w:val="left" w:pos="851"/>
          <w:tab w:val="left" w:pos="1702"/>
        </w:tabs>
        <w:jc w:val="both"/>
        <w:rPr>
          <w:rFonts w:ascii="Tahoma" w:hAnsi="Tahoma" w:cs="Tahoma"/>
          <w:b/>
        </w:rPr>
      </w:pPr>
      <w:r w:rsidRPr="00C8579C">
        <w:rPr>
          <w:rFonts w:ascii="Tahoma" w:hAnsi="Tahoma" w:cs="Tahoma"/>
          <w:b/>
        </w:rPr>
        <w:t>NAČIN OBRAČUNAVANJA IN PLAČILO</w:t>
      </w:r>
    </w:p>
    <w:p w14:paraId="5EC1703F" w14:textId="77777777" w:rsidR="00C44397" w:rsidRPr="00D143C1" w:rsidRDefault="00C44397" w:rsidP="00C44397">
      <w:pPr>
        <w:keepNext/>
        <w:keepLines/>
        <w:tabs>
          <w:tab w:val="left" w:pos="851"/>
          <w:tab w:val="left" w:pos="1702"/>
        </w:tabs>
        <w:ind w:left="1440"/>
        <w:jc w:val="both"/>
        <w:rPr>
          <w:rFonts w:ascii="Tahoma" w:hAnsi="Tahoma" w:cs="Tahoma"/>
          <w:b/>
        </w:rPr>
      </w:pPr>
    </w:p>
    <w:p w14:paraId="3EFD5E9A" w14:textId="77777777" w:rsidR="00E3018F" w:rsidRPr="00D43D7D" w:rsidRDefault="00050762"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w:t>
      </w:r>
      <w:r w:rsidR="00A9533C" w:rsidRPr="00D43D7D">
        <w:rPr>
          <w:rFonts w:ascii="Tahoma" w:hAnsi="Tahoma" w:cs="Tahoma"/>
          <w:color w:val="000000"/>
        </w:rPr>
        <w:t>le</w:t>
      </w:r>
      <w:r w:rsidR="00E3018F" w:rsidRPr="00D43D7D">
        <w:rPr>
          <w:rFonts w:ascii="Tahoma" w:hAnsi="Tahoma" w:cs="Tahoma"/>
          <w:color w:val="000000"/>
        </w:rPr>
        <w:t>n</w:t>
      </w:r>
    </w:p>
    <w:p w14:paraId="192308D9" w14:textId="77777777" w:rsidR="00A86453" w:rsidRPr="00C8579C" w:rsidRDefault="00A86453" w:rsidP="00AF65C5">
      <w:pPr>
        <w:keepNext/>
        <w:keepLines/>
        <w:jc w:val="both"/>
        <w:rPr>
          <w:rFonts w:ascii="Tahoma" w:hAnsi="Tahoma" w:cs="Tahoma"/>
        </w:rPr>
      </w:pPr>
    </w:p>
    <w:p w14:paraId="0284CB1B" w14:textId="77777777" w:rsidR="00EA7BA2" w:rsidRPr="00EA7BA2" w:rsidRDefault="00EA7BA2" w:rsidP="00AF65C5">
      <w:pPr>
        <w:keepNext/>
        <w:keepLines/>
        <w:jc w:val="both"/>
        <w:rPr>
          <w:rFonts w:ascii="Tahoma" w:hAnsi="Tahoma" w:cs="Tahoma"/>
        </w:rPr>
      </w:pPr>
      <w:r w:rsidRPr="00EA7BA2">
        <w:rPr>
          <w:rFonts w:ascii="Tahoma" w:hAnsi="Tahoma" w:cs="Tahoma"/>
        </w:rPr>
        <w:t>Obračun dobav blaga se bo izvedel na osnovi dejansko opravljenih dobav blaga. Dobava se bo štela za pravilno izvršeno s podpisom dobavnice s strani obeh strank okvirnega sporazuma oziroma njunih predstavnikov.</w:t>
      </w:r>
    </w:p>
    <w:p w14:paraId="3B707BF6" w14:textId="77777777" w:rsidR="00EA7BA2" w:rsidRPr="00EA7BA2" w:rsidRDefault="00EA7BA2" w:rsidP="00AF65C5">
      <w:pPr>
        <w:keepNext/>
        <w:keepLines/>
        <w:jc w:val="both"/>
        <w:rPr>
          <w:rFonts w:ascii="Tahoma" w:hAnsi="Tahoma" w:cs="Tahoma"/>
        </w:rPr>
      </w:pPr>
    </w:p>
    <w:p w14:paraId="65506C33" w14:textId="22ABCBC1" w:rsidR="00EA7BA2" w:rsidRPr="00EA7BA2" w:rsidRDefault="00EA7BA2" w:rsidP="00AF65C5">
      <w:pPr>
        <w:keepNext/>
        <w:keepLines/>
        <w:jc w:val="both"/>
        <w:rPr>
          <w:rFonts w:ascii="Tahoma" w:hAnsi="Tahoma" w:cs="Tahoma"/>
        </w:rPr>
      </w:pPr>
      <w:r w:rsidRPr="00EA7BA2">
        <w:rPr>
          <w:rFonts w:ascii="Tahoma" w:hAnsi="Tahoma" w:cs="Tahoma"/>
        </w:rPr>
        <w:t>Izvajalec bo naročniku izstavil račun za izvedene dobave po okvirnem sporazumu v osmih (8) koledarskih dneh od dneva prevzema blaga</w:t>
      </w:r>
      <w:r w:rsidR="00B77929">
        <w:rPr>
          <w:rFonts w:ascii="Tahoma" w:hAnsi="Tahoma" w:cs="Tahoma"/>
        </w:rPr>
        <w:t xml:space="preserve"> oz. podpisa dobavnice </w:t>
      </w:r>
      <w:r w:rsidRPr="00EA7BA2">
        <w:rPr>
          <w:rFonts w:ascii="Tahoma" w:hAnsi="Tahoma" w:cs="Tahoma"/>
        </w:rPr>
        <w:t>(ob prevzemu se izdela in pisno potrdi prevzem blaga s primopredajnim zapisnikom</w:t>
      </w:r>
      <w:r w:rsidR="00B77929">
        <w:rPr>
          <w:rFonts w:ascii="Tahoma" w:hAnsi="Tahoma" w:cs="Tahoma"/>
        </w:rPr>
        <w:t xml:space="preserve">, </w:t>
      </w:r>
      <w:r w:rsidRPr="00EA7BA2">
        <w:rPr>
          <w:rFonts w:ascii="Tahoma" w:hAnsi="Tahoma" w:cs="Tahoma"/>
        </w:rPr>
        <w:t>dobavnica</w:t>
      </w:r>
      <w:r w:rsidR="00B77929">
        <w:rPr>
          <w:rFonts w:ascii="Tahoma" w:hAnsi="Tahoma" w:cs="Tahoma"/>
        </w:rPr>
        <w:t xml:space="preserve">, </w:t>
      </w:r>
      <w:r w:rsidRPr="00EA7BA2">
        <w:rPr>
          <w:rFonts w:ascii="Tahoma" w:hAnsi="Tahoma" w:cs="Tahoma"/>
        </w:rPr>
        <w:t xml:space="preserve"> k</w:t>
      </w:r>
      <w:r w:rsidR="00B77929">
        <w:rPr>
          <w:rFonts w:ascii="Tahoma" w:hAnsi="Tahoma" w:cs="Tahoma"/>
        </w:rPr>
        <w:t xml:space="preserve">aterega </w:t>
      </w:r>
      <w:r w:rsidRPr="00EA7BA2">
        <w:rPr>
          <w:rFonts w:ascii="Tahoma" w:hAnsi="Tahoma" w:cs="Tahoma"/>
        </w:rPr>
        <w:t xml:space="preserve">ga podpišeta obe stranki okvirnega sporazuma oziroma njuna predstavnika) v vložišče naročnika, in sicer na naslov </w:t>
      </w:r>
      <w:r w:rsidRPr="00EA7BA2">
        <w:rPr>
          <w:rFonts w:ascii="Tahoma" w:hAnsi="Tahoma" w:cs="Tahoma"/>
          <w:bCs/>
        </w:rPr>
        <w:t xml:space="preserve">JAVNO PODJETJE VODOVOD KANALIZACIJA SNAGA </w:t>
      </w:r>
      <w:proofErr w:type="spellStart"/>
      <w:r w:rsidRPr="00EA7BA2">
        <w:rPr>
          <w:rFonts w:ascii="Tahoma" w:hAnsi="Tahoma" w:cs="Tahoma"/>
          <w:bCs/>
        </w:rPr>
        <w:t>d.o.o</w:t>
      </w:r>
      <w:proofErr w:type="spellEnd"/>
      <w:r w:rsidRPr="00EA7BA2">
        <w:rPr>
          <w:rFonts w:ascii="Tahoma" w:hAnsi="Tahoma" w:cs="Tahoma"/>
          <w:bCs/>
        </w:rPr>
        <w:t xml:space="preserve">., </w:t>
      </w:r>
      <w:r w:rsidRPr="00EA7BA2">
        <w:rPr>
          <w:rFonts w:ascii="Tahoma" w:hAnsi="Tahoma" w:cs="Tahoma"/>
        </w:rPr>
        <w:t>Vodovodna cesta 90, 1000 Ljubljana.</w:t>
      </w:r>
    </w:p>
    <w:p w14:paraId="5953DD95" w14:textId="77777777" w:rsidR="00EA7BA2" w:rsidRPr="00EA7BA2" w:rsidRDefault="00EA7BA2" w:rsidP="00AF65C5">
      <w:pPr>
        <w:keepNext/>
        <w:keepLines/>
        <w:jc w:val="both"/>
        <w:rPr>
          <w:rFonts w:ascii="Tahoma" w:hAnsi="Tahoma" w:cs="Tahoma"/>
        </w:rPr>
      </w:pPr>
    </w:p>
    <w:p w14:paraId="01687D0B" w14:textId="4ED37672" w:rsidR="00EA7BA2" w:rsidRPr="00EA7BA2" w:rsidRDefault="00EA7BA2" w:rsidP="00AF65C5">
      <w:pPr>
        <w:keepNext/>
        <w:keepLines/>
        <w:jc w:val="both"/>
        <w:rPr>
          <w:rFonts w:ascii="Tahoma" w:hAnsi="Tahoma" w:cs="Tahoma"/>
        </w:rPr>
      </w:pPr>
      <w:r w:rsidRPr="00EA7BA2">
        <w:rPr>
          <w:rFonts w:ascii="Tahoma" w:hAnsi="Tahoma" w:cs="Tahoma"/>
        </w:rPr>
        <w:t>V primeru, da izstavljeni račun ni pravilen, ga je naročnik dolžan z</w:t>
      </w:r>
      <w:r w:rsidR="008178CD">
        <w:rPr>
          <w:rFonts w:ascii="Tahoma" w:hAnsi="Tahoma" w:cs="Tahoma"/>
        </w:rPr>
        <w:t>avrniti z obrazložitvijo v desetih (10) delovnih</w:t>
      </w:r>
      <w:r w:rsidRPr="00EA7BA2">
        <w:rPr>
          <w:rFonts w:ascii="Tahoma" w:hAnsi="Tahoma" w:cs="Tahoma"/>
        </w:rPr>
        <w:t xml:space="preserve"> dneh od prejema, izvajalec pa je dolžan izstaviti nov, popravljen račun v roku petih (5) </w:t>
      </w:r>
      <w:r w:rsidR="00BF2E7A">
        <w:rPr>
          <w:rFonts w:ascii="Tahoma" w:hAnsi="Tahoma" w:cs="Tahoma"/>
        </w:rPr>
        <w:t>delovnih dneh</w:t>
      </w:r>
      <w:r w:rsidRPr="00EA7BA2">
        <w:rPr>
          <w:rFonts w:ascii="Tahoma" w:hAnsi="Tahoma" w:cs="Tahoma"/>
        </w:rPr>
        <w:t xml:space="preserve"> od zavrnitve, v katerem bo izkazana pravilna vrednost izvedenih dobav. </w:t>
      </w:r>
    </w:p>
    <w:p w14:paraId="2091AF4B" w14:textId="77777777" w:rsidR="00EA7BA2" w:rsidRPr="00EA7BA2" w:rsidRDefault="00EA7BA2" w:rsidP="00AF65C5">
      <w:pPr>
        <w:keepNext/>
        <w:keepLines/>
        <w:jc w:val="both"/>
        <w:rPr>
          <w:rFonts w:ascii="Tahoma" w:hAnsi="Tahoma" w:cs="Tahoma"/>
        </w:rPr>
      </w:pPr>
    </w:p>
    <w:p w14:paraId="0FFE8EBE" w14:textId="77777777" w:rsidR="00EA7BA2" w:rsidRPr="00EA7BA2" w:rsidRDefault="00EA7BA2" w:rsidP="00AF65C5">
      <w:pPr>
        <w:keepNext/>
        <w:keepLines/>
        <w:jc w:val="both"/>
        <w:rPr>
          <w:rFonts w:ascii="Tahoma" w:hAnsi="Tahoma" w:cs="Tahoma"/>
          <w:b/>
          <w:i/>
        </w:rPr>
      </w:pPr>
      <w:r w:rsidRPr="00EA7BA2">
        <w:rPr>
          <w:rFonts w:ascii="Tahoma" w:hAnsi="Tahoma" w:cs="Tahoma"/>
          <w:b/>
          <w:i/>
        </w:rPr>
        <w:t>A. V primeru, da je izvajalec slovensko podjetje:</w:t>
      </w:r>
    </w:p>
    <w:p w14:paraId="33B6BA5F" w14:textId="77777777" w:rsidR="00EA7BA2" w:rsidRPr="00EA7BA2" w:rsidRDefault="00EA7BA2" w:rsidP="00AF65C5">
      <w:pPr>
        <w:keepNext/>
        <w:keepLines/>
        <w:jc w:val="both"/>
        <w:rPr>
          <w:rFonts w:ascii="Tahoma" w:hAnsi="Tahoma" w:cs="Tahoma"/>
        </w:rPr>
      </w:pPr>
      <w:r w:rsidRPr="00EA7BA2">
        <w:rPr>
          <w:rFonts w:ascii="Tahoma" w:hAnsi="Tahoma" w:cs="Tahoma"/>
        </w:rPr>
        <w:t>Naročnik se obvezuje, da bo izstavljeni račun poravnal izvajalcu v roku tridesetih (30) koledarskih dni, šteto od dneva izstavitve pravilnega računa za opravljene dobave, na transakcijski račun izvajalca oz. podizvajalca, ki je uradno evidentiran pri AJPES in bo naveden na računu.</w:t>
      </w:r>
    </w:p>
    <w:p w14:paraId="04189835" w14:textId="77777777" w:rsidR="00EA7BA2" w:rsidRPr="00EA7BA2" w:rsidRDefault="00EA7BA2" w:rsidP="00AF65C5">
      <w:pPr>
        <w:keepNext/>
        <w:keepLines/>
        <w:jc w:val="both"/>
        <w:rPr>
          <w:rFonts w:ascii="Tahoma" w:hAnsi="Tahoma" w:cs="Tahoma"/>
        </w:rPr>
      </w:pPr>
    </w:p>
    <w:p w14:paraId="3E93E23D" w14:textId="77777777" w:rsidR="00EA7BA2" w:rsidRPr="00EA7BA2" w:rsidRDefault="00EA7BA2" w:rsidP="00AF65C5">
      <w:pPr>
        <w:keepNext/>
        <w:keepLines/>
        <w:jc w:val="both"/>
        <w:rPr>
          <w:rFonts w:ascii="Tahoma" w:hAnsi="Tahoma" w:cs="Tahoma"/>
          <w:b/>
          <w:i/>
        </w:rPr>
      </w:pPr>
      <w:r w:rsidRPr="00EA7BA2">
        <w:rPr>
          <w:rFonts w:ascii="Tahoma" w:hAnsi="Tahoma" w:cs="Tahoma"/>
          <w:b/>
          <w:i/>
        </w:rPr>
        <w:lastRenderedPageBreak/>
        <w:t>B. V primeru, da je izvajalec tuje podjetje:</w:t>
      </w:r>
    </w:p>
    <w:p w14:paraId="4A5B0A1A" w14:textId="77777777" w:rsidR="00EA7BA2" w:rsidRPr="00EA7BA2" w:rsidRDefault="00EA7BA2" w:rsidP="00AF65C5">
      <w:pPr>
        <w:keepNext/>
        <w:keepLines/>
        <w:jc w:val="both"/>
        <w:rPr>
          <w:rFonts w:ascii="Tahoma" w:hAnsi="Tahoma" w:cs="Tahoma"/>
        </w:rPr>
      </w:pPr>
      <w:r w:rsidRPr="00EA7BA2">
        <w:rPr>
          <w:rFonts w:ascii="Tahoma" w:hAnsi="Tahoma" w:cs="Tahoma"/>
        </w:rPr>
        <w:t>Naročnik se obvezuje, da bo izstavljeni račun poravnal izvajalcu v roku tridesetih (30) koledarskih dni, šteto od dneva izstavitve pravilnega računa za opravljene dobave, na poslovni račun izvajalca IBAN:__________, odprt pri banki________________ (SWIFT____________) oz. podizvajalca. V primeru spremembe poslovnega računa izvajalca, navedenega v tem členu, mora izvajalec takoj pisno obvestiti naročnika o spremembi.</w:t>
      </w:r>
    </w:p>
    <w:p w14:paraId="219F51A0" w14:textId="77777777" w:rsidR="00EA7BA2" w:rsidRPr="00EA7BA2" w:rsidRDefault="00EA7BA2" w:rsidP="00AF65C5">
      <w:pPr>
        <w:keepNext/>
        <w:keepLines/>
        <w:jc w:val="both"/>
        <w:rPr>
          <w:rFonts w:ascii="Tahoma" w:hAnsi="Tahoma" w:cs="Tahoma"/>
        </w:rPr>
      </w:pPr>
    </w:p>
    <w:p w14:paraId="780B3A38" w14:textId="77777777" w:rsidR="00EA7BA2" w:rsidRPr="00EA7BA2" w:rsidRDefault="00EA7BA2" w:rsidP="00AF65C5">
      <w:pPr>
        <w:keepNext/>
        <w:keepLines/>
        <w:jc w:val="both"/>
        <w:rPr>
          <w:rFonts w:ascii="Tahoma" w:hAnsi="Tahoma" w:cs="Tahoma"/>
        </w:rPr>
      </w:pPr>
      <w:r w:rsidRPr="00EA7BA2">
        <w:rPr>
          <w:rFonts w:ascii="Tahoma" w:hAnsi="Tahoma" w:cs="Tahoma"/>
        </w:rPr>
        <w:t>V primeru zamude s plačilom je izvajalec upravičen zaračunati naročniku zakonite zamudne obresti.</w:t>
      </w:r>
    </w:p>
    <w:p w14:paraId="688BF857" w14:textId="77777777" w:rsidR="00827729" w:rsidRPr="00827729" w:rsidRDefault="00827729" w:rsidP="00AF65C5">
      <w:pPr>
        <w:keepNext/>
        <w:keepLines/>
        <w:jc w:val="both"/>
        <w:rPr>
          <w:rFonts w:ascii="Tahoma" w:hAnsi="Tahoma" w:cs="Tahoma"/>
        </w:rPr>
      </w:pPr>
    </w:p>
    <w:p w14:paraId="5CC31225" w14:textId="77777777" w:rsidR="00827729" w:rsidRPr="00827729" w:rsidRDefault="00827729" w:rsidP="00AF65C5">
      <w:pPr>
        <w:keepNext/>
        <w:keepLines/>
        <w:numPr>
          <w:ilvl w:val="0"/>
          <w:numId w:val="24"/>
        </w:numPr>
        <w:tabs>
          <w:tab w:val="num" w:pos="720"/>
        </w:tabs>
        <w:suppressAutoHyphens/>
        <w:jc w:val="center"/>
        <w:rPr>
          <w:rFonts w:ascii="Tahoma" w:hAnsi="Tahoma" w:cs="Tahoma"/>
          <w:color w:val="000000"/>
        </w:rPr>
      </w:pPr>
      <w:r w:rsidRPr="00827729">
        <w:rPr>
          <w:rFonts w:ascii="Tahoma" w:hAnsi="Tahoma" w:cs="Tahoma"/>
          <w:color w:val="000000"/>
        </w:rPr>
        <w:t>člen</w:t>
      </w:r>
    </w:p>
    <w:p w14:paraId="429C0EE6" w14:textId="77777777" w:rsidR="00827729" w:rsidRPr="00827729" w:rsidRDefault="00827729" w:rsidP="00AF65C5">
      <w:pPr>
        <w:keepNext/>
        <w:keepLines/>
        <w:jc w:val="both"/>
        <w:rPr>
          <w:rFonts w:ascii="Tahoma" w:hAnsi="Tahoma" w:cs="Tahoma"/>
        </w:rPr>
      </w:pPr>
    </w:p>
    <w:p w14:paraId="4F6698F8" w14:textId="20CEFB9D" w:rsidR="00A37720" w:rsidRDefault="006B509D" w:rsidP="00AF65C5">
      <w:pPr>
        <w:keepNext/>
        <w:keepLines/>
        <w:tabs>
          <w:tab w:val="left" w:pos="567"/>
          <w:tab w:val="left" w:pos="1418"/>
          <w:tab w:val="left" w:pos="1702"/>
        </w:tabs>
        <w:jc w:val="both"/>
        <w:rPr>
          <w:rFonts w:ascii="Tahoma" w:hAnsi="Tahoma" w:cs="Tahoma"/>
          <w:color w:val="000000"/>
        </w:rPr>
      </w:pPr>
      <w:r>
        <w:rPr>
          <w:rFonts w:ascii="Tahoma" w:hAnsi="Tahoma" w:cs="Tahoma"/>
        </w:rPr>
        <w:t>S</w:t>
      </w:r>
      <w:r w:rsidR="00827729" w:rsidRPr="00827729">
        <w:rPr>
          <w:rFonts w:ascii="Tahoma" w:hAnsi="Tahoma" w:cs="Tahoma"/>
        </w:rPr>
        <w:t>tranki</w:t>
      </w:r>
      <w:r>
        <w:rPr>
          <w:rFonts w:ascii="Tahoma" w:hAnsi="Tahoma" w:cs="Tahoma"/>
        </w:rPr>
        <w:t xml:space="preserve"> okvirnega sporazuma</w:t>
      </w:r>
      <w:r w:rsidR="00827729" w:rsidRPr="00827729">
        <w:rPr>
          <w:rFonts w:ascii="Tahoma" w:hAnsi="Tahoma" w:cs="Tahoma"/>
        </w:rPr>
        <w:t xml:space="preserve"> </w:t>
      </w:r>
      <w:r>
        <w:rPr>
          <w:rFonts w:ascii="Tahoma" w:hAnsi="Tahoma" w:cs="Tahoma"/>
        </w:rPr>
        <w:t>se zavezujeta, da po tem okvirnem sporazumu</w:t>
      </w:r>
      <w:r w:rsidR="00827729" w:rsidRPr="00827729">
        <w:rPr>
          <w:rFonts w:ascii="Tahoma" w:hAnsi="Tahoma" w:cs="Tahoma"/>
        </w:rPr>
        <w:t xml:space="preserve"> velja prepoved odstopa oziroma cesije denarnih terjatev, ki izvirajo iz predmetne</w:t>
      </w:r>
      <w:r>
        <w:rPr>
          <w:rFonts w:ascii="Tahoma" w:hAnsi="Tahoma" w:cs="Tahoma"/>
        </w:rPr>
        <w:t>ga okvirnega sporazuma</w:t>
      </w:r>
      <w:r w:rsidR="00827729" w:rsidRPr="00827729">
        <w:rPr>
          <w:rFonts w:ascii="Tahoma" w:hAnsi="Tahoma" w:cs="Tahoma"/>
        </w:rPr>
        <w:t>, drugim pravnim ali fizičnim osebam, razen bankam. V primeru odstopa denarne terjatve drugim pravnim ali fizičnim osebam, razen bankam, odstop nima</w:t>
      </w:r>
      <w:r w:rsidR="009B45BF" w:rsidRPr="009B45BF">
        <w:rPr>
          <w:rFonts w:ascii="Tahoma" w:hAnsi="Tahoma" w:cs="Tahoma"/>
          <w:color w:val="000000"/>
        </w:rPr>
        <w:t xml:space="preserve"> </w:t>
      </w:r>
      <w:r w:rsidR="009B45BF" w:rsidRPr="00C8579C">
        <w:rPr>
          <w:rFonts w:ascii="Tahoma" w:hAnsi="Tahoma" w:cs="Tahoma"/>
          <w:color w:val="000000"/>
        </w:rPr>
        <w:t>pravnega učinka.</w:t>
      </w:r>
    </w:p>
    <w:p w14:paraId="1ED408C1" w14:textId="77777777" w:rsidR="009B45BF" w:rsidRDefault="009B45BF" w:rsidP="00AF65C5">
      <w:pPr>
        <w:keepNext/>
        <w:keepLines/>
        <w:tabs>
          <w:tab w:val="left" w:pos="567"/>
          <w:tab w:val="left" w:pos="1418"/>
          <w:tab w:val="left" w:pos="1702"/>
        </w:tabs>
        <w:jc w:val="both"/>
        <w:rPr>
          <w:rFonts w:ascii="Tahoma" w:hAnsi="Tahoma" w:cs="Tahoma"/>
          <w:color w:val="000000"/>
        </w:rPr>
      </w:pPr>
    </w:p>
    <w:p w14:paraId="324D5213" w14:textId="77777777" w:rsidR="005A5D8C" w:rsidRPr="00C8579C" w:rsidRDefault="005A5D8C" w:rsidP="00AF65C5">
      <w:pPr>
        <w:keepNext/>
        <w:keepLines/>
        <w:tabs>
          <w:tab w:val="left" w:pos="567"/>
          <w:tab w:val="left" w:pos="1418"/>
          <w:tab w:val="left" w:pos="1702"/>
        </w:tabs>
        <w:jc w:val="both"/>
        <w:rPr>
          <w:rFonts w:ascii="Tahoma" w:hAnsi="Tahoma" w:cs="Tahoma"/>
          <w:color w:val="000000"/>
        </w:rPr>
      </w:pPr>
    </w:p>
    <w:p w14:paraId="7DD3C4BE" w14:textId="77777777" w:rsidR="006C4C08" w:rsidRDefault="006C4C08" w:rsidP="00143464">
      <w:pPr>
        <w:keepNext/>
        <w:keepLines/>
        <w:tabs>
          <w:tab w:val="left" w:pos="851"/>
          <w:tab w:val="left" w:pos="1702"/>
        </w:tabs>
        <w:jc w:val="both"/>
        <w:rPr>
          <w:rFonts w:ascii="Tahoma" w:hAnsi="Tahoma" w:cs="Tahoma"/>
          <w:b/>
        </w:rPr>
      </w:pPr>
      <w:r w:rsidRPr="00C8579C">
        <w:rPr>
          <w:rFonts w:ascii="Tahoma" w:hAnsi="Tahoma" w:cs="Tahoma"/>
          <w:b/>
        </w:rPr>
        <w:t>PODIZVAJALCI</w:t>
      </w:r>
    </w:p>
    <w:p w14:paraId="219CEB0F" w14:textId="77777777" w:rsidR="00935B7C" w:rsidRPr="00C8579C" w:rsidRDefault="00935B7C" w:rsidP="00935B7C">
      <w:pPr>
        <w:keepNext/>
        <w:keepLines/>
        <w:tabs>
          <w:tab w:val="left" w:pos="851"/>
          <w:tab w:val="left" w:pos="1702"/>
        </w:tabs>
        <w:ind w:left="1440"/>
        <w:jc w:val="both"/>
        <w:rPr>
          <w:rFonts w:ascii="Tahoma" w:hAnsi="Tahoma" w:cs="Tahoma"/>
          <w:b/>
        </w:rPr>
      </w:pPr>
    </w:p>
    <w:p w14:paraId="0020DB4E" w14:textId="77777777" w:rsidR="00575670" w:rsidRPr="00D43D7D" w:rsidRDefault="00575670"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w:t>
      </w:r>
      <w:r w:rsidR="0075228B" w:rsidRPr="00D43D7D">
        <w:rPr>
          <w:rFonts w:ascii="Tahoma" w:hAnsi="Tahoma" w:cs="Tahoma"/>
          <w:color w:val="000000"/>
        </w:rPr>
        <w:t>len</w:t>
      </w:r>
    </w:p>
    <w:p w14:paraId="0789E8DA" w14:textId="77777777" w:rsidR="00A460F0" w:rsidRPr="00C8579C" w:rsidRDefault="00A460F0" w:rsidP="00AF65C5">
      <w:pPr>
        <w:keepNext/>
        <w:keepLines/>
        <w:jc w:val="both"/>
        <w:rPr>
          <w:rFonts w:ascii="Tahoma" w:hAnsi="Tahoma" w:cs="Tahoma"/>
        </w:rPr>
      </w:pPr>
    </w:p>
    <w:p w14:paraId="7D854F39" w14:textId="77777777" w:rsidR="00497EE7" w:rsidRPr="00497EE7" w:rsidRDefault="00497EE7" w:rsidP="00AF65C5">
      <w:pPr>
        <w:keepNext/>
        <w:keepLines/>
        <w:jc w:val="center"/>
        <w:rPr>
          <w:rFonts w:ascii="Tahoma" w:eastAsia="Calibri" w:hAnsi="Tahoma" w:cs="Tahoma"/>
          <w:b/>
          <w:i/>
          <w:lang w:eastAsia="en-US"/>
        </w:rPr>
      </w:pPr>
      <w:r w:rsidRPr="00497EE7">
        <w:rPr>
          <w:rFonts w:ascii="Tahoma" w:eastAsia="Calibri" w:hAnsi="Tahoma" w:cs="Tahoma"/>
          <w:b/>
          <w:i/>
          <w:lang w:eastAsia="en-US"/>
        </w:rPr>
        <w:t>/ se upošteva v primeru, da izvajalec nastopa s podizvajalcem /</w:t>
      </w:r>
    </w:p>
    <w:p w14:paraId="7E3D43E6" w14:textId="77777777" w:rsidR="00497EE7" w:rsidRPr="00497EE7" w:rsidRDefault="00497EE7" w:rsidP="00AF65C5">
      <w:pPr>
        <w:keepNext/>
        <w:keepLines/>
        <w:jc w:val="both"/>
        <w:rPr>
          <w:rFonts w:ascii="Tahoma" w:eastAsia="Calibri" w:hAnsi="Tahoma" w:cs="Tahoma"/>
          <w:lang w:eastAsia="en-US"/>
        </w:rPr>
      </w:pPr>
    </w:p>
    <w:p w14:paraId="0F62DB0C"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v okviru tega okvirnega sporazuma nastopa skupaj z naslednjimi podizvajalci:</w:t>
      </w:r>
    </w:p>
    <w:p w14:paraId="5E7A2503" w14:textId="77777777" w:rsidR="00497EE7" w:rsidRPr="00497EE7" w:rsidRDefault="00497EE7" w:rsidP="00AF65C5">
      <w:pPr>
        <w:keepNext/>
        <w:keepLines/>
        <w:ind w:left="357"/>
        <w:jc w:val="both"/>
        <w:rPr>
          <w:rFonts w:ascii="Tahoma" w:eastAsia="Calibri" w:hAnsi="Tahoma" w:cs="Tahoma"/>
          <w:lang w:eastAsia="en-U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497EE7" w:rsidRPr="00497EE7" w14:paraId="1CC571CD" w14:textId="77777777" w:rsidTr="00F9679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EEAD323"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B2A088"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1EF888DE" w14:textId="77777777" w:rsidTr="00F9679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DAB8AA1"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8F2356E"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285D0FE4" w14:textId="77777777" w:rsidTr="00F96795">
        <w:trPr>
          <w:trHeight w:val="278"/>
          <w:jc w:val="center"/>
        </w:trPr>
        <w:tc>
          <w:tcPr>
            <w:tcW w:w="3793" w:type="dxa"/>
            <w:tcBorders>
              <w:top w:val="single" w:sz="4" w:space="0" w:color="auto"/>
              <w:left w:val="single" w:sz="4" w:space="0" w:color="auto"/>
              <w:right w:val="single" w:sz="4" w:space="0" w:color="auto"/>
            </w:tcBorders>
            <w:vAlign w:val="center"/>
          </w:tcPr>
          <w:p w14:paraId="3FA76033"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3225D2C" w14:textId="77777777" w:rsidR="00497EE7" w:rsidRPr="00497EE7" w:rsidRDefault="00497EE7" w:rsidP="00AF65C5">
            <w:pPr>
              <w:keepNext/>
              <w:keepLines/>
              <w:ind w:left="357"/>
              <w:jc w:val="center"/>
              <w:rPr>
                <w:rFonts w:ascii="Tahoma" w:eastAsia="Calibri" w:hAnsi="Tahoma" w:cs="Tahoma"/>
                <w:lang w:eastAsia="en-US"/>
              </w:rPr>
            </w:pPr>
            <w:r w:rsidRPr="00497EE7">
              <w:rPr>
                <w:rFonts w:ascii="Tahoma" w:eastAsia="Calibri" w:hAnsi="Tahoma" w:cs="Tahoma"/>
                <w:lang w:eastAsia="en-US"/>
              </w:rPr>
              <w:t>DA / NE</w:t>
            </w:r>
          </w:p>
        </w:tc>
      </w:tr>
      <w:tr w:rsidR="00497EE7" w:rsidRPr="00497EE7" w14:paraId="740DB589" w14:textId="77777777" w:rsidTr="00F96795">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5376C6E"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0A478032"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12EBDE17" w14:textId="77777777" w:rsidTr="00F9679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FA2B86"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4649D1B"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292B5808" w14:textId="77777777" w:rsidTr="00F9679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B3E48E"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954115F"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285EBE5D" w14:textId="77777777" w:rsidTr="00F9679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DD01BF"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F98EA3A"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7D2C33DD" w14:textId="77777777" w:rsidTr="00F96795">
        <w:trPr>
          <w:trHeight w:val="616"/>
          <w:jc w:val="center"/>
        </w:trPr>
        <w:tc>
          <w:tcPr>
            <w:tcW w:w="3793" w:type="dxa"/>
            <w:tcBorders>
              <w:top w:val="single" w:sz="4" w:space="0" w:color="auto"/>
              <w:left w:val="single" w:sz="4" w:space="0" w:color="auto"/>
              <w:right w:val="single" w:sz="4" w:space="0" w:color="auto"/>
            </w:tcBorders>
            <w:vAlign w:val="center"/>
          </w:tcPr>
          <w:p w14:paraId="55B9C309"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Del javnega naročila, ki se oddaja v </w:t>
            </w:r>
            <w:proofErr w:type="spellStart"/>
            <w:r w:rsidRPr="00497EE7">
              <w:rPr>
                <w:rFonts w:ascii="Tahoma" w:eastAsia="Calibri" w:hAnsi="Tahoma" w:cs="Tahoma"/>
                <w:lang w:eastAsia="en-US"/>
              </w:rPr>
              <w:t>podizvajanje</w:t>
            </w:r>
            <w:proofErr w:type="spellEnd"/>
            <w:r w:rsidRPr="00497EE7">
              <w:rPr>
                <w:rFonts w:ascii="Tahoma" w:eastAsia="Calibri" w:hAnsi="Tahoma" w:cs="Tahoma"/>
                <w:lang w:eastAsia="en-US"/>
              </w:rPr>
              <w:t xml:space="preserve"> (vrsta/opis del)</w:t>
            </w:r>
          </w:p>
        </w:tc>
        <w:tc>
          <w:tcPr>
            <w:tcW w:w="5633" w:type="dxa"/>
            <w:tcBorders>
              <w:top w:val="single" w:sz="4" w:space="0" w:color="auto"/>
              <w:left w:val="single" w:sz="4" w:space="0" w:color="auto"/>
              <w:right w:val="single" w:sz="4" w:space="0" w:color="auto"/>
            </w:tcBorders>
            <w:vAlign w:val="center"/>
          </w:tcPr>
          <w:p w14:paraId="527C1486"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6A7EC3D8" w14:textId="77777777" w:rsidTr="00F96795">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3CEA7AA"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Količina/Delež (%) v </w:t>
            </w:r>
            <w:proofErr w:type="spellStart"/>
            <w:r w:rsidRPr="00497EE7">
              <w:rPr>
                <w:rFonts w:ascii="Tahoma" w:eastAsia="Calibri" w:hAnsi="Tahoma" w:cs="Tahoma"/>
                <w:lang w:eastAsia="en-U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A02DA55"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30BE8A04" w14:textId="77777777" w:rsidTr="00F96795">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C2C34ED"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 xml:space="preserve">Vrednost dobav </w:t>
            </w:r>
          </w:p>
        </w:tc>
        <w:tc>
          <w:tcPr>
            <w:tcW w:w="5633" w:type="dxa"/>
            <w:tcBorders>
              <w:top w:val="single" w:sz="4" w:space="0" w:color="auto"/>
              <w:left w:val="single" w:sz="4" w:space="0" w:color="auto"/>
              <w:bottom w:val="single" w:sz="4" w:space="0" w:color="auto"/>
              <w:right w:val="single" w:sz="4" w:space="0" w:color="auto"/>
            </w:tcBorders>
            <w:vAlign w:val="center"/>
          </w:tcPr>
          <w:p w14:paraId="66F71A73" w14:textId="77777777" w:rsidR="00497EE7" w:rsidRPr="00497EE7" w:rsidRDefault="00497EE7" w:rsidP="00AF65C5">
            <w:pPr>
              <w:keepNext/>
              <w:keepLines/>
              <w:ind w:left="357"/>
              <w:jc w:val="both"/>
              <w:rPr>
                <w:rFonts w:ascii="Tahoma" w:eastAsia="Calibri" w:hAnsi="Tahoma" w:cs="Tahoma"/>
                <w:lang w:eastAsia="en-US"/>
              </w:rPr>
            </w:pPr>
          </w:p>
        </w:tc>
      </w:tr>
      <w:tr w:rsidR="00497EE7" w:rsidRPr="00497EE7" w14:paraId="3C9D582D" w14:textId="77777777" w:rsidTr="00F9679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C185EF" w14:textId="77777777" w:rsidR="00497EE7" w:rsidRPr="00497EE7" w:rsidRDefault="00497EE7" w:rsidP="00AF65C5">
            <w:pPr>
              <w:keepNext/>
              <w:keepLines/>
              <w:ind w:left="70"/>
              <w:jc w:val="both"/>
              <w:rPr>
                <w:rFonts w:ascii="Tahoma" w:eastAsia="Calibri" w:hAnsi="Tahoma" w:cs="Tahoma"/>
                <w:lang w:eastAsia="en-US"/>
              </w:rPr>
            </w:pPr>
            <w:r w:rsidRPr="00497EE7">
              <w:rPr>
                <w:rFonts w:ascii="Tahoma" w:eastAsia="Calibri" w:hAnsi="Tahoma" w:cs="Tahoma"/>
                <w:lang w:eastAsia="en-US"/>
              </w:rPr>
              <w:t>Kraj in 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533BEA6E" w14:textId="77777777" w:rsidR="00497EE7" w:rsidRPr="00497EE7" w:rsidRDefault="00497EE7" w:rsidP="00AF65C5">
            <w:pPr>
              <w:keepNext/>
              <w:keepLines/>
              <w:ind w:left="357"/>
              <w:jc w:val="both"/>
              <w:rPr>
                <w:rFonts w:ascii="Tahoma" w:eastAsia="Calibri" w:hAnsi="Tahoma" w:cs="Tahoma"/>
                <w:lang w:eastAsia="en-US"/>
              </w:rPr>
            </w:pPr>
          </w:p>
        </w:tc>
      </w:tr>
    </w:tbl>
    <w:p w14:paraId="7B4C847F" w14:textId="77777777" w:rsidR="00497EE7" w:rsidRPr="00497EE7" w:rsidRDefault="00497EE7" w:rsidP="00AF65C5">
      <w:pPr>
        <w:keepNext/>
        <w:keepLines/>
        <w:ind w:left="357"/>
        <w:jc w:val="both"/>
        <w:rPr>
          <w:rFonts w:ascii="Tahoma" w:eastAsia="Calibri" w:hAnsi="Tahoma" w:cs="Tahoma"/>
          <w:lang w:eastAsia="en-US"/>
        </w:rPr>
      </w:pPr>
    </w:p>
    <w:p w14:paraId="4183E749" w14:textId="33B475F8"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ki izvaja javno naročilo z enim ali več podizvajalci, mora v celoti upoštevati obveznosti iz 94.</w:t>
      </w:r>
      <w:r w:rsidR="008E7654">
        <w:rPr>
          <w:rFonts w:ascii="Tahoma" w:eastAsia="Calibri" w:hAnsi="Tahoma" w:cs="Tahoma"/>
          <w:lang w:eastAsia="en-US"/>
        </w:rPr>
        <w:t> </w:t>
      </w:r>
      <w:r w:rsidRPr="00497EE7">
        <w:rPr>
          <w:rFonts w:ascii="Tahoma" w:eastAsia="Calibri" w:hAnsi="Tahoma" w:cs="Tahoma"/>
          <w:lang w:eastAsia="en-US"/>
        </w:rPr>
        <w:t>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7C4CABC4" w14:textId="77777777" w:rsidR="00497EE7" w:rsidRPr="00497EE7" w:rsidRDefault="00497EE7" w:rsidP="00AF65C5">
      <w:pPr>
        <w:keepNext/>
        <w:keepLines/>
        <w:jc w:val="both"/>
        <w:rPr>
          <w:rFonts w:ascii="Tahoma" w:eastAsia="Calibri" w:hAnsi="Tahoma" w:cs="Tahoma"/>
          <w:lang w:eastAsia="en-US"/>
        </w:rPr>
      </w:pPr>
    </w:p>
    <w:p w14:paraId="24666CA6" w14:textId="6FB8C992" w:rsid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Podizvajalec mora izpolnjevati vse pogoje in zahteve naročnika v zvezi s podizvajalci, ki so navedeni v razpisni dokumentaciji, ter izpolniti vse navedene priloge, ki se nanašajo na izpolnjevanje pogojev podizvajalcev.</w:t>
      </w:r>
    </w:p>
    <w:p w14:paraId="1F19C653" w14:textId="77777777" w:rsidR="00E818DE" w:rsidRPr="00497EE7" w:rsidRDefault="00E818DE" w:rsidP="00AF65C5">
      <w:pPr>
        <w:keepNext/>
        <w:keepLines/>
        <w:jc w:val="both"/>
        <w:rPr>
          <w:rFonts w:ascii="Tahoma" w:eastAsia="Calibri" w:hAnsi="Tahoma" w:cs="Tahoma"/>
          <w:lang w:eastAsia="en-US"/>
        </w:rPr>
      </w:pPr>
    </w:p>
    <w:p w14:paraId="0862EC42"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v razmerju do naročnika v celoti odgovarja za dobro izvedbo obveznosti iz okvirnega sporazuma, ne glede na število podizvajalcev.</w:t>
      </w:r>
    </w:p>
    <w:p w14:paraId="560E4C2F" w14:textId="77777777" w:rsidR="00497EE7" w:rsidRPr="00497EE7" w:rsidRDefault="00497EE7" w:rsidP="00AF65C5">
      <w:pPr>
        <w:keepNext/>
        <w:keepLines/>
        <w:jc w:val="both"/>
        <w:rPr>
          <w:rFonts w:ascii="Tahoma" w:eastAsia="Calibri" w:hAnsi="Tahoma" w:cs="Tahoma"/>
          <w:lang w:eastAsia="en-US"/>
        </w:rPr>
      </w:pPr>
    </w:p>
    <w:p w14:paraId="7D8D875B"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lastRenderedPageBreak/>
        <w:t>Izvajalec mora med izvajanjem okvirnega sporazuma naročnika obvestiti o morebitnih spremembah informacij iz drugega odstavka 94. člena ZJN-3 in poslati informacije o novih podizvajalcih, ki jih namerava naknadno vključiti, in sicer najkasneje v petih (5) koledarskih dneh po spremembi. V primeru vključitve novih podizvajalcev mora izvajalec skupaj z obvestilom posredovati tudi podatke in dokumente iz druge, tretje in četrte alineje drugega odstavka 94. člena ZJN-3.</w:t>
      </w:r>
    </w:p>
    <w:p w14:paraId="398E978F" w14:textId="77777777" w:rsidR="00497EE7" w:rsidRPr="00497EE7" w:rsidRDefault="00497EE7" w:rsidP="00AF65C5">
      <w:pPr>
        <w:keepNext/>
        <w:keepLines/>
        <w:jc w:val="both"/>
        <w:rPr>
          <w:rFonts w:ascii="Tahoma" w:eastAsia="Calibri" w:hAnsi="Tahoma" w:cs="Tahoma"/>
          <w:lang w:eastAsia="en-US"/>
        </w:rPr>
      </w:pPr>
    </w:p>
    <w:p w14:paraId="2E591933" w14:textId="2B21ADF5" w:rsid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koledarskih dneh od prejema predloga.</w:t>
      </w:r>
    </w:p>
    <w:p w14:paraId="461B5337" w14:textId="77777777" w:rsidR="002D0ADC" w:rsidRPr="00497EE7" w:rsidRDefault="002D0ADC" w:rsidP="00AF65C5">
      <w:pPr>
        <w:keepNext/>
        <w:keepLines/>
        <w:jc w:val="both"/>
        <w:rPr>
          <w:rFonts w:ascii="Tahoma" w:eastAsia="Calibri" w:hAnsi="Tahoma" w:cs="Tahoma"/>
          <w:lang w:eastAsia="en-US"/>
        </w:rPr>
      </w:pPr>
    </w:p>
    <w:p w14:paraId="2B28819C" w14:textId="77777777" w:rsidR="00497EE7" w:rsidRPr="00497EE7" w:rsidRDefault="00497EE7" w:rsidP="00AF65C5">
      <w:pPr>
        <w:keepNext/>
        <w:keepLines/>
        <w:jc w:val="both"/>
        <w:rPr>
          <w:rFonts w:ascii="Tahoma" w:eastAsia="Calibri" w:hAnsi="Tahoma" w:cs="Tahoma"/>
          <w:lang w:eastAsia="en-US"/>
        </w:rPr>
      </w:pPr>
    </w:p>
    <w:p w14:paraId="4C010D78" w14:textId="162FA004" w:rsidR="00497EE7" w:rsidRDefault="00497EE7" w:rsidP="00AF65C5">
      <w:pPr>
        <w:keepNext/>
        <w:keepLines/>
        <w:jc w:val="center"/>
        <w:rPr>
          <w:rFonts w:ascii="Tahoma" w:eastAsia="Calibri" w:hAnsi="Tahoma" w:cs="Tahoma"/>
          <w:b/>
          <w:lang w:eastAsia="en-US"/>
        </w:rPr>
      </w:pPr>
      <w:r w:rsidRPr="00497EE7">
        <w:rPr>
          <w:rFonts w:ascii="Tahoma" w:eastAsia="Calibri" w:hAnsi="Tahoma" w:cs="Tahoma"/>
          <w:b/>
          <w:lang w:eastAsia="en-US"/>
        </w:rPr>
        <w:t>/se upošteva v primeru, da izvajalec nastopa s podizvajalcem, ki ne zahteva neposrednega plačila/</w:t>
      </w:r>
    </w:p>
    <w:p w14:paraId="3C1A7E9D" w14:textId="77777777" w:rsidR="002D0ADC" w:rsidRPr="00497EE7" w:rsidRDefault="002D0ADC" w:rsidP="00AF65C5">
      <w:pPr>
        <w:keepNext/>
        <w:keepLines/>
        <w:jc w:val="center"/>
        <w:rPr>
          <w:rFonts w:ascii="Tahoma" w:eastAsia="Calibri" w:hAnsi="Tahoma" w:cs="Tahoma"/>
          <w:b/>
          <w:lang w:eastAsia="en-US"/>
        </w:rPr>
      </w:pPr>
    </w:p>
    <w:p w14:paraId="5F6E9F97"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mora za vse podizvajalce, ki niso zahtevali neposrednega plačila in za katere neposredno plačilo ni obvezno, naročniku najpozneje v šestdesetih (60) koledarskih dneh od plačila končnega računa naročniku poslati svojo pisno izjavo in pisno izjavo podizvajalca, da je podizvajalec prejel plačilo za izvedene dobave po tem okvirnem sporazumu.</w:t>
      </w:r>
    </w:p>
    <w:p w14:paraId="31ED4C62" w14:textId="77777777" w:rsidR="00497EE7" w:rsidRPr="00497EE7" w:rsidRDefault="00497EE7" w:rsidP="00AF65C5">
      <w:pPr>
        <w:keepNext/>
        <w:keepLines/>
        <w:jc w:val="both"/>
        <w:rPr>
          <w:rFonts w:ascii="Tahoma" w:eastAsia="Calibri" w:hAnsi="Tahoma" w:cs="Tahoma"/>
          <w:lang w:eastAsia="en-US"/>
        </w:rPr>
      </w:pPr>
    </w:p>
    <w:p w14:paraId="77980DFC" w14:textId="397574C4" w:rsid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Če izvajalec naročniku na njegov poziv ne posreduje  izjav iz prejšnjega odstavka tega člena, naročnik Državni revizijski komisiji poda predlog za uvedbo postopka o prekršku iz 2. točke prvega odstavka 112. člena ZJN-3.</w:t>
      </w:r>
    </w:p>
    <w:p w14:paraId="6A0D5F83" w14:textId="77777777" w:rsidR="002D0ADC" w:rsidRPr="00497EE7" w:rsidRDefault="002D0ADC" w:rsidP="00AF65C5">
      <w:pPr>
        <w:keepNext/>
        <w:keepLines/>
        <w:jc w:val="both"/>
        <w:rPr>
          <w:rFonts w:ascii="Tahoma" w:eastAsia="Calibri" w:hAnsi="Tahoma" w:cs="Tahoma"/>
          <w:lang w:eastAsia="en-US"/>
        </w:rPr>
      </w:pPr>
    </w:p>
    <w:p w14:paraId="1F5D7A34" w14:textId="77777777" w:rsidR="00497EE7" w:rsidRPr="00497EE7" w:rsidRDefault="00497EE7" w:rsidP="00AF65C5">
      <w:pPr>
        <w:keepNext/>
        <w:keepLines/>
        <w:jc w:val="both"/>
        <w:rPr>
          <w:rFonts w:ascii="Tahoma" w:eastAsia="Calibri" w:hAnsi="Tahoma" w:cs="Tahoma"/>
          <w:lang w:eastAsia="en-US"/>
        </w:rPr>
      </w:pPr>
    </w:p>
    <w:p w14:paraId="6025E7E4" w14:textId="77777777" w:rsidR="00497EE7" w:rsidRPr="00497EE7" w:rsidRDefault="00497EE7" w:rsidP="00AF65C5">
      <w:pPr>
        <w:keepNext/>
        <w:keepLines/>
        <w:jc w:val="center"/>
        <w:rPr>
          <w:rFonts w:ascii="Tahoma" w:eastAsia="Calibri" w:hAnsi="Tahoma" w:cs="Tahoma"/>
          <w:b/>
          <w:lang w:eastAsia="en-US"/>
        </w:rPr>
      </w:pPr>
      <w:r w:rsidRPr="00497EE7">
        <w:rPr>
          <w:rFonts w:ascii="Tahoma" w:eastAsia="Calibri" w:hAnsi="Tahoma" w:cs="Tahoma"/>
          <w:b/>
          <w:lang w:eastAsia="en-US"/>
        </w:rPr>
        <w:t>/se upošteva v primeru, da izvajalec nastopa s podizvajalcem, ki zahteva neposredno plačilo/</w:t>
      </w:r>
    </w:p>
    <w:p w14:paraId="293E0F37" w14:textId="77777777" w:rsidR="00497EE7" w:rsidRPr="00497EE7" w:rsidRDefault="00497EE7" w:rsidP="00AF65C5">
      <w:pPr>
        <w:keepNext/>
        <w:keepLines/>
        <w:jc w:val="both"/>
        <w:rPr>
          <w:rFonts w:ascii="Tahoma" w:eastAsia="Calibri" w:hAnsi="Tahoma" w:cs="Tahoma"/>
          <w:lang w:eastAsia="en-US"/>
        </w:rPr>
      </w:pPr>
    </w:p>
    <w:p w14:paraId="4CDA6E59"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izvajalca poravna podizvajalčevo terjatev do izvajalca.</w:t>
      </w:r>
    </w:p>
    <w:p w14:paraId="72C81D1A" w14:textId="77777777" w:rsidR="00497EE7" w:rsidRPr="00497EE7" w:rsidRDefault="00497EE7" w:rsidP="00AF65C5">
      <w:pPr>
        <w:keepNext/>
        <w:keepLines/>
        <w:jc w:val="both"/>
        <w:rPr>
          <w:rFonts w:ascii="Tahoma" w:eastAsia="Calibri" w:hAnsi="Tahoma" w:cs="Tahoma"/>
          <w:lang w:eastAsia="en-US"/>
        </w:rPr>
      </w:pPr>
    </w:p>
    <w:p w14:paraId="0211674F"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mora za podizvajalca, ki zahteva neposredno plačilo, ob vsakem računu priložiti:</w:t>
      </w:r>
    </w:p>
    <w:p w14:paraId="70B4F4B9" w14:textId="77777777" w:rsidR="00497EE7" w:rsidRPr="00497EE7" w:rsidRDefault="00497EE7" w:rsidP="00AF65C5">
      <w:pPr>
        <w:keepNext/>
        <w:keepLines/>
        <w:numPr>
          <w:ilvl w:val="0"/>
          <w:numId w:val="30"/>
        </w:numPr>
        <w:spacing w:after="200" w:line="276" w:lineRule="auto"/>
        <w:ind w:left="284" w:hanging="284"/>
        <w:jc w:val="both"/>
        <w:rPr>
          <w:rFonts w:ascii="Tahoma" w:eastAsia="Calibri" w:hAnsi="Tahoma" w:cs="Tahoma"/>
          <w:lang w:eastAsia="en-US"/>
        </w:rPr>
      </w:pPr>
      <w:r w:rsidRPr="00497EE7">
        <w:rPr>
          <w:rFonts w:ascii="Tahoma" w:eastAsia="Calibri" w:hAnsi="Tahoma" w:cs="Tahoma"/>
          <w:lang w:eastAsia="en-US"/>
        </w:rPr>
        <w:t xml:space="preserve">račun podizvajalca za opravljene dobave po okvirnem sporazumu, potrjen s strani izvajalca, na podlagi katerega naročnik izvede nakazilo za opravljene dobave po okvirnem sporazumu neposredno na račun podizvajalca ali </w:t>
      </w:r>
    </w:p>
    <w:p w14:paraId="24D7E1F1" w14:textId="223F2D96" w:rsidR="00497EE7" w:rsidRPr="00497EE7" w:rsidRDefault="00497EE7" w:rsidP="00AF65C5">
      <w:pPr>
        <w:keepNext/>
        <w:keepLines/>
        <w:numPr>
          <w:ilvl w:val="0"/>
          <w:numId w:val="30"/>
        </w:numPr>
        <w:spacing w:after="200" w:line="276" w:lineRule="auto"/>
        <w:ind w:left="284" w:hanging="284"/>
        <w:jc w:val="both"/>
        <w:rPr>
          <w:rFonts w:ascii="Tahoma" w:eastAsia="Calibri" w:hAnsi="Tahoma" w:cs="Tahoma"/>
          <w:lang w:eastAsia="en-US"/>
        </w:rPr>
      </w:pPr>
      <w:r w:rsidRPr="00497EE7">
        <w:rPr>
          <w:rFonts w:ascii="Tahoma" w:eastAsia="Calibri" w:hAnsi="Tahoma" w:cs="Tahoma"/>
          <w:lang w:eastAsia="en-US"/>
        </w:rPr>
        <w:t>podpisano izjavo podizvajalca, naslovljeno na naročnika, o tem, da je ta seznanjen s konkretno izstavljenim računom izvajalca oziroma, da pri dobavah po okvirnem sporazumu, ki jih obravnava račun, ni sodeloval kot podizvajalec, ter da podizvajalec iz naslova tega računa izvajalca nima in ne bo imel do naročnika nobenih zahtevkov.</w:t>
      </w:r>
    </w:p>
    <w:p w14:paraId="0903A46F"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 xml:space="preserve">V primeru, če nobeden od dokumentov iz prejšnjega odstavka za prijavljenega podizvajalca ni predložen, naročnik do dostavitve vseh dokumentov zadrži plačilo celotnega računa in s tem ne pride v zamudo pri plačilu. </w:t>
      </w:r>
    </w:p>
    <w:p w14:paraId="6BC7ED8B" w14:textId="77777777" w:rsidR="00497EE7" w:rsidRPr="00497EE7" w:rsidRDefault="00497EE7" w:rsidP="00AF65C5">
      <w:pPr>
        <w:keepNext/>
        <w:keepLines/>
        <w:jc w:val="both"/>
        <w:rPr>
          <w:rFonts w:ascii="Tahoma" w:eastAsia="Calibri" w:hAnsi="Tahoma" w:cs="Tahoma"/>
          <w:lang w:eastAsia="en-US"/>
        </w:rPr>
      </w:pPr>
    </w:p>
    <w:p w14:paraId="6FF0E8AD" w14:textId="77777777" w:rsidR="00497EE7" w:rsidRPr="00497EE7" w:rsidRDefault="00497EE7" w:rsidP="00AF65C5">
      <w:pPr>
        <w:keepNext/>
        <w:keepLines/>
        <w:jc w:val="both"/>
        <w:rPr>
          <w:rFonts w:ascii="Tahoma" w:eastAsia="Calibri" w:hAnsi="Tahoma" w:cs="Tahoma"/>
          <w:kern w:val="16"/>
          <w:lang w:eastAsia="en-US"/>
        </w:rPr>
      </w:pPr>
      <w:r w:rsidRPr="00497EE7">
        <w:rPr>
          <w:rFonts w:ascii="Tahoma" w:eastAsia="Calibri" w:hAnsi="Tahoma" w:cs="Tahoma"/>
          <w:kern w:val="16"/>
          <w:lang w:eastAsia="en-US"/>
        </w:rPr>
        <w:t>S plačilom posameznega zneska podizvajalcu obveznost naročnika za plačilo izvajalcu ugasne do višine tako plačanega zneska podizvajalcu.</w:t>
      </w:r>
    </w:p>
    <w:p w14:paraId="081B265E" w14:textId="77777777" w:rsidR="00497EE7" w:rsidRPr="00497EE7" w:rsidRDefault="00497EE7" w:rsidP="00AF65C5">
      <w:pPr>
        <w:keepNext/>
        <w:keepLines/>
        <w:jc w:val="both"/>
        <w:rPr>
          <w:rFonts w:ascii="Tahoma" w:eastAsia="Calibri" w:hAnsi="Tahoma" w:cs="Tahoma"/>
          <w:kern w:val="16"/>
          <w:lang w:eastAsia="en-US"/>
        </w:rPr>
      </w:pPr>
    </w:p>
    <w:p w14:paraId="149B9ED2" w14:textId="77777777" w:rsidR="00497EE7" w:rsidRPr="00497EE7" w:rsidRDefault="00497EE7" w:rsidP="00AF65C5">
      <w:pPr>
        <w:keepNext/>
        <w:keepLines/>
        <w:jc w:val="both"/>
        <w:rPr>
          <w:rFonts w:ascii="Tahoma" w:eastAsia="Calibri" w:hAnsi="Tahoma" w:cs="Tahoma"/>
          <w:kern w:val="16"/>
          <w:lang w:eastAsia="en-US"/>
        </w:rPr>
      </w:pPr>
      <w:r w:rsidRPr="00497EE7">
        <w:rPr>
          <w:rFonts w:ascii="Tahoma" w:eastAsia="Calibri" w:hAnsi="Tahoma" w:cs="Tahoma"/>
          <w:kern w:val="16"/>
          <w:lang w:eastAsia="en-US"/>
        </w:rPr>
        <w:t>Roki plačil izvajalcu in njegovim podizvajalcem so enaki.</w:t>
      </w:r>
    </w:p>
    <w:p w14:paraId="081EF12B" w14:textId="77777777" w:rsidR="00497EE7" w:rsidRPr="00497EE7" w:rsidRDefault="00497EE7" w:rsidP="00AF65C5">
      <w:pPr>
        <w:keepNext/>
        <w:keepLines/>
        <w:rPr>
          <w:rFonts w:ascii="Tahoma" w:eastAsia="Calibri" w:hAnsi="Tahoma" w:cs="Tahoma"/>
          <w:b/>
          <w:i/>
          <w:lang w:eastAsia="en-US"/>
        </w:rPr>
      </w:pPr>
      <w:r w:rsidRPr="00497EE7">
        <w:rPr>
          <w:rFonts w:ascii="Tahoma" w:eastAsia="Calibri" w:hAnsi="Tahoma" w:cs="Tahoma"/>
          <w:b/>
          <w:i/>
          <w:lang w:eastAsia="en-US"/>
        </w:rPr>
        <w:lastRenderedPageBreak/>
        <w:t>/ se upošteva v primeru, da izvajalec ne nastopa s podizvajalcem /</w:t>
      </w:r>
    </w:p>
    <w:p w14:paraId="2616A25D"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 xml:space="preserve">Izvajalec ob predložitvi ponudbe in ob sklenitvi tega okvirnega sporazuma nima prijavljenih podizvajalcev za izvedbo predmeta okvirnega sporazuma. </w:t>
      </w:r>
    </w:p>
    <w:p w14:paraId="4D5F95E9" w14:textId="77777777" w:rsidR="00497EE7" w:rsidRPr="00497EE7" w:rsidRDefault="00497EE7" w:rsidP="00AF65C5">
      <w:pPr>
        <w:keepNext/>
        <w:keepLines/>
        <w:jc w:val="both"/>
        <w:rPr>
          <w:rFonts w:ascii="Tahoma" w:eastAsia="Calibri" w:hAnsi="Tahoma" w:cs="Tahoma"/>
          <w:lang w:eastAsia="en-US"/>
        </w:rPr>
      </w:pPr>
    </w:p>
    <w:p w14:paraId="6706FA76"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mora med izvajanjem okvirnega sporazuma naročnika obvestiti o morebitnih spremembah informacij iz drugega odstavka 94. člena ZJN-3 in poslati informacije o novih podizvajalcih, ki jih namerava naknadno vključiti v izvajanje takšnih dobav, in sicer najkasneje v petih (5) koledarskih dneh po spremembi. V primeru vključitve novih podizvajalcev mora izvajalec skupaj z obvestilom posredovati tudi podatke in dokumente iz druge, tretje in četrte alineje drugega odstavka 94. člena ZJN-3.</w:t>
      </w:r>
    </w:p>
    <w:p w14:paraId="11C37383" w14:textId="77777777" w:rsidR="00497EE7" w:rsidRPr="00497EE7" w:rsidRDefault="00497EE7" w:rsidP="00AF65C5">
      <w:pPr>
        <w:keepNext/>
        <w:keepLines/>
        <w:jc w:val="both"/>
        <w:rPr>
          <w:rFonts w:ascii="Tahoma" w:eastAsia="Calibri" w:hAnsi="Tahoma" w:cs="Tahoma"/>
          <w:lang w:eastAsia="en-US"/>
        </w:rPr>
      </w:pPr>
    </w:p>
    <w:p w14:paraId="1233189F"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koledarskih dneh od prejema predloga.</w:t>
      </w:r>
    </w:p>
    <w:p w14:paraId="4D444FCC" w14:textId="77777777" w:rsidR="00497EE7" w:rsidRPr="00497EE7" w:rsidRDefault="00497EE7" w:rsidP="00AF65C5">
      <w:pPr>
        <w:keepNext/>
        <w:keepLines/>
        <w:jc w:val="both"/>
        <w:rPr>
          <w:rFonts w:ascii="Tahoma" w:eastAsia="Calibri" w:hAnsi="Tahoma" w:cs="Tahoma"/>
          <w:lang w:eastAsia="en-US"/>
        </w:rPr>
      </w:pPr>
    </w:p>
    <w:p w14:paraId="50B61C40" w14:textId="77777777" w:rsidR="00497EE7" w:rsidRPr="00497EE7" w:rsidRDefault="00497EE7" w:rsidP="00AF65C5">
      <w:pPr>
        <w:keepNext/>
        <w:keepLines/>
        <w:jc w:val="both"/>
        <w:rPr>
          <w:rFonts w:ascii="Tahoma" w:eastAsia="Calibri" w:hAnsi="Tahoma" w:cs="Tahoma"/>
          <w:lang w:eastAsia="en-US"/>
        </w:rPr>
      </w:pPr>
      <w:r w:rsidRPr="00497EE7">
        <w:rPr>
          <w:rFonts w:ascii="Tahoma" w:eastAsia="Calibri" w:hAnsi="Tahoma" w:cs="Tahoma"/>
          <w:lang w:eastAsia="en-US"/>
        </w:rPr>
        <w:t>Izvajalec v razmerju do naročnika v celoti odgovarja za dobro izvedbo obveznosti po okvirnem sporazumu, ne glede na število podizvajalcev.</w:t>
      </w:r>
    </w:p>
    <w:p w14:paraId="559B7EDB" w14:textId="77777777" w:rsidR="005A5D8C" w:rsidRDefault="005A5D8C" w:rsidP="00AF65C5">
      <w:pPr>
        <w:keepNext/>
        <w:keepLines/>
        <w:jc w:val="both"/>
        <w:rPr>
          <w:rFonts w:ascii="Tahoma" w:hAnsi="Tahoma" w:cs="Tahoma"/>
        </w:rPr>
      </w:pPr>
    </w:p>
    <w:p w14:paraId="19A2DFC0" w14:textId="77777777" w:rsidR="00C44397" w:rsidRPr="00C8579C" w:rsidRDefault="00C44397" w:rsidP="00AF65C5">
      <w:pPr>
        <w:keepNext/>
        <w:keepLines/>
        <w:jc w:val="both"/>
        <w:rPr>
          <w:rFonts w:ascii="Tahoma" w:hAnsi="Tahoma" w:cs="Tahoma"/>
        </w:rPr>
      </w:pPr>
    </w:p>
    <w:p w14:paraId="68CE327C" w14:textId="56F4BF31" w:rsidR="00454260" w:rsidRPr="00454260" w:rsidRDefault="00335EE6" w:rsidP="00143464">
      <w:pPr>
        <w:keepNext/>
        <w:keepLines/>
        <w:tabs>
          <w:tab w:val="left" w:pos="851"/>
          <w:tab w:val="left" w:pos="1702"/>
        </w:tabs>
        <w:jc w:val="both"/>
        <w:rPr>
          <w:rFonts w:ascii="Tahoma" w:hAnsi="Tahoma" w:cs="Tahoma"/>
          <w:b/>
        </w:rPr>
      </w:pPr>
      <w:r>
        <w:rPr>
          <w:rFonts w:ascii="Tahoma" w:hAnsi="Tahoma" w:cs="Tahoma"/>
          <w:b/>
        </w:rPr>
        <w:t>OBVEZNOSTI IZVAJALCA</w:t>
      </w:r>
    </w:p>
    <w:p w14:paraId="59ED1349" w14:textId="77777777" w:rsidR="00454260" w:rsidRPr="00C8579C" w:rsidRDefault="00454260" w:rsidP="00AF65C5">
      <w:pPr>
        <w:keepNext/>
        <w:keepLines/>
        <w:tabs>
          <w:tab w:val="left" w:pos="851"/>
          <w:tab w:val="left" w:pos="1702"/>
        </w:tabs>
        <w:ind w:left="1440"/>
        <w:jc w:val="both"/>
        <w:rPr>
          <w:rFonts w:ascii="Tahoma" w:hAnsi="Tahoma" w:cs="Tahoma"/>
          <w:b/>
        </w:rPr>
      </w:pPr>
    </w:p>
    <w:p w14:paraId="7709CF7A" w14:textId="77777777" w:rsidR="00454260" w:rsidRPr="00D43D7D" w:rsidRDefault="00454260"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člen</w:t>
      </w:r>
    </w:p>
    <w:p w14:paraId="1CB65CBC" w14:textId="37060CBD" w:rsidR="00335EE6" w:rsidRPr="00A63D69" w:rsidRDefault="00335EE6" w:rsidP="00AF65C5">
      <w:pPr>
        <w:keepNext/>
        <w:keepLines/>
        <w:jc w:val="both"/>
        <w:rPr>
          <w:rFonts w:ascii="Tahoma" w:hAnsi="Tahoma" w:cs="Tahoma"/>
          <w:b/>
        </w:rPr>
      </w:pPr>
    </w:p>
    <w:p w14:paraId="03D5E235" w14:textId="282104E1" w:rsidR="00F15C19" w:rsidRPr="00F15C19" w:rsidRDefault="00F15C19" w:rsidP="00AF65C5">
      <w:pPr>
        <w:keepNext/>
        <w:keepLines/>
        <w:jc w:val="both"/>
        <w:rPr>
          <w:rFonts w:ascii="Tahoma" w:hAnsi="Tahoma" w:cs="Tahoma"/>
        </w:rPr>
      </w:pPr>
      <w:r w:rsidRPr="00F15C19">
        <w:rPr>
          <w:rFonts w:ascii="Tahoma" w:hAnsi="Tahoma" w:cs="Tahoma"/>
        </w:rPr>
        <w:t xml:space="preserve">Izvajalec se v okviru tega </w:t>
      </w:r>
      <w:r w:rsidR="00BC05F1">
        <w:rPr>
          <w:rFonts w:ascii="Tahoma" w:hAnsi="Tahoma" w:cs="Tahoma"/>
        </w:rPr>
        <w:t>okvirnega sporazuma obvezuje</w:t>
      </w:r>
      <w:r w:rsidRPr="00F15C19">
        <w:rPr>
          <w:rFonts w:ascii="Tahoma" w:hAnsi="Tahoma" w:cs="Tahoma"/>
        </w:rPr>
        <w:t>:</w:t>
      </w:r>
    </w:p>
    <w:p w14:paraId="1B00B105" w14:textId="70D32EEF" w:rsidR="0082308E" w:rsidRPr="003F3701" w:rsidRDefault="0082308E" w:rsidP="00AF65C5">
      <w:pPr>
        <w:keepNext/>
        <w:keepLines/>
        <w:numPr>
          <w:ilvl w:val="0"/>
          <w:numId w:val="22"/>
        </w:numPr>
        <w:tabs>
          <w:tab w:val="left" w:pos="284"/>
        </w:tabs>
        <w:ind w:left="284" w:hanging="284"/>
        <w:jc w:val="both"/>
        <w:rPr>
          <w:rFonts w:ascii="Tahoma" w:hAnsi="Tahoma" w:cs="Tahoma"/>
          <w:noProof/>
        </w:rPr>
      </w:pPr>
      <w:r w:rsidRPr="003F3701">
        <w:rPr>
          <w:rFonts w:ascii="Tahoma" w:hAnsi="Tahoma" w:cs="Tahoma"/>
          <w:noProof/>
        </w:rPr>
        <w:t xml:space="preserve">prevzete dobave </w:t>
      </w:r>
      <w:r>
        <w:rPr>
          <w:rFonts w:ascii="Tahoma" w:hAnsi="Tahoma" w:cs="Tahoma"/>
          <w:noProof/>
        </w:rPr>
        <w:t>blaga</w:t>
      </w:r>
      <w:r w:rsidRPr="003F3701">
        <w:rPr>
          <w:rFonts w:ascii="Tahoma" w:hAnsi="Tahoma" w:cs="Tahoma"/>
          <w:noProof/>
        </w:rPr>
        <w:t xml:space="preserve"> izvršiti strokovno pravilno, vestno in kvalitetno, v skladu s tehničnimi predpisi, standardi in</w:t>
      </w:r>
      <w:r w:rsidR="00584A79">
        <w:rPr>
          <w:rFonts w:ascii="Tahoma" w:hAnsi="Tahoma" w:cs="Tahoma"/>
          <w:noProof/>
        </w:rPr>
        <w:t xml:space="preserve"> ostalimi predpisi</w:t>
      </w:r>
      <w:r w:rsidR="008D455F">
        <w:rPr>
          <w:rFonts w:ascii="Tahoma" w:hAnsi="Tahoma" w:cs="Tahoma"/>
          <w:noProof/>
        </w:rPr>
        <w:t>, ki urejajo predmet okvirnega sporazuma</w:t>
      </w:r>
      <w:r w:rsidRPr="003F3701">
        <w:rPr>
          <w:rFonts w:ascii="Tahoma" w:hAnsi="Tahoma" w:cs="Tahoma"/>
          <w:noProof/>
        </w:rPr>
        <w:t>,</w:t>
      </w:r>
    </w:p>
    <w:p w14:paraId="0493C40B" w14:textId="43D2246B" w:rsidR="0082308E" w:rsidRPr="003F3701" w:rsidRDefault="0082308E" w:rsidP="00AF65C5">
      <w:pPr>
        <w:keepNext/>
        <w:keepLines/>
        <w:numPr>
          <w:ilvl w:val="0"/>
          <w:numId w:val="22"/>
        </w:numPr>
        <w:tabs>
          <w:tab w:val="left" w:pos="284"/>
        </w:tabs>
        <w:ind w:left="284" w:hanging="284"/>
        <w:jc w:val="both"/>
        <w:rPr>
          <w:rFonts w:ascii="Tahoma" w:hAnsi="Tahoma" w:cs="Tahoma"/>
          <w:noProof/>
        </w:rPr>
      </w:pPr>
      <w:r>
        <w:rPr>
          <w:rFonts w:ascii="Tahoma" w:hAnsi="Tahoma" w:cs="Tahoma"/>
          <w:noProof/>
        </w:rPr>
        <w:t>izvršiti dobavo blaga</w:t>
      </w:r>
      <w:r w:rsidRPr="003F3701">
        <w:rPr>
          <w:rFonts w:ascii="Tahoma" w:hAnsi="Tahoma" w:cs="Tahoma"/>
          <w:noProof/>
        </w:rPr>
        <w:t xml:space="preserve"> gospoda</w:t>
      </w:r>
      <w:r w:rsidR="00F22DAF">
        <w:rPr>
          <w:rFonts w:ascii="Tahoma" w:hAnsi="Tahoma" w:cs="Tahoma"/>
          <w:noProof/>
        </w:rPr>
        <w:t xml:space="preserve">rno in pravočasno </w:t>
      </w:r>
      <w:r w:rsidR="00584A79">
        <w:rPr>
          <w:rFonts w:ascii="Tahoma" w:hAnsi="Tahoma" w:cs="Tahoma"/>
          <w:noProof/>
        </w:rPr>
        <w:t xml:space="preserve">(skrbnost dobrega gospodarstvenika) </w:t>
      </w:r>
      <w:r w:rsidR="00F22DAF">
        <w:rPr>
          <w:rFonts w:ascii="Tahoma" w:hAnsi="Tahoma" w:cs="Tahoma"/>
          <w:noProof/>
        </w:rPr>
        <w:t>v korist naročnika</w:t>
      </w:r>
      <w:r w:rsidRPr="003F3701">
        <w:rPr>
          <w:rFonts w:ascii="Tahoma" w:hAnsi="Tahoma" w:cs="Tahoma"/>
          <w:noProof/>
        </w:rPr>
        <w:t>,</w:t>
      </w:r>
    </w:p>
    <w:p w14:paraId="33D49F75" w14:textId="0CE498F5" w:rsidR="0082308E" w:rsidRPr="003F3701" w:rsidRDefault="0082308E" w:rsidP="00AF65C5">
      <w:pPr>
        <w:keepNext/>
        <w:keepLines/>
        <w:numPr>
          <w:ilvl w:val="0"/>
          <w:numId w:val="22"/>
        </w:numPr>
        <w:tabs>
          <w:tab w:val="left" w:pos="284"/>
        </w:tabs>
        <w:ind w:left="284" w:hanging="284"/>
        <w:jc w:val="both"/>
        <w:rPr>
          <w:rFonts w:ascii="Tahoma" w:hAnsi="Tahoma" w:cs="Tahoma"/>
          <w:noProof/>
        </w:rPr>
      </w:pPr>
      <w:r w:rsidRPr="003F3701">
        <w:rPr>
          <w:rFonts w:ascii="Tahoma" w:hAnsi="Tahoma" w:cs="Tahoma"/>
          <w:noProof/>
        </w:rPr>
        <w:t xml:space="preserve">storiti vse, kar spada v obseg prevzetih obveznosti, da bi bili po </w:t>
      </w:r>
      <w:r w:rsidR="00F22DAF">
        <w:rPr>
          <w:rFonts w:ascii="Tahoma" w:hAnsi="Tahoma" w:cs="Tahoma"/>
          <w:noProof/>
        </w:rPr>
        <w:t xml:space="preserve">tem okvirnem sporazumu </w:t>
      </w:r>
      <w:r w:rsidRPr="003F3701">
        <w:rPr>
          <w:rFonts w:ascii="Tahoma" w:hAnsi="Tahoma" w:cs="Tahoma"/>
          <w:noProof/>
        </w:rPr>
        <w:t>dovoljeni roki izpolnjeni,</w:t>
      </w:r>
    </w:p>
    <w:p w14:paraId="7EF60D96" w14:textId="23D6B3D7" w:rsidR="0082308E" w:rsidRPr="003F3701" w:rsidRDefault="0082308E" w:rsidP="00AF65C5">
      <w:pPr>
        <w:keepNext/>
        <w:keepLines/>
        <w:numPr>
          <w:ilvl w:val="0"/>
          <w:numId w:val="22"/>
        </w:numPr>
        <w:tabs>
          <w:tab w:val="left" w:pos="284"/>
        </w:tabs>
        <w:ind w:left="284" w:hanging="284"/>
        <w:jc w:val="both"/>
        <w:rPr>
          <w:rFonts w:ascii="Tahoma" w:hAnsi="Tahoma" w:cs="Tahoma"/>
          <w:noProof/>
        </w:rPr>
      </w:pPr>
      <w:r w:rsidRPr="003F3701">
        <w:rPr>
          <w:rFonts w:ascii="Tahoma" w:hAnsi="Tahoma" w:cs="Tahoma"/>
          <w:noProof/>
        </w:rPr>
        <w:t>na svoje stroške in</w:t>
      </w:r>
      <w:r w:rsidR="00F22DAF">
        <w:rPr>
          <w:rFonts w:ascii="Tahoma" w:hAnsi="Tahoma" w:cs="Tahoma"/>
          <w:noProof/>
        </w:rPr>
        <w:t xml:space="preserve"> v roku, ki ga dogovori z naročnikom</w:t>
      </w:r>
      <w:r w:rsidRPr="003F3701">
        <w:rPr>
          <w:rFonts w:ascii="Tahoma" w:hAnsi="Tahoma" w:cs="Tahoma"/>
          <w:noProof/>
        </w:rPr>
        <w:t xml:space="preserve">, izvršiti dopolnitve in spremembe prevzetega obsega dobav </w:t>
      </w:r>
      <w:r>
        <w:rPr>
          <w:rFonts w:ascii="Tahoma" w:hAnsi="Tahoma" w:cs="Tahoma"/>
          <w:noProof/>
        </w:rPr>
        <w:t>blaga</w:t>
      </w:r>
      <w:r w:rsidR="00F22DAF">
        <w:rPr>
          <w:rFonts w:ascii="Tahoma" w:hAnsi="Tahoma" w:cs="Tahoma"/>
          <w:noProof/>
        </w:rPr>
        <w:t>, če se ugotovi, da izvajalec</w:t>
      </w:r>
      <w:r w:rsidRPr="003F3701">
        <w:rPr>
          <w:rFonts w:ascii="Tahoma" w:hAnsi="Tahoma" w:cs="Tahoma"/>
          <w:noProof/>
        </w:rPr>
        <w:t xml:space="preserve"> prevzete </w:t>
      </w:r>
      <w:r>
        <w:rPr>
          <w:rFonts w:ascii="Tahoma" w:hAnsi="Tahoma" w:cs="Tahoma"/>
          <w:noProof/>
        </w:rPr>
        <w:t>dobave</w:t>
      </w:r>
      <w:r w:rsidRPr="003F3701">
        <w:rPr>
          <w:rFonts w:ascii="Tahoma" w:hAnsi="Tahoma" w:cs="Tahoma"/>
          <w:noProof/>
        </w:rPr>
        <w:t xml:space="preserve"> izvaja pomanjkljivo,</w:t>
      </w:r>
    </w:p>
    <w:p w14:paraId="40743BA3" w14:textId="2E5B9A84" w:rsidR="0082308E" w:rsidRPr="003F3701" w:rsidRDefault="0082308E" w:rsidP="00AF65C5">
      <w:pPr>
        <w:keepNext/>
        <w:keepLines/>
        <w:numPr>
          <w:ilvl w:val="0"/>
          <w:numId w:val="22"/>
        </w:numPr>
        <w:tabs>
          <w:tab w:val="left" w:pos="284"/>
        </w:tabs>
        <w:ind w:left="284" w:hanging="284"/>
        <w:jc w:val="both"/>
        <w:rPr>
          <w:rFonts w:ascii="Tahoma" w:hAnsi="Tahoma" w:cs="Tahoma"/>
          <w:noProof/>
        </w:rPr>
      </w:pPr>
      <w:r w:rsidRPr="003F3701">
        <w:rPr>
          <w:rFonts w:ascii="Tahoma" w:hAnsi="Tahoma" w:cs="Tahoma"/>
          <w:noProof/>
        </w:rPr>
        <w:t>sproti obv</w:t>
      </w:r>
      <w:r w:rsidR="00F22DAF">
        <w:rPr>
          <w:rFonts w:ascii="Tahoma" w:hAnsi="Tahoma" w:cs="Tahoma"/>
          <w:noProof/>
        </w:rPr>
        <w:t>eščati naročnika</w:t>
      </w:r>
      <w:r w:rsidRPr="003F3701">
        <w:rPr>
          <w:rFonts w:ascii="Tahoma" w:hAnsi="Tahoma" w:cs="Tahoma"/>
          <w:noProof/>
        </w:rPr>
        <w:t xml:space="preserve"> o tekoči problematiki in nastalih situacijah, ki bi lahko vplivale na izvršitev prevzetih obveznosti,</w:t>
      </w:r>
    </w:p>
    <w:p w14:paraId="4620B7B4" w14:textId="26A74D43" w:rsidR="0082308E" w:rsidRPr="003F3701" w:rsidRDefault="00F22DAF" w:rsidP="00AF65C5">
      <w:pPr>
        <w:keepNext/>
        <w:keepLines/>
        <w:numPr>
          <w:ilvl w:val="0"/>
          <w:numId w:val="22"/>
        </w:numPr>
        <w:tabs>
          <w:tab w:val="left" w:pos="284"/>
        </w:tabs>
        <w:ind w:left="284" w:hanging="284"/>
        <w:jc w:val="both"/>
        <w:rPr>
          <w:rFonts w:ascii="Tahoma" w:hAnsi="Tahoma" w:cs="Tahoma"/>
          <w:noProof/>
        </w:rPr>
      </w:pPr>
      <w:r>
        <w:rPr>
          <w:rFonts w:ascii="Tahoma" w:hAnsi="Tahoma" w:cs="Tahoma"/>
          <w:noProof/>
        </w:rPr>
        <w:t xml:space="preserve">varovati poslovno </w:t>
      </w:r>
      <w:r w:rsidR="00584A79">
        <w:rPr>
          <w:rFonts w:ascii="Tahoma" w:hAnsi="Tahoma" w:cs="Tahoma"/>
          <w:noProof/>
        </w:rPr>
        <w:t xml:space="preserve">skrivnost </w:t>
      </w:r>
      <w:r>
        <w:rPr>
          <w:rFonts w:ascii="Tahoma" w:hAnsi="Tahoma" w:cs="Tahoma"/>
          <w:noProof/>
        </w:rPr>
        <w:t>naročnika</w:t>
      </w:r>
      <w:r w:rsidR="0082308E" w:rsidRPr="003F3701">
        <w:rPr>
          <w:rFonts w:ascii="Tahoma" w:hAnsi="Tahoma" w:cs="Tahoma"/>
          <w:noProof/>
        </w:rPr>
        <w:t xml:space="preserve"> in njegovih partnerjev, kakor tudi tajnost vseh tehničnih podl</w:t>
      </w:r>
      <w:r w:rsidR="003C6DD6">
        <w:rPr>
          <w:rFonts w:ascii="Tahoma" w:hAnsi="Tahoma" w:cs="Tahoma"/>
          <w:noProof/>
        </w:rPr>
        <w:t>a</w:t>
      </w:r>
      <w:r w:rsidR="0082308E" w:rsidRPr="003F3701">
        <w:rPr>
          <w:rFonts w:ascii="Tahoma" w:hAnsi="Tahoma" w:cs="Tahoma"/>
          <w:noProof/>
        </w:rPr>
        <w:t>g, tehnoloških postopkov in ostalih informacij</w:t>
      </w:r>
      <w:r>
        <w:rPr>
          <w:rFonts w:ascii="Tahoma" w:hAnsi="Tahoma" w:cs="Tahoma"/>
          <w:noProof/>
        </w:rPr>
        <w:t xml:space="preserve"> naročnika</w:t>
      </w:r>
      <w:r w:rsidR="0082308E" w:rsidRPr="003F3701">
        <w:rPr>
          <w:rFonts w:ascii="Tahoma" w:hAnsi="Tahoma" w:cs="Tahoma"/>
          <w:noProof/>
        </w:rPr>
        <w:t>,</w:t>
      </w:r>
    </w:p>
    <w:p w14:paraId="703445E9" w14:textId="4A4B40DE" w:rsidR="0082308E" w:rsidRDefault="0082308E" w:rsidP="00AF65C5">
      <w:pPr>
        <w:keepNext/>
        <w:keepLines/>
        <w:numPr>
          <w:ilvl w:val="0"/>
          <w:numId w:val="22"/>
        </w:numPr>
        <w:tabs>
          <w:tab w:val="left" w:pos="284"/>
        </w:tabs>
        <w:ind w:left="284" w:hanging="284"/>
        <w:jc w:val="both"/>
        <w:rPr>
          <w:rFonts w:ascii="Tahoma" w:hAnsi="Tahoma" w:cs="Tahoma"/>
          <w:noProof/>
        </w:rPr>
      </w:pPr>
      <w:r w:rsidRPr="003F3701">
        <w:rPr>
          <w:rFonts w:ascii="Tahoma" w:hAnsi="Tahoma" w:cs="Tahoma"/>
          <w:noProof/>
        </w:rPr>
        <w:t>da b</w:t>
      </w:r>
      <w:r>
        <w:rPr>
          <w:rFonts w:ascii="Tahoma" w:hAnsi="Tahoma" w:cs="Tahoma"/>
          <w:noProof/>
        </w:rPr>
        <w:t>o kvaliteta dobavljenega blaga</w:t>
      </w:r>
      <w:r w:rsidRPr="003F3701">
        <w:rPr>
          <w:rFonts w:ascii="Tahoma" w:hAnsi="Tahoma" w:cs="Tahoma"/>
          <w:noProof/>
        </w:rPr>
        <w:t xml:space="preserve"> us</w:t>
      </w:r>
      <w:r w:rsidR="00F22DAF">
        <w:rPr>
          <w:rFonts w:ascii="Tahoma" w:hAnsi="Tahoma" w:cs="Tahoma"/>
          <w:noProof/>
        </w:rPr>
        <w:t>trezala tehničnim zahtevam naročnika</w:t>
      </w:r>
      <w:r w:rsidRPr="003F3701">
        <w:rPr>
          <w:rFonts w:ascii="Tahoma" w:hAnsi="Tahoma" w:cs="Tahoma"/>
          <w:noProof/>
        </w:rPr>
        <w:t xml:space="preserve"> in ponujenemu </w:t>
      </w:r>
      <w:r>
        <w:rPr>
          <w:rFonts w:ascii="Tahoma" w:hAnsi="Tahoma" w:cs="Tahoma"/>
          <w:noProof/>
        </w:rPr>
        <w:t>blagu</w:t>
      </w:r>
      <w:r w:rsidR="00F22DAF">
        <w:rPr>
          <w:rFonts w:ascii="Tahoma" w:hAnsi="Tahoma" w:cs="Tahoma"/>
          <w:noProof/>
        </w:rPr>
        <w:t xml:space="preserve"> iz </w:t>
      </w:r>
      <w:r w:rsidR="00BB4AB5" w:rsidRPr="00BB4AB5">
        <w:rPr>
          <w:rFonts w:ascii="Tahoma" w:hAnsi="Tahoma" w:cs="Tahoma"/>
          <w:noProof/>
        </w:rPr>
        <w:t>končn</w:t>
      </w:r>
      <w:r w:rsidR="00BB4AB5">
        <w:rPr>
          <w:rFonts w:ascii="Tahoma" w:hAnsi="Tahoma" w:cs="Tahoma"/>
          <w:noProof/>
        </w:rPr>
        <w:t>e ponudbe</w:t>
      </w:r>
      <w:r w:rsidR="00BB4AB5" w:rsidRPr="00BB4AB5">
        <w:rPr>
          <w:rFonts w:ascii="Tahoma" w:hAnsi="Tahoma" w:cs="Tahoma"/>
          <w:noProof/>
        </w:rPr>
        <w:t xml:space="preserve"> izvajalca št. _____________ z dne _______________</w:t>
      </w:r>
      <w:r>
        <w:rPr>
          <w:rFonts w:ascii="Tahoma" w:hAnsi="Tahoma" w:cs="Tahoma"/>
          <w:noProof/>
        </w:rPr>
        <w:t>.</w:t>
      </w:r>
    </w:p>
    <w:p w14:paraId="3235E9ED" w14:textId="77777777" w:rsidR="0082308E" w:rsidRDefault="0082308E" w:rsidP="00AF65C5">
      <w:pPr>
        <w:keepNext/>
        <w:keepLines/>
        <w:tabs>
          <w:tab w:val="left" w:pos="284"/>
        </w:tabs>
        <w:ind w:left="284"/>
        <w:jc w:val="both"/>
        <w:rPr>
          <w:rFonts w:ascii="Tahoma" w:hAnsi="Tahoma" w:cs="Tahoma"/>
          <w:noProof/>
        </w:rPr>
      </w:pPr>
    </w:p>
    <w:p w14:paraId="499E0BCB" w14:textId="77777777" w:rsidR="005A5D8C" w:rsidRDefault="005A5D8C" w:rsidP="00AF65C5">
      <w:pPr>
        <w:keepNext/>
        <w:keepLines/>
        <w:tabs>
          <w:tab w:val="left" w:pos="284"/>
        </w:tabs>
        <w:ind w:left="284"/>
        <w:jc w:val="both"/>
        <w:rPr>
          <w:rFonts w:ascii="Tahoma" w:hAnsi="Tahoma" w:cs="Tahoma"/>
          <w:noProof/>
        </w:rPr>
      </w:pPr>
    </w:p>
    <w:p w14:paraId="7394A083" w14:textId="2BAAC3B5" w:rsidR="0088378D" w:rsidRDefault="00335EE6" w:rsidP="00143464">
      <w:pPr>
        <w:keepNext/>
        <w:keepLines/>
        <w:tabs>
          <w:tab w:val="left" w:pos="851"/>
          <w:tab w:val="left" w:pos="1702"/>
        </w:tabs>
        <w:jc w:val="both"/>
        <w:rPr>
          <w:rFonts w:ascii="Tahoma" w:hAnsi="Tahoma" w:cs="Tahoma"/>
          <w:b/>
        </w:rPr>
      </w:pPr>
      <w:r>
        <w:rPr>
          <w:rFonts w:ascii="Tahoma" w:hAnsi="Tahoma" w:cs="Tahoma"/>
          <w:b/>
        </w:rPr>
        <w:t>OBVEZNOSTI NAROČNIKA</w:t>
      </w:r>
    </w:p>
    <w:p w14:paraId="4CCAEC98" w14:textId="24AA3A22" w:rsidR="00023E98" w:rsidRPr="00A63D69" w:rsidRDefault="00023E98" w:rsidP="00AF65C5">
      <w:pPr>
        <w:keepNext/>
        <w:keepLines/>
        <w:jc w:val="both"/>
        <w:rPr>
          <w:rFonts w:ascii="Tahoma" w:hAnsi="Tahoma" w:cs="Tahoma"/>
        </w:rPr>
      </w:pPr>
    </w:p>
    <w:p w14:paraId="1FE3702B" w14:textId="77777777" w:rsidR="00023E98" w:rsidRPr="00D43D7D" w:rsidRDefault="00023E98"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člen</w:t>
      </w:r>
    </w:p>
    <w:p w14:paraId="7DCA8891" w14:textId="77777777" w:rsidR="0082308E" w:rsidRDefault="0082308E" w:rsidP="00AF65C5">
      <w:pPr>
        <w:keepNext/>
        <w:keepLines/>
        <w:jc w:val="both"/>
        <w:rPr>
          <w:rFonts w:ascii="Tahoma" w:hAnsi="Tahoma" w:cs="Tahoma"/>
        </w:rPr>
      </w:pPr>
    </w:p>
    <w:p w14:paraId="03577F46" w14:textId="03028E0C" w:rsidR="0088378D" w:rsidRPr="00C8579C" w:rsidRDefault="0082308E" w:rsidP="00AF65C5">
      <w:pPr>
        <w:keepNext/>
        <w:keepLines/>
        <w:jc w:val="both"/>
        <w:rPr>
          <w:rFonts w:ascii="Tahoma" w:hAnsi="Tahoma" w:cs="Tahoma"/>
        </w:rPr>
      </w:pPr>
      <w:r>
        <w:rPr>
          <w:rFonts w:ascii="Tahoma" w:hAnsi="Tahoma" w:cs="Tahoma"/>
        </w:rPr>
        <w:t>Naročnik</w:t>
      </w:r>
      <w:r w:rsidRPr="0082308E">
        <w:rPr>
          <w:rFonts w:ascii="Tahoma" w:hAnsi="Tahoma" w:cs="Tahoma"/>
        </w:rPr>
        <w:t xml:space="preserve"> se v okviru tega okvirnega sporazuma obvezuje, da</w:t>
      </w:r>
      <w:r w:rsidR="00BC05F1">
        <w:rPr>
          <w:rFonts w:ascii="Tahoma" w:hAnsi="Tahoma" w:cs="Tahoma"/>
        </w:rPr>
        <w:t xml:space="preserve"> bo</w:t>
      </w:r>
      <w:r w:rsidRPr="0082308E">
        <w:rPr>
          <w:rFonts w:ascii="Tahoma" w:hAnsi="Tahoma" w:cs="Tahoma"/>
        </w:rPr>
        <w:t>:</w:t>
      </w:r>
    </w:p>
    <w:p w14:paraId="05E425FF" w14:textId="2D30CCF5" w:rsidR="0082308E" w:rsidRPr="003F3701" w:rsidRDefault="00F22DAF" w:rsidP="00AF65C5">
      <w:pPr>
        <w:keepNext/>
        <w:keepLines/>
        <w:numPr>
          <w:ilvl w:val="0"/>
          <w:numId w:val="23"/>
        </w:numPr>
        <w:tabs>
          <w:tab w:val="left" w:pos="709"/>
        </w:tabs>
        <w:ind w:left="360"/>
        <w:jc w:val="both"/>
        <w:rPr>
          <w:rFonts w:ascii="Tahoma" w:hAnsi="Tahoma" w:cs="Tahoma"/>
          <w:noProof/>
        </w:rPr>
      </w:pPr>
      <w:r>
        <w:rPr>
          <w:rFonts w:ascii="Tahoma" w:hAnsi="Tahoma" w:cs="Tahoma"/>
          <w:noProof/>
        </w:rPr>
        <w:t>sodeloval z izvajalcem</w:t>
      </w:r>
      <w:r w:rsidR="0082308E" w:rsidRPr="003F3701">
        <w:rPr>
          <w:rFonts w:ascii="Tahoma" w:hAnsi="Tahoma" w:cs="Tahoma"/>
          <w:noProof/>
        </w:rPr>
        <w:t xml:space="preserve"> z namenom, da se prevzete dobave izvršijo pravočasno in v obojestransko zadovoljstvo, </w:t>
      </w:r>
    </w:p>
    <w:p w14:paraId="1C9264B5" w14:textId="3C9503BD" w:rsidR="0082308E" w:rsidRPr="003F3701" w:rsidRDefault="00F40EE5" w:rsidP="00AF65C5">
      <w:pPr>
        <w:keepNext/>
        <w:keepLines/>
        <w:numPr>
          <w:ilvl w:val="0"/>
          <w:numId w:val="23"/>
        </w:numPr>
        <w:tabs>
          <w:tab w:val="left" w:pos="709"/>
        </w:tabs>
        <w:ind w:left="360"/>
        <w:jc w:val="both"/>
        <w:rPr>
          <w:rFonts w:ascii="Tahoma" w:hAnsi="Tahoma" w:cs="Tahoma"/>
          <w:noProof/>
        </w:rPr>
      </w:pPr>
      <w:r>
        <w:rPr>
          <w:rFonts w:ascii="Tahoma" w:hAnsi="Tahoma" w:cs="Tahoma"/>
          <w:noProof/>
        </w:rPr>
        <w:t>tekoče obveščal izvajalca</w:t>
      </w:r>
      <w:r w:rsidR="0082308E" w:rsidRPr="003F3701">
        <w:rPr>
          <w:rFonts w:ascii="Tahoma" w:hAnsi="Tahoma" w:cs="Tahoma"/>
          <w:noProof/>
        </w:rPr>
        <w:t xml:space="preserve"> o vseh spremembah in novo nastalih situacijah, ki bi lahko vplivale na izvršitev prevzetih dobav,</w:t>
      </w:r>
    </w:p>
    <w:p w14:paraId="01A0C5E5" w14:textId="612A038F" w:rsidR="00DC095E" w:rsidRPr="00DC095E" w:rsidRDefault="00DC095E" w:rsidP="00AF65C5">
      <w:pPr>
        <w:keepNext/>
        <w:keepLines/>
        <w:numPr>
          <w:ilvl w:val="0"/>
          <w:numId w:val="23"/>
        </w:numPr>
        <w:tabs>
          <w:tab w:val="left" w:pos="709"/>
        </w:tabs>
        <w:ind w:left="360"/>
        <w:jc w:val="both"/>
        <w:rPr>
          <w:rFonts w:ascii="Tahoma" w:hAnsi="Tahoma" w:cs="Tahoma"/>
          <w:noProof/>
        </w:rPr>
      </w:pPr>
      <w:r w:rsidRPr="00DC095E">
        <w:rPr>
          <w:rFonts w:ascii="Tahoma" w:hAnsi="Tahoma" w:cs="Tahoma"/>
          <w:noProof/>
        </w:rPr>
        <w:t xml:space="preserve">varoval kot poslovno </w:t>
      </w:r>
      <w:r w:rsidR="00584A79">
        <w:rPr>
          <w:rFonts w:ascii="Tahoma" w:hAnsi="Tahoma" w:cs="Tahoma"/>
          <w:noProof/>
        </w:rPr>
        <w:t>skrivnost</w:t>
      </w:r>
      <w:r w:rsidR="00584A79" w:rsidRPr="00DC095E">
        <w:rPr>
          <w:rFonts w:ascii="Tahoma" w:hAnsi="Tahoma" w:cs="Tahoma"/>
          <w:noProof/>
        </w:rPr>
        <w:t xml:space="preserve"> </w:t>
      </w:r>
      <w:r w:rsidRPr="00DC095E">
        <w:rPr>
          <w:rFonts w:ascii="Tahoma" w:hAnsi="Tahoma" w:cs="Tahoma"/>
          <w:noProof/>
        </w:rPr>
        <w:t xml:space="preserve">vse podatke, ki jih izve od </w:t>
      </w:r>
      <w:r w:rsidR="00584A79">
        <w:rPr>
          <w:rFonts w:ascii="Tahoma" w:hAnsi="Tahoma" w:cs="Tahoma"/>
          <w:noProof/>
        </w:rPr>
        <w:t>izvajalca</w:t>
      </w:r>
      <w:r w:rsidR="00584A79" w:rsidRPr="00DC095E">
        <w:rPr>
          <w:rFonts w:ascii="Tahoma" w:hAnsi="Tahoma" w:cs="Tahoma"/>
          <w:noProof/>
        </w:rPr>
        <w:t xml:space="preserve"> </w:t>
      </w:r>
      <w:r w:rsidRPr="00DC095E">
        <w:rPr>
          <w:rFonts w:ascii="Tahoma" w:hAnsi="Tahoma" w:cs="Tahoma"/>
          <w:noProof/>
        </w:rPr>
        <w:t xml:space="preserve">ali njegovih sopogodbenikov in se nanašajo na izvedbo tega okvirnega sporazuma, če to </w:t>
      </w:r>
      <w:r w:rsidR="00584A79">
        <w:rPr>
          <w:rFonts w:ascii="Tahoma" w:hAnsi="Tahoma" w:cs="Tahoma"/>
          <w:noProof/>
        </w:rPr>
        <w:t>izvajalec</w:t>
      </w:r>
      <w:r w:rsidR="00584A79" w:rsidRPr="00DC095E">
        <w:rPr>
          <w:rFonts w:ascii="Tahoma" w:hAnsi="Tahoma" w:cs="Tahoma"/>
          <w:noProof/>
        </w:rPr>
        <w:t xml:space="preserve"> </w:t>
      </w:r>
      <w:r w:rsidRPr="00DC095E">
        <w:rPr>
          <w:rFonts w:ascii="Tahoma" w:hAnsi="Tahoma" w:cs="Tahoma"/>
          <w:noProof/>
        </w:rPr>
        <w:t>zahteva,</w:t>
      </w:r>
    </w:p>
    <w:p w14:paraId="5746C51F" w14:textId="7467D6CB" w:rsidR="0082308E" w:rsidRPr="00336826" w:rsidRDefault="0082308E" w:rsidP="00AF65C5">
      <w:pPr>
        <w:keepNext/>
        <w:keepLines/>
        <w:numPr>
          <w:ilvl w:val="0"/>
          <w:numId w:val="23"/>
        </w:numPr>
        <w:tabs>
          <w:tab w:val="left" w:pos="709"/>
        </w:tabs>
        <w:ind w:left="360"/>
        <w:jc w:val="both"/>
        <w:rPr>
          <w:rFonts w:ascii="Tahoma" w:hAnsi="Tahoma" w:cs="Tahoma"/>
          <w:noProof/>
        </w:rPr>
      </w:pPr>
      <w:r w:rsidRPr="003F3701">
        <w:rPr>
          <w:rFonts w:ascii="Tahoma" w:hAnsi="Tahoma" w:cs="Tahoma"/>
          <w:noProof/>
        </w:rPr>
        <w:t>plačeval naročene dobave v dogovorjenih rokih.</w:t>
      </w:r>
    </w:p>
    <w:p w14:paraId="183D67B0" w14:textId="77777777" w:rsidR="00E818DE" w:rsidRDefault="00E818DE" w:rsidP="00AF65C5">
      <w:pPr>
        <w:keepNext/>
        <w:keepLines/>
        <w:tabs>
          <w:tab w:val="left" w:pos="1440"/>
          <w:tab w:val="left" w:pos="1702"/>
        </w:tabs>
        <w:jc w:val="both"/>
        <w:rPr>
          <w:rFonts w:ascii="Tahoma" w:hAnsi="Tahoma" w:cs="Tahoma"/>
          <w:noProof/>
        </w:rPr>
      </w:pPr>
    </w:p>
    <w:p w14:paraId="51050B9B" w14:textId="342C080B" w:rsidR="0082308E" w:rsidRPr="003F3701" w:rsidRDefault="00F7378E" w:rsidP="00AF65C5">
      <w:pPr>
        <w:keepNext/>
        <w:keepLines/>
        <w:tabs>
          <w:tab w:val="left" w:pos="1440"/>
          <w:tab w:val="left" w:pos="1702"/>
        </w:tabs>
        <w:jc w:val="both"/>
        <w:rPr>
          <w:rFonts w:ascii="Tahoma" w:hAnsi="Tahoma" w:cs="Tahoma"/>
          <w:noProof/>
        </w:rPr>
      </w:pPr>
      <w:r>
        <w:rPr>
          <w:rFonts w:ascii="Tahoma" w:hAnsi="Tahoma" w:cs="Tahoma"/>
          <w:noProof/>
        </w:rPr>
        <w:t>Če naročnik</w:t>
      </w:r>
      <w:r w:rsidR="0082308E" w:rsidRPr="003F3701">
        <w:rPr>
          <w:rFonts w:ascii="Tahoma" w:hAnsi="Tahoma" w:cs="Tahoma"/>
          <w:noProof/>
        </w:rPr>
        <w:t xml:space="preserve"> ugotovi, da dobavljen</w:t>
      </w:r>
      <w:r w:rsidR="0082308E">
        <w:rPr>
          <w:rFonts w:ascii="Tahoma" w:hAnsi="Tahoma" w:cs="Tahoma"/>
          <w:noProof/>
        </w:rPr>
        <w:t>o</w:t>
      </w:r>
      <w:r w:rsidR="0082308E" w:rsidRPr="003F3701">
        <w:rPr>
          <w:rFonts w:ascii="Tahoma" w:hAnsi="Tahoma" w:cs="Tahoma"/>
          <w:noProof/>
        </w:rPr>
        <w:t xml:space="preserve"> </w:t>
      </w:r>
      <w:r w:rsidR="0082308E">
        <w:rPr>
          <w:rFonts w:ascii="Tahoma" w:hAnsi="Tahoma" w:cs="Tahoma"/>
          <w:noProof/>
        </w:rPr>
        <w:t>blago</w:t>
      </w:r>
      <w:r w:rsidR="0082308E" w:rsidRPr="003F3701">
        <w:rPr>
          <w:rFonts w:ascii="Tahoma" w:hAnsi="Tahoma" w:cs="Tahoma"/>
          <w:noProof/>
        </w:rPr>
        <w:t xml:space="preserve"> ne ustreza dogovorjeni kakovosti, mora to ugotovitev in zahtevo po odpravi nepravilnosti oziroma spreme</w:t>
      </w:r>
      <w:r>
        <w:rPr>
          <w:rFonts w:ascii="Tahoma" w:hAnsi="Tahoma" w:cs="Tahoma"/>
          <w:noProof/>
        </w:rPr>
        <w:t>mbi pisno posredovati izvajalcu. Izvajalec</w:t>
      </w:r>
      <w:r w:rsidR="0082308E" w:rsidRPr="003F3701">
        <w:rPr>
          <w:rFonts w:ascii="Tahoma" w:hAnsi="Tahoma" w:cs="Tahoma"/>
          <w:noProof/>
        </w:rPr>
        <w:t xml:space="preserve"> se o</w:t>
      </w:r>
      <w:r>
        <w:rPr>
          <w:rFonts w:ascii="Tahoma" w:hAnsi="Tahoma" w:cs="Tahoma"/>
          <w:noProof/>
        </w:rPr>
        <w:t>bvezuje, da bo v primeru naročnikove</w:t>
      </w:r>
      <w:r w:rsidR="0082308E" w:rsidRPr="003F3701">
        <w:rPr>
          <w:rFonts w:ascii="Tahoma" w:hAnsi="Tahoma" w:cs="Tahoma"/>
          <w:noProof/>
        </w:rPr>
        <w:t xml:space="preserve"> upravičene zahteve po spremembi, pomanjkljivosti nemudoma odpravil na svoje stroške.</w:t>
      </w:r>
    </w:p>
    <w:p w14:paraId="499B1A57" w14:textId="77777777" w:rsidR="0082308E" w:rsidRPr="00302D6E" w:rsidRDefault="0082308E" w:rsidP="00AF65C5">
      <w:pPr>
        <w:keepNext/>
        <w:keepLines/>
        <w:tabs>
          <w:tab w:val="left" w:pos="1418"/>
          <w:tab w:val="left" w:pos="1702"/>
        </w:tabs>
        <w:jc w:val="both"/>
        <w:rPr>
          <w:rFonts w:ascii="Tahoma" w:hAnsi="Tahoma" w:cs="Tahoma"/>
          <w:noProof/>
        </w:rPr>
      </w:pPr>
    </w:p>
    <w:p w14:paraId="71E651A9" w14:textId="7B4BD708" w:rsidR="00002112" w:rsidRDefault="00F7378E" w:rsidP="00AF65C5">
      <w:pPr>
        <w:keepNext/>
        <w:keepLines/>
        <w:tabs>
          <w:tab w:val="left" w:pos="1418"/>
          <w:tab w:val="left" w:pos="1702"/>
        </w:tabs>
        <w:jc w:val="both"/>
        <w:rPr>
          <w:rFonts w:ascii="Tahoma" w:hAnsi="Tahoma" w:cs="Tahoma"/>
        </w:rPr>
      </w:pPr>
      <w:r>
        <w:rPr>
          <w:rFonts w:ascii="Tahoma" w:hAnsi="Tahoma" w:cs="Tahoma"/>
          <w:noProof/>
        </w:rPr>
        <w:t>Stranki okvirnega sporazuma</w:t>
      </w:r>
      <w:r w:rsidR="0082308E" w:rsidRPr="00302D6E">
        <w:rPr>
          <w:rFonts w:ascii="Tahoma" w:hAnsi="Tahoma" w:cs="Tahoma"/>
          <w:noProof/>
        </w:rPr>
        <w:t xml:space="preserve"> se obvezuj</w:t>
      </w:r>
      <w:r w:rsidR="00B472F5">
        <w:rPr>
          <w:rFonts w:ascii="Tahoma" w:hAnsi="Tahoma" w:cs="Tahoma"/>
          <w:noProof/>
        </w:rPr>
        <w:t>eta ravnati kot dobra gospodarstvenika</w:t>
      </w:r>
      <w:r w:rsidR="0082308E" w:rsidRPr="00302D6E">
        <w:rPr>
          <w:rFonts w:ascii="Tahoma" w:hAnsi="Tahoma" w:cs="Tahoma"/>
          <w:noProof/>
        </w:rPr>
        <w:t xml:space="preserve"> in storiti vse, kar </w:t>
      </w:r>
      <w:r>
        <w:rPr>
          <w:rFonts w:ascii="Tahoma" w:hAnsi="Tahoma" w:cs="Tahoma"/>
          <w:noProof/>
        </w:rPr>
        <w:t>je potrebno za izvršitev okvirnega sporazuma</w:t>
      </w:r>
      <w:r w:rsidR="0082308E" w:rsidRPr="00302D6E">
        <w:rPr>
          <w:rFonts w:ascii="Tahoma" w:hAnsi="Tahoma" w:cs="Tahoma"/>
          <w:noProof/>
        </w:rPr>
        <w:t>.</w:t>
      </w:r>
      <w:r w:rsidR="0082308E">
        <w:rPr>
          <w:rFonts w:ascii="Tahoma" w:hAnsi="Tahoma" w:cs="Tahoma"/>
          <w:noProof/>
        </w:rPr>
        <w:t xml:space="preserve"> </w:t>
      </w:r>
      <w:r w:rsidR="0082308E" w:rsidRPr="00391A33">
        <w:rPr>
          <w:rFonts w:ascii="Tahoma" w:hAnsi="Tahoma" w:cs="Tahoma"/>
          <w:noProof/>
        </w:rPr>
        <w:t>Za urejanje razmerij, ki niso urejen</w:t>
      </w:r>
      <w:r w:rsidR="0082308E">
        <w:rPr>
          <w:rFonts w:ascii="Tahoma" w:hAnsi="Tahoma" w:cs="Tahoma"/>
          <w:noProof/>
        </w:rPr>
        <w:t>a</w:t>
      </w:r>
      <w:r>
        <w:rPr>
          <w:rFonts w:ascii="Tahoma" w:hAnsi="Tahoma" w:cs="Tahoma"/>
          <w:noProof/>
        </w:rPr>
        <w:t xml:space="preserve"> s tem okvirnim sporazumom</w:t>
      </w:r>
      <w:r w:rsidR="0082308E" w:rsidRPr="00391A33">
        <w:rPr>
          <w:rFonts w:ascii="Tahoma" w:hAnsi="Tahoma" w:cs="Tahoma"/>
          <w:noProof/>
        </w:rPr>
        <w:t xml:space="preserve">, se uporabljajo </w:t>
      </w:r>
      <w:r w:rsidR="0082308E" w:rsidRPr="00C8579C">
        <w:rPr>
          <w:rFonts w:ascii="Tahoma" w:hAnsi="Tahoma" w:cs="Tahoma"/>
        </w:rPr>
        <w:t>določbe zakona, ki ureja obligacijska razmerja</w:t>
      </w:r>
      <w:r w:rsidR="0082308E">
        <w:rPr>
          <w:rFonts w:ascii="Tahoma" w:hAnsi="Tahoma" w:cs="Tahoma"/>
        </w:rPr>
        <w:t>.</w:t>
      </w:r>
    </w:p>
    <w:p w14:paraId="5D995860" w14:textId="051E669B" w:rsidR="005369A2" w:rsidRDefault="005369A2" w:rsidP="00AF65C5">
      <w:pPr>
        <w:keepNext/>
        <w:keepLines/>
        <w:jc w:val="both"/>
        <w:rPr>
          <w:rFonts w:ascii="Tahoma" w:hAnsi="Tahoma" w:cs="Tahoma"/>
        </w:rPr>
      </w:pPr>
    </w:p>
    <w:p w14:paraId="1512CE65" w14:textId="77777777" w:rsidR="005A5D8C" w:rsidRPr="00C8579C" w:rsidRDefault="005A5D8C" w:rsidP="00AF65C5">
      <w:pPr>
        <w:keepNext/>
        <w:keepLines/>
        <w:jc w:val="both"/>
        <w:rPr>
          <w:rFonts w:ascii="Tahoma" w:hAnsi="Tahoma" w:cs="Tahoma"/>
        </w:rPr>
      </w:pPr>
    </w:p>
    <w:p w14:paraId="5EE04366" w14:textId="4E5B6FAC" w:rsidR="00B578F7" w:rsidRDefault="006218A4" w:rsidP="00143464">
      <w:pPr>
        <w:keepNext/>
        <w:keepLines/>
        <w:tabs>
          <w:tab w:val="left" w:pos="851"/>
          <w:tab w:val="left" w:pos="1702"/>
        </w:tabs>
        <w:jc w:val="both"/>
        <w:rPr>
          <w:rFonts w:ascii="Tahoma" w:hAnsi="Tahoma" w:cs="Tahoma"/>
          <w:b/>
        </w:rPr>
      </w:pPr>
      <w:r>
        <w:rPr>
          <w:rFonts w:ascii="Tahoma" w:hAnsi="Tahoma" w:cs="Tahoma"/>
          <w:b/>
        </w:rPr>
        <w:t>POGODBENA KAZEN</w:t>
      </w:r>
    </w:p>
    <w:p w14:paraId="24D80515" w14:textId="48641433" w:rsidR="006218A4" w:rsidRDefault="006218A4" w:rsidP="00AF65C5">
      <w:pPr>
        <w:keepNext/>
        <w:keepLines/>
        <w:tabs>
          <w:tab w:val="left" w:pos="851"/>
          <w:tab w:val="left" w:pos="1702"/>
        </w:tabs>
        <w:jc w:val="both"/>
        <w:rPr>
          <w:rFonts w:ascii="Tahoma" w:hAnsi="Tahoma" w:cs="Tahoma"/>
          <w:b/>
        </w:rPr>
      </w:pPr>
    </w:p>
    <w:p w14:paraId="4267BA33" w14:textId="20B7DB92" w:rsidR="006218A4" w:rsidRPr="00336826" w:rsidRDefault="006218A4" w:rsidP="00AF65C5">
      <w:pPr>
        <w:pStyle w:val="Odstavekseznama"/>
        <w:keepNext/>
        <w:keepLines/>
        <w:numPr>
          <w:ilvl w:val="0"/>
          <w:numId w:val="24"/>
        </w:numPr>
        <w:tabs>
          <w:tab w:val="num" w:pos="720"/>
        </w:tabs>
        <w:suppressAutoHyphens/>
        <w:jc w:val="center"/>
        <w:rPr>
          <w:rFonts w:ascii="Tahoma" w:hAnsi="Tahoma" w:cs="Tahoma"/>
          <w:color w:val="000000"/>
        </w:rPr>
      </w:pPr>
      <w:r w:rsidRPr="006218A4">
        <w:rPr>
          <w:rFonts w:ascii="Tahoma" w:hAnsi="Tahoma" w:cs="Tahoma"/>
          <w:color w:val="000000"/>
        </w:rPr>
        <w:t>člen</w:t>
      </w:r>
    </w:p>
    <w:p w14:paraId="585E73AC" w14:textId="77777777" w:rsidR="00B23891" w:rsidRPr="00C8579C" w:rsidRDefault="00B23891" w:rsidP="00AF65C5">
      <w:pPr>
        <w:keepNext/>
        <w:keepLines/>
        <w:tabs>
          <w:tab w:val="left" w:pos="851"/>
          <w:tab w:val="left" w:pos="1702"/>
        </w:tabs>
        <w:jc w:val="both"/>
        <w:rPr>
          <w:rFonts w:ascii="Tahoma" w:hAnsi="Tahoma" w:cs="Tahoma"/>
          <w:b/>
        </w:rPr>
      </w:pPr>
    </w:p>
    <w:p w14:paraId="44C07CF5" w14:textId="7C32FEC2" w:rsidR="006218A4" w:rsidRPr="006218A4" w:rsidRDefault="006218A4" w:rsidP="00AF65C5">
      <w:pPr>
        <w:keepNext/>
        <w:keepLines/>
        <w:jc w:val="both"/>
        <w:rPr>
          <w:rFonts w:ascii="Tahoma" w:hAnsi="Tahoma" w:cs="Tahoma"/>
        </w:rPr>
      </w:pPr>
      <w:r w:rsidRPr="006218A4">
        <w:rPr>
          <w:rFonts w:ascii="Tahoma" w:hAnsi="Tahoma" w:cs="Tahoma"/>
        </w:rPr>
        <w:t>Če izvajalec po svoji krivdi dobav ne opravi v dogovorjenem roku i</w:t>
      </w:r>
      <w:r w:rsidR="00E378B5">
        <w:rPr>
          <w:rFonts w:ascii="Tahoma" w:hAnsi="Tahoma" w:cs="Tahoma"/>
        </w:rPr>
        <w:t>z 4</w:t>
      </w:r>
      <w:r w:rsidRPr="006218A4">
        <w:rPr>
          <w:rFonts w:ascii="Tahoma" w:hAnsi="Tahoma" w:cs="Tahoma"/>
        </w:rPr>
        <w:t>. člena tega okvirnega sporazuma, in neizpolnitev ni posledica</w:t>
      </w:r>
      <w:r w:rsidR="00E378B5">
        <w:rPr>
          <w:rFonts w:ascii="Tahoma" w:hAnsi="Tahoma" w:cs="Tahoma"/>
        </w:rPr>
        <w:t xml:space="preserve"> višje sile, kot je določeno v 27</w:t>
      </w:r>
      <w:r w:rsidRPr="006218A4">
        <w:rPr>
          <w:rFonts w:ascii="Tahoma" w:hAnsi="Tahoma" w:cs="Tahoma"/>
        </w:rPr>
        <w:t xml:space="preserve">. členu tega okvirnega sporazuma, je dolžan naročniku plačati pogodbeno kazen, in sicer v višini </w:t>
      </w:r>
      <w:r w:rsidR="00ED6053">
        <w:rPr>
          <w:rFonts w:ascii="Tahoma" w:hAnsi="Tahoma" w:cs="Tahoma"/>
        </w:rPr>
        <w:t>enega</w:t>
      </w:r>
      <w:r w:rsidRPr="006218A4">
        <w:rPr>
          <w:rFonts w:ascii="Tahoma" w:hAnsi="Tahoma" w:cs="Tahoma"/>
        </w:rPr>
        <w:t xml:space="preserve"> odstotk</w:t>
      </w:r>
      <w:r w:rsidR="00ED6053">
        <w:rPr>
          <w:rFonts w:ascii="Tahoma" w:hAnsi="Tahoma" w:cs="Tahoma"/>
        </w:rPr>
        <w:t>a</w:t>
      </w:r>
      <w:r w:rsidRPr="006218A4">
        <w:rPr>
          <w:rFonts w:ascii="Tahoma" w:hAnsi="Tahoma" w:cs="Tahoma"/>
        </w:rPr>
        <w:t xml:space="preserve"> (</w:t>
      </w:r>
      <w:r w:rsidR="00ED6053">
        <w:rPr>
          <w:rFonts w:ascii="Tahoma" w:hAnsi="Tahoma" w:cs="Tahoma"/>
        </w:rPr>
        <w:t>1</w:t>
      </w:r>
      <w:r w:rsidR="00040391">
        <w:rPr>
          <w:rFonts w:ascii="Tahoma" w:hAnsi="Tahoma" w:cs="Tahoma"/>
        </w:rPr>
        <w:t> </w:t>
      </w:r>
      <w:r w:rsidRPr="006218A4">
        <w:rPr>
          <w:rFonts w:ascii="Tahoma" w:hAnsi="Tahoma" w:cs="Tahoma"/>
        </w:rPr>
        <w:t>%) vrednosti posamezne dobave brez DDV za vsak koledarski dan zamude, pri čemer sme pogodbena kazen za posamezno naročilo znašati največ 10</w:t>
      </w:r>
      <w:r w:rsidR="00040391">
        <w:rPr>
          <w:rFonts w:ascii="Tahoma" w:hAnsi="Tahoma" w:cs="Tahoma"/>
        </w:rPr>
        <w:t> </w:t>
      </w:r>
      <w:r w:rsidRPr="006218A4">
        <w:rPr>
          <w:rFonts w:ascii="Tahoma" w:hAnsi="Tahoma" w:cs="Tahoma"/>
        </w:rPr>
        <w:t xml:space="preserve">% (deset odstotkov) vrednosti </w:t>
      </w:r>
      <w:r w:rsidR="00951EEF">
        <w:rPr>
          <w:rFonts w:ascii="Tahoma" w:hAnsi="Tahoma" w:cs="Tahoma"/>
        </w:rPr>
        <w:t>posameznega naročila</w:t>
      </w:r>
      <w:r w:rsidRPr="006218A4">
        <w:rPr>
          <w:rFonts w:ascii="Tahoma" w:hAnsi="Tahoma" w:cs="Tahoma"/>
        </w:rPr>
        <w:t xml:space="preserve"> brez DDV. </w:t>
      </w:r>
    </w:p>
    <w:p w14:paraId="2786A324" w14:textId="77777777" w:rsidR="006218A4" w:rsidRPr="006218A4" w:rsidRDefault="006218A4" w:rsidP="00AF65C5">
      <w:pPr>
        <w:keepNext/>
        <w:keepLines/>
        <w:jc w:val="both"/>
        <w:rPr>
          <w:rFonts w:ascii="Tahoma" w:hAnsi="Tahoma" w:cs="Tahoma"/>
        </w:rPr>
      </w:pPr>
    </w:p>
    <w:p w14:paraId="732D5146" w14:textId="40E843F0" w:rsidR="006218A4" w:rsidRDefault="006218A4" w:rsidP="00AF65C5">
      <w:pPr>
        <w:keepNext/>
        <w:keepLines/>
        <w:jc w:val="both"/>
        <w:rPr>
          <w:rFonts w:ascii="Tahoma" w:hAnsi="Tahoma" w:cs="Tahoma"/>
        </w:rPr>
      </w:pPr>
      <w:r w:rsidRPr="006218A4">
        <w:rPr>
          <w:rFonts w:ascii="Tahoma" w:hAnsi="Tahoma" w:cs="Tahoma"/>
        </w:rPr>
        <w:t xml:space="preserve">V kolikor pogodbena kazen za posamezno naročilo </w:t>
      </w:r>
      <w:r w:rsidR="00945FED">
        <w:rPr>
          <w:rFonts w:ascii="Tahoma" w:hAnsi="Tahoma" w:cs="Tahoma"/>
        </w:rPr>
        <w:t>do</w:t>
      </w:r>
      <w:r w:rsidR="00945FED" w:rsidRPr="006218A4">
        <w:rPr>
          <w:rFonts w:ascii="Tahoma" w:hAnsi="Tahoma" w:cs="Tahoma"/>
        </w:rPr>
        <w:t xml:space="preserve">seže </w:t>
      </w:r>
      <w:r w:rsidRPr="006218A4">
        <w:rPr>
          <w:rFonts w:ascii="Tahoma" w:hAnsi="Tahoma" w:cs="Tahoma"/>
        </w:rPr>
        <w:t>10</w:t>
      </w:r>
      <w:r w:rsidR="00040391">
        <w:rPr>
          <w:rFonts w:ascii="Tahoma" w:hAnsi="Tahoma" w:cs="Tahoma"/>
        </w:rPr>
        <w:t> </w:t>
      </w:r>
      <w:r w:rsidRPr="006218A4">
        <w:rPr>
          <w:rFonts w:ascii="Tahoma" w:hAnsi="Tahoma" w:cs="Tahoma"/>
        </w:rPr>
        <w:t xml:space="preserve">% (deset odstotkov) vrednosti </w:t>
      </w:r>
      <w:r w:rsidR="00951EEF">
        <w:rPr>
          <w:rFonts w:ascii="Tahoma" w:hAnsi="Tahoma" w:cs="Tahoma"/>
        </w:rPr>
        <w:t>posameznega naročila</w:t>
      </w:r>
      <w:r w:rsidRPr="006218A4">
        <w:rPr>
          <w:rFonts w:ascii="Tahoma" w:hAnsi="Tahoma" w:cs="Tahoma"/>
        </w:rPr>
        <w:t xml:space="preserve"> brez DDV ali skupni znesek vseh pogodbenih  kazni zaradi zamud pri vseh dobavah blaga, </w:t>
      </w:r>
      <w:r w:rsidR="00945FED">
        <w:rPr>
          <w:rFonts w:ascii="Tahoma" w:hAnsi="Tahoma" w:cs="Tahoma"/>
        </w:rPr>
        <w:t>do</w:t>
      </w:r>
      <w:r w:rsidR="00945FED" w:rsidRPr="006218A4">
        <w:rPr>
          <w:rFonts w:ascii="Tahoma" w:hAnsi="Tahoma" w:cs="Tahoma"/>
        </w:rPr>
        <w:t xml:space="preserve">seže </w:t>
      </w:r>
      <w:r w:rsidRPr="006218A4">
        <w:rPr>
          <w:rFonts w:ascii="Tahoma" w:hAnsi="Tahoma" w:cs="Tahoma"/>
        </w:rPr>
        <w:t>višino 10</w:t>
      </w:r>
      <w:r w:rsidR="00040391">
        <w:rPr>
          <w:rFonts w:ascii="Tahoma" w:hAnsi="Tahoma" w:cs="Tahoma"/>
        </w:rPr>
        <w:t> </w:t>
      </w:r>
      <w:r w:rsidRPr="006218A4">
        <w:rPr>
          <w:rFonts w:ascii="Tahoma" w:hAnsi="Tahoma" w:cs="Tahoma"/>
        </w:rPr>
        <w:t>% (deset odstotkov) ocenjene vrednosti okvirnega sporazuma brez DDV, navedene v 3. členu tega okvirnega sporazuma, lahko naročnik unovči</w:t>
      </w:r>
      <w:r w:rsidR="00951EEF">
        <w:rPr>
          <w:rFonts w:ascii="Tahoma" w:hAnsi="Tahoma" w:cs="Tahoma"/>
        </w:rPr>
        <w:t xml:space="preserve"> celotno</w:t>
      </w:r>
      <w:r w:rsidRPr="006218A4">
        <w:rPr>
          <w:rFonts w:ascii="Tahoma" w:hAnsi="Tahoma" w:cs="Tahoma"/>
        </w:rPr>
        <w:t xml:space="preserve"> finančno zavarovanje in od tega okvirnega sporazuma odstopi, brez kakršnekoli obveznosti do izvajalca. </w:t>
      </w:r>
    </w:p>
    <w:p w14:paraId="2C93E949" w14:textId="0E6670ED" w:rsidR="006218A4" w:rsidRPr="006218A4" w:rsidRDefault="006218A4" w:rsidP="00AF65C5">
      <w:pPr>
        <w:keepNext/>
        <w:keepLines/>
        <w:jc w:val="both"/>
        <w:rPr>
          <w:rFonts w:ascii="Tahoma" w:hAnsi="Tahoma" w:cs="Tahoma"/>
        </w:rPr>
      </w:pPr>
    </w:p>
    <w:p w14:paraId="6B46BF0F" w14:textId="32A19270" w:rsidR="006218A4" w:rsidRPr="006218A4" w:rsidRDefault="006218A4" w:rsidP="00AF65C5">
      <w:pPr>
        <w:pStyle w:val="Odstavekseznama"/>
        <w:keepNext/>
        <w:keepLines/>
        <w:numPr>
          <w:ilvl w:val="0"/>
          <w:numId w:val="24"/>
        </w:numPr>
        <w:tabs>
          <w:tab w:val="num" w:pos="720"/>
        </w:tabs>
        <w:suppressAutoHyphens/>
        <w:jc w:val="center"/>
        <w:rPr>
          <w:rFonts w:ascii="Tahoma" w:hAnsi="Tahoma" w:cs="Tahoma"/>
          <w:color w:val="000000"/>
        </w:rPr>
      </w:pPr>
      <w:r w:rsidRPr="006218A4">
        <w:rPr>
          <w:rFonts w:ascii="Tahoma" w:hAnsi="Tahoma" w:cs="Tahoma"/>
          <w:color w:val="000000"/>
        </w:rPr>
        <w:t>člen</w:t>
      </w:r>
    </w:p>
    <w:p w14:paraId="021ECDE9" w14:textId="77777777" w:rsidR="006218A4" w:rsidRPr="006218A4" w:rsidRDefault="006218A4" w:rsidP="00AF65C5">
      <w:pPr>
        <w:keepNext/>
        <w:keepLines/>
        <w:ind w:left="360"/>
        <w:jc w:val="center"/>
        <w:rPr>
          <w:rFonts w:ascii="Tahoma" w:hAnsi="Tahoma" w:cs="Tahoma"/>
        </w:rPr>
      </w:pPr>
    </w:p>
    <w:p w14:paraId="72CE2701" w14:textId="77777777" w:rsidR="006218A4" w:rsidRPr="006218A4" w:rsidRDefault="006218A4" w:rsidP="00AF65C5">
      <w:pPr>
        <w:keepNext/>
        <w:keepLines/>
        <w:tabs>
          <w:tab w:val="left" w:pos="567"/>
          <w:tab w:val="left" w:pos="1418"/>
          <w:tab w:val="left" w:pos="1702"/>
        </w:tabs>
        <w:jc w:val="both"/>
        <w:rPr>
          <w:rFonts w:ascii="Tahoma" w:hAnsi="Tahoma" w:cs="Tahoma"/>
        </w:rPr>
      </w:pPr>
      <w:r w:rsidRPr="006218A4">
        <w:rPr>
          <w:rFonts w:ascii="Tahoma" w:hAnsi="Tahoma" w:cs="Tahoma"/>
        </w:rPr>
        <w:t>Za uveljavljanje pogodbene kazni bo naročnik izvajalcu izstavil račun s plačilnim rokom osem (8) koledarskih dni od dneva izstavitve računa. V primeru zamude pri plačilu računa, je izvajalec dolžan naročniku plačati zakonske zamudne obresti.</w:t>
      </w:r>
    </w:p>
    <w:p w14:paraId="69BB3684" w14:textId="77777777" w:rsidR="006218A4" w:rsidRPr="006218A4" w:rsidRDefault="006218A4" w:rsidP="00AF65C5">
      <w:pPr>
        <w:keepNext/>
        <w:keepLines/>
        <w:tabs>
          <w:tab w:val="left" w:pos="567"/>
          <w:tab w:val="left" w:pos="1418"/>
          <w:tab w:val="left" w:pos="1702"/>
        </w:tabs>
        <w:jc w:val="both"/>
        <w:rPr>
          <w:rFonts w:ascii="Tahoma" w:hAnsi="Tahoma" w:cs="Tahoma"/>
        </w:rPr>
      </w:pPr>
    </w:p>
    <w:p w14:paraId="6A4AC4B6" w14:textId="0DFD6A07" w:rsidR="00945FED" w:rsidRDefault="00945FED" w:rsidP="00AF65C5">
      <w:pPr>
        <w:keepNext/>
        <w:keepLines/>
        <w:jc w:val="both"/>
        <w:rPr>
          <w:rFonts w:ascii="Tahoma" w:hAnsi="Tahoma" w:cs="Tahoma"/>
        </w:rPr>
      </w:pPr>
      <w:r>
        <w:rPr>
          <w:rFonts w:ascii="Tahoma" w:hAnsi="Tahoma" w:cs="Tahoma"/>
        </w:rPr>
        <w:t xml:space="preserve">Naročnik </w:t>
      </w:r>
      <w:r w:rsidRPr="00945FED">
        <w:rPr>
          <w:rFonts w:ascii="Tahoma" w:hAnsi="Tahoma" w:cs="Tahoma"/>
        </w:rPr>
        <w:t xml:space="preserve">in </w:t>
      </w:r>
      <w:r>
        <w:rPr>
          <w:rFonts w:ascii="Tahoma" w:hAnsi="Tahoma" w:cs="Tahoma"/>
        </w:rPr>
        <w:t>izvajalec</w:t>
      </w:r>
      <w:r w:rsidRPr="00945FED">
        <w:rPr>
          <w:rFonts w:ascii="Tahoma" w:hAnsi="Tahoma" w:cs="Tahoma"/>
        </w:rPr>
        <w:t xml:space="preserve"> sta sporazumna, da za plačilo pogodben</w:t>
      </w:r>
      <w:r w:rsidR="00D60D7F">
        <w:rPr>
          <w:rFonts w:ascii="Tahoma" w:hAnsi="Tahoma" w:cs="Tahoma"/>
        </w:rPr>
        <w:t>e</w:t>
      </w:r>
      <w:r w:rsidRPr="00945FED">
        <w:rPr>
          <w:rFonts w:ascii="Tahoma" w:hAnsi="Tahoma" w:cs="Tahoma"/>
        </w:rPr>
        <w:t xml:space="preserve"> kazn</w:t>
      </w:r>
      <w:r w:rsidR="00D60D7F">
        <w:rPr>
          <w:rFonts w:ascii="Tahoma" w:hAnsi="Tahoma" w:cs="Tahoma"/>
        </w:rPr>
        <w:t>i</w:t>
      </w:r>
      <w:r w:rsidRPr="00945FED">
        <w:rPr>
          <w:rFonts w:ascii="Tahoma" w:hAnsi="Tahoma" w:cs="Tahoma"/>
        </w:rPr>
        <w:t xml:space="preserve"> lahko izvedeta pobot medsebojnih terjatev in obveznosti.</w:t>
      </w:r>
    </w:p>
    <w:p w14:paraId="60A42AD3" w14:textId="77777777" w:rsidR="00945FED" w:rsidRDefault="00945FED" w:rsidP="00AF65C5">
      <w:pPr>
        <w:keepNext/>
        <w:keepLines/>
        <w:jc w:val="both"/>
        <w:rPr>
          <w:rFonts w:ascii="Tahoma" w:hAnsi="Tahoma" w:cs="Tahoma"/>
        </w:rPr>
      </w:pPr>
    </w:p>
    <w:p w14:paraId="4E275F1D" w14:textId="298333F1" w:rsidR="006218A4" w:rsidRPr="006218A4" w:rsidRDefault="00945FED" w:rsidP="00AF65C5">
      <w:pPr>
        <w:keepNext/>
        <w:keepLines/>
        <w:jc w:val="both"/>
        <w:rPr>
          <w:rFonts w:ascii="Tahoma" w:hAnsi="Tahoma" w:cs="Tahoma"/>
        </w:rPr>
      </w:pPr>
      <w:r>
        <w:rPr>
          <w:rFonts w:ascii="Tahoma" w:hAnsi="Tahoma" w:cs="Tahoma"/>
        </w:rPr>
        <w:t>Naročnik</w:t>
      </w:r>
      <w:r w:rsidRPr="00945FED">
        <w:rPr>
          <w:rFonts w:ascii="Tahoma" w:hAnsi="Tahoma" w:cs="Tahoma"/>
        </w:rPr>
        <w:t xml:space="preserve"> ne more zahtevati pogodbene kazni zaradi zamude, če je sprejel izpolnitev obveznosti, pa ni nemudoma sporočil </w:t>
      </w:r>
      <w:r>
        <w:rPr>
          <w:rFonts w:ascii="Tahoma" w:hAnsi="Tahoma" w:cs="Tahoma"/>
        </w:rPr>
        <w:t>izvajalcu</w:t>
      </w:r>
      <w:r w:rsidRPr="00945FED">
        <w:rPr>
          <w:rFonts w:ascii="Tahoma" w:hAnsi="Tahoma" w:cs="Tahoma"/>
        </w:rPr>
        <w:t xml:space="preserve">, da si pridržuje pravico do pogodbene kazni (peti odstavek 251. člena Obligacijskega zakonika) </w:t>
      </w:r>
      <w:r w:rsidR="006218A4" w:rsidRPr="006218A4">
        <w:rPr>
          <w:rFonts w:ascii="Tahoma" w:hAnsi="Tahoma" w:cs="Tahoma"/>
        </w:rPr>
        <w:t>V primeru, da bo naročnik sprejel izpolnitev obveznosti in zahteval pogodbeno kazen, bo o tem nemudoma obvestil izvajalca.</w:t>
      </w:r>
      <w:r>
        <w:rPr>
          <w:rFonts w:ascii="Tahoma" w:hAnsi="Tahoma" w:cs="Tahoma"/>
        </w:rPr>
        <w:t xml:space="preserve"> </w:t>
      </w:r>
    </w:p>
    <w:p w14:paraId="5778AA5C" w14:textId="77777777" w:rsidR="006218A4" w:rsidRPr="006218A4" w:rsidRDefault="006218A4" w:rsidP="00AF65C5">
      <w:pPr>
        <w:keepNext/>
        <w:keepLines/>
        <w:tabs>
          <w:tab w:val="left" w:pos="567"/>
          <w:tab w:val="left" w:pos="1418"/>
          <w:tab w:val="left" w:pos="1702"/>
        </w:tabs>
        <w:jc w:val="both"/>
        <w:rPr>
          <w:rFonts w:ascii="Tahoma" w:hAnsi="Tahoma" w:cs="Tahoma"/>
        </w:rPr>
      </w:pPr>
    </w:p>
    <w:p w14:paraId="5B53AAF5" w14:textId="158C176A" w:rsidR="00012F4E" w:rsidRDefault="006218A4" w:rsidP="00AF65C5">
      <w:pPr>
        <w:keepNext/>
        <w:keepLines/>
        <w:tabs>
          <w:tab w:val="left" w:pos="567"/>
          <w:tab w:val="left" w:pos="1418"/>
          <w:tab w:val="left" w:pos="1702"/>
        </w:tabs>
        <w:jc w:val="both"/>
        <w:rPr>
          <w:rFonts w:ascii="Tahoma" w:hAnsi="Tahoma" w:cs="Tahoma"/>
        </w:rPr>
      </w:pPr>
      <w:r w:rsidRPr="006218A4">
        <w:rPr>
          <w:rFonts w:ascii="Tahoma" w:hAnsi="Tahoma" w:cs="Tahoma"/>
        </w:rPr>
        <w:t>Naročnik in izvajalec soglašata, da pravica zaračunati pogodbeno kazen ni pogojena z nastankom škode pri naročniku. Za povračilo tako nastale škode bo naročnik unovčil finančno zavarovanje oziroma bo škodo uveljavljal tudi po splošnih načelih odškodninske odgovornosti, neodvisno od uveljavljanja pogodbene kazni.</w:t>
      </w:r>
    </w:p>
    <w:p w14:paraId="43EDFBF7" w14:textId="77777777" w:rsidR="00D02989" w:rsidRPr="006218A4" w:rsidRDefault="00D02989" w:rsidP="00AF65C5">
      <w:pPr>
        <w:keepNext/>
        <w:keepLines/>
        <w:tabs>
          <w:tab w:val="left" w:pos="567"/>
          <w:tab w:val="left" w:pos="1418"/>
          <w:tab w:val="left" w:pos="1702"/>
        </w:tabs>
        <w:jc w:val="both"/>
        <w:rPr>
          <w:rFonts w:ascii="Tahoma" w:hAnsi="Tahoma" w:cs="Tahoma"/>
        </w:rPr>
      </w:pPr>
    </w:p>
    <w:p w14:paraId="7289B8AA" w14:textId="4A211C90" w:rsidR="006218A4" w:rsidRPr="00336826" w:rsidRDefault="006218A4" w:rsidP="00AF65C5">
      <w:pPr>
        <w:pStyle w:val="Odstavekseznama"/>
        <w:keepNext/>
        <w:keepLines/>
        <w:numPr>
          <w:ilvl w:val="0"/>
          <w:numId w:val="24"/>
        </w:numPr>
        <w:spacing w:after="200" w:line="276" w:lineRule="auto"/>
        <w:jc w:val="center"/>
        <w:rPr>
          <w:rFonts w:ascii="Tahoma" w:hAnsi="Tahoma" w:cs="Tahoma"/>
        </w:rPr>
      </w:pPr>
      <w:r w:rsidRPr="006218A4">
        <w:rPr>
          <w:rFonts w:ascii="Tahoma" w:hAnsi="Tahoma" w:cs="Tahoma"/>
        </w:rPr>
        <w:t>člen</w:t>
      </w:r>
    </w:p>
    <w:p w14:paraId="3679D422" w14:textId="24C7A2F6" w:rsidR="007D5B34" w:rsidRDefault="006218A4" w:rsidP="00AF65C5">
      <w:pPr>
        <w:keepNext/>
        <w:keepLines/>
        <w:jc w:val="both"/>
        <w:rPr>
          <w:rFonts w:ascii="Tahoma" w:hAnsi="Tahoma" w:cs="Tahoma"/>
        </w:rPr>
      </w:pPr>
      <w:r w:rsidRPr="006218A4">
        <w:rPr>
          <w:rFonts w:ascii="Tahoma" w:hAnsi="Tahoma" w:cs="Tahoma"/>
        </w:rPr>
        <w:t>Če zaradi zamude izvedbe dobav nastaja naročniku dodatna škoda, je naročnik upravičen do povrnitve nastale škode s strani izvajalca.</w:t>
      </w:r>
    </w:p>
    <w:p w14:paraId="19C36B25" w14:textId="77777777" w:rsidR="00E818DE" w:rsidRDefault="00E818DE" w:rsidP="00AF65C5">
      <w:pPr>
        <w:keepNext/>
        <w:keepLines/>
        <w:jc w:val="both"/>
        <w:rPr>
          <w:rFonts w:ascii="Tahoma" w:hAnsi="Tahoma" w:cs="Tahoma"/>
        </w:rPr>
      </w:pPr>
    </w:p>
    <w:p w14:paraId="3A3DC2C5" w14:textId="77777777" w:rsidR="00935B7C" w:rsidRDefault="00935B7C" w:rsidP="00AF65C5">
      <w:pPr>
        <w:keepNext/>
        <w:keepLines/>
        <w:jc w:val="both"/>
        <w:rPr>
          <w:rFonts w:ascii="Tahoma" w:hAnsi="Tahoma" w:cs="Tahoma"/>
        </w:rPr>
      </w:pPr>
    </w:p>
    <w:p w14:paraId="5440FD3A" w14:textId="77777777" w:rsidR="00935B7C" w:rsidRDefault="00935B7C" w:rsidP="00AF65C5">
      <w:pPr>
        <w:keepNext/>
        <w:keepLines/>
        <w:jc w:val="both"/>
        <w:rPr>
          <w:rFonts w:ascii="Tahoma" w:hAnsi="Tahoma" w:cs="Tahoma"/>
        </w:rPr>
      </w:pPr>
    </w:p>
    <w:p w14:paraId="0CF1D96B" w14:textId="77777777" w:rsidR="00935B7C" w:rsidRDefault="00935B7C" w:rsidP="00AF65C5">
      <w:pPr>
        <w:keepNext/>
        <w:keepLines/>
        <w:jc w:val="both"/>
        <w:rPr>
          <w:rFonts w:ascii="Tahoma" w:hAnsi="Tahoma" w:cs="Tahoma"/>
        </w:rPr>
      </w:pPr>
    </w:p>
    <w:p w14:paraId="34AE4C3A" w14:textId="77777777" w:rsidR="005A5D8C" w:rsidRPr="00C8579C" w:rsidRDefault="005A5D8C" w:rsidP="00AF65C5">
      <w:pPr>
        <w:keepNext/>
        <w:keepLines/>
        <w:jc w:val="both"/>
        <w:rPr>
          <w:rFonts w:ascii="Tahoma" w:hAnsi="Tahoma" w:cs="Tahoma"/>
        </w:rPr>
      </w:pPr>
    </w:p>
    <w:p w14:paraId="08A4AAE7" w14:textId="1BE89431" w:rsidR="00BF4D55" w:rsidRPr="00C8579C" w:rsidRDefault="00841121" w:rsidP="00143464">
      <w:pPr>
        <w:keepNext/>
        <w:keepLines/>
        <w:tabs>
          <w:tab w:val="left" w:pos="851"/>
          <w:tab w:val="left" w:pos="1702"/>
        </w:tabs>
        <w:jc w:val="both"/>
        <w:rPr>
          <w:rFonts w:ascii="Tahoma" w:hAnsi="Tahoma" w:cs="Tahoma"/>
          <w:b/>
        </w:rPr>
      </w:pPr>
      <w:r w:rsidRPr="00C8579C">
        <w:rPr>
          <w:rFonts w:ascii="Tahoma" w:hAnsi="Tahoma" w:cs="Tahoma"/>
          <w:b/>
        </w:rPr>
        <w:lastRenderedPageBreak/>
        <w:t>FINANČN</w:t>
      </w:r>
      <w:r w:rsidR="00BB4AB5">
        <w:rPr>
          <w:rFonts w:ascii="Tahoma" w:hAnsi="Tahoma" w:cs="Tahoma"/>
          <w:b/>
        </w:rPr>
        <w:t>O</w:t>
      </w:r>
      <w:r w:rsidRPr="00C8579C">
        <w:rPr>
          <w:rFonts w:ascii="Tahoma" w:hAnsi="Tahoma" w:cs="Tahoma"/>
          <w:b/>
        </w:rPr>
        <w:t xml:space="preserve"> ZAVAROVANJ</w:t>
      </w:r>
      <w:r w:rsidR="00BB4AB5">
        <w:rPr>
          <w:rFonts w:ascii="Tahoma" w:hAnsi="Tahoma" w:cs="Tahoma"/>
          <w:b/>
        </w:rPr>
        <w:t>E</w:t>
      </w:r>
      <w:r w:rsidR="00963287" w:rsidRPr="00C8579C">
        <w:rPr>
          <w:rFonts w:ascii="Tahoma" w:hAnsi="Tahoma" w:cs="Tahoma"/>
          <w:b/>
        </w:rPr>
        <w:t xml:space="preserve"> </w:t>
      </w:r>
    </w:p>
    <w:p w14:paraId="303D1EEF" w14:textId="77777777" w:rsidR="00BF4D55" w:rsidRPr="00C8579C" w:rsidRDefault="00BF4D55" w:rsidP="00AF65C5">
      <w:pPr>
        <w:keepNext/>
        <w:keepLines/>
        <w:tabs>
          <w:tab w:val="left" w:pos="567"/>
          <w:tab w:val="left" w:pos="1702"/>
        </w:tabs>
        <w:jc w:val="both"/>
        <w:rPr>
          <w:rFonts w:ascii="Tahoma" w:hAnsi="Tahoma" w:cs="Tahoma"/>
          <w:b/>
        </w:rPr>
      </w:pPr>
    </w:p>
    <w:p w14:paraId="33D88773" w14:textId="77777777" w:rsidR="00841121" w:rsidRPr="00D43D7D" w:rsidRDefault="001C5BC7"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člen</w:t>
      </w:r>
    </w:p>
    <w:p w14:paraId="748A1075" w14:textId="77777777" w:rsidR="007922B2" w:rsidRDefault="007922B2" w:rsidP="00AF65C5">
      <w:pPr>
        <w:keepNext/>
        <w:keepLines/>
        <w:jc w:val="both"/>
        <w:rPr>
          <w:rFonts w:ascii="Tahoma" w:hAnsi="Tahoma" w:cs="Tahoma"/>
        </w:rPr>
      </w:pPr>
    </w:p>
    <w:p w14:paraId="290272DB" w14:textId="361705D9" w:rsidR="000942BA" w:rsidRDefault="004F05EC" w:rsidP="00AF65C5">
      <w:pPr>
        <w:keepNext/>
        <w:keepLines/>
        <w:jc w:val="both"/>
        <w:rPr>
          <w:rFonts w:ascii="Tahoma" w:hAnsi="Tahoma" w:cs="Tahoma"/>
        </w:rPr>
      </w:pPr>
      <w:r w:rsidRPr="00C8579C">
        <w:rPr>
          <w:rFonts w:ascii="Tahoma" w:hAnsi="Tahoma" w:cs="Tahoma"/>
        </w:rPr>
        <w:t xml:space="preserve">Izvajalec se obvezuje, da </w:t>
      </w:r>
      <w:r w:rsidR="00B91F0D">
        <w:rPr>
          <w:rFonts w:ascii="Tahoma" w:hAnsi="Tahoma" w:cs="Tahoma"/>
        </w:rPr>
        <w:t xml:space="preserve">bo </w:t>
      </w:r>
      <w:r w:rsidR="00586FCE">
        <w:rPr>
          <w:rFonts w:ascii="Tahoma" w:hAnsi="Tahoma" w:cs="Tahoma"/>
        </w:rPr>
        <w:t xml:space="preserve">ob sklenitvi okvirnega sporazuma oziroma najkasneje </w:t>
      </w:r>
      <w:r w:rsidR="00586FCE" w:rsidRPr="00C8579C">
        <w:rPr>
          <w:rFonts w:ascii="Tahoma" w:hAnsi="Tahoma" w:cs="Tahoma"/>
        </w:rPr>
        <w:t xml:space="preserve">v roku </w:t>
      </w:r>
      <w:r w:rsidR="006B0DB5" w:rsidRPr="006B0DB5">
        <w:rPr>
          <w:rFonts w:ascii="Tahoma" w:hAnsi="Tahoma" w:cs="Tahoma"/>
        </w:rPr>
        <w:t xml:space="preserve">petnajstih (15) </w:t>
      </w:r>
      <w:r w:rsidR="00000A0D">
        <w:rPr>
          <w:rFonts w:ascii="Tahoma" w:hAnsi="Tahoma" w:cs="Tahoma"/>
        </w:rPr>
        <w:t xml:space="preserve">koledarskih </w:t>
      </w:r>
      <w:r w:rsidR="005335BC">
        <w:rPr>
          <w:rFonts w:ascii="Tahoma" w:hAnsi="Tahoma" w:cs="Tahoma"/>
        </w:rPr>
        <w:t xml:space="preserve">dneh </w:t>
      </w:r>
      <w:r w:rsidR="00586FCE" w:rsidRPr="00C8579C">
        <w:rPr>
          <w:rFonts w:ascii="Tahoma" w:hAnsi="Tahoma" w:cs="Tahoma"/>
        </w:rPr>
        <w:t>od sklenitve</w:t>
      </w:r>
      <w:r w:rsidR="00B91F0D">
        <w:rPr>
          <w:rFonts w:ascii="Tahoma" w:hAnsi="Tahoma" w:cs="Tahoma"/>
        </w:rPr>
        <w:t xml:space="preserve"> okvirnega sporazuma, predložil</w:t>
      </w:r>
      <w:r w:rsidR="00586FCE" w:rsidRPr="00C8579C">
        <w:rPr>
          <w:rFonts w:ascii="Tahoma" w:hAnsi="Tahoma" w:cs="Tahoma"/>
        </w:rPr>
        <w:t xml:space="preserve"> naročniku </w:t>
      </w:r>
      <w:r w:rsidR="00586FCE">
        <w:rPr>
          <w:rFonts w:ascii="Tahoma" w:hAnsi="Tahoma" w:cs="Tahoma"/>
        </w:rPr>
        <w:t>izvirnik</w:t>
      </w:r>
      <w:r w:rsidR="00B91F0D">
        <w:rPr>
          <w:rFonts w:ascii="Tahoma" w:hAnsi="Tahoma" w:cs="Tahoma"/>
        </w:rPr>
        <w:t xml:space="preserve"> finančnega</w:t>
      </w:r>
      <w:r w:rsidR="00586FCE" w:rsidRPr="00C8579C">
        <w:rPr>
          <w:rFonts w:ascii="Tahoma" w:hAnsi="Tahoma" w:cs="Tahoma"/>
        </w:rPr>
        <w:t xml:space="preserve"> zavarovanja dobre izvedbe obveznosti </w:t>
      </w:r>
      <w:r w:rsidR="00B91F0D">
        <w:rPr>
          <w:rFonts w:ascii="Tahoma" w:hAnsi="Tahoma" w:cs="Tahoma"/>
        </w:rPr>
        <w:t xml:space="preserve">iz okvirnega </w:t>
      </w:r>
      <w:r w:rsidR="001C288A">
        <w:rPr>
          <w:rFonts w:ascii="Tahoma" w:hAnsi="Tahoma" w:cs="Tahoma"/>
        </w:rPr>
        <w:t>sporazuma</w:t>
      </w:r>
      <w:r w:rsidR="00BB4AB5">
        <w:rPr>
          <w:rFonts w:ascii="Tahoma" w:hAnsi="Tahoma" w:cs="Tahoma"/>
        </w:rPr>
        <w:t>,</w:t>
      </w:r>
      <w:r w:rsidR="001C288A">
        <w:rPr>
          <w:rFonts w:ascii="Tahoma" w:hAnsi="Tahoma" w:cs="Tahoma"/>
        </w:rPr>
        <w:t xml:space="preserve"> </w:t>
      </w:r>
      <w:r w:rsidR="00586FCE" w:rsidRPr="00A90EA6">
        <w:rPr>
          <w:rFonts w:ascii="Tahoma" w:hAnsi="Tahoma" w:cs="Tahoma"/>
        </w:rPr>
        <w:t>v obliki pod</w:t>
      </w:r>
      <w:r w:rsidR="0050696F">
        <w:rPr>
          <w:rFonts w:ascii="Tahoma" w:hAnsi="Tahoma" w:cs="Tahoma"/>
        </w:rPr>
        <w:t>pisane in žigosane menice (bianko menice) z</w:t>
      </w:r>
      <w:r w:rsidR="00586FCE" w:rsidRPr="00A90EA6">
        <w:rPr>
          <w:rFonts w:ascii="Tahoma" w:hAnsi="Tahoma" w:cs="Tahoma"/>
        </w:rPr>
        <w:t xml:space="preserve">  izpolnjeno, podpisano in žigosano menično izjavo </w:t>
      </w:r>
      <w:r w:rsidR="00910FD7">
        <w:rPr>
          <w:rFonts w:ascii="Tahoma" w:hAnsi="Tahoma" w:cs="Tahoma"/>
        </w:rPr>
        <w:t xml:space="preserve">v višini </w:t>
      </w:r>
      <w:r w:rsidR="000942BA">
        <w:rPr>
          <w:rFonts w:ascii="Tahoma" w:hAnsi="Tahoma" w:cs="Tahoma"/>
        </w:rPr>
        <w:t xml:space="preserve">10 % </w:t>
      </w:r>
      <w:r w:rsidR="000942BA" w:rsidRPr="00B73CD0">
        <w:rPr>
          <w:rFonts w:ascii="Tahoma" w:hAnsi="Tahoma" w:cs="Tahoma"/>
        </w:rPr>
        <w:t xml:space="preserve">(z besedo: </w:t>
      </w:r>
      <w:r w:rsidR="000942BA">
        <w:rPr>
          <w:rFonts w:ascii="Tahoma" w:hAnsi="Tahoma" w:cs="Tahoma"/>
        </w:rPr>
        <w:t>deset odstotkov</w:t>
      </w:r>
      <w:r w:rsidR="000942BA" w:rsidRPr="00B73CD0">
        <w:rPr>
          <w:rFonts w:ascii="Tahoma" w:hAnsi="Tahoma" w:cs="Tahoma"/>
        </w:rPr>
        <w:t xml:space="preserve">) </w:t>
      </w:r>
      <w:r w:rsidR="000942BA">
        <w:rPr>
          <w:rFonts w:ascii="Tahoma" w:hAnsi="Tahoma" w:cs="Tahoma"/>
        </w:rPr>
        <w:t xml:space="preserve">ocenjene vrednosti okvirnega sporazuma v EUR </w:t>
      </w:r>
      <w:r w:rsidR="00D37614">
        <w:rPr>
          <w:rFonts w:ascii="Tahoma" w:hAnsi="Tahoma" w:cs="Tahoma"/>
        </w:rPr>
        <w:t>bre</w:t>
      </w:r>
      <w:r w:rsidR="000942BA">
        <w:rPr>
          <w:rFonts w:ascii="Tahoma" w:hAnsi="Tahoma" w:cs="Tahoma"/>
        </w:rPr>
        <w:t xml:space="preserve">z DDV </w:t>
      </w:r>
      <w:r w:rsidR="00A40DFC">
        <w:rPr>
          <w:rFonts w:ascii="Tahoma" w:hAnsi="Tahoma" w:cs="Tahoma"/>
        </w:rPr>
        <w:t xml:space="preserve">in z veljavnostjo še </w:t>
      </w:r>
      <w:r w:rsidR="00060930">
        <w:rPr>
          <w:rFonts w:ascii="Tahoma" w:hAnsi="Tahoma" w:cs="Tahoma"/>
        </w:rPr>
        <w:t>trideset (</w:t>
      </w:r>
      <w:r w:rsidR="00A40DFC">
        <w:rPr>
          <w:rFonts w:ascii="Tahoma" w:hAnsi="Tahoma" w:cs="Tahoma"/>
        </w:rPr>
        <w:t>30</w:t>
      </w:r>
      <w:r w:rsidR="00060930">
        <w:rPr>
          <w:rFonts w:ascii="Tahoma" w:hAnsi="Tahoma" w:cs="Tahoma"/>
        </w:rPr>
        <w:t xml:space="preserve">) </w:t>
      </w:r>
      <w:r w:rsidR="000942BA" w:rsidRPr="00B73CD0">
        <w:rPr>
          <w:rFonts w:ascii="Tahoma" w:hAnsi="Tahoma" w:cs="Tahoma"/>
        </w:rPr>
        <w:t>koledarskih dni po izteku veljavnosti okvirnega sporazuma.</w:t>
      </w:r>
    </w:p>
    <w:p w14:paraId="1B8094E6" w14:textId="0807A99C" w:rsidR="002B2593" w:rsidRPr="00C8579C" w:rsidRDefault="002B2593" w:rsidP="00AF65C5">
      <w:pPr>
        <w:keepNext/>
        <w:keepLines/>
        <w:jc w:val="both"/>
        <w:rPr>
          <w:rFonts w:ascii="Tahoma" w:hAnsi="Tahoma" w:cs="Tahoma"/>
        </w:rPr>
      </w:pPr>
    </w:p>
    <w:p w14:paraId="2EDCF5DA" w14:textId="3E82B6EE" w:rsidR="00253633" w:rsidRPr="00C8579C" w:rsidRDefault="004F05EC" w:rsidP="00AF65C5">
      <w:pPr>
        <w:keepNext/>
        <w:keepLines/>
        <w:jc w:val="both"/>
        <w:rPr>
          <w:rFonts w:ascii="Tahoma" w:hAnsi="Tahoma" w:cs="Tahoma"/>
        </w:rPr>
      </w:pPr>
      <w:r w:rsidRPr="00C8579C">
        <w:rPr>
          <w:rFonts w:ascii="Tahoma" w:hAnsi="Tahoma" w:cs="Tahoma"/>
        </w:rPr>
        <w:t xml:space="preserve">V kolikor izvajalec ne bo izpolnjeval svojih obveznosti po okvirnem sporazumu, lahko naročnik unovči finančno zavarovanje </w:t>
      </w:r>
      <w:r w:rsidR="00A40DFC">
        <w:rPr>
          <w:rFonts w:ascii="Tahoma" w:hAnsi="Tahoma" w:cs="Tahoma"/>
        </w:rPr>
        <w:t xml:space="preserve">dobre izvedbe obveznosti iz okvirnega sporazuma </w:t>
      </w:r>
      <w:r w:rsidRPr="00C8579C">
        <w:rPr>
          <w:rFonts w:ascii="Tahoma" w:hAnsi="Tahoma" w:cs="Tahoma"/>
        </w:rPr>
        <w:t>in odstopi od okvirnega sporazuma, brez kakršnekoli obveznosti do izvajalca. Naročnik bo pred unovčenjem finančnega zavarovanja</w:t>
      </w:r>
      <w:r w:rsidR="00A40DFC">
        <w:rPr>
          <w:rFonts w:ascii="Tahoma" w:hAnsi="Tahoma" w:cs="Tahoma"/>
        </w:rPr>
        <w:t xml:space="preserve"> dobre izvedbe obveznosti iz okvirnega sporazuma </w:t>
      </w:r>
      <w:r w:rsidRPr="00C8579C">
        <w:rPr>
          <w:rFonts w:ascii="Tahoma" w:hAnsi="Tahoma" w:cs="Tahoma"/>
        </w:rPr>
        <w:t xml:space="preserve"> izvajalca pisno pozval k izpolnjevanju obveznosti po okvirnem sporazumu in mu določil rok za izpolnitev. </w:t>
      </w:r>
    </w:p>
    <w:p w14:paraId="6DD06BCF" w14:textId="77777777" w:rsidR="004F05EC" w:rsidRPr="00C8579C" w:rsidRDefault="004F05EC" w:rsidP="00AF65C5">
      <w:pPr>
        <w:keepNext/>
        <w:keepLines/>
        <w:jc w:val="both"/>
        <w:rPr>
          <w:rFonts w:ascii="Tahoma" w:hAnsi="Tahoma" w:cs="Tahoma"/>
        </w:rPr>
      </w:pPr>
    </w:p>
    <w:p w14:paraId="6FC4C634" w14:textId="32B51EE8" w:rsidR="004F05EC" w:rsidRDefault="004F05EC" w:rsidP="00AF65C5">
      <w:pPr>
        <w:keepNext/>
        <w:keepLines/>
        <w:jc w:val="both"/>
        <w:rPr>
          <w:rFonts w:ascii="Tahoma" w:hAnsi="Tahoma" w:cs="Tahoma"/>
        </w:rPr>
      </w:pPr>
      <w:r w:rsidRPr="00C8579C">
        <w:rPr>
          <w:rFonts w:ascii="Tahoma" w:hAnsi="Tahoma" w:cs="Tahoma"/>
        </w:rPr>
        <w:t xml:space="preserve">V kolikor izvajalec </w:t>
      </w:r>
      <w:r w:rsidR="00BB4AB5" w:rsidRPr="00BB4AB5">
        <w:rPr>
          <w:rFonts w:ascii="Tahoma" w:hAnsi="Tahoma" w:cs="Tahoma"/>
        </w:rPr>
        <w:t xml:space="preserve">ob sklenitvi okvirnega sporazuma oziroma najkasneje </w:t>
      </w:r>
      <w:r w:rsidRPr="00C8579C">
        <w:rPr>
          <w:rFonts w:ascii="Tahoma" w:hAnsi="Tahoma" w:cs="Tahoma"/>
        </w:rPr>
        <w:t xml:space="preserve">v roku </w:t>
      </w:r>
      <w:r w:rsidR="00A82E0C" w:rsidRPr="006B0DB5">
        <w:rPr>
          <w:rFonts w:ascii="Tahoma" w:hAnsi="Tahoma" w:cs="Tahoma"/>
        </w:rPr>
        <w:t xml:space="preserve">petnajstih (15) </w:t>
      </w:r>
      <w:r w:rsidR="00000A0D">
        <w:rPr>
          <w:rFonts w:ascii="Tahoma" w:hAnsi="Tahoma" w:cs="Tahoma"/>
        </w:rPr>
        <w:t>koledarskih</w:t>
      </w:r>
      <w:r w:rsidR="00A82E0C">
        <w:rPr>
          <w:rFonts w:ascii="Tahoma" w:hAnsi="Tahoma" w:cs="Tahoma"/>
        </w:rPr>
        <w:t xml:space="preserve"> dneh</w:t>
      </w:r>
      <w:r w:rsidRPr="00C8579C">
        <w:rPr>
          <w:rFonts w:ascii="Tahoma" w:hAnsi="Tahoma" w:cs="Tahoma"/>
        </w:rPr>
        <w:t xml:space="preserve"> od sklenitve okvirnega sporazuma</w:t>
      </w:r>
      <w:r w:rsidR="00B91F0D">
        <w:rPr>
          <w:rFonts w:ascii="Tahoma" w:hAnsi="Tahoma" w:cs="Tahoma"/>
        </w:rPr>
        <w:t xml:space="preserve"> naročniku </w:t>
      </w:r>
      <w:r w:rsidRPr="00C8579C">
        <w:rPr>
          <w:rFonts w:ascii="Tahoma" w:hAnsi="Tahoma" w:cs="Tahoma"/>
        </w:rPr>
        <w:t>ne bo predložil finančnega zavarovanja</w:t>
      </w:r>
      <w:r w:rsidR="00B91F0D">
        <w:rPr>
          <w:rFonts w:ascii="Tahoma" w:hAnsi="Tahoma" w:cs="Tahoma"/>
        </w:rPr>
        <w:t xml:space="preserve"> dobre izvedbe obveznosti iz okvirnega sporazuma</w:t>
      </w:r>
      <w:r w:rsidRPr="00C8579C">
        <w:rPr>
          <w:rFonts w:ascii="Tahoma" w:hAnsi="Tahoma" w:cs="Tahoma"/>
        </w:rPr>
        <w:t xml:space="preserve"> v višini </w:t>
      </w:r>
      <w:r w:rsidRPr="00C8579C">
        <w:rPr>
          <w:rFonts w:ascii="Tahoma" w:hAnsi="Tahoma" w:cs="Tahoma"/>
          <w:color w:val="000000"/>
        </w:rPr>
        <w:t xml:space="preserve">in z veljavnostjo </w:t>
      </w:r>
      <w:r w:rsidR="00A71E57" w:rsidRPr="00C8579C">
        <w:rPr>
          <w:rFonts w:ascii="Tahoma" w:hAnsi="Tahoma" w:cs="Tahoma"/>
        </w:rPr>
        <w:t>iz prvega odstavka tega člena</w:t>
      </w:r>
      <w:r w:rsidRPr="00C8579C">
        <w:rPr>
          <w:rFonts w:ascii="Tahoma" w:hAnsi="Tahoma" w:cs="Tahoma"/>
        </w:rPr>
        <w:t>, se šteje</w:t>
      </w:r>
      <w:r w:rsidR="00273B64" w:rsidRPr="00C8579C">
        <w:rPr>
          <w:rFonts w:ascii="Tahoma" w:hAnsi="Tahoma" w:cs="Tahoma"/>
        </w:rPr>
        <w:t>,</w:t>
      </w:r>
      <w:r w:rsidRPr="00C8579C">
        <w:rPr>
          <w:rFonts w:ascii="Tahoma" w:hAnsi="Tahoma" w:cs="Tahoma"/>
        </w:rPr>
        <w:t xml:space="preserve"> da odstopa od sklenitve okvirnega sporazuma in velja, da okvirni s</w:t>
      </w:r>
      <w:r w:rsidR="004A4D53">
        <w:rPr>
          <w:rFonts w:ascii="Tahoma" w:hAnsi="Tahoma" w:cs="Tahoma"/>
        </w:rPr>
        <w:t>porazum ni bil nikoli sklenjen, naročnik pa bo državni revizijski komisiji predlagal, da proti izvajalcu uvede postopek o prekršku po 112. členu ZJN-3.</w:t>
      </w:r>
    </w:p>
    <w:p w14:paraId="640D72CE" w14:textId="77777777" w:rsidR="00C44397" w:rsidRDefault="00C44397" w:rsidP="00AF65C5">
      <w:pPr>
        <w:keepNext/>
        <w:keepLines/>
        <w:jc w:val="both"/>
        <w:rPr>
          <w:rFonts w:ascii="Tahoma" w:hAnsi="Tahoma" w:cs="Tahoma"/>
        </w:rPr>
      </w:pPr>
    </w:p>
    <w:p w14:paraId="0594A489" w14:textId="77777777" w:rsidR="00C44397" w:rsidRDefault="00C44397" w:rsidP="00AF65C5">
      <w:pPr>
        <w:keepNext/>
        <w:keepLines/>
        <w:jc w:val="both"/>
        <w:rPr>
          <w:rFonts w:ascii="Tahoma" w:hAnsi="Tahoma" w:cs="Tahoma"/>
        </w:rPr>
      </w:pPr>
    </w:p>
    <w:p w14:paraId="2B953651" w14:textId="0E8FEDD2" w:rsidR="006F6EAD" w:rsidRPr="00A63D69" w:rsidRDefault="00142B06" w:rsidP="00143464">
      <w:pPr>
        <w:keepNext/>
        <w:keepLines/>
        <w:tabs>
          <w:tab w:val="left" w:pos="851"/>
          <w:tab w:val="left" w:pos="1702"/>
        </w:tabs>
        <w:jc w:val="both"/>
        <w:rPr>
          <w:rFonts w:ascii="Tahoma" w:hAnsi="Tahoma" w:cs="Tahoma"/>
          <w:b/>
        </w:rPr>
      </w:pPr>
      <w:r>
        <w:rPr>
          <w:rFonts w:ascii="Tahoma" w:hAnsi="Tahoma" w:cs="Tahoma"/>
          <w:b/>
        </w:rPr>
        <w:t>PREDSTAVNIKA</w:t>
      </w:r>
      <w:r w:rsidR="006F6EAD" w:rsidRPr="00A63D69">
        <w:rPr>
          <w:rFonts w:ascii="Tahoma" w:hAnsi="Tahoma" w:cs="Tahoma"/>
          <w:b/>
        </w:rPr>
        <w:t xml:space="preserve"> STRANK OKVIRNEGA SPORAZUMA IN KONTAKTNE OSEBE</w:t>
      </w:r>
    </w:p>
    <w:p w14:paraId="7DA31DBD" w14:textId="77777777" w:rsidR="00A7164C" w:rsidRPr="00C8579C" w:rsidRDefault="00A7164C" w:rsidP="00AF65C5">
      <w:pPr>
        <w:keepNext/>
        <w:keepLines/>
        <w:tabs>
          <w:tab w:val="left" w:pos="567"/>
          <w:tab w:val="left" w:pos="1702"/>
        </w:tabs>
        <w:jc w:val="both"/>
        <w:rPr>
          <w:rFonts w:ascii="Tahoma" w:hAnsi="Tahoma" w:cs="Tahoma"/>
          <w:b/>
        </w:rPr>
      </w:pPr>
    </w:p>
    <w:p w14:paraId="75B8DAA9" w14:textId="033F5E43" w:rsidR="007D5C7C" w:rsidRDefault="00D37614" w:rsidP="00AF65C5">
      <w:pPr>
        <w:keepNext/>
        <w:keepLines/>
        <w:numPr>
          <w:ilvl w:val="0"/>
          <w:numId w:val="24"/>
        </w:numPr>
        <w:tabs>
          <w:tab w:val="num" w:pos="720"/>
        </w:tabs>
        <w:suppressAutoHyphens/>
        <w:jc w:val="center"/>
        <w:rPr>
          <w:rFonts w:ascii="Tahoma" w:hAnsi="Tahoma" w:cs="Tahoma"/>
          <w:color w:val="000000"/>
        </w:rPr>
      </w:pPr>
      <w:r>
        <w:rPr>
          <w:rFonts w:ascii="Tahoma" w:hAnsi="Tahoma" w:cs="Tahoma"/>
          <w:color w:val="000000"/>
        </w:rPr>
        <w:t>č</w:t>
      </w:r>
      <w:r w:rsidRPr="00D43D7D">
        <w:rPr>
          <w:rFonts w:ascii="Tahoma" w:hAnsi="Tahoma" w:cs="Tahoma"/>
          <w:color w:val="000000"/>
        </w:rPr>
        <w:t>len</w:t>
      </w:r>
    </w:p>
    <w:p w14:paraId="1B0BB450" w14:textId="77777777" w:rsidR="007C2116" w:rsidRPr="00D43D7D" w:rsidRDefault="007C2116" w:rsidP="007C2116">
      <w:pPr>
        <w:keepNext/>
        <w:keepLines/>
        <w:tabs>
          <w:tab w:val="num" w:pos="720"/>
        </w:tabs>
        <w:suppressAutoHyphens/>
        <w:ind w:left="720"/>
        <w:rPr>
          <w:rFonts w:ascii="Tahoma" w:hAnsi="Tahoma" w:cs="Tahoma"/>
          <w:color w:val="000000"/>
        </w:rPr>
      </w:pPr>
    </w:p>
    <w:p w14:paraId="694FD8A3" w14:textId="77777777" w:rsidR="0064281A" w:rsidRPr="0064281A" w:rsidRDefault="0064281A" w:rsidP="00AF65C5">
      <w:pPr>
        <w:keepNext/>
        <w:keepLines/>
        <w:jc w:val="both"/>
        <w:rPr>
          <w:rFonts w:ascii="Tahoma" w:hAnsi="Tahoma" w:cs="Tahoma"/>
        </w:rPr>
      </w:pPr>
      <w:r w:rsidRPr="0064281A">
        <w:rPr>
          <w:rFonts w:ascii="Tahoma" w:hAnsi="Tahoma" w:cs="Tahoma"/>
        </w:rPr>
        <w:t>Predstavnik in skrbnik okvirnega sporazuma pri naročniku, ki bo urejal vsa vprašanja, ki bodo nastala v zvezi z izvajanjem tega okvirnega sporazuma, je ……………………………, telefon: ……………………, e-pošta: ………………………………. .</w:t>
      </w:r>
    </w:p>
    <w:p w14:paraId="3736DCF3" w14:textId="77777777" w:rsidR="0064281A" w:rsidRPr="0064281A" w:rsidRDefault="0064281A" w:rsidP="00AF65C5">
      <w:pPr>
        <w:keepNext/>
        <w:keepLines/>
        <w:jc w:val="both"/>
        <w:rPr>
          <w:rFonts w:ascii="Tahoma" w:hAnsi="Tahoma" w:cs="Tahoma"/>
        </w:rPr>
      </w:pPr>
    </w:p>
    <w:p w14:paraId="4EC73A28" w14:textId="77777777" w:rsidR="0064281A" w:rsidRPr="0064281A" w:rsidRDefault="0064281A" w:rsidP="00AF65C5">
      <w:pPr>
        <w:keepNext/>
        <w:keepLines/>
        <w:jc w:val="both"/>
        <w:rPr>
          <w:rFonts w:ascii="Tahoma" w:hAnsi="Tahoma" w:cs="Tahoma"/>
        </w:rPr>
      </w:pPr>
      <w:r w:rsidRPr="0064281A">
        <w:rPr>
          <w:rFonts w:ascii="Tahoma" w:hAnsi="Tahoma" w:cs="Tahoma"/>
        </w:rPr>
        <w:t>Predstavnik in skrbnik okvirnega sporazuma pri izvajalcu, ki bo urejal vsa vprašanja, ki bodo nastala v zvezi z izvajanjem tega okvirnega sporazuma, je …………………………….., telefon: ……………………, e-pošta: ……………………. .</w:t>
      </w:r>
    </w:p>
    <w:p w14:paraId="4C0EEF3D" w14:textId="77777777" w:rsidR="0064281A" w:rsidRPr="0064281A" w:rsidRDefault="0064281A" w:rsidP="00AF65C5">
      <w:pPr>
        <w:keepNext/>
        <w:keepLines/>
        <w:jc w:val="both"/>
        <w:rPr>
          <w:rFonts w:ascii="Tahoma" w:hAnsi="Tahoma" w:cs="Tahoma"/>
        </w:rPr>
      </w:pPr>
    </w:p>
    <w:p w14:paraId="73FCE7C6" w14:textId="77777777" w:rsidR="0064281A" w:rsidRPr="0064281A" w:rsidRDefault="0064281A" w:rsidP="00AF65C5">
      <w:pPr>
        <w:keepNext/>
        <w:keepLines/>
        <w:jc w:val="both"/>
        <w:rPr>
          <w:rFonts w:ascii="Tahoma" w:hAnsi="Tahoma" w:cs="Tahoma"/>
        </w:rPr>
      </w:pPr>
      <w:r w:rsidRPr="0064281A">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4854975B" w14:textId="77777777" w:rsidR="0064281A" w:rsidRPr="0064281A" w:rsidRDefault="0064281A" w:rsidP="00AF65C5">
      <w:pPr>
        <w:keepNext/>
        <w:keepLines/>
        <w:jc w:val="both"/>
        <w:rPr>
          <w:rFonts w:ascii="Tahoma" w:hAnsi="Tahoma" w:cs="Tahoma"/>
        </w:rPr>
      </w:pPr>
    </w:p>
    <w:p w14:paraId="595A920C" w14:textId="05A45238" w:rsidR="00012F4E" w:rsidRPr="0064281A" w:rsidRDefault="0064281A" w:rsidP="00AF65C5">
      <w:pPr>
        <w:keepNext/>
        <w:keepLines/>
        <w:jc w:val="both"/>
        <w:rPr>
          <w:rFonts w:ascii="Tahoma" w:hAnsi="Tahoma" w:cs="Tahoma"/>
        </w:rPr>
      </w:pPr>
      <w:r w:rsidRPr="0064281A">
        <w:rPr>
          <w:rFonts w:ascii="Tahoma" w:hAnsi="Tahoma" w:cs="Tahoma"/>
        </w:rPr>
        <w:t>Spremembo predstavnikov/skrbnikov morata stranki okvirnega sporazuma sporočiti druga drugi v pisni obliki (po e-pošti) najkasneje v petih (5) delovnih dneh po nastopu spremem</w:t>
      </w:r>
      <w:r w:rsidR="00EC3CC0">
        <w:rPr>
          <w:rFonts w:ascii="Tahoma" w:hAnsi="Tahoma" w:cs="Tahoma"/>
        </w:rPr>
        <w:t>be. Ne glede na prvi odstavek 29</w:t>
      </w:r>
      <w:r w:rsidRPr="0064281A">
        <w:rPr>
          <w:rFonts w:ascii="Tahoma" w:hAnsi="Tahoma" w:cs="Tahoma"/>
        </w:rPr>
        <w:t>. člena tega okvirnega sporazuma sprememba predstavnikov/skrbnikov velja, če stranki okvirnega sporazuma o spremembi predstavnikov/skrbnikov obvestita druga drugo na elektronske naslove, navedene v tem členu okvirnega sporazuma.</w:t>
      </w:r>
    </w:p>
    <w:p w14:paraId="6F529B0B" w14:textId="77777777" w:rsidR="005A5D8C" w:rsidRDefault="005A5D8C" w:rsidP="00AF65C5">
      <w:pPr>
        <w:keepNext/>
        <w:keepLines/>
        <w:tabs>
          <w:tab w:val="left" w:pos="567"/>
          <w:tab w:val="left" w:pos="1418"/>
          <w:tab w:val="left" w:pos="1702"/>
        </w:tabs>
        <w:jc w:val="both"/>
        <w:rPr>
          <w:rFonts w:ascii="Tahoma" w:hAnsi="Tahoma" w:cs="Tahoma"/>
          <w:bCs/>
        </w:rPr>
      </w:pPr>
    </w:p>
    <w:p w14:paraId="2BD873A4" w14:textId="77777777" w:rsidR="007C2116" w:rsidRPr="00C8579C" w:rsidRDefault="007C2116" w:rsidP="00AF65C5">
      <w:pPr>
        <w:keepNext/>
        <w:keepLines/>
        <w:tabs>
          <w:tab w:val="left" w:pos="567"/>
          <w:tab w:val="left" w:pos="1418"/>
          <w:tab w:val="left" w:pos="1702"/>
        </w:tabs>
        <w:jc w:val="both"/>
        <w:rPr>
          <w:rFonts w:ascii="Tahoma" w:hAnsi="Tahoma" w:cs="Tahoma"/>
          <w:bCs/>
        </w:rPr>
      </w:pPr>
    </w:p>
    <w:p w14:paraId="1EDBB2C7" w14:textId="77777777" w:rsidR="00856F7B" w:rsidRPr="00C8579C" w:rsidRDefault="00856F7B" w:rsidP="00143464">
      <w:pPr>
        <w:keepNext/>
        <w:keepLines/>
        <w:tabs>
          <w:tab w:val="left" w:pos="851"/>
          <w:tab w:val="left" w:pos="1702"/>
        </w:tabs>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6D664186" w14:textId="77777777" w:rsidR="00856F7B" w:rsidRPr="00C8579C" w:rsidRDefault="00856F7B" w:rsidP="00AF65C5">
      <w:pPr>
        <w:keepNext/>
        <w:keepLines/>
        <w:tabs>
          <w:tab w:val="left" w:pos="1702"/>
        </w:tabs>
        <w:jc w:val="both"/>
        <w:rPr>
          <w:rFonts w:ascii="Tahoma" w:hAnsi="Tahoma" w:cs="Tahoma"/>
          <w:b/>
        </w:rPr>
      </w:pPr>
    </w:p>
    <w:p w14:paraId="06ECAB98" w14:textId="77777777" w:rsidR="00856F7B" w:rsidRPr="00D43D7D" w:rsidRDefault="00856F7B"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 člen</w:t>
      </w:r>
    </w:p>
    <w:p w14:paraId="407F87B6" w14:textId="77777777" w:rsidR="005E1F62" w:rsidRPr="00C8579C" w:rsidRDefault="005E1F62" w:rsidP="00AF65C5">
      <w:pPr>
        <w:keepNext/>
        <w:keepLines/>
        <w:tabs>
          <w:tab w:val="left" w:pos="1702"/>
        </w:tabs>
        <w:jc w:val="both"/>
        <w:rPr>
          <w:rFonts w:ascii="Tahoma" w:hAnsi="Tahoma" w:cs="Tahoma"/>
        </w:rPr>
      </w:pPr>
    </w:p>
    <w:p w14:paraId="7786325F" w14:textId="77777777" w:rsidR="00856F7B" w:rsidRPr="00C8579C" w:rsidRDefault="00392AE2" w:rsidP="00AF65C5">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2475DDF" w14:textId="23E01FB1" w:rsidR="008B756B" w:rsidRDefault="00923A51" w:rsidP="00AF65C5">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2A34A0">
        <w:rPr>
          <w:rFonts w:ascii="Tahoma" w:hAnsi="Tahoma" w:cs="Tahoma"/>
        </w:rPr>
        <w:t>VKS-118/26</w:t>
      </w:r>
      <w:r w:rsidR="008B756B" w:rsidRPr="00C8579C">
        <w:rPr>
          <w:rFonts w:ascii="Tahoma" w:hAnsi="Tahoma" w:cs="Tahoma"/>
        </w:rPr>
        <w:t>,</w:t>
      </w:r>
    </w:p>
    <w:p w14:paraId="11982CE1" w14:textId="40464C90" w:rsidR="00CD5B24" w:rsidRPr="00C8579C" w:rsidRDefault="006F6EAD" w:rsidP="00AF65C5">
      <w:pPr>
        <w:keepNext/>
        <w:keepLines/>
        <w:numPr>
          <w:ilvl w:val="0"/>
          <w:numId w:val="8"/>
        </w:numPr>
        <w:ind w:left="360" w:hanging="180"/>
        <w:jc w:val="both"/>
        <w:rPr>
          <w:rFonts w:ascii="Tahoma" w:hAnsi="Tahoma" w:cs="Tahoma"/>
        </w:rPr>
      </w:pPr>
      <w:r>
        <w:rPr>
          <w:rFonts w:ascii="Tahoma" w:hAnsi="Tahoma" w:cs="Tahoma"/>
        </w:rPr>
        <w:lastRenderedPageBreak/>
        <w:t xml:space="preserve">končna ponudba izvajalca </w:t>
      </w:r>
      <w:bookmarkStart w:id="24" w:name="_Hlk234492479"/>
      <w:r w:rsidR="00A05522">
        <w:rPr>
          <w:rFonts w:ascii="Tahoma" w:hAnsi="Tahoma" w:cs="Tahoma"/>
        </w:rPr>
        <w:t xml:space="preserve">po izvedenih pogajanjih </w:t>
      </w:r>
      <w:bookmarkEnd w:id="24"/>
      <w:r>
        <w:rPr>
          <w:rFonts w:ascii="Tahoma" w:hAnsi="Tahoma" w:cs="Tahoma"/>
        </w:rPr>
        <w:t>št. _____________ z dne _______________</w:t>
      </w:r>
      <w:r w:rsidR="00B661A9">
        <w:rPr>
          <w:rFonts w:ascii="Tahoma" w:hAnsi="Tahoma" w:cs="Tahoma"/>
        </w:rPr>
        <w:t xml:space="preserve"> (ki je Priloga št. 1 tega okvirnega sporazuma),</w:t>
      </w:r>
    </w:p>
    <w:p w14:paraId="650AE0BE" w14:textId="60DCAF5E" w:rsidR="00C06334" w:rsidRPr="00A05522" w:rsidRDefault="00B661A9" w:rsidP="00AF65C5">
      <w:pPr>
        <w:keepNext/>
        <w:keepLines/>
        <w:numPr>
          <w:ilvl w:val="0"/>
          <w:numId w:val="8"/>
        </w:numPr>
        <w:ind w:left="360" w:hanging="180"/>
        <w:jc w:val="both"/>
        <w:rPr>
          <w:rFonts w:ascii="Tahoma" w:hAnsi="Tahoma" w:cs="Tahoma"/>
        </w:rPr>
      </w:pPr>
      <w:r w:rsidRPr="00A05522">
        <w:rPr>
          <w:rFonts w:ascii="Tahoma" w:hAnsi="Tahoma" w:cs="Tahoma"/>
        </w:rPr>
        <w:t xml:space="preserve">končni </w:t>
      </w:r>
      <w:r w:rsidR="00CD5B24" w:rsidRPr="00A05522">
        <w:rPr>
          <w:rFonts w:ascii="Tahoma" w:hAnsi="Tahoma" w:cs="Tahoma"/>
        </w:rPr>
        <w:t xml:space="preserve">ponudbeni predračun izvajalca </w:t>
      </w:r>
      <w:r w:rsidR="00A05522" w:rsidRPr="00A05522">
        <w:rPr>
          <w:rFonts w:ascii="Tahoma" w:hAnsi="Tahoma" w:cs="Tahoma"/>
        </w:rPr>
        <w:t xml:space="preserve">po izvedenih pogajanjih </w:t>
      </w:r>
      <w:r w:rsidR="00CD5B24" w:rsidRPr="00A05522">
        <w:rPr>
          <w:rFonts w:ascii="Tahoma" w:hAnsi="Tahoma" w:cs="Tahoma"/>
        </w:rPr>
        <w:t>št. _________</w:t>
      </w:r>
      <w:r w:rsidRPr="00A05522">
        <w:rPr>
          <w:rFonts w:ascii="Tahoma" w:hAnsi="Tahoma" w:cs="Tahoma"/>
        </w:rPr>
        <w:t>_____ z dne __________________ (ki je Priloga št. 2 tega okvirnega sporazuma),</w:t>
      </w:r>
    </w:p>
    <w:p w14:paraId="079DD93D" w14:textId="2B553611" w:rsidR="00C06334" w:rsidRPr="00820482" w:rsidRDefault="00C06334" w:rsidP="00AF65C5">
      <w:pPr>
        <w:keepNext/>
        <w:keepLines/>
        <w:numPr>
          <w:ilvl w:val="0"/>
          <w:numId w:val="8"/>
        </w:numPr>
        <w:ind w:left="360" w:hanging="180"/>
        <w:jc w:val="both"/>
        <w:rPr>
          <w:rFonts w:ascii="Tahoma" w:hAnsi="Tahoma" w:cs="Tahoma"/>
        </w:rPr>
      </w:pPr>
      <w:r w:rsidRPr="00C06334">
        <w:rPr>
          <w:rFonts w:ascii="Tahoma" w:hAnsi="Tahoma" w:cs="Tahoma"/>
        </w:rPr>
        <w:t>I</w:t>
      </w:r>
      <w:r w:rsidR="00E818DE" w:rsidRPr="00C06334">
        <w:rPr>
          <w:rFonts w:ascii="Tahoma" w:hAnsi="Tahoma" w:cs="Tahoma"/>
        </w:rPr>
        <w:t xml:space="preserve">zjava o skladnosti/lastnostih proizvoda </w:t>
      </w:r>
      <w:r w:rsidRPr="00C06334">
        <w:rPr>
          <w:rFonts w:ascii="Tahoma" w:hAnsi="Tahoma" w:cs="Tahoma"/>
        </w:rPr>
        <w:t>s strani proizvajalca proizvoda</w:t>
      </w:r>
      <w:r w:rsidR="00820482">
        <w:rPr>
          <w:rFonts w:ascii="Tahoma" w:hAnsi="Tahoma" w:cs="Tahoma"/>
        </w:rPr>
        <w:t xml:space="preserve"> (ki je Priloga št. 3 tega okvirnega sporazuma),</w:t>
      </w:r>
    </w:p>
    <w:p w14:paraId="2DE913C7" w14:textId="2138C2FB" w:rsidR="00F8406E" w:rsidRPr="00F8406E" w:rsidRDefault="00E1252A" w:rsidP="00AF65C5">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69B176FC" w14:textId="77777777" w:rsidR="00F8406E" w:rsidRDefault="00F8406E" w:rsidP="00AF65C5">
      <w:pPr>
        <w:keepNext/>
        <w:keepLines/>
        <w:jc w:val="both"/>
        <w:rPr>
          <w:rFonts w:ascii="Tahoma" w:hAnsi="Tahoma" w:cs="Tahoma"/>
        </w:rPr>
      </w:pPr>
    </w:p>
    <w:p w14:paraId="0B10C11D" w14:textId="59ED382B" w:rsidR="007226C9" w:rsidRDefault="007226C9" w:rsidP="00AF65C5">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238F4BB6" w14:textId="77777777" w:rsidR="005A5D8C" w:rsidRDefault="005A5D8C" w:rsidP="00AF65C5">
      <w:pPr>
        <w:keepNext/>
        <w:keepLines/>
        <w:jc w:val="both"/>
        <w:rPr>
          <w:rFonts w:ascii="Tahoma" w:hAnsi="Tahoma" w:cs="Tahoma"/>
        </w:rPr>
      </w:pPr>
    </w:p>
    <w:p w14:paraId="12E034BB" w14:textId="77777777" w:rsidR="007C2116" w:rsidRPr="00C8579C" w:rsidRDefault="007C2116" w:rsidP="00AF65C5">
      <w:pPr>
        <w:keepNext/>
        <w:keepLines/>
        <w:jc w:val="both"/>
        <w:rPr>
          <w:rFonts w:ascii="Tahoma" w:hAnsi="Tahoma" w:cs="Tahoma"/>
        </w:rPr>
      </w:pPr>
    </w:p>
    <w:p w14:paraId="0585CB72" w14:textId="77777777" w:rsidR="00106233" w:rsidRPr="00C8579C" w:rsidRDefault="00106233" w:rsidP="00143464">
      <w:pPr>
        <w:keepNext/>
        <w:keepLines/>
        <w:tabs>
          <w:tab w:val="left" w:pos="851"/>
          <w:tab w:val="left" w:pos="1702"/>
        </w:tabs>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78DA96A6" w14:textId="77777777" w:rsidR="00856F7B" w:rsidRPr="00C8579C" w:rsidRDefault="00856F7B" w:rsidP="00AF65C5">
      <w:pPr>
        <w:keepNext/>
        <w:keepLines/>
        <w:tabs>
          <w:tab w:val="left" w:pos="567"/>
          <w:tab w:val="left" w:pos="1418"/>
          <w:tab w:val="left" w:pos="1702"/>
        </w:tabs>
        <w:jc w:val="both"/>
        <w:rPr>
          <w:rFonts w:ascii="Tahoma" w:hAnsi="Tahoma" w:cs="Tahoma"/>
        </w:rPr>
      </w:pPr>
    </w:p>
    <w:p w14:paraId="74D24E05" w14:textId="77777777" w:rsidR="00E659FD" w:rsidRPr="00D43D7D" w:rsidRDefault="00856F7B"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 </w:t>
      </w:r>
      <w:r w:rsidR="00E659FD" w:rsidRPr="00D43D7D">
        <w:rPr>
          <w:rFonts w:ascii="Tahoma" w:hAnsi="Tahoma" w:cs="Tahoma"/>
          <w:color w:val="000000"/>
        </w:rPr>
        <w:t>č</w:t>
      </w:r>
      <w:r w:rsidRPr="00D43D7D">
        <w:rPr>
          <w:rFonts w:ascii="Tahoma" w:hAnsi="Tahoma" w:cs="Tahoma"/>
          <w:color w:val="000000"/>
        </w:rPr>
        <w:t>len</w:t>
      </w:r>
    </w:p>
    <w:p w14:paraId="43080F6D" w14:textId="77777777" w:rsidR="00E659FD" w:rsidRPr="00C8579C" w:rsidRDefault="00E659FD" w:rsidP="00AF65C5">
      <w:pPr>
        <w:keepNext/>
        <w:keepLines/>
        <w:jc w:val="both"/>
        <w:rPr>
          <w:rFonts w:ascii="Tahoma" w:hAnsi="Tahoma" w:cs="Tahoma"/>
        </w:rPr>
      </w:pPr>
    </w:p>
    <w:p w14:paraId="27449AF2" w14:textId="09E71C75" w:rsidR="00E659FD" w:rsidRPr="00C8579C" w:rsidRDefault="00E659FD" w:rsidP="00AF65C5">
      <w:pPr>
        <w:keepNext/>
        <w:keepLines/>
        <w:jc w:val="both"/>
        <w:rPr>
          <w:rFonts w:ascii="Tahoma" w:hAnsi="Tahoma" w:cs="Tahoma"/>
        </w:rPr>
      </w:pPr>
      <w:r w:rsidRPr="00C8579C">
        <w:rPr>
          <w:rFonts w:ascii="Tahoma" w:hAnsi="Tahoma" w:cs="Tahoma"/>
        </w:rPr>
        <w:t xml:space="preserve">V primeru, da izvajalec ne izpolnjuje svojih obveznosti iz okvirnega sporazuma, ga bo naročnik pisno opozoril in pozval k izpolnitvi </w:t>
      </w:r>
      <w:r w:rsidR="00687412">
        <w:rPr>
          <w:rFonts w:ascii="Tahoma" w:hAnsi="Tahoma" w:cs="Tahoma"/>
        </w:rPr>
        <w:t>njegovih</w:t>
      </w:r>
      <w:r w:rsidR="00687412" w:rsidRPr="00C8579C">
        <w:rPr>
          <w:rFonts w:ascii="Tahoma" w:hAnsi="Tahoma" w:cs="Tahoma"/>
        </w:rPr>
        <w:t xml:space="preserve"> </w:t>
      </w:r>
      <w:r w:rsidRPr="00C8579C">
        <w:rPr>
          <w:rFonts w:ascii="Tahoma" w:hAnsi="Tahoma" w:cs="Tahoma"/>
        </w:rPr>
        <w:t>obveznost</w:t>
      </w:r>
      <w:r w:rsidR="00A40DFC">
        <w:rPr>
          <w:rFonts w:ascii="Tahoma" w:hAnsi="Tahoma" w:cs="Tahoma"/>
        </w:rPr>
        <w:t>i</w:t>
      </w:r>
      <w:r w:rsidRPr="00C8579C">
        <w:rPr>
          <w:rFonts w:ascii="Tahoma" w:hAnsi="Tahoma" w:cs="Tahoma"/>
        </w:rPr>
        <w:t xml:space="preserve"> ter mu določil primeren rok za izpolnitev. Če izvajalec ne upošteva pisnega opozorila naročnika, ima naročnik pravico odstopiti od tega okvirnega sporazuma brez odpovednega roka in brez obveznosti do izvajalca ter unovčiti </w:t>
      </w:r>
      <w:r w:rsidR="00687412">
        <w:rPr>
          <w:rFonts w:ascii="Tahoma" w:hAnsi="Tahoma" w:cs="Tahoma"/>
        </w:rPr>
        <w:t xml:space="preserve">celotno </w:t>
      </w:r>
      <w:r w:rsidRPr="00C8579C">
        <w:rPr>
          <w:rFonts w:ascii="Tahoma" w:hAnsi="Tahoma" w:cs="Tahoma"/>
        </w:rPr>
        <w:t>finančno zavarovanje</w:t>
      </w:r>
      <w:r w:rsidR="00EC5875">
        <w:rPr>
          <w:rFonts w:ascii="Tahoma" w:hAnsi="Tahoma" w:cs="Tahoma"/>
        </w:rPr>
        <w:t xml:space="preserve"> dobre izvedbe obveznosti</w:t>
      </w:r>
      <w:r w:rsidR="00D8690F">
        <w:rPr>
          <w:rFonts w:ascii="Tahoma" w:hAnsi="Tahoma" w:cs="Tahoma"/>
        </w:rPr>
        <w:t xml:space="preserve"> iz okvirnega sporazuma.</w:t>
      </w:r>
    </w:p>
    <w:p w14:paraId="0DF9014C" w14:textId="77777777" w:rsidR="00E659FD" w:rsidRPr="00C8579C" w:rsidRDefault="00E659FD" w:rsidP="00AF65C5">
      <w:pPr>
        <w:keepNext/>
        <w:keepLines/>
        <w:jc w:val="both"/>
        <w:rPr>
          <w:rFonts w:ascii="Tahoma" w:hAnsi="Tahoma" w:cs="Tahoma"/>
        </w:rPr>
      </w:pPr>
    </w:p>
    <w:p w14:paraId="24B369BF" w14:textId="6583877E" w:rsidR="00E659FD" w:rsidRPr="00C8579C" w:rsidRDefault="00392AE2" w:rsidP="00AF65C5">
      <w:pPr>
        <w:keepNext/>
        <w:keepLines/>
        <w:jc w:val="both"/>
        <w:rPr>
          <w:rFonts w:ascii="Tahoma" w:hAnsi="Tahoma" w:cs="Tahoma"/>
        </w:rPr>
      </w:pPr>
      <w:r w:rsidRPr="00C8579C">
        <w:rPr>
          <w:rFonts w:ascii="Tahoma" w:hAnsi="Tahoma" w:cs="Tahoma"/>
        </w:rPr>
        <w:t xml:space="preserve">Naročnik lahko odstopi od okvirnega sporazuma in unovči finančno zavarovanje </w:t>
      </w:r>
      <w:r w:rsidR="00EC5875">
        <w:rPr>
          <w:rFonts w:ascii="Tahoma" w:hAnsi="Tahoma" w:cs="Tahoma"/>
        </w:rPr>
        <w:t>dobre izvedbe obveznosti</w:t>
      </w:r>
      <w:r w:rsidR="00D8690F">
        <w:rPr>
          <w:rFonts w:ascii="Tahoma" w:hAnsi="Tahoma" w:cs="Tahoma"/>
        </w:rPr>
        <w:t xml:space="preserve"> iz okvirnega sporazuma</w:t>
      </w:r>
      <w:r w:rsidR="00EC5875">
        <w:rPr>
          <w:rFonts w:ascii="Tahoma" w:hAnsi="Tahoma" w:cs="Tahoma"/>
        </w:rPr>
        <w:t xml:space="preserve"> </w:t>
      </w:r>
      <w:r w:rsidRPr="00C8579C">
        <w:rPr>
          <w:rFonts w:ascii="Tahoma" w:hAnsi="Tahoma" w:cs="Tahoma"/>
        </w:rPr>
        <w:t xml:space="preserve">brez vnaprejšnjega opozorila in brez obveznosti do izvajalca v primeru, kadar izvajalec svoje obveznosti iz okvirnega sporazuma izvaja v nasprotju z izrecnimi zahtevami/navodili naročnika ali v nasprotju s pravili stroke, </w:t>
      </w:r>
      <w:r w:rsidRPr="00C8579C">
        <w:rPr>
          <w:rFonts w:ascii="Tahoma" w:hAnsi="Tahoma" w:cs="Tahoma"/>
          <w:iCs/>
        </w:rPr>
        <w:t>tehničnimi predpisi, standardi in veljavno zakonodajo</w:t>
      </w:r>
      <w:r w:rsidRPr="00C8579C">
        <w:rPr>
          <w:rFonts w:ascii="Tahoma" w:hAnsi="Tahoma" w:cs="Tahoma"/>
        </w:rPr>
        <w:t xml:space="preserve"> ali v primeru</w:t>
      </w:r>
      <w:r w:rsidR="00BE3325">
        <w:rPr>
          <w:rFonts w:ascii="Tahoma" w:hAnsi="Tahoma" w:cs="Tahoma"/>
        </w:rPr>
        <w:t>,</w:t>
      </w:r>
      <w:r w:rsidRPr="00C8579C">
        <w:rPr>
          <w:rFonts w:ascii="Tahoma" w:hAnsi="Tahoma" w:cs="Tahoma"/>
        </w:rPr>
        <w:t xml:space="preserve"> kadar je očitno, da izvajalec ne bo izpolnil svojih obveznosti iz okvirnega sporazuma. </w:t>
      </w:r>
    </w:p>
    <w:p w14:paraId="11EC9384" w14:textId="77777777" w:rsidR="00DD7431" w:rsidRPr="00C8579C" w:rsidRDefault="00DD7431" w:rsidP="00AF65C5">
      <w:pPr>
        <w:keepNext/>
        <w:keepLines/>
        <w:jc w:val="both"/>
        <w:rPr>
          <w:rFonts w:ascii="Tahoma" w:hAnsi="Tahoma" w:cs="Tahoma"/>
        </w:rPr>
      </w:pPr>
    </w:p>
    <w:p w14:paraId="3BE3DB3C" w14:textId="023B6A62" w:rsidR="00DD7431" w:rsidRDefault="00DD7431" w:rsidP="00AF65C5">
      <w:pPr>
        <w:keepNext/>
        <w:keepLines/>
        <w:jc w:val="both"/>
        <w:rPr>
          <w:rFonts w:ascii="Tahoma" w:hAnsi="Tahoma" w:cs="Tahoma"/>
        </w:rPr>
      </w:pPr>
      <w:r w:rsidRPr="00C8579C">
        <w:rPr>
          <w:rFonts w:ascii="Tahoma" w:hAnsi="Tahoma" w:cs="Tahoma"/>
        </w:rPr>
        <w:t xml:space="preserve">O odstopu od okvirnega sporazuma bo naročnik izvajalca pisno obvestil priporočeno po pošti. </w:t>
      </w:r>
    </w:p>
    <w:p w14:paraId="0E66C12A" w14:textId="77777777" w:rsidR="00856B2F" w:rsidRPr="00C8579C" w:rsidRDefault="00856B2F" w:rsidP="00AF65C5">
      <w:pPr>
        <w:keepNext/>
        <w:keepLines/>
        <w:jc w:val="both"/>
        <w:rPr>
          <w:rFonts w:ascii="Tahoma" w:hAnsi="Tahoma" w:cs="Tahoma"/>
        </w:rPr>
      </w:pPr>
    </w:p>
    <w:p w14:paraId="5596D5BD" w14:textId="77777777" w:rsidR="00DD7431" w:rsidRPr="00C8579C" w:rsidRDefault="00DD7431" w:rsidP="00AF65C5">
      <w:pPr>
        <w:keepNext/>
        <w:keepLines/>
        <w:jc w:val="both"/>
        <w:rPr>
          <w:rFonts w:ascii="Tahoma" w:hAnsi="Tahoma" w:cs="Tahoma"/>
        </w:rPr>
      </w:pPr>
      <w:r w:rsidRPr="00C8579C">
        <w:rPr>
          <w:rFonts w:ascii="Tahoma" w:hAnsi="Tahoma" w:cs="Tahoma"/>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16928449" w14:textId="77777777" w:rsidR="00944612" w:rsidRPr="00C8579C" w:rsidRDefault="00944612" w:rsidP="00AF65C5">
      <w:pPr>
        <w:keepNext/>
        <w:keepLines/>
        <w:jc w:val="both"/>
        <w:rPr>
          <w:rFonts w:ascii="Tahoma" w:hAnsi="Tahoma" w:cs="Tahoma"/>
        </w:rPr>
      </w:pPr>
    </w:p>
    <w:p w14:paraId="580845D2" w14:textId="642387A7" w:rsidR="00A460F0" w:rsidRDefault="00392AE2" w:rsidP="00AF65C5">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4217F626" w14:textId="77777777" w:rsidR="00387EBF" w:rsidRPr="00C8579C" w:rsidRDefault="00387EBF" w:rsidP="00AF65C5">
      <w:pPr>
        <w:keepNext/>
        <w:keepLines/>
        <w:tabs>
          <w:tab w:val="left" w:pos="709"/>
          <w:tab w:val="left" w:pos="1702"/>
        </w:tabs>
        <w:jc w:val="both"/>
        <w:rPr>
          <w:rFonts w:ascii="Tahoma" w:hAnsi="Tahoma" w:cs="Tahoma"/>
        </w:rPr>
      </w:pPr>
    </w:p>
    <w:p w14:paraId="506B7629" w14:textId="77777777" w:rsidR="008E5D30" w:rsidRPr="00D43D7D" w:rsidRDefault="008E5D30"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člen</w:t>
      </w:r>
    </w:p>
    <w:p w14:paraId="45A0D9D0" w14:textId="77777777" w:rsidR="008E5D30" w:rsidRPr="00C8579C" w:rsidRDefault="008E5D30" w:rsidP="00AF65C5">
      <w:pPr>
        <w:keepNext/>
        <w:keepLines/>
        <w:tabs>
          <w:tab w:val="left" w:pos="709"/>
          <w:tab w:val="left" w:pos="1702"/>
        </w:tabs>
        <w:jc w:val="both"/>
        <w:rPr>
          <w:rFonts w:ascii="Tahoma" w:hAnsi="Tahoma" w:cs="Tahoma"/>
        </w:rPr>
      </w:pPr>
    </w:p>
    <w:p w14:paraId="4CDBFAE3" w14:textId="7C3F5744" w:rsidR="00CD5B24" w:rsidRPr="00FE1859" w:rsidRDefault="00CD5B24" w:rsidP="00AF65C5">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7A1BA0">
        <w:rPr>
          <w:rFonts w:ascii="Tahoma" w:hAnsi="Tahoma" w:cs="Tahoma"/>
        </w:rPr>
        <w:t>z</w:t>
      </w:r>
      <w:r w:rsidR="007A1BA0" w:rsidRPr="00FE1859">
        <w:rPr>
          <w:rFonts w:ascii="Tahoma" w:hAnsi="Tahoma" w:cs="Tahoma"/>
        </w:rPr>
        <w:t xml:space="preserve"> </w:t>
      </w:r>
      <w:r w:rsidR="00060930">
        <w:rPr>
          <w:rFonts w:ascii="Tahoma" w:hAnsi="Tahoma" w:cs="Tahoma"/>
        </w:rPr>
        <w:t>devetdeset (</w:t>
      </w:r>
      <w:r>
        <w:rPr>
          <w:rFonts w:ascii="Tahoma" w:hAnsi="Tahoma" w:cs="Tahoma"/>
        </w:rPr>
        <w:t>90</w:t>
      </w:r>
      <w:r w:rsidR="00060930">
        <w:rPr>
          <w:rFonts w:ascii="Tahoma" w:hAnsi="Tahoma" w:cs="Tahoma"/>
        </w:rPr>
        <w:t xml:space="preserve">) </w:t>
      </w:r>
      <w:r>
        <w:rPr>
          <w:rFonts w:ascii="Tahoma" w:hAnsi="Tahoma" w:cs="Tahoma"/>
        </w:rPr>
        <w:t>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2E34C7D5" w14:textId="77777777" w:rsidR="00CD5B24" w:rsidRPr="00FE1859" w:rsidRDefault="00CD5B24" w:rsidP="00AF65C5">
      <w:pPr>
        <w:keepNext/>
        <w:keepLines/>
        <w:jc w:val="both"/>
        <w:rPr>
          <w:rFonts w:ascii="Tahoma" w:hAnsi="Tahoma" w:cs="Tahoma"/>
        </w:rPr>
      </w:pPr>
    </w:p>
    <w:p w14:paraId="31962DB4" w14:textId="30BF7B74" w:rsidR="009B0CF3" w:rsidRDefault="00CD5B24" w:rsidP="00AF65C5">
      <w:pPr>
        <w:keepNext/>
        <w:keepLines/>
        <w:jc w:val="both"/>
        <w:rPr>
          <w:rFonts w:ascii="Tahoma" w:hAnsi="Tahoma" w:cs="Tahoma"/>
        </w:rPr>
      </w:pPr>
      <w:r w:rsidRPr="00FE1859">
        <w:rPr>
          <w:rFonts w:ascii="Tahoma" w:hAnsi="Tahoma" w:cs="Tahoma"/>
        </w:rPr>
        <w:t xml:space="preserve">Izvajalec se v času </w:t>
      </w:r>
      <w:r w:rsidR="00687412">
        <w:rPr>
          <w:rFonts w:ascii="Tahoma" w:hAnsi="Tahoma" w:cs="Tahoma"/>
        </w:rPr>
        <w:t>teka odpovednega roka</w:t>
      </w:r>
      <w:r w:rsidR="00687412" w:rsidRPr="00FE1859">
        <w:rPr>
          <w:rFonts w:ascii="Tahoma" w:hAnsi="Tahoma" w:cs="Tahoma"/>
        </w:rPr>
        <w:t xml:space="preserve"> </w:t>
      </w:r>
      <w:r w:rsidR="00387EBF">
        <w:rPr>
          <w:rFonts w:ascii="Tahoma" w:hAnsi="Tahoma" w:cs="Tahoma"/>
        </w:rPr>
        <w:t>obvezuje izvajati svoje obveznosti</w:t>
      </w:r>
      <w:r w:rsidR="00945FED">
        <w:rPr>
          <w:rFonts w:ascii="Tahoma" w:hAnsi="Tahoma" w:cs="Tahoma"/>
        </w:rPr>
        <w:t>,</w:t>
      </w:r>
      <w:r w:rsidR="00387EBF">
        <w:rPr>
          <w:rFonts w:ascii="Tahoma" w:hAnsi="Tahoma" w:cs="Tahoma"/>
        </w:rPr>
        <w:t xml:space="preserve"> </w:t>
      </w:r>
      <w:r w:rsidR="00687412">
        <w:rPr>
          <w:rFonts w:ascii="Tahoma" w:hAnsi="Tahoma" w:cs="Tahoma"/>
        </w:rPr>
        <w:t xml:space="preserve">in sicer vse </w:t>
      </w:r>
      <w:r>
        <w:rPr>
          <w:rFonts w:ascii="Tahoma" w:hAnsi="Tahoma" w:cs="Tahoma"/>
        </w:rPr>
        <w:t xml:space="preserve">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21352501" w14:textId="77777777" w:rsidR="008E0885" w:rsidRDefault="008E0885" w:rsidP="00AF65C5">
      <w:pPr>
        <w:keepNext/>
        <w:keepLines/>
        <w:tabs>
          <w:tab w:val="left" w:pos="709"/>
          <w:tab w:val="left" w:pos="1702"/>
        </w:tabs>
        <w:jc w:val="both"/>
        <w:rPr>
          <w:rFonts w:ascii="Tahoma" w:hAnsi="Tahoma" w:cs="Tahoma"/>
        </w:rPr>
      </w:pPr>
    </w:p>
    <w:p w14:paraId="579908D9" w14:textId="77777777" w:rsidR="00935B7C" w:rsidRDefault="00935B7C" w:rsidP="00AF65C5">
      <w:pPr>
        <w:keepNext/>
        <w:keepLines/>
        <w:tabs>
          <w:tab w:val="left" w:pos="709"/>
          <w:tab w:val="left" w:pos="1702"/>
        </w:tabs>
        <w:jc w:val="both"/>
        <w:rPr>
          <w:rFonts w:ascii="Tahoma" w:hAnsi="Tahoma" w:cs="Tahoma"/>
        </w:rPr>
      </w:pPr>
    </w:p>
    <w:p w14:paraId="1351C774" w14:textId="77777777" w:rsidR="005A5D8C" w:rsidRDefault="005A5D8C" w:rsidP="00AF65C5">
      <w:pPr>
        <w:keepNext/>
        <w:keepLines/>
        <w:tabs>
          <w:tab w:val="left" w:pos="709"/>
          <w:tab w:val="left" w:pos="1702"/>
        </w:tabs>
        <w:jc w:val="both"/>
        <w:rPr>
          <w:rFonts w:ascii="Tahoma" w:hAnsi="Tahoma" w:cs="Tahoma"/>
        </w:rPr>
      </w:pPr>
    </w:p>
    <w:p w14:paraId="3EDCF4D4" w14:textId="77777777" w:rsidR="0027636D" w:rsidRPr="00C8579C" w:rsidRDefault="0027636D" w:rsidP="00143464">
      <w:pPr>
        <w:keepNext/>
        <w:keepLines/>
        <w:tabs>
          <w:tab w:val="left" w:pos="851"/>
          <w:tab w:val="left" w:pos="1702"/>
        </w:tabs>
        <w:jc w:val="both"/>
        <w:rPr>
          <w:rFonts w:ascii="Tahoma" w:hAnsi="Tahoma" w:cs="Tahoma"/>
          <w:b/>
        </w:rPr>
      </w:pPr>
      <w:r w:rsidRPr="00C8579C">
        <w:rPr>
          <w:rFonts w:ascii="Tahoma" w:hAnsi="Tahoma" w:cs="Tahoma"/>
          <w:b/>
        </w:rPr>
        <w:lastRenderedPageBreak/>
        <w:t>REŠEVANJE SPOROV</w:t>
      </w:r>
    </w:p>
    <w:p w14:paraId="3DA9348B" w14:textId="77777777" w:rsidR="0027636D" w:rsidRPr="00C8579C" w:rsidRDefault="0027636D" w:rsidP="00AF65C5">
      <w:pPr>
        <w:keepNext/>
        <w:keepLines/>
        <w:tabs>
          <w:tab w:val="left" w:pos="709"/>
          <w:tab w:val="left" w:pos="1702"/>
        </w:tabs>
        <w:ind w:left="1701" w:hanging="1701"/>
        <w:rPr>
          <w:rFonts w:ascii="Tahoma" w:hAnsi="Tahoma" w:cs="Tahoma"/>
          <w:b/>
        </w:rPr>
      </w:pPr>
    </w:p>
    <w:p w14:paraId="1F5195EF" w14:textId="77777777" w:rsidR="0027636D" w:rsidRPr="00D43D7D" w:rsidRDefault="0027636D"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 xml:space="preserve"> člen</w:t>
      </w:r>
    </w:p>
    <w:p w14:paraId="17F1B8B6" w14:textId="77777777" w:rsidR="00A460F0" w:rsidRPr="00C8579C" w:rsidRDefault="00A460F0" w:rsidP="00AF65C5">
      <w:pPr>
        <w:keepNext/>
        <w:keepLines/>
        <w:tabs>
          <w:tab w:val="left" w:pos="567"/>
          <w:tab w:val="left" w:pos="1418"/>
          <w:tab w:val="left" w:pos="1702"/>
        </w:tabs>
        <w:jc w:val="both"/>
        <w:rPr>
          <w:rFonts w:ascii="Tahoma" w:eastAsia="Calibri" w:hAnsi="Tahoma" w:cs="Tahoma"/>
        </w:rPr>
      </w:pPr>
    </w:p>
    <w:p w14:paraId="2F47CB27" w14:textId="3660A1D9" w:rsidR="00230317" w:rsidRDefault="00230317" w:rsidP="00AF65C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342DD1DB" w14:textId="77777777" w:rsidR="003A7184" w:rsidRPr="00C8579C" w:rsidRDefault="003A7184" w:rsidP="00AF65C5">
      <w:pPr>
        <w:keepNext/>
        <w:keepLines/>
        <w:tabs>
          <w:tab w:val="left" w:pos="567"/>
          <w:tab w:val="left" w:pos="1418"/>
          <w:tab w:val="left" w:pos="1702"/>
        </w:tabs>
        <w:jc w:val="both"/>
        <w:rPr>
          <w:rFonts w:ascii="Tahoma" w:eastAsia="Calibri" w:hAnsi="Tahoma" w:cs="Tahoma"/>
        </w:rPr>
      </w:pPr>
    </w:p>
    <w:p w14:paraId="22F82235" w14:textId="1FBC94D4" w:rsidR="00C87794" w:rsidRDefault="00230317" w:rsidP="00AF65C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05601687" w14:textId="3A1AFD2C" w:rsidR="00336826" w:rsidRDefault="00336826" w:rsidP="00AF65C5">
      <w:pPr>
        <w:keepNext/>
        <w:keepLines/>
        <w:tabs>
          <w:tab w:val="left" w:pos="567"/>
          <w:tab w:val="left" w:pos="1418"/>
          <w:tab w:val="left" w:pos="1702"/>
        </w:tabs>
        <w:jc w:val="both"/>
        <w:rPr>
          <w:rFonts w:ascii="Tahoma" w:eastAsia="Calibri" w:hAnsi="Tahoma" w:cs="Tahoma"/>
        </w:rPr>
      </w:pPr>
    </w:p>
    <w:p w14:paraId="7127F55E" w14:textId="77777777" w:rsidR="005A5D8C" w:rsidRDefault="005A5D8C" w:rsidP="00AF65C5">
      <w:pPr>
        <w:keepNext/>
        <w:keepLines/>
        <w:tabs>
          <w:tab w:val="left" w:pos="567"/>
          <w:tab w:val="left" w:pos="1418"/>
          <w:tab w:val="left" w:pos="1702"/>
        </w:tabs>
        <w:jc w:val="both"/>
        <w:rPr>
          <w:rFonts w:ascii="Tahoma" w:eastAsia="Calibri" w:hAnsi="Tahoma" w:cs="Tahoma"/>
        </w:rPr>
      </w:pPr>
    </w:p>
    <w:p w14:paraId="3F8950B2" w14:textId="77777777" w:rsidR="006218A4" w:rsidRPr="006218A4" w:rsidRDefault="006218A4" w:rsidP="00143464">
      <w:pPr>
        <w:keepNext/>
        <w:keepLines/>
        <w:tabs>
          <w:tab w:val="left" w:pos="851"/>
          <w:tab w:val="left" w:pos="1702"/>
        </w:tabs>
        <w:spacing w:after="200" w:line="276" w:lineRule="auto"/>
        <w:jc w:val="both"/>
        <w:rPr>
          <w:rFonts w:ascii="Tahoma" w:hAnsi="Tahoma" w:cs="Tahoma"/>
          <w:b/>
        </w:rPr>
      </w:pPr>
      <w:r w:rsidRPr="006218A4">
        <w:rPr>
          <w:rFonts w:ascii="Tahoma" w:hAnsi="Tahoma" w:cs="Tahoma"/>
          <w:b/>
        </w:rPr>
        <w:t>VIŠJA SILA</w:t>
      </w:r>
    </w:p>
    <w:p w14:paraId="0AA6658A" w14:textId="2EC40A9C" w:rsidR="00336826" w:rsidRPr="00336826" w:rsidRDefault="00336826" w:rsidP="00AF65C5">
      <w:pPr>
        <w:pStyle w:val="Odstavekseznama"/>
        <w:keepNext/>
        <w:keepLines/>
        <w:numPr>
          <w:ilvl w:val="0"/>
          <w:numId w:val="24"/>
        </w:numPr>
        <w:tabs>
          <w:tab w:val="num" w:pos="720"/>
        </w:tabs>
        <w:suppressAutoHyphens/>
        <w:jc w:val="center"/>
        <w:rPr>
          <w:rFonts w:ascii="Tahoma" w:hAnsi="Tahoma" w:cs="Tahoma"/>
          <w:color w:val="000000"/>
        </w:rPr>
      </w:pPr>
      <w:r w:rsidRPr="00336826">
        <w:rPr>
          <w:rFonts w:ascii="Tahoma" w:hAnsi="Tahoma" w:cs="Tahoma"/>
          <w:color w:val="000000"/>
        </w:rPr>
        <w:t>člen</w:t>
      </w:r>
    </w:p>
    <w:p w14:paraId="48203178" w14:textId="7FCF6249" w:rsidR="006218A4" w:rsidRPr="006218A4" w:rsidRDefault="006218A4" w:rsidP="00AF65C5">
      <w:pPr>
        <w:keepNext/>
        <w:keepLines/>
        <w:rPr>
          <w:rFonts w:ascii="Tahoma" w:hAnsi="Tahoma" w:cs="Tahoma"/>
        </w:rPr>
      </w:pPr>
    </w:p>
    <w:p w14:paraId="16169818" w14:textId="77777777" w:rsidR="006218A4" w:rsidRPr="006218A4" w:rsidRDefault="006218A4" w:rsidP="00AF65C5">
      <w:pPr>
        <w:keepNext/>
        <w:keepLines/>
        <w:jc w:val="both"/>
        <w:rPr>
          <w:rFonts w:ascii="Tahoma" w:hAnsi="Tahoma" w:cs="Tahoma"/>
        </w:rPr>
      </w:pPr>
      <w:r w:rsidRPr="006218A4">
        <w:rPr>
          <w:rFonts w:ascii="Tahoma" w:hAnsi="Tahoma" w:cs="Tahoma"/>
        </w:rPr>
        <w:t xml:space="preserve">Izvajalec ni odgovoren za delno ali celotno neizpolnjevanje obveznosti, če je to posledica višje sile. Višja sila pomeni zunanji vzrok, neodvisen od volje in vpliva katere koli stranke, ki je nepričakovan in nenaden in se mu ob splošni skrbnosti ni bilo moč izogniti in ga odvrniti, takšne okoliščine pa so se pojavile po sklenitvi </w:t>
      </w:r>
      <w:r w:rsidRPr="006218A4">
        <w:rPr>
          <w:rFonts w:ascii="Tahoma" w:eastAsia="Calibri" w:hAnsi="Tahoma" w:cs="Tahoma"/>
          <w:lang w:eastAsia="en-US"/>
        </w:rPr>
        <w:t>okvirnega sporazuma</w:t>
      </w:r>
      <w:r w:rsidRPr="006218A4">
        <w:rPr>
          <w:rFonts w:ascii="Tahoma" w:hAnsi="Tahoma" w:cs="Tahoma"/>
        </w:rPr>
        <w:t xml:space="preserve">. Če je izvedba obveznosti po tem okvirnem sporazumu delno ali v celoti motena oziroma preprečena zaradi višje sile, je izvajalec o tem dolžan nemudoma obvestiti naročnika. Prav tako ga je dolžan sproti obveščati o prenehanju takih okoliščin. </w:t>
      </w:r>
    </w:p>
    <w:p w14:paraId="7BD59FD7" w14:textId="77777777" w:rsidR="006218A4" w:rsidRPr="006218A4" w:rsidRDefault="006218A4" w:rsidP="00AF65C5">
      <w:pPr>
        <w:keepNext/>
        <w:keepLines/>
        <w:jc w:val="both"/>
        <w:rPr>
          <w:rFonts w:ascii="Tahoma" w:hAnsi="Tahoma" w:cs="Tahoma"/>
        </w:rPr>
      </w:pPr>
    </w:p>
    <w:p w14:paraId="4D61F41D" w14:textId="77777777" w:rsidR="006218A4" w:rsidRPr="006218A4" w:rsidRDefault="006218A4" w:rsidP="00AF65C5">
      <w:pPr>
        <w:keepNext/>
        <w:keepLines/>
        <w:jc w:val="both"/>
        <w:rPr>
          <w:rFonts w:ascii="Tahoma" w:hAnsi="Tahoma" w:cs="Tahoma"/>
        </w:rPr>
      </w:pPr>
      <w:r w:rsidRPr="006218A4">
        <w:rPr>
          <w:rFonts w:ascii="Tahoma" w:hAnsi="Tahoma" w:cs="Tahoma"/>
        </w:rPr>
        <w:t xml:space="preserve">Roki iz tega </w:t>
      </w:r>
      <w:r w:rsidRPr="006218A4">
        <w:rPr>
          <w:rFonts w:ascii="Tahoma" w:eastAsia="Calibri" w:hAnsi="Tahoma" w:cs="Tahoma"/>
          <w:lang w:eastAsia="en-US"/>
        </w:rPr>
        <w:t>okvirnega sporazuma</w:t>
      </w:r>
      <w:r w:rsidRPr="006218A4">
        <w:rPr>
          <w:rFonts w:ascii="Tahoma" w:hAnsi="Tahoma" w:cs="Tahoma"/>
        </w:rPr>
        <w:t xml:space="preserve"> se podaljšajo za čas trajanja višje sile. Izvajalec mora naročnika nemudoma pisno obvestiti o nezmožnosti pravočasne dobave blaga in pri tem tudi navesti vzroke zamude ter okvirni/pričakovani dejanski dobavni rok. Na zahtevo naročnika je izvajalec dolžan dokazati obstoj višje sile.</w:t>
      </w:r>
    </w:p>
    <w:p w14:paraId="41DEE3DD" w14:textId="77777777" w:rsidR="006218A4" w:rsidRPr="006218A4" w:rsidRDefault="006218A4" w:rsidP="00AF65C5">
      <w:pPr>
        <w:keepNext/>
        <w:keepLines/>
        <w:jc w:val="both"/>
        <w:rPr>
          <w:rFonts w:ascii="Tahoma" w:hAnsi="Tahoma" w:cs="Tahoma"/>
        </w:rPr>
      </w:pPr>
    </w:p>
    <w:p w14:paraId="50432877" w14:textId="5201719D" w:rsidR="00EC6A9C" w:rsidRDefault="006218A4" w:rsidP="00AF65C5">
      <w:pPr>
        <w:keepNext/>
        <w:keepLines/>
        <w:jc w:val="both"/>
        <w:rPr>
          <w:rFonts w:ascii="Tahoma" w:hAnsi="Tahoma" w:cs="Tahoma"/>
        </w:rPr>
      </w:pPr>
      <w:r w:rsidRPr="006218A4">
        <w:rPr>
          <w:rFonts w:ascii="Tahoma" w:hAnsi="Tahoma" w:cs="Tahoma"/>
        </w:rPr>
        <w:t>Pomanjkanje delovne sile ali materiala pri izvajalcu ali pri njegovih podizvajalcih se ne šteje za višjo silo, razen, če ni posledica le-te.</w:t>
      </w:r>
    </w:p>
    <w:p w14:paraId="34DC5856" w14:textId="77777777" w:rsidR="00C44397" w:rsidRDefault="00C44397" w:rsidP="00AF65C5">
      <w:pPr>
        <w:keepNext/>
        <w:keepLines/>
        <w:jc w:val="both"/>
        <w:rPr>
          <w:rFonts w:ascii="Tahoma" w:hAnsi="Tahoma" w:cs="Tahoma"/>
        </w:rPr>
      </w:pPr>
    </w:p>
    <w:p w14:paraId="18D2F670" w14:textId="77777777" w:rsidR="00C44397" w:rsidRDefault="00C44397" w:rsidP="00AF65C5">
      <w:pPr>
        <w:keepNext/>
        <w:keepLines/>
        <w:jc w:val="both"/>
        <w:rPr>
          <w:rFonts w:ascii="Tahoma" w:hAnsi="Tahoma" w:cs="Tahoma"/>
        </w:rPr>
      </w:pPr>
    </w:p>
    <w:p w14:paraId="0E1AD557" w14:textId="2B789FF9" w:rsidR="0082469D" w:rsidRPr="00336826" w:rsidRDefault="0082469D" w:rsidP="00691E2E">
      <w:pPr>
        <w:keepNext/>
        <w:keepLines/>
        <w:tabs>
          <w:tab w:val="left" w:pos="851"/>
          <w:tab w:val="left" w:pos="1702"/>
        </w:tabs>
        <w:spacing w:after="200" w:line="276" w:lineRule="auto"/>
        <w:jc w:val="both"/>
        <w:rPr>
          <w:rFonts w:ascii="Tahoma" w:hAnsi="Tahoma" w:cs="Tahoma"/>
          <w:b/>
        </w:rPr>
      </w:pPr>
      <w:r w:rsidRPr="0082469D">
        <w:rPr>
          <w:rFonts w:ascii="Tahoma" w:hAnsi="Tahoma" w:cs="Tahoma"/>
          <w:b/>
        </w:rPr>
        <w:t>PROTIKORUPCIJSKA KLAVZULA</w:t>
      </w:r>
    </w:p>
    <w:p w14:paraId="123D03A4" w14:textId="220339FA" w:rsidR="0082469D" w:rsidRPr="0082469D" w:rsidRDefault="0082469D" w:rsidP="00AF65C5">
      <w:pPr>
        <w:pStyle w:val="Odstavekseznama"/>
        <w:keepNext/>
        <w:keepLines/>
        <w:numPr>
          <w:ilvl w:val="0"/>
          <w:numId w:val="24"/>
        </w:numPr>
        <w:spacing w:after="200" w:line="276" w:lineRule="auto"/>
        <w:jc w:val="center"/>
        <w:rPr>
          <w:rFonts w:ascii="Tahoma" w:hAnsi="Tahoma" w:cs="Tahoma"/>
        </w:rPr>
      </w:pPr>
      <w:r w:rsidRPr="0082469D">
        <w:rPr>
          <w:rFonts w:ascii="Tahoma" w:hAnsi="Tahoma" w:cs="Tahoma"/>
        </w:rPr>
        <w:t xml:space="preserve"> člen</w:t>
      </w:r>
    </w:p>
    <w:p w14:paraId="49C167B8" w14:textId="77777777" w:rsidR="0082469D" w:rsidRPr="0082469D" w:rsidRDefault="0082469D" w:rsidP="00AF65C5">
      <w:pPr>
        <w:keepNext/>
        <w:keepLines/>
        <w:ind w:right="-2"/>
        <w:jc w:val="both"/>
        <w:rPr>
          <w:rFonts w:ascii="Tahoma" w:eastAsia="Calibri" w:hAnsi="Tahoma" w:cs="Tahoma"/>
          <w:color w:val="000000"/>
          <w:lang w:eastAsia="en-US"/>
        </w:rPr>
      </w:pPr>
      <w:r w:rsidRPr="0082469D">
        <w:rPr>
          <w:rFonts w:ascii="Tahoma" w:eastAsia="Calibri" w:hAnsi="Tahoma" w:cs="Tahoma"/>
          <w:color w:val="000000"/>
          <w:lang w:eastAsia="en-US"/>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BB4E014" w14:textId="77777777" w:rsidR="0082469D" w:rsidRPr="0082469D" w:rsidRDefault="0082469D" w:rsidP="00AF65C5">
      <w:pPr>
        <w:keepNext/>
        <w:keepLines/>
        <w:ind w:right="-2"/>
        <w:jc w:val="both"/>
        <w:rPr>
          <w:rFonts w:ascii="Tahoma" w:eastAsia="Calibri" w:hAnsi="Tahoma" w:cs="Tahoma"/>
          <w:color w:val="000000"/>
          <w:lang w:eastAsia="en-US"/>
        </w:rPr>
      </w:pPr>
    </w:p>
    <w:p w14:paraId="050517C4" w14:textId="1BB27B6A" w:rsidR="0082469D" w:rsidRDefault="0082469D" w:rsidP="00AF65C5">
      <w:pPr>
        <w:keepNext/>
        <w:keepLines/>
        <w:ind w:right="-2"/>
        <w:jc w:val="both"/>
        <w:rPr>
          <w:rFonts w:ascii="Tahoma" w:eastAsia="Calibri" w:hAnsi="Tahoma" w:cs="Tahoma"/>
          <w:color w:val="000000"/>
          <w:lang w:eastAsia="en-US"/>
        </w:rPr>
      </w:pPr>
      <w:r w:rsidRPr="0082469D">
        <w:rPr>
          <w:rFonts w:ascii="Tahoma" w:eastAsia="Calibri" w:hAnsi="Tahoma" w:cs="Tahoma"/>
          <w:color w:val="000000"/>
          <w:lang w:eastAsia="en-US"/>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05A6E79" w14:textId="7DA7D493" w:rsidR="00C80794" w:rsidRDefault="00C80794" w:rsidP="00AF65C5">
      <w:pPr>
        <w:keepNext/>
        <w:keepLines/>
        <w:tabs>
          <w:tab w:val="left" w:pos="567"/>
          <w:tab w:val="left" w:pos="1418"/>
          <w:tab w:val="left" w:pos="1702"/>
        </w:tabs>
        <w:jc w:val="both"/>
        <w:rPr>
          <w:rFonts w:ascii="Tahoma" w:eastAsia="Calibri" w:hAnsi="Tahoma" w:cs="Tahoma"/>
        </w:rPr>
      </w:pPr>
    </w:p>
    <w:p w14:paraId="716F2AA0" w14:textId="77777777" w:rsidR="005A5D8C" w:rsidRDefault="005A5D8C" w:rsidP="00AF65C5">
      <w:pPr>
        <w:keepNext/>
        <w:keepLines/>
        <w:tabs>
          <w:tab w:val="left" w:pos="567"/>
          <w:tab w:val="left" w:pos="1418"/>
          <w:tab w:val="left" w:pos="1702"/>
        </w:tabs>
        <w:jc w:val="both"/>
        <w:rPr>
          <w:rFonts w:ascii="Tahoma" w:eastAsia="Calibri" w:hAnsi="Tahoma" w:cs="Tahoma"/>
        </w:rPr>
      </w:pPr>
    </w:p>
    <w:p w14:paraId="70040D65" w14:textId="77777777" w:rsidR="00935B7C" w:rsidRDefault="00935B7C" w:rsidP="00AF65C5">
      <w:pPr>
        <w:keepNext/>
        <w:keepLines/>
        <w:tabs>
          <w:tab w:val="left" w:pos="567"/>
          <w:tab w:val="left" w:pos="1418"/>
          <w:tab w:val="left" w:pos="1702"/>
        </w:tabs>
        <w:jc w:val="both"/>
        <w:rPr>
          <w:rFonts w:ascii="Tahoma" w:eastAsia="Calibri" w:hAnsi="Tahoma" w:cs="Tahoma"/>
        </w:rPr>
      </w:pPr>
    </w:p>
    <w:p w14:paraId="454071AE" w14:textId="77777777" w:rsidR="00935B7C" w:rsidRDefault="00935B7C" w:rsidP="00AF65C5">
      <w:pPr>
        <w:keepNext/>
        <w:keepLines/>
        <w:tabs>
          <w:tab w:val="left" w:pos="567"/>
          <w:tab w:val="left" w:pos="1418"/>
          <w:tab w:val="left" w:pos="1702"/>
        </w:tabs>
        <w:jc w:val="both"/>
        <w:rPr>
          <w:rFonts w:ascii="Tahoma" w:eastAsia="Calibri" w:hAnsi="Tahoma" w:cs="Tahoma"/>
        </w:rPr>
      </w:pPr>
    </w:p>
    <w:p w14:paraId="01247960" w14:textId="77777777" w:rsidR="00935B7C" w:rsidRDefault="00935B7C" w:rsidP="00AF65C5">
      <w:pPr>
        <w:keepNext/>
        <w:keepLines/>
        <w:tabs>
          <w:tab w:val="left" w:pos="567"/>
          <w:tab w:val="left" w:pos="1418"/>
          <w:tab w:val="left" w:pos="1702"/>
        </w:tabs>
        <w:jc w:val="both"/>
        <w:rPr>
          <w:rFonts w:ascii="Tahoma" w:eastAsia="Calibri" w:hAnsi="Tahoma" w:cs="Tahoma"/>
        </w:rPr>
      </w:pPr>
    </w:p>
    <w:p w14:paraId="10111132" w14:textId="77777777" w:rsidR="00935B7C" w:rsidRPr="00C8579C" w:rsidRDefault="00935B7C" w:rsidP="00AF65C5">
      <w:pPr>
        <w:keepNext/>
        <w:keepLines/>
        <w:tabs>
          <w:tab w:val="left" w:pos="567"/>
          <w:tab w:val="left" w:pos="1418"/>
          <w:tab w:val="left" w:pos="1702"/>
        </w:tabs>
        <w:jc w:val="both"/>
        <w:rPr>
          <w:rFonts w:ascii="Tahoma" w:eastAsia="Calibri" w:hAnsi="Tahoma" w:cs="Tahoma"/>
        </w:rPr>
      </w:pPr>
    </w:p>
    <w:p w14:paraId="313E3CCC" w14:textId="6B57E07D" w:rsidR="00481660" w:rsidRPr="0082469D" w:rsidRDefault="0027636D" w:rsidP="00691E2E">
      <w:pPr>
        <w:keepNext/>
        <w:keepLines/>
        <w:tabs>
          <w:tab w:val="left" w:pos="851"/>
          <w:tab w:val="left" w:pos="1702"/>
        </w:tabs>
        <w:jc w:val="both"/>
        <w:rPr>
          <w:rFonts w:ascii="Tahoma" w:hAnsi="Tahoma" w:cs="Tahoma"/>
        </w:rPr>
      </w:pPr>
      <w:r w:rsidRPr="00C8579C">
        <w:rPr>
          <w:rFonts w:ascii="Tahoma" w:hAnsi="Tahoma" w:cs="Tahoma"/>
          <w:b/>
        </w:rPr>
        <w:lastRenderedPageBreak/>
        <w:t>OSTALE DOLOČBE</w:t>
      </w:r>
    </w:p>
    <w:p w14:paraId="6F14F0A8" w14:textId="77777777" w:rsidR="00893D18" w:rsidRPr="00C8579C" w:rsidRDefault="00893D18" w:rsidP="00AF65C5">
      <w:pPr>
        <w:keepNext/>
        <w:keepLines/>
        <w:tabs>
          <w:tab w:val="left" w:pos="567"/>
          <w:tab w:val="left" w:pos="1418"/>
          <w:tab w:val="left" w:pos="1702"/>
        </w:tabs>
        <w:jc w:val="both"/>
        <w:rPr>
          <w:rFonts w:ascii="Tahoma" w:hAnsi="Tahoma" w:cs="Tahoma"/>
        </w:rPr>
      </w:pPr>
    </w:p>
    <w:p w14:paraId="5FD28FA6" w14:textId="77777777" w:rsidR="00D030E2" w:rsidRPr="00D43D7D" w:rsidRDefault="00253633"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w:t>
      </w:r>
      <w:r w:rsidR="00337D19" w:rsidRPr="00D43D7D">
        <w:rPr>
          <w:rFonts w:ascii="Tahoma" w:hAnsi="Tahoma" w:cs="Tahoma"/>
          <w:color w:val="000000"/>
        </w:rPr>
        <w:t>len</w:t>
      </w:r>
    </w:p>
    <w:p w14:paraId="2BDDB28A" w14:textId="77777777" w:rsidR="00253633" w:rsidRPr="00C8579C" w:rsidRDefault="00253633" w:rsidP="00AF65C5">
      <w:pPr>
        <w:keepNext/>
        <w:keepLines/>
        <w:rPr>
          <w:rFonts w:ascii="Tahoma" w:hAnsi="Tahoma" w:cs="Tahoma"/>
        </w:rPr>
      </w:pPr>
    </w:p>
    <w:p w14:paraId="73172CCD" w14:textId="07FEF261" w:rsidR="00253633" w:rsidRDefault="00253633" w:rsidP="00AF65C5">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5AA5358C" w14:textId="77777777" w:rsidR="00E662D6" w:rsidRPr="00C8579C" w:rsidRDefault="00E662D6" w:rsidP="00AF65C5">
      <w:pPr>
        <w:keepNext/>
        <w:keepLines/>
        <w:jc w:val="both"/>
        <w:rPr>
          <w:rFonts w:ascii="Tahoma" w:hAnsi="Tahoma" w:cs="Tahoma"/>
        </w:rPr>
      </w:pPr>
    </w:p>
    <w:p w14:paraId="3FBC13FF" w14:textId="77777777" w:rsidR="008C77E8" w:rsidRPr="00C8579C" w:rsidRDefault="008C77E8" w:rsidP="00AF65C5">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D57FF58" w14:textId="77777777" w:rsidR="008C77E8" w:rsidRPr="00C8579C" w:rsidRDefault="008C77E8" w:rsidP="00AF65C5">
      <w:pPr>
        <w:keepNext/>
        <w:keepLines/>
        <w:tabs>
          <w:tab w:val="left" w:pos="567"/>
          <w:tab w:val="left" w:pos="1418"/>
          <w:tab w:val="left" w:pos="1702"/>
        </w:tabs>
        <w:jc w:val="both"/>
        <w:rPr>
          <w:rFonts w:ascii="Tahoma" w:hAnsi="Tahoma" w:cs="Tahoma"/>
        </w:rPr>
      </w:pPr>
    </w:p>
    <w:p w14:paraId="23EBA76A" w14:textId="68815702" w:rsidR="008C77E8" w:rsidRDefault="008C77E8" w:rsidP="00AF65C5">
      <w:pPr>
        <w:keepNext/>
        <w:keepLines/>
        <w:tabs>
          <w:tab w:val="left" w:pos="567"/>
          <w:tab w:val="left" w:pos="1418"/>
          <w:tab w:val="left" w:pos="1702"/>
        </w:tabs>
        <w:jc w:val="both"/>
        <w:rPr>
          <w:rFonts w:ascii="Tahoma" w:hAnsi="Tahoma" w:cs="Tahoma"/>
        </w:rPr>
      </w:pPr>
      <w:r w:rsidRPr="00C8579C">
        <w:rPr>
          <w:rFonts w:ascii="Tahoma" w:hAnsi="Tahoma" w:cs="Tahoma"/>
        </w:rPr>
        <w:t>Izvajalec s podpisom tega okvirnega sporazuma jamči, da mu je poznan predmet okvirnega sporazuma in vsi riziki, ki bodo spremljali izvedbo, da je seznanjen z razpisnimi zahtevami in s tehnično dokumentacijo, ter da so mu razumljivi in jasni pogoji in okolišč</w:t>
      </w:r>
      <w:r w:rsidR="006C452B">
        <w:rPr>
          <w:rFonts w:ascii="Tahoma" w:hAnsi="Tahoma" w:cs="Tahoma"/>
        </w:rPr>
        <w:t>ine za pravilno izvedbo dobav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32B4EA51" w14:textId="77777777" w:rsidR="00CD5B24" w:rsidRPr="00C8579C" w:rsidRDefault="00CD5B24" w:rsidP="00AF65C5">
      <w:pPr>
        <w:keepNext/>
        <w:keepLines/>
        <w:tabs>
          <w:tab w:val="left" w:pos="567"/>
          <w:tab w:val="left" w:pos="1418"/>
          <w:tab w:val="left" w:pos="1702"/>
        </w:tabs>
        <w:jc w:val="both"/>
        <w:rPr>
          <w:rFonts w:ascii="Tahoma" w:hAnsi="Tahoma" w:cs="Tahoma"/>
        </w:rPr>
      </w:pPr>
    </w:p>
    <w:p w14:paraId="78B098EB" w14:textId="7B97D896" w:rsidR="00750EE0" w:rsidRDefault="00392AE2" w:rsidP="00AF65C5">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2A2E1244" w14:textId="77777777" w:rsidR="00C44397" w:rsidRDefault="00C44397" w:rsidP="00AF65C5">
      <w:pPr>
        <w:keepNext/>
        <w:keepLines/>
        <w:tabs>
          <w:tab w:val="left" w:pos="567"/>
          <w:tab w:val="left" w:pos="1418"/>
          <w:tab w:val="left" w:pos="1702"/>
        </w:tabs>
        <w:jc w:val="both"/>
        <w:rPr>
          <w:rFonts w:ascii="Tahoma" w:hAnsi="Tahoma" w:cs="Tahoma"/>
        </w:rPr>
      </w:pPr>
    </w:p>
    <w:p w14:paraId="6A98A001" w14:textId="54AF01CD" w:rsidR="00D37614" w:rsidRDefault="00D37614" w:rsidP="00AF65C5">
      <w:pPr>
        <w:keepNext/>
        <w:keepLines/>
        <w:numPr>
          <w:ilvl w:val="0"/>
          <w:numId w:val="24"/>
        </w:numPr>
        <w:tabs>
          <w:tab w:val="num" w:pos="720"/>
        </w:tabs>
        <w:suppressAutoHyphens/>
        <w:jc w:val="center"/>
        <w:rPr>
          <w:rFonts w:ascii="Tahoma" w:hAnsi="Tahoma" w:cs="Tahoma"/>
          <w:color w:val="000000"/>
        </w:rPr>
      </w:pPr>
      <w:r>
        <w:rPr>
          <w:rFonts w:ascii="Tahoma" w:hAnsi="Tahoma" w:cs="Tahoma"/>
          <w:color w:val="000000"/>
        </w:rPr>
        <w:t>člen</w:t>
      </w:r>
    </w:p>
    <w:p w14:paraId="7FE69FCB" w14:textId="77777777" w:rsidR="00D37614" w:rsidRDefault="00D37614" w:rsidP="00D37614">
      <w:pPr>
        <w:keepNext/>
        <w:keepLines/>
        <w:tabs>
          <w:tab w:val="num" w:pos="720"/>
        </w:tabs>
        <w:suppressAutoHyphens/>
        <w:rPr>
          <w:rFonts w:ascii="Tahoma" w:hAnsi="Tahoma" w:cs="Tahoma"/>
          <w:color w:val="000000"/>
        </w:rPr>
      </w:pPr>
    </w:p>
    <w:p w14:paraId="77E685B3" w14:textId="62F8FAB3" w:rsidR="00D37614" w:rsidRDefault="00D37614" w:rsidP="00D37614">
      <w:pPr>
        <w:keepNext/>
        <w:keepLines/>
        <w:suppressAutoHyphens/>
        <w:jc w:val="both"/>
        <w:rPr>
          <w:rFonts w:ascii="Tahoma" w:hAnsi="Tahoma" w:cs="Tahoma"/>
          <w:color w:val="000000"/>
        </w:rPr>
      </w:pPr>
      <w:r>
        <w:rPr>
          <w:rFonts w:ascii="Tahoma" w:hAnsi="Tahoma" w:cs="Tahoma"/>
          <w:color w:val="000000"/>
        </w:rPr>
        <w:t xml:space="preserve">Izvajalec mora pri izvajanju okvirnega sporazuma upoštevati in spoštovani </w:t>
      </w:r>
      <w:r w:rsidRPr="00D37614">
        <w:rPr>
          <w:rFonts w:ascii="Tahoma" w:hAnsi="Tahoma" w:cs="Tahoma"/>
        </w:rPr>
        <w:t>splošne pogoje informacijske in kibernetske varnosti Skupine JAVNI HOLDING</w:t>
      </w:r>
      <w:r w:rsidR="00C44397">
        <w:rPr>
          <w:rFonts w:ascii="Tahoma" w:hAnsi="Tahoma" w:cs="Tahoma"/>
          <w:color w:val="000000"/>
        </w:rPr>
        <w:t>:</w:t>
      </w:r>
    </w:p>
    <w:p w14:paraId="4132511B" w14:textId="72D286AD" w:rsidR="00D37614" w:rsidRPr="00D37614" w:rsidRDefault="00D37614" w:rsidP="00D37614">
      <w:pPr>
        <w:keepNext/>
        <w:keepLines/>
        <w:numPr>
          <w:ilvl w:val="0"/>
          <w:numId w:val="8"/>
        </w:numPr>
        <w:ind w:left="360" w:hanging="180"/>
        <w:jc w:val="both"/>
        <w:rPr>
          <w:rFonts w:ascii="Tahoma" w:hAnsi="Tahoma" w:cs="Tahoma"/>
          <w:color w:val="000000"/>
        </w:rPr>
      </w:pPr>
      <w:r w:rsidRPr="00D37614">
        <w:rPr>
          <w:rFonts w:ascii="Tahoma" w:hAnsi="Tahoma" w:cs="Tahoma"/>
          <w:color w:val="000000"/>
        </w:rPr>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D37614">
        <w:rPr>
          <w:rFonts w:ascii="Tahoma" w:hAnsi="Tahoma" w:cs="Tahoma"/>
          <w:color w:val="000000"/>
        </w:rPr>
        <w:t>d.o.o</w:t>
      </w:r>
      <w:proofErr w:type="spellEnd"/>
      <w:r w:rsidRPr="00D37614">
        <w:rPr>
          <w:rFonts w:ascii="Tahoma" w:hAnsi="Tahoma" w:cs="Tahoma"/>
          <w:color w:val="000000"/>
        </w:rPr>
        <w:t xml:space="preserve">. in povezane družbe JAVNO PODJETJE ENERGETIKA LJUBLJANA </w:t>
      </w:r>
      <w:proofErr w:type="spellStart"/>
      <w:r w:rsidRPr="00D37614">
        <w:rPr>
          <w:rFonts w:ascii="Tahoma" w:hAnsi="Tahoma" w:cs="Tahoma"/>
          <w:color w:val="000000"/>
        </w:rPr>
        <w:t>d.o.o</w:t>
      </w:r>
      <w:proofErr w:type="spellEnd"/>
      <w:r w:rsidRPr="00D37614">
        <w:rPr>
          <w:rFonts w:ascii="Tahoma" w:hAnsi="Tahoma" w:cs="Tahoma"/>
          <w:color w:val="000000"/>
        </w:rPr>
        <w:t xml:space="preserve">., JAVNO PODJETJE VODOVOD KANALIZACIJA SNAGA </w:t>
      </w:r>
      <w:proofErr w:type="spellStart"/>
      <w:r w:rsidRPr="00D37614">
        <w:rPr>
          <w:rFonts w:ascii="Tahoma" w:hAnsi="Tahoma" w:cs="Tahoma"/>
          <w:color w:val="000000"/>
        </w:rPr>
        <w:t>d.o.o</w:t>
      </w:r>
      <w:proofErr w:type="spellEnd"/>
      <w:r w:rsidRPr="00D37614">
        <w:rPr>
          <w:rFonts w:ascii="Tahoma" w:hAnsi="Tahoma" w:cs="Tahoma"/>
          <w:color w:val="000000"/>
        </w:rPr>
        <w:t xml:space="preserve">. in JAVNO PODJETJE LJUBLJANSKI POTNIŠKI PROMET, </w:t>
      </w:r>
      <w:proofErr w:type="spellStart"/>
      <w:r w:rsidRPr="00D37614">
        <w:rPr>
          <w:rFonts w:ascii="Tahoma" w:hAnsi="Tahoma" w:cs="Tahoma"/>
          <w:color w:val="000000"/>
        </w:rPr>
        <w:t>d.o.o</w:t>
      </w:r>
      <w:proofErr w:type="spellEnd"/>
      <w:r w:rsidRPr="00D37614">
        <w:rPr>
          <w:rFonts w:ascii="Tahoma" w:hAnsi="Tahoma" w:cs="Tahoma"/>
          <w:color w:val="000000"/>
        </w:rPr>
        <w:t xml:space="preserve">. ter družbi Javno podjetje Ljubljanska parkirišča in tržnice, </w:t>
      </w:r>
      <w:proofErr w:type="spellStart"/>
      <w:r w:rsidRPr="00D37614">
        <w:rPr>
          <w:rFonts w:ascii="Tahoma" w:hAnsi="Tahoma" w:cs="Tahoma"/>
          <w:color w:val="000000"/>
        </w:rPr>
        <w:t>d.o.o</w:t>
      </w:r>
      <w:proofErr w:type="spellEnd"/>
      <w:r w:rsidRPr="00D37614">
        <w:rPr>
          <w:rFonts w:ascii="Tahoma" w:hAnsi="Tahoma" w:cs="Tahoma"/>
          <w:color w:val="000000"/>
        </w:rPr>
        <w:t xml:space="preserve">. in ŽALE Javno podjetje, </w:t>
      </w:r>
      <w:proofErr w:type="spellStart"/>
      <w:r w:rsidRPr="00D37614">
        <w:rPr>
          <w:rFonts w:ascii="Tahoma" w:hAnsi="Tahoma" w:cs="Tahoma"/>
          <w:color w:val="000000"/>
        </w:rPr>
        <w:t>d.o.o</w:t>
      </w:r>
      <w:proofErr w:type="spellEnd"/>
      <w:r w:rsidRPr="00D37614">
        <w:rPr>
          <w:rFonts w:ascii="Tahoma" w:hAnsi="Tahoma" w:cs="Tahoma"/>
          <w:color w:val="000000"/>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Tahoma" w:hAnsi="Tahoma" w:cs="Tahoma"/>
          <w:color w:val="000000"/>
        </w:rPr>
        <w:t>izvajalca</w:t>
      </w:r>
      <w:r w:rsidRPr="00D37614">
        <w:rPr>
          <w:rFonts w:ascii="Tahoma" w:hAnsi="Tahoma" w:cs="Tahoma"/>
          <w:color w:val="000000"/>
        </w:rPr>
        <w:t>, vsi operativni, zgodovinski in dnevniški podatki pa morajo biti shranjeni v lokalnem okolju naročnika;</w:t>
      </w:r>
    </w:p>
    <w:p w14:paraId="425E4F33" w14:textId="072F8AA5" w:rsidR="00D37614" w:rsidRPr="00D37614" w:rsidRDefault="00D37614" w:rsidP="00D37614">
      <w:pPr>
        <w:keepNext/>
        <w:keepLines/>
        <w:numPr>
          <w:ilvl w:val="0"/>
          <w:numId w:val="8"/>
        </w:numPr>
        <w:ind w:left="360" w:hanging="180"/>
        <w:jc w:val="both"/>
        <w:rPr>
          <w:rFonts w:ascii="Tahoma" w:hAnsi="Tahoma" w:cs="Tahoma"/>
          <w:color w:val="000000"/>
        </w:rPr>
      </w:pPr>
      <w:r>
        <w:rPr>
          <w:rFonts w:ascii="Tahoma" w:hAnsi="Tahoma" w:cs="Tahoma"/>
          <w:color w:val="000000"/>
        </w:rPr>
        <w:t>izvajalec</w:t>
      </w:r>
      <w:r w:rsidRPr="00D37614">
        <w:rPr>
          <w:rFonts w:ascii="Tahoma" w:hAnsi="Tahoma" w:cs="Tahoma"/>
          <w:color w:val="000000"/>
        </w:rPr>
        <w:t xml:space="preserve"> mora naročnika nemudoma seznaniti s pomembnim varnostnim incidentom s področja informacijske in kibernetske varnosti;</w:t>
      </w:r>
    </w:p>
    <w:p w14:paraId="371141ED" w14:textId="131CB313" w:rsidR="00D37614" w:rsidRPr="00D37614" w:rsidRDefault="00D37614" w:rsidP="00D37614">
      <w:pPr>
        <w:keepNext/>
        <w:keepLines/>
        <w:numPr>
          <w:ilvl w:val="0"/>
          <w:numId w:val="8"/>
        </w:numPr>
        <w:ind w:left="360" w:hanging="180"/>
        <w:jc w:val="both"/>
        <w:rPr>
          <w:rFonts w:ascii="Tahoma" w:hAnsi="Tahoma" w:cs="Tahoma"/>
          <w:color w:val="000000"/>
        </w:rPr>
      </w:pPr>
      <w:r w:rsidRPr="00D37614">
        <w:rPr>
          <w:rFonts w:ascii="Tahoma" w:hAnsi="Tahoma" w:cs="Tahoma"/>
          <w:color w:val="000000"/>
        </w:rPr>
        <w:t xml:space="preserve">vsa postopanja </w:t>
      </w:r>
      <w:r>
        <w:rPr>
          <w:rFonts w:ascii="Tahoma" w:hAnsi="Tahoma" w:cs="Tahoma"/>
          <w:color w:val="000000"/>
        </w:rPr>
        <w:t>izvajalca</w:t>
      </w:r>
      <w:r w:rsidRPr="00D37614">
        <w:rPr>
          <w:rFonts w:ascii="Tahoma" w:hAnsi="Tahoma" w:cs="Tahoma"/>
          <w:color w:val="000000"/>
        </w:rPr>
        <w:t xml:space="preserve"> po teh </w:t>
      </w:r>
      <w:r>
        <w:rPr>
          <w:rFonts w:ascii="Tahoma" w:hAnsi="Tahoma" w:cs="Tahoma"/>
          <w:color w:val="000000"/>
        </w:rPr>
        <w:t>p</w:t>
      </w:r>
      <w:r w:rsidRPr="00D37614">
        <w:rPr>
          <w:rFonts w:ascii="Tahoma" w:hAnsi="Tahoma" w:cs="Tahoma"/>
          <w:color w:val="000000"/>
        </w:rPr>
        <w:t>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C1AF83E" w14:textId="0F457627" w:rsidR="00D37614" w:rsidRPr="00D37614" w:rsidRDefault="00D37614" w:rsidP="00D37614">
      <w:pPr>
        <w:keepNext/>
        <w:keepLines/>
        <w:numPr>
          <w:ilvl w:val="0"/>
          <w:numId w:val="8"/>
        </w:numPr>
        <w:ind w:left="360" w:hanging="180"/>
        <w:jc w:val="both"/>
        <w:rPr>
          <w:rFonts w:ascii="Tahoma" w:hAnsi="Tahoma" w:cs="Tahoma"/>
          <w:color w:val="000000"/>
        </w:rPr>
      </w:pPr>
      <w:r>
        <w:rPr>
          <w:rFonts w:ascii="Tahoma" w:hAnsi="Tahoma" w:cs="Tahoma"/>
          <w:color w:val="000000"/>
        </w:rPr>
        <w:t>izvajalec</w:t>
      </w:r>
      <w:r w:rsidRPr="00D37614">
        <w:rPr>
          <w:rFonts w:ascii="Tahoma" w:hAnsi="Tahoma" w:cs="Tahoma"/>
          <w:color w:val="000000"/>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color w:val="000000"/>
        </w:rPr>
        <w:t>Izvajalec</w:t>
      </w:r>
      <w:r w:rsidRPr="00D37614">
        <w:rPr>
          <w:rFonts w:ascii="Tahoma" w:hAnsi="Tahoma" w:cs="Tahoma"/>
          <w:color w:val="000000"/>
        </w:rPr>
        <w:t xml:space="preserve"> mora na zahtevo naročnika zagotoviti dostop do relevantne dokumentacije, postopkov, evidenc in informacij, povezanih z izvajanjem </w:t>
      </w:r>
      <w:r>
        <w:rPr>
          <w:rFonts w:ascii="Tahoma" w:hAnsi="Tahoma" w:cs="Tahoma"/>
          <w:color w:val="000000"/>
        </w:rPr>
        <w:t>dobav po okvirnem sporazumu</w:t>
      </w:r>
      <w:r w:rsidRPr="00D37614">
        <w:rPr>
          <w:rFonts w:ascii="Tahoma" w:hAnsi="Tahoma" w:cs="Tahoma"/>
          <w:color w:val="000000"/>
        </w:rPr>
        <w:t>;</w:t>
      </w:r>
    </w:p>
    <w:p w14:paraId="21B21F84" w14:textId="23A62D41" w:rsidR="00D37614" w:rsidRPr="00D37614" w:rsidRDefault="00D37614" w:rsidP="00D37614">
      <w:pPr>
        <w:keepNext/>
        <w:keepLines/>
        <w:numPr>
          <w:ilvl w:val="0"/>
          <w:numId w:val="8"/>
        </w:numPr>
        <w:ind w:left="360" w:hanging="180"/>
        <w:jc w:val="both"/>
        <w:rPr>
          <w:rFonts w:ascii="Tahoma" w:hAnsi="Tahoma" w:cs="Tahoma"/>
          <w:color w:val="000000"/>
        </w:rPr>
      </w:pPr>
      <w:r>
        <w:rPr>
          <w:rFonts w:ascii="Tahoma" w:hAnsi="Tahoma" w:cs="Tahoma"/>
          <w:color w:val="000000"/>
        </w:rPr>
        <w:t>izvajalec</w:t>
      </w:r>
      <w:r w:rsidRPr="00D37614">
        <w:rPr>
          <w:rFonts w:ascii="Tahoma" w:hAnsi="Tahoma" w:cs="Tahoma"/>
          <w:color w:val="000000"/>
        </w:rPr>
        <w:t xml:space="preserve"> v razmerju do naročnika v celoti odgovarja za spoštovanje teh pogojev s strani vseh gospodarskih subjektov, s katerimi izvaja predmet </w:t>
      </w:r>
      <w:r>
        <w:rPr>
          <w:rFonts w:ascii="Tahoma" w:hAnsi="Tahoma" w:cs="Tahoma"/>
          <w:color w:val="000000"/>
        </w:rPr>
        <w:t>okvirnega sporazuma</w:t>
      </w:r>
      <w:r w:rsidRPr="00D37614">
        <w:rPr>
          <w:rFonts w:ascii="Tahoma" w:hAnsi="Tahoma" w:cs="Tahoma"/>
          <w:color w:val="000000"/>
        </w:rPr>
        <w:t>.</w:t>
      </w:r>
    </w:p>
    <w:p w14:paraId="04FCA6A2" w14:textId="496FDF3F" w:rsidR="00D37614" w:rsidRDefault="00D37614">
      <w:pPr>
        <w:keepNext/>
        <w:keepLines/>
        <w:tabs>
          <w:tab w:val="num" w:pos="720"/>
        </w:tabs>
        <w:suppressAutoHyphens/>
        <w:rPr>
          <w:rFonts w:ascii="Tahoma" w:hAnsi="Tahoma" w:cs="Tahoma"/>
          <w:color w:val="000000"/>
        </w:rPr>
      </w:pPr>
    </w:p>
    <w:p w14:paraId="56F98825" w14:textId="77777777" w:rsidR="00935B7C" w:rsidRDefault="00935B7C">
      <w:pPr>
        <w:keepNext/>
        <w:keepLines/>
        <w:tabs>
          <w:tab w:val="num" w:pos="720"/>
        </w:tabs>
        <w:suppressAutoHyphens/>
        <w:rPr>
          <w:rFonts w:ascii="Tahoma" w:hAnsi="Tahoma" w:cs="Tahoma"/>
          <w:color w:val="000000"/>
        </w:rPr>
      </w:pPr>
    </w:p>
    <w:p w14:paraId="2979796A" w14:textId="77777777" w:rsidR="00935B7C" w:rsidRDefault="00935B7C">
      <w:pPr>
        <w:keepNext/>
        <w:keepLines/>
        <w:tabs>
          <w:tab w:val="num" w:pos="720"/>
        </w:tabs>
        <w:suppressAutoHyphens/>
        <w:rPr>
          <w:rFonts w:ascii="Tahoma" w:hAnsi="Tahoma" w:cs="Tahoma"/>
          <w:color w:val="000000"/>
        </w:rPr>
      </w:pPr>
    </w:p>
    <w:p w14:paraId="29E7792A" w14:textId="6C42523F" w:rsidR="00CA7A3B" w:rsidRPr="00D43D7D" w:rsidRDefault="00CA7A3B"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lastRenderedPageBreak/>
        <w:t>člen</w:t>
      </w:r>
    </w:p>
    <w:p w14:paraId="30201B99" w14:textId="77777777" w:rsidR="00CA7A3B" w:rsidRPr="00C8579C" w:rsidRDefault="00CA7A3B" w:rsidP="00AF65C5">
      <w:pPr>
        <w:keepNext/>
        <w:keepLines/>
        <w:ind w:left="426"/>
        <w:jc w:val="center"/>
        <w:rPr>
          <w:rFonts w:ascii="Tahoma" w:hAnsi="Tahoma" w:cs="Tahoma"/>
        </w:rPr>
      </w:pPr>
    </w:p>
    <w:p w14:paraId="43EC598B" w14:textId="7F57BA89" w:rsidR="00801C12" w:rsidRDefault="00CA7A3B" w:rsidP="00AF65C5">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w:t>
      </w:r>
      <w:r w:rsidR="00CC1615">
        <w:rPr>
          <w:rFonts w:ascii="Tahoma" w:hAnsi="Tahoma" w:cs="Tahoma"/>
        </w:rPr>
        <w:t xml:space="preserve">u predloži finančno zavarovanje </w:t>
      </w:r>
      <w:r w:rsidRPr="00C8579C">
        <w:rPr>
          <w:rFonts w:ascii="Tahoma" w:hAnsi="Tahoma" w:cs="Tahoma"/>
        </w:rPr>
        <w:t xml:space="preserve">dobre izvedbe obveznosti iz okvirnega sporazuma v </w:t>
      </w:r>
      <w:r w:rsidRPr="003870FB">
        <w:rPr>
          <w:rFonts w:ascii="Tahoma" w:hAnsi="Tahoma" w:cs="Tahoma"/>
        </w:rPr>
        <w:t>roku, v višini in z veljavnostjo, kot</w:t>
      </w:r>
      <w:r w:rsidRPr="00C8579C">
        <w:rPr>
          <w:rFonts w:ascii="Tahoma" w:hAnsi="Tahoma" w:cs="Tahoma"/>
        </w:rPr>
        <w:t xml:space="preserve"> je določena v </w:t>
      </w:r>
      <w:r w:rsidR="002C5AC8">
        <w:rPr>
          <w:rFonts w:ascii="Tahoma" w:hAnsi="Tahoma" w:cs="Tahoma"/>
          <w:color w:val="000000"/>
        </w:rPr>
        <w:t>21</w:t>
      </w:r>
      <w:r w:rsidRPr="00C8579C">
        <w:rPr>
          <w:rFonts w:ascii="Tahoma" w:hAnsi="Tahoma" w:cs="Tahoma"/>
        </w:rPr>
        <w:t>. členu tega okvirnega sporazuma</w:t>
      </w:r>
      <w:r w:rsidR="00117AB9" w:rsidRPr="00C8579C">
        <w:rPr>
          <w:rFonts w:ascii="Tahoma" w:hAnsi="Tahoma" w:cs="Tahoma"/>
        </w:rPr>
        <w:t xml:space="preserve">. </w:t>
      </w:r>
      <w:r w:rsidR="00E90D5B">
        <w:rPr>
          <w:rFonts w:ascii="Tahoma" w:hAnsi="Tahoma" w:cs="Tahoma"/>
          <w:lang w:eastAsia="ar-SA"/>
        </w:rPr>
        <w:t xml:space="preserve">V kolikor izvajalec, v </w:t>
      </w:r>
      <w:r w:rsidR="009F1E28">
        <w:rPr>
          <w:rFonts w:ascii="Tahoma" w:hAnsi="Tahoma" w:cs="Tahoma"/>
          <w:lang w:eastAsia="ar-SA"/>
        </w:rPr>
        <w:t>skladu z</w:t>
      </w:r>
      <w:r w:rsidR="00253633" w:rsidRPr="00C8579C">
        <w:rPr>
          <w:rFonts w:ascii="Tahoma" w:hAnsi="Tahoma" w:cs="Tahoma"/>
          <w:lang w:eastAsia="ar-SA"/>
        </w:rPr>
        <w:t xml:space="preserve"> </w:t>
      </w:r>
      <w:r w:rsidR="00336826">
        <w:rPr>
          <w:rFonts w:ascii="Tahoma" w:hAnsi="Tahoma" w:cs="Tahoma"/>
          <w:lang w:eastAsia="ar-SA"/>
        </w:rPr>
        <w:t>21</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dobre izvedbe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801C12">
        <w:rPr>
          <w:rFonts w:ascii="Tahoma" w:hAnsi="Tahoma" w:cs="Tahoma"/>
        </w:rPr>
        <w:t>, naročnik pa bo državni revizijski komisiji predlagal, da proti izvajalcu uvede postopek o prekršku po 112. členu ZJN-3.</w:t>
      </w:r>
    </w:p>
    <w:p w14:paraId="3E3CB636" w14:textId="77777777" w:rsidR="005335BC" w:rsidRDefault="005335BC" w:rsidP="00AF65C5">
      <w:pPr>
        <w:keepNext/>
        <w:keepLines/>
        <w:jc w:val="both"/>
        <w:rPr>
          <w:rFonts w:ascii="Tahoma" w:hAnsi="Tahoma" w:cs="Tahoma"/>
        </w:rPr>
      </w:pPr>
    </w:p>
    <w:p w14:paraId="60079843" w14:textId="77777777" w:rsidR="005335BC" w:rsidRDefault="005335BC" w:rsidP="00AF65C5">
      <w:pPr>
        <w:keepNext/>
        <w:keepLines/>
        <w:jc w:val="both"/>
        <w:rPr>
          <w:rFonts w:ascii="Tahoma" w:hAnsi="Tahoma" w:cs="Tahoma"/>
        </w:rPr>
      </w:pPr>
      <w:r>
        <w:rPr>
          <w:rFonts w:ascii="Tahoma" w:hAnsi="Tahoma" w:cs="Tahoma"/>
        </w:rPr>
        <w:t>Glede garancijskih določil, okvirni sporazum velja do poteka vseh garancijskih rokov.</w:t>
      </w:r>
    </w:p>
    <w:p w14:paraId="6574C550" w14:textId="292089CC" w:rsidR="00117AB9" w:rsidRPr="00C8579C" w:rsidRDefault="00117AB9" w:rsidP="00AF65C5">
      <w:pPr>
        <w:keepNext/>
        <w:keepLines/>
        <w:jc w:val="both"/>
        <w:rPr>
          <w:rFonts w:ascii="Tahoma" w:hAnsi="Tahoma" w:cs="Tahoma"/>
        </w:rPr>
      </w:pPr>
    </w:p>
    <w:p w14:paraId="373D94D8" w14:textId="4DD95487" w:rsidR="00D37614" w:rsidRPr="00C8579C" w:rsidRDefault="000A2619" w:rsidP="00AF65C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xml:space="preserve">, </w:t>
      </w:r>
      <w:r w:rsidR="00872240">
        <w:rPr>
          <w:rFonts w:ascii="Tahoma" w:eastAsia="Calibri" w:hAnsi="Tahoma" w:cs="Tahoma"/>
        </w:rPr>
        <w:t>pod pogoji, ki jih določajo prepisi s področja javnega naročanja</w:t>
      </w:r>
      <w:r w:rsidR="00D60D7F">
        <w:rPr>
          <w:rFonts w:ascii="Tahoma" w:eastAsia="Calibri" w:hAnsi="Tahoma" w:cs="Tahoma"/>
        </w:rPr>
        <w:t>.</w:t>
      </w:r>
    </w:p>
    <w:p w14:paraId="3C39B447" w14:textId="77777777" w:rsidR="004F6AB5" w:rsidRPr="00D43D7D" w:rsidRDefault="004F6AB5"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t>člen</w:t>
      </w:r>
    </w:p>
    <w:p w14:paraId="0CC5E7C8" w14:textId="77777777" w:rsidR="004F6AB5" w:rsidRPr="00C8579C" w:rsidRDefault="004F6AB5" w:rsidP="00AF65C5">
      <w:pPr>
        <w:keepNext/>
        <w:keepLines/>
        <w:rPr>
          <w:rFonts w:ascii="Tahoma" w:hAnsi="Tahoma" w:cs="Tahoma"/>
        </w:rPr>
      </w:pPr>
    </w:p>
    <w:p w14:paraId="4331CB4F" w14:textId="77777777" w:rsidR="00AF1A4B" w:rsidRPr="00AF1A4B" w:rsidRDefault="00AF1A4B" w:rsidP="00D37614">
      <w:pPr>
        <w:keepNext/>
        <w:keepLines/>
        <w:jc w:val="both"/>
        <w:rPr>
          <w:rFonts w:ascii="Tahoma" w:eastAsia="Frutiger" w:hAnsi="Tahoma" w:cs="Tahoma"/>
          <w:lang w:eastAsia="en-US"/>
        </w:rPr>
      </w:pPr>
      <w:r w:rsidRPr="00AF1A4B">
        <w:rPr>
          <w:rFonts w:ascii="Tahoma" w:eastAsia="Frutiger" w:hAnsi="Tahoma" w:cs="Tahoma"/>
          <w:lang w:eastAsia="en-US"/>
        </w:rPr>
        <w:t>Ta okvirni sporazum je sklenjen pod razveznim pogojem, ki se uresniči v primeru izpolnitve ene od naslednjih okoliščin:</w:t>
      </w:r>
    </w:p>
    <w:p w14:paraId="68515EFA" w14:textId="77777777" w:rsidR="00AF1A4B" w:rsidRPr="00AF1A4B" w:rsidRDefault="00AF1A4B" w:rsidP="00D37614">
      <w:pPr>
        <w:keepNext/>
        <w:keepLines/>
        <w:numPr>
          <w:ilvl w:val="0"/>
          <w:numId w:val="11"/>
        </w:numPr>
        <w:contextualSpacing/>
        <w:jc w:val="both"/>
        <w:rPr>
          <w:rFonts w:ascii="Tahoma" w:eastAsia="Frutiger" w:hAnsi="Tahoma" w:cs="Tahoma"/>
          <w:lang w:eastAsia="en-US"/>
        </w:rPr>
      </w:pPr>
      <w:r w:rsidRPr="00AF1A4B">
        <w:rPr>
          <w:rFonts w:ascii="Tahoma" w:eastAsia="Frutiger" w:hAnsi="Tahoma" w:cs="Tahoma"/>
          <w:lang w:eastAsia="en-US"/>
        </w:rPr>
        <w:t xml:space="preserve">če bo naročnik seznanjen, da je sodišče s pravnomočno odločitvijo ugotovilo kršitev obveznosti delovne, </w:t>
      </w:r>
      <w:proofErr w:type="spellStart"/>
      <w:r w:rsidRPr="00AF1A4B">
        <w:rPr>
          <w:rFonts w:ascii="Tahoma" w:eastAsia="Frutiger" w:hAnsi="Tahoma" w:cs="Tahoma"/>
          <w:lang w:eastAsia="en-US"/>
        </w:rPr>
        <w:t>okoljske</w:t>
      </w:r>
      <w:proofErr w:type="spellEnd"/>
      <w:r w:rsidRPr="00AF1A4B">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Pr="00AF1A4B">
        <w:rPr>
          <w:rFonts w:ascii="Tahoma" w:eastAsia="Frutiger" w:hAnsi="Tahoma" w:cs="Tahoma"/>
          <w:lang w:eastAsia="en-US"/>
        </w:rPr>
        <w:t>okoljskega</w:t>
      </w:r>
      <w:proofErr w:type="spellEnd"/>
      <w:r w:rsidRPr="00AF1A4B">
        <w:rPr>
          <w:rFonts w:ascii="Tahoma" w:eastAsia="Frutiger" w:hAnsi="Tahoma" w:cs="Tahoma"/>
          <w:lang w:eastAsia="en-US"/>
        </w:rPr>
        <w:t xml:space="preserve">, socialnega in delovnega prava, s strani izvajalca ali podizvajalca ali </w:t>
      </w:r>
    </w:p>
    <w:p w14:paraId="14B58F63" w14:textId="77777777" w:rsidR="00AF1A4B" w:rsidRPr="00AF1A4B" w:rsidRDefault="00AF1A4B" w:rsidP="00D37614">
      <w:pPr>
        <w:keepNext/>
        <w:keepLines/>
        <w:numPr>
          <w:ilvl w:val="0"/>
          <w:numId w:val="11"/>
        </w:numPr>
        <w:contextualSpacing/>
        <w:jc w:val="both"/>
        <w:rPr>
          <w:rFonts w:ascii="Tahoma" w:eastAsia="Frutiger" w:hAnsi="Tahoma" w:cs="Tahoma"/>
          <w:lang w:eastAsia="en-US"/>
        </w:rPr>
      </w:pPr>
      <w:r w:rsidRPr="00AF1A4B">
        <w:rPr>
          <w:rFonts w:ascii="Tahoma" w:eastAsia="Frutiger" w:hAnsi="Tahoma" w:cs="Tahoma"/>
          <w:lang w:eastAsia="en-US"/>
        </w:rPr>
        <w:t>če bo naročnik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4A9864" w14:textId="77777777" w:rsidR="00AF1A4B" w:rsidRPr="00AF1A4B" w:rsidRDefault="00AF1A4B" w:rsidP="00D37614">
      <w:pPr>
        <w:keepNext/>
        <w:keepLines/>
        <w:ind w:left="720"/>
        <w:contextualSpacing/>
        <w:jc w:val="both"/>
        <w:rPr>
          <w:rFonts w:ascii="Tahoma" w:eastAsia="Frutiger" w:hAnsi="Tahoma" w:cs="Tahoma"/>
          <w:lang w:eastAsia="en-US"/>
        </w:rPr>
      </w:pPr>
    </w:p>
    <w:p w14:paraId="0CC4FC7D" w14:textId="77777777" w:rsidR="00AF1A4B" w:rsidRPr="00AF1A4B" w:rsidRDefault="00AF1A4B" w:rsidP="00D37614">
      <w:pPr>
        <w:keepNext/>
        <w:keepLines/>
        <w:tabs>
          <w:tab w:val="left" w:pos="1418"/>
          <w:tab w:val="left" w:pos="1702"/>
        </w:tabs>
        <w:jc w:val="both"/>
        <w:rPr>
          <w:rFonts w:ascii="Tahoma" w:eastAsia="Frutiger" w:hAnsi="Tahoma" w:cs="Tahoma"/>
          <w:highlight w:val="yellow"/>
          <w:lang w:eastAsia="en-US"/>
        </w:rPr>
      </w:pPr>
      <w:r w:rsidRPr="00AF1A4B">
        <w:rPr>
          <w:rFonts w:ascii="Tahoma" w:eastAsia="Frutiger" w:hAnsi="Tahoma" w:cs="Tahoma"/>
          <w:lang w:eastAsia="en-US"/>
        </w:rPr>
        <w:t>V primeru seznanitve naročnika s kršitvijo mora ta o tem obvestiti izvajalca v desetih (10) delovnih dneh.</w:t>
      </w:r>
    </w:p>
    <w:p w14:paraId="7C16F7CF"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 xml:space="preserve">Izvajalec lahko v roku, ki ga določi naročnik (ki ne bo daljši kot petnajst (15) delovnih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6452A32" w14:textId="77777777" w:rsidR="00D37614" w:rsidRPr="00AF1A4B" w:rsidRDefault="00D37614" w:rsidP="00D37614">
      <w:pPr>
        <w:keepNext/>
        <w:keepLines/>
        <w:tabs>
          <w:tab w:val="left" w:pos="1418"/>
          <w:tab w:val="left" w:pos="1702"/>
        </w:tabs>
        <w:jc w:val="both"/>
        <w:rPr>
          <w:rFonts w:ascii="Tahoma" w:eastAsia="Frutiger" w:hAnsi="Tahoma" w:cs="Tahoma"/>
          <w:lang w:eastAsia="en-US"/>
        </w:rPr>
      </w:pPr>
    </w:p>
    <w:p w14:paraId="182DCD71"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 xml:space="preserve">Če izvajalec ne predloži dokazov za podizvajalca ali če jih je, pa bo naročnik ocenil, da ti ukrepi ne zadoščajo, lahko izvajalec zamenja podizvajalca v roku, ki ga določi naročnik in ne bo daljši od petnajst (15) delovnih dni v skladu s 94. členom ZJN-3, ali sam prevzame dela, ki ga je oddal v pod izvajanje temu podizvajalcu, če ta zamenjava ali prevzem ne pomeni bistvene spremembe okvirnega sporazuma. </w:t>
      </w:r>
    </w:p>
    <w:p w14:paraId="356CBA52" w14:textId="77777777" w:rsidR="00D37614" w:rsidRPr="00AF1A4B" w:rsidRDefault="00D37614" w:rsidP="00D37614">
      <w:pPr>
        <w:keepNext/>
        <w:keepLines/>
        <w:tabs>
          <w:tab w:val="left" w:pos="1418"/>
          <w:tab w:val="left" w:pos="1702"/>
        </w:tabs>
        <w:jc w:val="both"/>
        <w:rPr>
          <w:rFonts w:ascii="Tahoma" w:eastAsia="Frutiger" w:hAnsi="Tahoma" w:cs="Tahoma"/>
          <w:lang w:eastAsia="en-US"/>
        </w:rPr>
      </w:pPr>
    </w:p>
    <w:p w14:paraId="302F2AAA" w14:textId="77777777" w:rsidR="00AF1A4B" w:rsidRDefault="00AF1A4B" w:rsidP="00D37614">
      <w:pPr>
        <w:keepNext/>
        <w:keepLines/>
        <w:tabs>
          <w:tab w:val="left" w:pos="1418"/>
          <w:tab w:val="left" w:pos="1702"/>
        </w:tabs>
        <w:jc w:val="both"/>
        <w:rPr>
          <w:rFonts w:ascii="Tahoma" w:eastAsia="Frutiger" w:hAnsi="Tahoma" w:cs="Tahoma"/>
          <w:lang w:eastAsia="en-US"/>
        </w:rPr>
      </w:pPr>
      <w:r w:rsidRPr="00AF1A4B">
        <w:rPr>
          <w:rFonts w:ascii="Tahoma" w:eastAsia="Frutiger" w:hAnsi="Tahoma" w:cs="Tahoma"/>
          <w:lang w:eastAsia="en-US"/>
        </w:rPr>
        <w:t xml:space="preserve">Če izvajalec ne predloži dokazov zase ali za podizvajalca ali če jih je, pa bo naročnik ocenil,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10BA12D" w14:textId="77777777" w:rsidR="00D37614" w:rsidRPr="00AF1A4B" w:rsidRDefault="00D37614" w:rsidP="00D37614">
      <w:pPr>
        <w:keepNext/>
        <w:keepLines/>
        <w:tabs>
          <w:tab w:val="left" w:pos="1418"/>
          <w:tab w:val="left" w:pos="1702"/>
        </w:tabs>
        <w:jc w:val="both"/>
        <w:rPr>
          <w:rFonts w:ascii="Tahoma" w:eastAsia="Frutiger" w:hAnsi="Tahoma" w:cs="Tahoma"/>
          <w:lang w:eastAsia="en-US"/>
        </w:rPr>
      </w:pPr>
    </w:p>
    <w:p w14:paraId="7564D707" w14:textId="4F024495" w:rsidR="004F6AB5" w:rsidRDefault="00AF1A4B" w:rsidP="00D37614">
      <w:pPr>
        <w:keepNext/>
        <w:keepLines/>
        <w:jc w:val="both"/>
        <w:rPr>
          <w:rFonts w:ascii="Tahoma" w:eastAsia="Frutiger" w:hAnsi="Tahoma" w:cs="Tahoma"/>
          <w:lang w:eastAsia="en-US"/>
        </w:rPr>
      </w:pPr>
      <w:r w:rsidRPr="00AF1A4B">
        <w:rPr>
          <w:rFonts w:ascii="Tahoma" w:eastAsia="Frutiger" w:hAnsi="Tahoma" w:cs="Tahoma"/>
          <w:lang w:eastAsia="en-US"/>
        </w:rPr>
        <w:t xml:space="preserve">V primeru izpolnitve razveznega pogoja se šteje, da je okvirni sporazum razvezan z dnem sklenitve novega </w:t>
      </w:r>
      <w:r w:rsidRPr="00AF1A4B">
        <w:rPr>
          <w:rFonts w:ascii="Tahoma" w:eastAsia="Calibri" w:hAnsi="Tahoma" w:cs="Tahoma"/>
          <w:lang w:eastAsia="en-US"/>
        </w:rPr>
        <w:t>okvirnega sporazuma</w:t>
      </w:r>
      <w:r w:rsidRPr="00AF1A4B">
        <w:rPr>
          <w:rFonts w:ascii="Tahoma" w:eastAsia="Frutiger" w:hAnsi="Tahoma" w:cs="Tahoma"/>
          <w:lang w:eastAsia="en-US"/>
        </w:rPr>
        <w:t xml:space="preserve"> o izvedbi javnega naročila, naročnik pa mora nov postopek oddaje javnega naročila začeti nemudoma, vendar najkasneje v šestdesetih (60) koledarskih dneh od seznanitve s kršitvijo. Če naročnik v tem roku ne začne novega postopka javnega naročila, se šteje, da je okvirni sporazum razvezan šestdeseti (60.) koledarski dan od seznanitve s kršitvijo.</w:t>
      </w:r>
    </w:p>
    <w:p w14:paraId="531157C1" w14:textId="77777777" w:rsidR="00D37614" w:rsidRDefault="00D37614" w:rsidP="00D37614">
      <w:pPr>
        <w:keepNext/>
        <w:keepLines/>
        <w:jc w:val="both"/>
        <w:rPr>
          <w:rFonts w:ascii="Tahoma" w:eastAsia="Frutiger" w:hAnsi="Tahoma" w:cs="Tahoma"/>
          <w:lang w:eastAsia="en-US"/>
        </w:rPr>
      </w:pPr>
    </w:p>
    <w:p w14:paraId="39A3E8FE" w14:textId="77777777" w:rsidR="00935B7C" w:rsidRDefault="00935B7C" w:rsidP="00D37614">
      <w:pPr>
        <w:keepNext/>
        <w:keepLines/>
        <w:jc w:val="both"/>
        <w:rPr>
          <w:rFonts w:ascii="Tahoma" w:eastAsia="Frutiger" w:hAnsi="Tahoma" w:cs="Tahoma"/>
          <w:lang w:eastAsia="en-US"/>
        </w:rPr>
      </w:pPr>
    </w:p>
    <w:p w14:paraId="684248D3" w14:textId="77777777" w:rsidR="00935B7C" w:rsidRDefault="00935B7C" w:rsidP="00D37614">
      <w:pPr>
        <w:keepNext/>
        <w:keepLines/>
        <w:jc w:val="both"/>
        <w:rPr>
          <w:rFonts w:ascii="Tahoma" w:eastAsia="Frutiger" w:hAnsi="Tahoma" w:cs="Tahoma"/>
          <w:lang w:eastAsia="en-US"/>
        </w:rPr>
      </w:pPr>
    </w:p>
    <w:p w14:paraId="1A5D7003" w14:textId="77777777" w:rsidR="00935B7C" w:rsidRDefault="00935B7C" w:rsidP="00D37614">
      <w:pPr>
        <w:keepNext/>
        <w:keepLines/>
        <w:jc w:val="both"/>
        <w:rPr>
          <w:rFonts w:ascii="Tahoma" w:eastAsia="Frutiger" w:hAnsi="Tahoma" w:cs="Tahoma"/>
          <w:lang w:eastAsia="en-US"/>
        </w:rPr>
      </w:pPr>
    </w:p>
    <w:p w14:paraId="389A2AE5" w14:textId="6A66B913" w:rsidR="00F523D0" w:rsidRPr="00D43D7D" w:rsidRDefault="00C80794" w:rsidP="00AF65C5">
      <w:pPr>
        <w:keepNext/>
        <w:keepLines/>
        <w:numPr>
          <w:ilvl w:val="0"/>
          <w:numId w:val="24"/>
        </w:numPr>
        <w:tabs>
          <w:tab w:val="num" w:pos="720"/>
        </w:tabs>
        <w:suppressAutoHyphens/>
        <w:jc w:val="center"/>
        <w:rPr>
          <w:rFonts w:ascii="Tahoma" w:hAnsi="Tahoma" w:cs="Tahoma"/>
          <w:color w:val="000000"/>
        </w:rPr>
      </w:pPr>
      <w:r w:rsidRPr="00D43D7D">
        <w:rPr>
          <w:rFonts w:ascii="Tahoma" w:hAnsi="Tahoma" w:cs="Tahoma"/>
          <w:color w:val="000000"/>
        </w:rPr>
        <w:lastRenderedPageBreak/>
        <w:t>č</w:t>
      </w:r>
      <w:r w:rsidR="00F523D0" w:rsidRPr="00D43D7D">
        <w:rPr>
          <w:rFonts w:ascii="Tahoma" w:hAnsi="Tahoma" w:cs="Tahoma"/>
          <w:color w:val="000000"/>
        </w:rPr>
        <w:t>len</w:t>
      </w:r>
    </w:p>
    <w:p w14:paraId="63B7666C" w14:textId="77777777" w:rsidR="00C80794" w:rsidRPr="00C8579C" w:rsidRDefault="00C80794" w:rsidP="00AF65C5">
      <w:pPr>
        <w:keepNext/>
        <w:keepLines/>
        <w:ind w:left="360"/>
        <w:rPr>
          <w:rFonts w:ascii="Tahoma" w:hAnsi="Tahoma" w:cs="Tahoma"/>
        </w:rPr>
      </w:pPr>
    </w:p>
    <w:p w14:paraId="55C05274" w14:textId="77777777" w:rsidR="00AF1A4B" w:rsidRPr="00EF0C99" w:rsidRDefault="00AF1A4B" w:rsidP="00AF65C5">
      <w:pPr>
        <w:keepNext/>
        <w:keepLines/>
        <w:tabs>
          <w:tab w:val="left" w:pos="1702"/>
        </w:tabs>
        <w:jc w:val="both"/>
        <w:rPr>
          <w:rFonts w:ascii="Tahoma" w:hAnsi="Tahoma" w:cs="Tahoma"/>
        </w:rPr>
      </w:pPr>
      <w:r w:rsidRPr="00EF0C99">
        <w:rPr>
          <w:rFonts w:ascii="Tahoma" w:hAnsi="Tahoma" w:cs="Tahoma"/>
        </w:rPr>
        <w:t xml:space="preserve">Okvirni sporazum je sestavljen in podpisan v treh (3) enakih izvodih, od katerih prejme naročnik dva (2) in izvajalec en (1) izvod. </w:t>
      </w:r>
    </w:p>
    <w:p w14:paraId="3059961A" w14:textId="3B9E0484" w:rsidR="00CD5B24" w:rsidRPr="00C8579C" w:rsidRDefault="00CD5B24" w:rsidP="00AF65C5">
      <w:pPr>
        <w:keepNext/>
        <w:keepLines/>
        <w:tabs>
          <w:tab w:val="left" w:pos="1134"/>
          <w:tab w:val="left" w:pos="4820"/>
        </w:tabs>
        <w:jc w:val="both"/>
        <w:rPr>
          <w:rFonts w:ascii="Tahoma" w:hAnsi="Tahoma" w:cs="Tahoma"/>
        </w:rPr>
      </w:pPr>
    </w:p>
    <w:p w14:paraId="3E588FEF"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rPr>
        <w:t>Ljubljana, dne ___________</w:t>
      </w:r>
      <w:r w:rsidRPr="00AF1A4B">
        <w:rPr>
          <w:rFonts w:ascii="Tahoma" w:hAnsi="Tahoma" w:cs="Tahoma"/>
        </w:rPr>
        <w:tab/>
      </w:r>
      <w:r w:rsidRPr="00AF1A4B">
        <w:rPr>
          <w:rFonts w:ascii="Tahoma" w:hAnsi="Tahoma" w:cs="Tahoma"/>
        </w:rPr>
        <w:tab/>
      </w:r>
      <w:r w:rsidRPr="00AF1A4B">
        <w:rPr>
          <w:rFonts w:ascii="Tahoma" w:hAnsi="Tahoma" w:cs="Tahoma"/>
        </w:rPr>
        <w:tab/>
        <w:t>______________, dne __________</w:t>
      </w:r>
    </w:p>
    <w:p w14:paraId="38B2F0E2" w14:textId="77777777" w:rsidR="00AF1A4B" w:rsidRDefault="00AF1A4B" w:rsidP="00AF65C5">
      <w:pPr>
        <w:keepNext/>
        <w:keepLines/>
        <w:tabs>
          <w:tab w:val="left" w:pos="4962"/>
        </w:tabs>
        <w:ind w:right="-851"/>
        <w:jc w:val="both"/>
        <w:rPr>
          <w:rFonts w:ascii="Tahoma" w:hAnsi="Tahoma" w:cs="Tahoma"/>
        </w:rPr>
      </w:pPr>
    </w:p>
    <w:p w14:paraId="36038195" w14:textId="77777777" w:rsidR="00691E2E" w:rsidRDefault="00691E2E" w:rsidP="00AF65C5">
      <w:pPr>
        <w:keepNext/>
        <w:keepLines/>
        <w:tabs>
          <w:tab w:val="left" w:pos="4962"/>
        </w:tabs>
        <w:ind w:right="-851"/>
        <w:jc w:val="both"/>
        <w:rPr>
          <w:rFonts w:ascii="Tahoma" w:hAnsi="Tahoma" w:cs="Tahoma"/>
        </w:rPr>
      </w:pPr>
    </w:p>
    <w:p w14:paraId="697FED7C" w14:textId="77777777" w:rsidR="00691E2E" w:rsidRPr="00AF1A4B" w:rsidRDefault="00691E2E" w:rsidP="00AF65C5">
      <w:pPr>
        <w:keepNext/>
        <w:keepLines/>
        <w:tabs>
          <w:tab w:val="left" w:pos="4962"/>
        </w:tabs>
        <w:ind w:right="-851"/>
        <w:jc w:val="both"/>
        <w:rPr>
          <w:rFonts w:ascii="Tahoma" w:hAnsi="Tahoma" w:cs="Tahoma"/>
        </w:rPr>
      </w:pPr>
    </w:p>
    <w:p w14:paraId="43CFD968"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rPr>
        <w:t>NAROČNIK:</w:t>
      </w:r>
      <w:r w:rsidRPr="00AF1A4B">
        <w:rPr>
          <w:rFonts w:ascii="Tahoma" w:hAnsi="Tahoma" w:cs="Tahoma"/>
        </w:rPr>
        <w:tab/>
      </w:r>
      <w:r w:rsidRPr="00AF1A4B">
        <w:rPr>
          <w:rFonts w:ascii="Tahoma" w:hAnsi="Tahoma" w:cs="Tahoma"/>
        </w:rPr>
        <w:tab/>
      </w:r>
      <w:r w:rsidRPr="00AF1A4B">
        <w:rPr>
          <w:rFonts w:ascii="Tahoma" w:hAnsi="Tahoma" w:cs="Tahoma"/>
        </w:rPr>
        <w:tab/>
        <w:t>IZVAJALEC:</w:t>
      </w:r>
    </w:p>
    <w:p w14:paraId="17D43351" w14:textId="77777777" w:rsidR="00AF1A4B" w:rsidRDefault="00AF1A4B" w:rsidP="00AF65C5">
      <w:pPr>
        <w:keepNext/>
        <w:keepLines/>
        <w:tabs>
          <w:tab w:val="left" w:pos="4962"/>
        </w:tabs>
        <w:ind w:right="-851"/>
        <w:jc w:val="both"/>
        <w:rPr>
          <w:rFonts w:ascii="Tahoma" w:hAnsi="Tahoma" w:cs="Tahoma"/>
          <w:b/>
        </w:rPr>
      </w:pPr>
    </w:p>
    <w:p w14:paraId="3DF297A0" w14:textId="77777777" w:rsidR="00691E2E" w:rsidRPr="00AF1A4B" w:rsidRDefault="00691E2E" w:rsidP="00AF65C5">
      <w:pPr>
        <w:keepNext/>
        <w:keepLines/>
        <w:tabs>
          <w:tab w:val="left" w:pos="4962"/>
        </w:tabs>
        <w:ind w:right="-851"/>
        <w:jc w:val="both"/>
        <w:rPr>
          <w:rFonts w:ascii="Tahoma" w:hAnsi="Tahoma" w:cs="Tahoma"/>
          <w:b/>
        </w:rPr>
      </w:pPr>
    </w:p>
    <w:p w14:paraId="42C1574F" w14:textId="77777777" w:rsidR="00AF1A4B" w:rsidRPr="00AF1A4B" w:rsidRDefault="00AF1A4B" w:rsidP="00AF65C5">
      <w:pPr>
        <w:keepNext/>
        <w:keepLines/>
        <w:tabs>
          <w:tab w:val="left" w:pos="4962"/>
        </w:tabs>
        <w:ind w:right="-851"/>
        <w:jc w:val="both"/>
        <w:rPr>
          <w:rFonts w:ascii="Tahoma" w:hAnsi="Tahoma" w:cs="Tahoma"/>
          <w:b/>
        </w:rPr>
      </w:pPr>
      <w:r w:rsidRPr="00AF1A4B">
        <w:rPr>
          <w:rFonts w:ascii="Tahoma" w:hAnsi="Tahoma" w:cs="Tahoma"/>
          <w:b/>
        </w:rPr>
        <w:t xml:space="preserve">JAVNO PODJETJE VODOVOD </w:t>
      </w:r>
    </w:p>
    <w:p w14:paraId="0E3F43F9"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b/>
        </w:rPr>
        <w:t xml:space="preserve">KANALIZACIJA SNAGA </w:t>
      </w:r>
      <w:proofErr w:type="spellStart"/>
      <w:r w:rsidRPr="00AF1A4B">
        <w:rPr>
          <w:rFonts w:ascii="Tahoma" w:hAnsi="Tahoma" w:cs="Tahoma"/>
          <w:b/>
        </w:rPr>
        <w:t>d.o.o</w:t>
      </w:r>
      <w:proofErr w:type="spellEnd"/>
      <w:r w:rsidRPr="00AF1A4B">
        <w:rPr>
          <w:rFonts w:ascii="Tahoma" w:hAnsi="Tahoma" w:cs="Tahoma"/>
          <w:b/>
        </w:rPr>
        <w:t>.</w:t>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r w:rsidRPr="00AF1A4B">
        <w:rPr>
          <w:rFonts w:ascii="Tahoma" w:hAnsi="Tahoma" w:cs="Tahoma"/>
        </w:rPr>
        <w:tab/>
      </w:r>
    </w:p>
    <w:p w14:paraId="4C79F745" w14:textId="77777777" w:rsidR="00AF1A4B" w:rsidRPr="00AF1A4B" w:rsidRDefault="00AF1A4B" w:rsidP="00AF65C5">
      <w:pPr>
        <w:keepNext/>
        <w:keepLines/>
        <w:tabs>
          <w:tab w:val="left" w:pos="4962"/>
        </w:tabs>
        <w:ind w:right="-851"/>
        <w:jc w:val="both"/>
        <w:rPr>
          <w:rFonts w:ascii="Tahoma" w:hAnsi="Tahoma" w:cs="Tahoma"/>
        </w:rPr>
      </w:pPr>
      <w:r w:rsidRPr="00AF1A4B">
        <w:rPr>
          <w:rFonts w:ascii="Tahoma" w:hAnsi="Tahoma" w:cs="Tahoma"/>
        </w:rPr>
        <w:t>Direktor:                                                                               Direktor:</w:t>
      </w:r>
    </w:p>
    <w:p w14:paraId="7E0FE0D0" w14:textId="77777777" w:rsidR="00AF1A4B" w:rsidRPr="00AF1A4B" w:rsidRDefault="00AF1A4B" w:rsidP="00AF65C5">
      <w:pPr>
        <w:keepNext/>
        <w:keepLines/>
        <w:tabs>
          <w:tab w:val="left" w:pos="4962"/>
        </w:tabs>
        <w:ind w:right="-851"/>
        <w:jc w:val="both"/>
        <w:rPr>
          <w:rFonts w:ascii="Tahoma" w:hAnsi="Tahoma" w:cs="Tahoma"/>
          <w:b/>
        </w:rPr>
      </w:pPr>
      <w:r w:rsidRPr="00AF1A4B">
        <w:rPr>
          <w:rFonts w:ascii="Tahoma" w:hAnsi="Tahoma" w:cs="Tahoma"/>
          <w:b/>
        </w:rPr>
        <w:t>David POLUTNIK</w:t>
      </w:r>
    </w:p>
    <w:p w14:paraId="42308818" w14:textId="77777777" w:rsidR="00AF1A4B" w:rsidRDefault="00AF1A4B" w:rsidP="00AF65C5">
      <w:pPr>
        <w:keepNext/>
        <w:keepLines/>
        <w:tabs>
          <w:tab w:val="left" w:pos="4962"/>
        </w:tabs>
        <w:ind w:right="-851"/>
        <w:jc w:val="both"/>
        <w:rPr>
          <w:rFonts w:ascii="Tahoma" w:hAnsi="Tahoma" w:cs="Tahoma"/>
          <w:b/>
        </w:rPr>
      </w:pPr>
    </w:p>
    <w:p w14:paraId="0347854F" w14:textId="77777777" w:rsidR="002636DD" w:rsidRDefault="002636DD" w:rsidP="00AF65C5">
      <w:pPr>
        <w:keepNext/>
        <w:keepLines/>
        <w:tabs>
          <w:tab w:val="left" w:pos="4962"/>
        </w:tabs>
        <w:ind w:right="-851"/>
        <w:jc w:val="both"/>
        <w:rPr>
          <w:rFonts w:ascii="Tahoma" w:hAnsi="Tahoma" w:cs="Tahoma"/>
          <w:b/>
        </w:rPr>
      </w:pPr>
    </w:p>
    <w:p w14:paraId="32FA5D36" w14:textId="77777777" w:rsidR="002636DD" w:rsidRDefault="002636DD" w:rsidP="00AF65C5">
      <w:pPr>
        <w:keepNext/>
        <w:keepLines/>
        <w:tabs>
          <w:tab w:val="left" w:pos="4962"/>
        </w:tabs>
        <w:ind w:right="-851"/>
        <w:jc w:val="both"/>
        <w:rPr>
          <w:rFonts w:ascii="Tahoma" w:hAnsi="Tahoma" w:cs="Tahoma"/>
          <w:b/>
          <w:sz w:val="18"/>
          <w:szCs w:val="18"/>
        </w:rPr>
      </w:pPr>
    </w:p>
    <w:p w14:paraId="58099282" w14:textId="77777777" w:rsidR="002636DD" w:rsidRPr="002636DD" w:rsidRDefault="002636DD" w:rsidP="00AF65C5">
      <w:pPr>
        <w:keepNext/>
        <w:keepLines/>
        <w:tabs>
          <w:tab w:val="left" w:pos="4962"/>
        </w:tabs>
        <w:ind w:right="-851"/>
        <w:jc w:val="both"/>
        <w:rPr>
          <w:rFonts w:ascii="Tahoma" w:hAnsi="Tahoma" w:cs="Tahoma"/>
          <w:b/>
          <w:sz w:val="18"/>
          <w:szCs w:val="18"/>
        </w:rPr>
      </w:pPr>
    </w:p>
    <w:p w14:paraId="24E978DE" w14:textId="77777777" w:rsidR="00AF1A4B" w:rsidRPr="002636DD" w:rsidRDefault="00AF1A4B" w:rsidP="00AF65C5">
      <w:pPr>
        <w:keepNext/>
        <w:keepLines/>
        <w:tabs>
          <w:tab w:val="left" w:pos="4962"/>
        </w:tabs>
        <w:ind w:right="-851"/>
        <w:jc w:val="both"/>
        <w:rPr>
          <w:rFonts w:ascii="Tahoma" w:hAnsi="Tahoma" w:cs="Tahoma"/>
          <w:sz w:val="18"/>
          <w:szCs w:val="18"/>
        </w:rPr>
      </w:pPr>
      <w:r w:rsidRPr="002636DD">
        <w:rPr>
          <w:rFonts w:ascii="Tahoma" w:hAnsi="Tahoma" w:cs="Tahoma"/>
          <w:sz w:val="18"/>
          <w:szCs w:val="18"/>
        </w:rPr>
        <w:t>Priloge:</w:t>
      </w:r>
    </w:p>
    <w:p w14:paraId="2BCE9047" w14:textId="57870659" w:rsidR="00AF1A4B" w:rsidRPr="002636DD" w:rsidRDefault="00AF1A4B" w:rsidP="006808AD">
      <w:pPr>
        <w:keepNext/>
        <w:keepLines/>
        <w:numPr>
          <w:ilvl w:val="0"/>
          <w:numId w:val="4"/>
        </w:numPr>
        <w:tabs>
          <w:tab w:val="left" w:pos="4962"/>
        </w:tabs>
        <w:ind w:right="-2"/>
        <w:jc w:val="both"/>
        <w:rPr>
          <w:rFonts w:ascii="Tahoma" w:hAnsi="Tahoma" w:cs="Tahoma"/>
          <w:sz w:val="18"/>
          <w:szCs w:val="18"/>
        </w:rPr>
      </w:pPr>
      <w:r w:rsidRPr="002636DD">
        <w:rPr>
          <w:rFonts w:ascii="Tahoma" w:hAnsi="Tahoma" w:cs="Tahoma"/>
          <w:sz w:val="18"/>
          <w:szCs w:val="18"/>
        </w:rPr>
        <w:t xml:space="preserve">Priloga št. 1: </w:t>
      </w:r>
      <w:r w:rsidR="008C5DF6" w:rsidRPr="002636DD">
        <w:rPr>
          <w:rFonts w:ascii="Tahoma" w:hAnsi="Tahoma" w:cs="Tahoma"/>
          <w:sz w:val="18"/>
          <w:szCs w:val="18"/>
        </w:rPr>
        <w:t>P</w:t>
      </w:r>
      <w:r w:rsidRPr="002636DD">
        <w:rPr>
          <w:rFonts w:ascii="Tahoma" w:hAnsi="Tahoma" w:cs="Tahoma"/>
          <w:sz w:val="18"/>
          <w:szCs w:val="18"/>
        </w:rPr>
        <w:t>onudba izvajalca št. _____________________ z dne __________________, ter končna ponudba izvajalca št. _____________________ podana na pogajanjih z dne __________________,</w:t>
      </w:r>
    </w:p>
    <w:p w14:paraId="7EEC1F75" w14:textId="10132961" w:rsidR="00FF72CC" w:rsidRPr="002636DD" w:rsidRDefault="00AF1A4B" w:rsidP="00AF65C5">
      <w:pPr>
        <w:keepNext/>
        <w:keepLines/>
        <w:numPr>
          <w:ilvl w:val="0"/>
          <w:numId w:val="4"/>
        </w:numPr>
        <w:tabs>
          <w:tab w:val="left" w:pos="4962"/>
        </w:tabs>
        <w:ind w:right="-851"/>
        <w:jc w:val="both"/>
        <w:rPr>
          <w:rFonts w:ascii="Tahoma" w:hAnsi="Tahoma" w:cs="Tahoma"/>
          <w:sz w:val="18"/>
          <w:szCs w:val="18"/>
        </w:rPr>
      </w:pPr>
      <w:r w:rsidRPr="002636DD">
        <w:rPr>
          <w:rFonts w:ascii="Tahoma" w:hAnsi="Tahoma" w:cs="Tahoma"/>
          <w:sz w:val="18"/>
          <w:szCs w:val="18"/>
        </w:rPr>
        <w:t>Priloga št. 2: Končni ponudbeni predračun izvajalca, št</w:t>
      </w:r>
      <w:r w:rsidR="00735BC4" w:rsidRPr="002636DD">
        <w:rPr>
          <w:rFonts w:ascii="Tahoma" w:hAnsi="Tahoma" w:cs="Tahoma"/>
          <w:sz w:val="18"/>
          <w:szCs w:val="18"/>
        </w:rPr>
        <w:t>.</w:t>
      </w:r>
      <w:r w:rsidR="00745DF5" w:rsidRPr="002636DD">
        <w:rPr>
          <w:rFonts w:ascii="Tahoma" w:hAnsi="Tahoma" w:cs="Tahoma"/>
          <w:sz w:val="18"/>
          <w:szCs w:val="18"/>
        </w:rPr>
        <w:t xml:space="preserve"> _____________ z dne _________ ,</w:t>
      </w:r>
    </w:p>
    <w:p w14:paraId="44252B8B" w14:textId="4C0229A1" w:rsidR="00745DF5" w:rsidRPr="002636DD" w:rsidRDefault="00745DF5" w:rsidP="00AF65C5">
      <w:pPr>
        <w:keepNext/>
        <w:keepLines/>
        <w:numPr>
          <w:ilvl w:val="0"/>
          <w:numId w:val="4"/>
        </w:numPr>
        <w:tabs>
          <w:tab w:val="left" w:pos="4962"/>
        </w:tabs>
        <w:ind w:right="-851"/>
        <w:jc w:val="both"/>
        <w:rPr>
          <w:rFonts w:ascii="Tahoma" w:hAnsi="Tahoma" w:cs="Tahoma"/>
          <w:sz w:val="18"/>
          <w:szCs w:val="18"/>
        </w:rPr>
      </w:pPr>
      <w:r w:rsidRPr="002636DD">
        <w:rPr>
          <w:rFonts w:ascii="Tahoma" w:hAnsi="Tahoma" w:cs="Tahoma"/>
          <w:sz w:val="18"/>
          <w:szCs w:val="18"/>
        </w:rPr>
        <w:t>Priloga št. 3: IZJAVA O SKLADNOSTI/LASTNOSTIH PROIZVODA s strani proizvajalca proizvoda.</w:t>
      </w:r>
    </w:p>
    <w:p w14:paraId="15DF5AB2" w14:textId="08A0D4F7" w:rsidR="00CF60EA" w:rsidRDefault="00CF60EA" w:rsidP="00AF65C5">
      <w:pPr>
        <w:keepNext/>
        <w:keepLines/>
        <w:rPr>
          <w:rFonts w:ascii="Tahoma" w:hAnsi="Tahoma" w:cs="Tahoma"/>
          <w:b/>
        </w:rPr>
      </w:pPr>
    </w:p>
    <w:p w14:paraId="53E56657" w14:textId="7D800089" w:rsidR="00F963AC" w:rsidRPr="006225FC" w:rsidRDefault="00F963AC" w:rsidP="00455600">
      <w:pPr>
        <w:keepNext/>
        <w:keepLines/>
        <w:jc w:val="both"/>
        <w:rPr>
          <w:rFonts w:ascii="Tahoma" w:hAnsi="Tahoma" w:cs="Tahoma"/>
        </w:rPr>
      </w:pPr>
    </w:p>
    <w:sectPr w:rsidR="00F963AC" w:rsidRPr="006225FC" w:rsidSect="00AD5AB0">
      <w:footerReference w:type="default" r:id="rId21"/>
      <w:pgSz w:w="11906" w:h="16838" w:code="9"/>
      <w:pgMar w:top="709" w:right="1701" w:bottom="1276"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DD770" w14:textId="77777777" w:rsidR="005A5FBC" w:rsidRDefault="005A5FBC">
      <w:r>
        <w:separator/>
      </w:r>
    </w:p>
  </w:endnote>
  <w:endnote w:type="continuationSeparator" w:id="0">
    <w:p w14:paraId="79635EA3" w14:textId="77777777" w:rsidR="005A5FBC" w:rsidRDefault="005A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8806D" w14:textId="019E8A86" w:rsidR="009D21BE" w:rsidRPr="007653AE" w:rsidRDefault="00AC401E" w:rsidP="00027A54">
    <w:pPr>
      <w:pStyle w:val="Noga"/>
      <w:tabs>
        <w:tab w:val="clear" w:pos="4536"/>
        <w:tab w:val="clear" w:pos="9072"/>
      </w:tabs>
      <w:ind w:right="-907"/>
      <w:jc w:val="right"/>
      <w:rPr>
        <w:sz w:val="16"/>
        <w:szCs w:val="16"/>
      </w:rPr>
    </w:pPr>
    <w:r w:rsidRPr="005332C6">
      <w:rPr>
        <w:noProof/>
        <w:sz w:val="16"/>
        <w:szCs w:val="16"/>
      </w:rPr>
      <w:drawing>
        <wp:inline distT="0" distB="0" distL="0" distR="0" wp14:anchorId="32DADF82" wp14:editId="11BD45C9">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20DD" w14:textId="77777777" w:rsidR="009D21BE" w:rsidRDefault="009D21BE"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EC4F" w14:textId="77777777" w:rsidR="009D21BE" w:rsidRDefault="009D21BE" w:rsidP="00D92424">
    <w:pPr>
      <w:pStyle w:val="Noga"/>
      <w:tabs>
        <w:tab w:val="left" w:pos="4353"/>
      </w:tabs>
      <w:ind w:right="-1276"/>
      <w:jc w:val="right"/>
    </w:pPr>
    <w:r>
      <w:tab/>
    </w:r>
    <w:r>
      <w:rPr>
        <w:noProof/>
        <w:lang w:val="sl-SI"/>
      </w:rPr>
      <w:drawing>
        <wp:inline distT="0" distB="0" distL="0" distR="0" wp14:anchorId="4889FEB1" wp14:editId="70FCB100">
          <wp:extent cx="3789045" cy="34925"/>
          <wp:effectExtent l="0" t="0" r="1905" b="317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1DE839E" w14:textId="77777777" w:rsidR="009D21BE" w:rsidRPr="00B1262D" w:rsidRDefault="009D21BE" w:rsidP="002303FA">
    <w:pPr>
      <w:pStyle w:val="Noga"/>
      <w:tabs>
        <w:tab w:val="clear" w:pos="4536"/>
        <w:tab w:val="clear" w:pos="9072"/>
      </w:tabs>
      <w:ind w:right="-2"/>
      <w:jc w:val="right"/>
      <w:rPr>
        <w:sz w:val="16"/>
        <w:szCs w:val="16"/>
      </w:rPr>
    </w:pPr>
  </w:p>
  <w:p w14:paraId="606C13F8" w14:textId="39F312DE" w:rsidR="009D21BE" w:rsidRDefault="009D21B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377F5">
      <w:rPr>
        <w:noProof/>
        <w:sz w:val="16"/>
        <w:szCs w:val="16"/>
      </w:rPr>
      <w:t>2</w:t>
    </w:r>
    <w:r w:rsidR="00B377F5">
      <w:rPr>
        <w:noProof/>
        <w:sz w:val="16"/>
        <w:szCs w:val="16"/>
      </w:rPr>
      <w:t>1</w:t>
    </w:r>
    <w:r w:rsidRPr="00394716">
      <w:rPr>
        <w:sz w:val="16"/>
        <w:szCs w:val="16"/>
      </w:rPr>
      <w:fldChar w:fldCharType="end"/>
    </w:r>
  </w:p>
  <w:p w14:paraId="2D470D8D" w14:textId="77777777" w:rsidR="009D21BE" w:rsidRPr="007653AE" w:rsidRDefault="009D21BE"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2D0D0" w14:textId="77777777" w:rsidR="009D21BE" w:rsidRDefault="009D21BE" w:rsidP="0073769E">
    <w:pPr>
      <w:pStyle w:val="Noga"/>
      <w:ind w:right="-1134"/>
      <w:jc w:val="right"/>
    </w:pPr>
    <w:r>
      <w:rPr>
        <w:noProof/>
        <w:lang w:val="sl-SI"/>
      </w:rPr>
      <w:drawing>
        <wp:inline distT="0" distB="0" distL="0" distR="0" wp14:anchorId="6AD0E793" wp14:editId="6B50D47B">
          <wp:extent cx="3789045" cy="34925"/>
          <wp:effectExtent l="0" t="0" r="1905" b="317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651B061" w14:textId="77777777" w:rsidR="009D21BE" w:rsidRDefault="009D21BE" w:rsidP="0073769E">
    <w:pPr>
      <w:pStyle w:val="Noga"/>
      <w:jc w:val="center"/>
      <w:rPr>
        <w:sz w:val="16"/>
        <w:szCs w:val="16"/>
      </w:rPr>
    </w:pPr>
  </w:p>
  <w:p w14:paraId="56E83388" w14:textId="77777777" w:rsidR="009D21BE" w:rsidRDefault="009D21BE"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250DCE63" w14:textId="77777777" w:rsidR="009D21BE" w:rsidRDefault="009D21BE"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A95A1" w14:textId="77777777" w:rsidR="009D21BE" w:rsidRDefault="009D21BE" w:rsidP="00C27A1B">
    <w:pPr>
      <w:pStyle w:val="Noga"/>
      <w:tabs>
        <w:tab w:val="left" w:pos="4353"/>
      </w:tabs>
      <w:ind w:right="-1276"/>
    </w:pPr>
    <w:r>
      <w:tab/>
    </w:r>
    <w:r>
      <w:rPr>
        <w:noProof/>
        <w:lang w:val="sl-SI"/>
      </w:rPr>
      <w:drawing>
        <wp:inline distT="0" distB="0" distL="0" distR="0" wp14:anchorId="16F46A0C" wp14:editId="39950F79">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6AFFAD" w14:textId="77777777" w:rsidR="009D21BE" w:rsidRPr="00B1262D" w:rsidRDefault="009D21BE" w:rsidP="002303FA">
    <w:pPr>
      <w:pStyle w:val="Noga"/>
      <w:tabs>
        <w:tab w:val="clear" w:pos="4536"/>
        <w:tab w:val="clear" w:pos="9072"/>
      </w:tabs>
      <w:ind w:right="-2"/>
      <w:jc w:val="right"/>
      <w:rPr>
        <w:sz w:val="16"/>
        <w:szCs w:val="16"/>
      </w:rPr>
    </w:pPr>
  </w:p>
  <w:p w14:paraId="6ADF86E8" w14:textId="1667D2EF" w:rsidR="009D21BE" w:rsidRDefault="009D21B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377F5">
      <w:rPr>
        <w:noProof/>
        <w:sz w:val="16"/>
        <w:szCs w:val="16"/>
      </w:rPr>
      <w:t>5</w:t>
    </w:r>
    <w:r w:rsidR="00B377F5">
      <w:rPr>
        <w:noProof/>
        <w:sz w:val="16"/>
        <w:szCs w:val="16"/>
      </w:rPr>
      <w:t>2</w:t>
    </w:r>
    <w:r w:rsidRPr="00394716">
      <w:rPr>
        <w:sz w:val="16"/>
        <w:szCs w:val="16"/>
      </w:rPr>
      <w:fldChar w:fldCharType="end"/>
    </w:r>
  </w:p>
  <w:p w14:paraId="1C476440" w14:textId="77777777" w:rsidR="009D21BE" w:rsidRPr="007653AE" w:rsidRDefault="009D21BE"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86DD" w14:textId="77777777" w:rsidR="005A5FBC" w:rsidRDefault="005A5FBC">
      <w:r>
        <w:separator/>
      </w:r>
    </w:p>
  </w:footnote>
  <w:footnote w:type="continuationSeparator" w:id="0">
    <w:p w14:paraId="752EA1E9" w14:textId="77777777" w:rsidR="005A5FBC" w:rsidRDefault="005A5FBC">
      <w:r>
        <w:continuationSeparator/>
      </w:r>
    </w:p>
  </w:footnote>
  <w:footnote w:id="1">
    <w:p w14:paraId="7C7780C8" w14:textId="4DEE502E" w:rsidR="009D21BE" w:rsidRDefault="009D21BE" w:rsidP="00CB6802">
      <w:pPr>
        <w:pStyle w:val="Sprotnaopomba-besedilo"/>
      </w:pPr>
    </w:p>
    <w:p w14:paraId="4A86D73E" w14:textId="5D9D66F1" w:rsidR="009D21BE" w:rsidRDefault="009D21BE" w:rsidP="00CB6802">
      <w:pPr>
        <w:pStyle w:val="Sprotnaopomba-besedilo"/>
      </w:pPr>
    </w:p>
    <w:p w14:paraId="7A8313EC" w14:textId="77777777" w:rsidR="009D21BE" w:rsidRPr="00CB6802" w:rsidRDefault="009D21BE" w:rsidP="00CB680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CAEA" w14:textId="77777777" w:rsidR="009D21BE" w:rsidRDefault="009D21BE" w:rsidP="009670F5">
    <w:pPr>
      <w:pStyle w:val="Glava"/>
      <w:jc w:val="center"/>
    </w:pPr>
  </w:p>
  <w:p w14:paraId="731F560F" w14:textId="4CE714CF" w:rsidR="009D21BE" w:rsidRDefault="009D21BE" w:rsidP="002303FA">
    <w:pPr>
      <w:pStyle w:val="Glava"/>
      <w:tabs>
        <w:tab w:val="clear" w:pos="4536"/>
        <w:tab w:val="clear" w:pos="9072"/>
      </w:tabs>
      <w:ind w:right="-1276"/>
      <w:jc w:val="right"/>
    </w:pPr>
    <w:r>
      <w:rPr>
        <w:noProof/>
        <w:lang w:val="sl-SI"/>
      </w:rPr>
      <w:drawing>
        <wp:inline distT="0" distB="0" distL="0" distR="0" wp14:anchorId="59D232AE" wp14:editId="6FEF23B6">
          <wp:extent cx="3438525" cy="1823085"/>
          <wp:effectExtent l="0" t="0" r="9525" b="571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43582C0" w14:textId="77777777" w:rsidR="009D21BE" w:rsidRPr="009670F5" w:rsidRDefault="009D21BE"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39A69" w14:textId="77777777" w:rsidR="009D21BE" w:rsidRDefault="009D21BE" w:rsidP="0000613B">
    <w:pPr>
      <w:pStyle w:val="Glava"/>
      <w:tabs>
        <w:tab w:val="clear" w:pos="4536"/>
        <w:tab w:val="clear" w:pos="9072"/>
      </w:tabs>
      <w:spacing w:after="120"/>
      <w:jc w:val="right"/>
    </w:pPr>
  </w:p>
  <w:p w14:paraId="6B77697C" w14:textId="77777777" w:rsidR="009D21BE" w:rsidRDefault="009D21BE" w:rsidP="009670F5">
    <w:pPr>
      <w:pStyle w:val="Glava"/>
      <w:spacing w:after="120"/>
    </w:pPr>
  </w:p>
  <w:p w14:paraId="5F16B4DA" w14:textId="77777777" w:rsidR="009D21BE" w:rsidRDefault="009D21BE"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DAA8" w14:textId="77777777" w:rsidR="009D21BE" w:rsidRDefault="009D21BE" w:rsidP="009670F5">
    <w:pPr>
      <w:pStyle w:val="Glava"/>
      <w:jc w:val="center"/>
    </w:pPr>
    <w:r>
      <w:rPr>
        <w:noProof/>
        <w:lang w:val="sl-SI"/>
      </w:rPr>
      <w:drawing>
        <wp:inline distT="0" distB="0" distL="0" distR="0" wp14:anchorId="17933E58" wp14:editId="06CB83C0">
          <wp:extent cx="831215" cy="609600"/>
          <wp:effectExtent l="0" t="0" r="698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78E484F" w14:textId="77777777" w:rsidR="009D21BE" w:rsidRPr="00667509" w:rsidRDefault="009D21BE"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8F03" w14:textId="77777777" w:rsidR="009D21BE" w:rsidRDefault="009D21BE" w:rsidP="000C1E30">
    <w:pPr>
      <w:pStyle w:val="Glava"/>
      <w:jc w:val="center"/>
    </w:pPr>
    <w:r>
      <w:rPr>
        <w:noProof/>
        <w:lang w:val="sl-SI"/>
      </w:rPr>
      <w:drawing>
        <wp:inline distT="0" distB="0" distL="0" distR="0" wp14:anchorId="291F5200" wp14:editId="31998D5D">
          <wp:extent cx="831215" cy="609600"/>
          <wp:effectExtent l="0" t="0" r="698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AD047F2" w14:textId="77777777" w:rsidR="009D21BE" w:rsidRDefault="009D21BE" w:rsidP="009670F5">
    <w:pPr>
      <w:pStyle w:val="Glava"/>
      <w:spacing w:after="120"/>
      <w:jc w:val="center"/>
    </w:pPr>
  </w:p>
  <w:p w14:paraId="5364F14B" w14:textId="77777777" w:rsidR="009D21BE" w:rsidRPr="00001A3E" w:rsidRDefault="009D21BE"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77793"/>
    <w:multiLevelType w:val="multilevel"/>
    <w:tmpl w:val="F28A1A68"/>
    <w:lvl w:ilvl="0">
      <w:start w:val="4"/>
      <w:numFmt w:val="decimal"/>
      <w:lvlText w:val="%1."/>
      <w:lvlJc w:val="left"/>
      <w:pPr>
        <w:tabs>
          <w:tab w:val="num" w:pos="0"/>
        </w:tabs>
        <w:ind w:left="720" w:hanging="360"/>
      </w:pPr>
      <w:rPr>
        <w:rFonts w:ascii="Tahoma" w:eastAsia="Times New Roman" w:hAnsi="Tahoma" w:cs="Tahoma"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DA0EB6"/>
    <w:multiLevelType w:val="multilevel"/>
    <w:tmpl w:val="F28A1A68"/>
    <w:lvl w:ilvl="0">
      <w:start w:val="4"/>
      <w:numFmt w:val="decimal"/>
      <w:lvlText w:val="%1."/>
      <w:lvlJc w:val="left"/>
      <w:pPr>
        <w:tabs>
          <w:tab w:val="num" w:pos="0"/>
        </w:tabs>
        <w:ind w:left="720" w:hanging="360"/>
      </w:pPr>
      <w:rPr>
        <w:rFonts w:ascii="Tahoma" w:eastAsia="Times New Roman" w:hAnsi="Tahoma" w:cs="Tahoma"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E9F1A5C"/>
    <w:multiLevelType w:val="singleLevel"/>
    <w:tmpl w:val="D2A23F5E"/>
    <w:lvl w:ilvl="0">
      <w:start w:val="4"/>
      <w:numFmt w:val="decimal"/>
      <w:lvlText w:val="%1."/>
      <w:lvlJc w:val="left"/>
      <w:pPr>
        <w:tabs>
          <w:tab w:val="num" w:pos="0"/>
        </w:tabs>
        <w:ind w:left="720" w:hanging="360"/>
      </w:pPr>
      <w:rPr>
        <w:rFonts w:ascii="Tahoma" w:eastAsia="Times New Roman" w:hAnsi="Tahoma" w:cs="Tahoma" w:hint="default"/>
        <w:b w:val="0"/>
      </w:rPr>
    </w:lvl>
  </w:abstractNum>
  <w:abstractNum w:abstractNumId="13" w15:restartNumberingAfterBreak="0">
    <w:nsid w:val="107466D8"/>
    <w:multiLevelType w:val="multilevel"/>
    <w:tmpl w:val="93047C3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41C2725"/>
    <w:multiLevelType w:val="singleLevel"/>
    <w:tmpl w:val="D2A23F5E"/>
    <w:lvl w:ilvl="0">
      <w:start w:val="4"/>
      <w:numFmt w:val="decimal"/>
      <w:lvlText w:val="%1."/>
      <w:lvlJc w:val="left"/>
      <w:pPr>
        <w:tabs>
          <w:tab w:val="num" w:pos="0"/>
        </w:tabs>
        <w:ind w:left="720" w:hanging="360"/>
      </w:pPr>
      <w:rPr>
        <w:rFonts w:ascii="Tahoma" w:eastAsia="Times New Roman" w:hAnsi="Tahoma" w:cs="Tahoma" w:hint="default"/>
        <w:b w:val="0"/>
      </w:rPr>
    </w:lvl>
  </w:abstractNum>
  <w:abstractNum w:abstractNumId="15" w15:restartNumberingAfterBreak="0">
    <w:nsid w:val="18CD1C14"/>
    <w:multiLevelType w:val="hybridMultilevel"/>
    <w:tmpl w:val="9F169482"/>
    <w:lvl w:ilvl="0" w:tplc="927AEA3C">
      <w:start w:val="6"/>
      <w:numFmt w:val="bullet"/>
      <w:lvlText w:val="–"/>
      <w:lvlJc w:val="left"/>
      <w:pPr>
        <w:ind w:left="360" w:hanging="360"/>
      </w:pPr>
      <w:rPr>
        <w:rFonts w:ascii="Tahoma" w:eastAsia="Times New Roman" w:hAnsi="Tahoma"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626753"/>
    <w:multiLevelType w:val="hybridMultilevel"/>
    <w:tmpl w:val="A9163E20"/>
    <w:lvl w:ilvl="0" w:tplc="CF86E21E">
      <w:start w:val="1"/>
      <w:numFmt w:val="decimal"/>
      <w:lvlText w:val="%1."/>
      <w:lvlJc w:val="left"/>
      <w:pPr>
        <w:ind w:left="2771" w:hanging="360"/>
      </w:pPr>
      <w:rPr>
        <w:b/>
        <w:bCs/>
        <w:sz w:val="20"/>
        <w:szCs w:val="20"/>
      </w:r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18" w15:restartNumberingAfterBreak="0">
    <w:nsid w:val="20116F4F"/>
    <w:multiLevelType w:val="multilevel"/>
    <w:tmpl w:val="F7A4EFF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9D0431B"/>
    <w:multiLevelType w:val="hybridMultilevel"/>
    <w:tmpl w:val="4AB8D188"/>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FCE0E090">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F479D4"/>
    <w:multiLevelType w:val="multilevel"/>
    <w:tmpl w:val="DD1AC46C"/>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2D9A2A91"/>
    <w:multiLevelType w:val="hybridMultilevel"/>
    <w:tmpl w:val="60C8390E"/>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5D24F6"/>
    <w:multiLevelType w:val="hybridMultilevel"/>
    <w:tmpl w:val="E0C0ADCC"/>
    <w:lvl w:ilvl="0" w:tplc="9AEE19B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067A63"/>
    <w:multiLevelType w:val="hybridMultilevel"/>
    <w:tmpl w:val="EF786720"/>
    <w:lvl w:ilvl="0" w:tplc="F2FE9BDC">
      <w:start w:val="1"/>
      <w:numFmt w:val="bullet"/>
      <w:lvlText w:val=""/>
      <w:lvlJc w:val="left"/>
      <w:pPr>
        <w:ind w:left="2629"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2E6CA5"/>
    <w:multiLevelType w:val="hybridMultilevel"/>
    <w:tmpl w:val="944EDE12"/>
    <w:lvl w:ilvl="0" w:tplc="E578D0DA">
      <w:start w:val="13"/>
      <w:numFmt w:val="upperRoman"/>
      <w:lvlText w:val="%1."/>
      <w:lvlJc w:val="left"/>
      <w:pPr>
        <w:tabs>
          <w:tab w:val="num" w:pos="1080"/>
        </w:tabs>
        <w:ind w:left="1080" w:hanging="1080"/>
      </w:pPr>
      <w:rPr>
        <w:rFonts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D472BA2"/>
    <w:multiLevelType w:val="hybridMultilevel"/>
    <w:tmpl w:val="7D9E922E"/>
    <w:lvl w:ilvl="0" w:tplc="FFE453E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9830AB"/>
    <w:multiLevelType w:val="hybridMultilevel"/>
    <w:tmpl w:val="971A295E"/>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EF3C99"/>
    <w:multiLevelType w:val="singleLevel"/>
    <w:tmpl w:val="9CD06534"/>
    <w:name w:val="WW8Num43"/>
    <w:lvl w:ilvl="0">
      <w:start w:val="10"/>
      <w:numFmt w:val="decimal"/>
      <w:lvlText w:val="%1."/>
      <w:lvlJc w:val="left"/>
      <w:pPr>
        <w:tabs>
          <w:tab w:val="num" w:pos="0"/>
        </w:tabs>
        <w:ind w:left="720" w:hanging="360"/>
      </w:pPr>
      <w:rPr>
        <w:rFonts w:ascii="Tahoma" w:eastAsia="Times New Roman" w:hAnsi="Tahoma" w:cs="Tahoma" w:hint="default"/>
        <w:b w:val="0"/>
      </w:rPr>
    </w:lvl>
  </w:abstractNum>
  <w:abstractNum w:abstractNumId="38"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83A4290"/>
    <w:multiLevelType w:val="hybridMultilevel"/>
    <w:tmpl w:val="8E50387C"/>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0F">
      <w:start w:val="1"/>
      <w:numFmt w:val="decimal"/>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0" w15:restartNumberingAfterBreak="0">
    <w:nsid w:val="68D73DF1"/>
    <w:multiLevelType w:val="multilevel"/>
    <w:tmpl w:val="DD1AC46C"/>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6D5D60C1"/>
    <w:multiLevelType w:val="hybridMultilevel"/>
    <w:tmpl w:val="46FED140"/>
    <w:lvl w:ilvl="0" w:tplc="EAE60BA4">
      <w:start w:val="12"/>
      <w:numFmt w:val="upperRoman"/>
      <w:lvlText w:val="%1."/>
      <w:lvlJc w:val="left"/>
      <w:pPr>
        <w:tabs>
          <w:tab w:val="num" w:pos="1080"/>
        </w:tabs>
        <w:ind w:left="108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3" w15:restartNumberingAfterBreak="0">
    <w:nsid w:val="71E351C7"/>
    <w:multiLevelType w:val="hybridMultilevel"/>
    <w:tmpl w:val="7250DD5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F95E12"/>
    <w:multiLevelType w:val="hybridMultilevel"/>
    <w:tmpl w:val="20F4A2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685551345">
    <w:abstractNumId w:val="11"/>
  </w:num>
  <w:num w:numId="2" w16cid:durableId="1373655455">
    <w:abstractNumId w:val="18"/>
  </w:num>
  <w:num w:numId="3" w16cid:durableId="449937190">
    <w:abstractNumId w:val="29"/>
  </w:num>
  <w:num w:numId="4" w16cid:durableId="1648972703">
    <w:abstractNumId w:val="43"/>
  </w:num>
  <w:num w:numId="5" w16cid:durableId="1933004835">
    <w:abstractNumId w:val="24"/>
  </w:num>
  <w:num w:numId="6" w16cid:durableId="1653949657">
    <w:abstractNumId w:val="28"/>
  </w:num>
  <w:num w:numId="7" w16cid:durableId="242419656">
    <w:abstractNumId w:val="27"/>
  </w:num>
  <w:num w:numId="8" w16cid:durableId="895624733">
    <w:abstractNumId w:val="31"/>
  </w:num>
  <w:num w:numId="9" w16cid:durableId="1658414039">
    <w:abstractNumId w:val="23"/>
  </w:num>
  <w:num w:numId="10" w16cid:durableId="388068087">
    <w:abstractNumId w:val="46"/>
  </w:num>
  <w:num w:numId="11" w16cid:durableId="832574512">
    <w:abstractNumId w:val="15"/>
  </w:num>
  <w:num w:numId="12" w16cid:durableId="1951663072">
    <w:abstractNumId w:val="32"/>
  </w:num>
  <w:num w:numId="13" w16cid:durableId="1270744514">
    <w:abstractNumId w:val="7"/>
  </w:num>
  <w:num w:numId="14" w16cid:durableId="1443769894">
    <w:abstractNumId w:val="42"/>
  </w:num>
  <w:num w:numId="15" w16cid:durableId="1650212567">
    <w:abstractNumId w:val="45"/>
  </w:num>
  <w:num w:numId="16" w16cid:durableId="655113216">
    <w:abstractNumId w:val="48"/>
  </w:num>
  <w:num w:numId="17" w16cid:durableId="1988897229">
    <w:abstractNumId w:val="9"/>
  </w:num>
  <w:num w:numId="18" w16cid:durableId="242571657">
    <w:abstractNumId w:val="5"/>
  </w:num>
  <w:num w:numId="19" w16cid:durableId="932009145">
    <w:abstractNumId w:val="39"/>
  </w:num>
  <w:num w:numId="20" w16cid:durableId="611713784">
    <w:abstractNumId w:val="41"/>
  </w:num>
  <w:num w:numId="21" w16cid:durableId="1937595533">
    <w:abstractNumId w:val="33"/>
  </w:num>
  <w:num w:numId="22" w16cid:durableId="118844222">
    <w:abstractNumId w:val="35"/>
  </w:num>
  <w:num w:numId="23" w16cid:durableId="546599730">
    <w:abstractNumId w:val="44"/>
  </w:num>
  <w:num w:numId="24" w16cid:durableId="1375423175">
    <w:abstractNumId w:val="6"/>
  </w:num>
  <w:num w:numId="25" w16cid:durableId="933785894">
    <w:abstractNumId w:val="21"/>
  </w:num>
  <w:num w:numId="26" w16cid:durableId="1442647582">
    <w:abstractNumId w:val="25"/>
  </w:num>
  <w:num w:numId="27" w16cid:durableId="961422449">
    <w:abstractNumId w:val="25"/>
  </w:num>
  <w:num w:numId="28" w16cid:durableId="1489593912">
    <w:abstractNumId w:val="47"/>
  </w:num>
  <w:num w:numId="29" w16cid:durableId="1446269081">
    <w:abstractNumId w:val="22"/>
  </w:num>
  <w:num w:numId="30" w16cid:durableId="2082754226">
    <w:abstractNumId w:val="36"/>
  </w:num>
  <w:num w:numId="31" w16cid:durableId="805775896">
    <w:abstractNumId w:val="14"/>
  </w:num>
  <w:num w:numId="32" w16cid:durableId="1361204971">
    <w:abstractNumId w:val="12"/>
  </w:num>
  <w:num w:numId="33" w16cid:durableId="1975716630">
    <w:abstractNumId w:val="8"/>
  </w:num>
  <w:num w:numId="34" w16cid:durableId="1992757233">
    <w:abstractNumId w:val="20"/>
  </w:num>
  <w:num w:numId="35" w16cid:durableId="1551304250">
    <w:abstractNumId w:val="26"/>
  </w:num>
  <w:num w:numId="36" w16cid:durableId="2116823118">
    <w:abstractNumId w:val="19"/>
  </w:num>
  <w:num w:numId="37" w16cid:durableId="484246431">
    <w:abstractNumId w:val="16"/>
  </w:num>
  <w:num w:numId="38" w16cid:durableId="1420909504">
    <w:abstractNumId w:val="30"/>
  </w:num>
  <w:num w:numId="39" w16cid:durableId="1897617094">
    <w:abstractNumId w:val="10"/>
  </w:num>
  <w:num w:numId="40" w16cid:durableId="1488860230">
    <w:abstractNumId w:val="13"/>
  </w:num>
  <w:num w:numId="41" w16cid:durableId="36241897">
    <w:abstractNumId w:val="40"/>
  </w:num>
  <w:num w:numId="42" w16cid:durableId="619461746">
    <w:abstractNumId w:val="17"/>
  </w:num>
  <w:num w:numId="43" w16cid:durableId="2128506028">
    <w:abstractNumId w:val="38"/>
  </w:num>
  <w:num w:numId="44" w16cid:durableId="385953837">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3AE"/>
    <w:rsid w:val="00000505"/>
    <w:rsid w:val="00000A0D"/>
    <w:rsid w:val="00000A76"/>
    <w:rsid w:val="00000C09"/>
    <w:rsid w:val="00000C8A"/>
    <w:rsid w:val="00001A3E"/>
    <w:rsid w:val="00001D78"/>
    <w:rsid w:val="0000206B"/>
    <w:rsid w:val="00002112"/>
    <w:rsid w:val="0000285E"/>
    <w:rsid w:val="00003301"/>
    <w:rsid w:val="000034DE"/>
    <w:rsid w:val="00003A2B"/>
    <w:rsid w:val="00003E1B"/>
    <w:rsid w:val="000041EB"/>
    <w:rsid w:val="000042FF"/>
    <w:rsid w:val="000043F8"/>
    <w:rsid w:val="000049DE"/>
    <w:rsid w:val="00004B0D"/>
    <w:rsid w:val="00004C52"/>
    <w:rsid w:val="0000520C"/>
    <w:rsid w:val="0000613B"/>
    <w:rsid w:val="000063E6"/>
    <w:rsid w:val="00006EC6"/>
    <w:rsid w:val="000074B6"/>
    <w:rsid w:val="000075AC"/>
    <w:rsid w:val="00007700"/>
    <w:rsid w:val="00010FE1"/>
    <w:rsid w:val="00011086"/>
    <w:rsid w:val="00011089"/>
    <w:rsid w:val="00011993"/>
    <w:rsid w:val="00011B83"/>
    <w:rsid w:val="00012CF7"/>
    <w:rsid w:val="00012CF8"/>
    <w:rsid w:val="00012F4E"/>
    <w:rsid w:val="000132DD"/>
    <w:rsid w:val="00014112"/>
    <w:rsid w:val="0001445A"/>
    <w:rsid w:val="000145A5"/>
    <w:rsid w:val="0001484A"/>
    <w:rsid w:val="000148D7"/>
    <w:rsid w:val="00014A6F"/>
    <w:rsid w:val="00014FD4"/>
    <w:rsid w:val="0001580C"/>
    <w:rsid w:val="000159E2"/>
    <w:rsid w:val="00015D3D"/>
    <w:rsid w:val="00015D6E"/>
    <w:rsid w:val="0001627C"/>
    <w:rsid w:val="0001657E"/>
    <w:rsid w:val="00016B2B"/>
    <w:rsid w:val="00016C1F"/>
    <w:rsid w:val="0002040F"/>
    <w:rsid w:val="0002142C"/>
    <w:rsid w:val="000218D1"/>
    <w:rsid w:val="00022618"/>
    <w:rsid w:val="0002284B"/>
    <w:rsid w:val="00022BE9"/>
    <w:rsid w:val="00022F38"/>
    <w:rsid w:val="0002309C"/>
    <w:rsid w:val="00023203"/>
    <w:rsid w:val="00023E98"/>
    <w:rsid w:val="00024685"/>
    <w:rsid w:val="00024703"/>
    <w:rsid w:val="00024BED"/>
    <w:rsid w:val="00024FEF"/>
    <w:rsid w:val="00025064"/>
    <w:rsid w:val="00025B4F"/>
    <w:rsid w:val="00026931"/>
    <w:rsid w:val="00026CAA"/>
    <w:rsid w:val="00027A54"/>
    <w:rsid w:val="00031DDA"/>
    <w:rsid w:val="00032245"/>
    <w:rsid w:val="0003244D"/>
    <w:rsid w:val="000325BE"/>
    <w:rsid w:val="00032754"/>
    <w:rsid w:val="00032CA0"/>
    <w:rsid w:val="00032E9A"/>
    <w:rsid w:val="00033527"/>
    <w:rsid w:val="00034339"/>
    <w:rsid w:val="000352AF"/>
    <w:rsid w:val="00037AB0"/>
    <w:rsid w:val="00037FB1"/>
    <w:rsid w:val="00040391"/>
    <w:rsid w:val="000404C9"/>
    <w:rsid w:val="0004051F"/>
    <w:rsid w:val="000411E0"/>
    <w:rsid w:val="000414D7"/>
    <w:rsid w:val="00041D1A"/>
    <w:rsid w:val="0004271F"/>
    <w:rsid w:val="00042828"/>
    <w:rsid w:val="000443E4"/>
    <w:rsid w:val="00044CB0"/>
    <w:rsid w:val="0004599E"/>
    <w:rsid w:val="00045E2C"/>
    <w:rsid w:val="000465FD"/>
    <w:rsid w:val="00047748"/>
    <w:rsid w:val="000478FE"/>
    <w:rsid w:val="00047A4C"/>
    <w:rsid w:val="00050762"/>
    <w:rsid w:val="0005145C"/>
    <w:rsid w:val="000514D8"/>
    <w:rsid w:val="00051E9C"/>
    <w:rsid w:val="00052493"/>
    <w:rsid w:val="0005290E"/>
    <w:rsid w:val="00052EFD"/>
    <w:rsid w:val="000538C0"/>
    <w:rsid w:val="00053CFA"/>
    <w:rsid w:val="000569BD"/>
    <w:rsid w:val="00056D91"/>
    <w:rsid w:val="0006027A"/>
    <w:rsid w:val="000606B6"/>
    <w:rsid w:val="00060930"/>
    <w:rsid w:val="00060A61"/>
    <w:rsid w:val="00060F32"/>
    <w:rsid w:val="00061044"/>
    <w:rsid w:val="000611F7"/>
    <w:rsid w:val="000617F5"/>
    <w:rsid w:val="00062896"/>
    <w:rsid w:val="0006349C"/>
    <w:rsid w:val="00063B01"/>
    <w:rsid w:val="00064A9B"/>
    <w:rsid w:val="00064B87"/>
    <w:rsid w:val="0006519C"/>
    <w:rsid w:val="00066178"/>
    <w:rsid w:val="00067104"/>
    <w:rsid w:val="00067254"/>
    <w:rsid w:val="00067C4F"/>
    <w:rsid w:val="000700E2"/>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6BB6"/>
    <w:rsid w:val="000772E5"/>
    <w:rsid w:val="00077417"/>
    <w:rsid w:val="00077583"/>
    <w:rsid w:val="000776F9"/>
    <w:rsid w:val="000777C3"/>
    <w:rsid w:val="000778AC"/>
    <w:rsid w:val="000779FC"/>
    <w:rsid w:val="00077C6D"/>
    <w:rsid w:val="0008070A"/>
    <w:rsid w:val="000808BD"/>
    <w:rsid w:val="00081916"/>
    <w:rsid w:val="00081F98"/>
    <w:rsid w:val="000822AE"/>
    <w:rsid w:val="00082715"/>
    <w:rsid w:val="000833DF"/>
    <w:rsid w:val="0008346E"/>
    <w:rsid w:val="00083AEA"/>
    <w:rsid w:val="00083E44"/>
    <w:rsid w:val="00083E9F"/>
    <w:rsid w:val="00084E5C"/>
    <w:rsid w:val="000858E1"/>
    <w:rsid w:val="00085CC2"/>
    <w:rsid w:val="00086971"/>
    <w:rsid w:val="00086AF1"/>
    <w:rsid w:val="00086CD1"/>
    <w:rsid w:val="00087D1D"/>
    <w:rsid w:val="00087DAE"/>
    <w:rsid w:val="00087EE0"/>
    <w:rsid w:val="00090476"/>
    <w:rsid w:val="000908B0"/>
    <w:rsid w:val="00091C34"/>
    <w:rsid w:val="00093A61"/>
    <w:rsid w:val="000942BA"/>
    <w:rsid w:val="00094688"/>
    <w:rsid w:val="0009474A"/>
    <w:rsid w:val="0009631F"/>
    <w:rsid w:val="00096374"/>
    <w:rsid w:val="00096C88"/>
    <w:rsid w:val="000972BC"/>
    <w:rsid w:val="00097945"/>
    <w:rsid w:val="00097ED9"/>
    <w:rsid w:val="00097F8C"/>
    <w:rsid w:val="000A0069"/>
    <w:rsid w:val="000A0388"/>
    <w:rsid w:val="000A076D"/>
    <w:rsid w:val="000A104F"/>
    <w:rsid w:val="000A159C"/>
    <w:rsid w:val="000A18DF"/>
    <w:rsid w:val="000A1EC6"/>
    <w:rsid w:val="000A2619"/>
    <w:rsid w:val="000A2723"/>
    <w:rsid w:val="000A2AB7"/>
    <w:rsid w:val="000A30C8"/>
    <w:rsid w:val="000A38E2"/>
    <w:rsid w:val="000A3F4C"/>
    <w:rsid w:val="000A659E"/>
    <w:rsid w:val="000A6E22"/>
    <w:rsid w:val="000A6F22"/>
    <w:rsid w:val="000A7744"/>
    <w:rsid w:val="000A777D"/>
    <w:rsid w:val="000A7EC7"/>
    <w:rsid w:val="000B00D1"/>
    <w:rsid w:val="000B012B"/>
    <w:rsid w:val="000B01BA"/>
    <w:rsid w:val="000B03F6"/>
    <w:rsid w:val="000B11B2"/>
    <w:rsid w:val="000B1B65"/>
    <w:rsid w:val="000B23F0"/>
    <w:rsid w:val="000B2B84"/>
    <w:rsid w:val="000B4592"/>
    <w:rsid w:val="000B50BB"/>
    <w:rsid w:val="000B5D34"/>
    <w:rsid w:val="000B5DD8"/>
    <w:rsid w:val="000B7B44"/>
    <w:rsid w:val="000C0B43"/>
    <w:rsid w:val="000C0FD2"/>
    <w:rsid w:val="000C1856"/>
    <w:rsid w:val="000C1E30"/>
    <w:rsid w:val="000C2BDA"/>
    <w:rsid w:val="000C2CAF"/>
    <w:rsid w:val="000C2FE0"/>
    <w:rsid w:val="000C3344"/>
    <w:rsid w:val="000C36A2"/>
    <w:rsid w:val="000C36D4"/>
    <w:rsid w:val="000C40FC"/>
    <w:rsid w:val="000C424C"/>
    <w:rsid w:val="000C4BF7"/>
    <w:rsid w:val="000C5B08"/>
    <w:rsid w:val="000C6487"/>
    <w:rsid w:val="000C7728"/>
    <w:rsid w:val="000C7FA7"/>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0C66"/>
    <w:rsid w:val="000E0E01"/>
    <w:rsid w:val="000E1097"/>
    <w:rsid w:val="000E1C4B"/>
    <w:rsid w:val="000E2191"/>
    <w:rsid w:val="000E338E"/>
    <w:rsid w:val="000E4A63"/>
    <w:rsid w:val="000E5D6A"/>
    <w:rsid w:val="000E68A4"/>
    <w:rsid w:val="000F0AAB"/>
    <w:rsid w:val="000F12A7"/>
    <w:rsid w:val="000F2296"/>
    <w:rsid w:val="000F2ACA"/>
    <w:rsid w:val="000F31FA"/>
    <w:rsid w:val="000F33F8"/>
    <w:rsid w:val="000F3D6D"/>
    <w:rsid w:val="000F54F1"/>
    <w:rsid w:val="000F5850"/>
    <w:rsid w:val="000F596A"/>
    <w:rsid w:val="000F5AE8"/>
    <w:rsid w:val="000F5E72"/>
    <w:rsid w:val="000F6011"/>
    <w:rsid w:val="000F64DE"/>
    <w:rsid w:val="000F6570"/>
    <w:rsid w:val="000F6B53"/>
    <w:rsid w:val="000F6FD7"/>
    <w:rsid w:val="000F724F"/>
    <w:rsid w:val="00100668"/>
    <w:rsid w:val="00100A01"/>
    <w:rsid w:val="001015DC"/>
    <w:rsid w:val="00101929"/>
    <w:rsid w:val="00102611"/>
    <w:rsid w:val="00102BE1"/>
    <w:rsid w:val="001031FB"/>
    <w:rsid w:val="001033B9"/>
    <w:rsid w:val="00103BB0"/>
    <w:rsid w:val="00103D80"/>
    <w:rsid w:val="00104E2A"/>
    <w:rsid w:val="00105220"/>
    <w:rsid w:val="00105222"/>
    <w:rsid w:val="00105644"/>
    <w:rsid w:val="0010568C"/>
    <w:rsid w:val="00105AA6"/>
    <w:rsid w:val="001060E9"/>
    <w:rsid w:val="00106233"/>
    <w:rsid w:val="00106722"/>
    <w:rsid w:val="0010683B"/>
    <w:rsid w:val="001073E4"/>
    <w:rsid w:val="001073E7"/>
    <w:rsid w:val="00107B9C"/>
    <w:rsid w:val="00107E71"/>
    <w:rsid w:val="00110BE2"/>
    <w:rsid w:val="00110CA3"/>
    <w:rsid w:val="00110E02"/>
    <w:rsid w:val="0011148B"/>
    <w:rsid w:val="00111630"/>
    <w:rsid w:val="0011190E"/>
    <w:rsid w:val="00112D9C"/>
    <w:rsid w:val="001142A1"/>
    <w:rsid w:val="0011594F"/>
    <w:rsid w:val="00115E9D"/>
    <w:rsid w:val="0011652A"/>
    <w:rsid w:val="00116838"/>
    <w:rsid w:val="00116AC0"/>
    <w:rsid w:val="00116C9C"/>
    <w:rsid w:val="00117058"/>
    <w:rsid w:val="001171E4"/>
    <w:rsid w:val="001175D4"/>
    <w:rsid w:val="00117A3E"/>
    <w:rsid w:val="00117AB9"/>
    <w:rsid w:val="00120B84"/>
    <w:rsid w:val="001212A2"/>
    <w:rsid w:val="00121CF3"/>
    <w:rsid w:val="00122700"/>
    <w:rsid w:val="0012294E"/>
    <w:rsid w:val="00122C7F"/>
    <w:rsid w:val="0012366D"/>
    <w:rsid w:val="00123B12"/>
    <w:rsid w:val="00124A88"/>
    <w:rsid w:val="0012579E"/>
    <w:rsid w:val="00125875"/>
    <w:rsid w:val="00126304"/>
    <w:rsid w:val="00127B2B"/>
    <w:rsid w:val="00127B82"/>
    <w:rsid w:val="0013034E"/>
    <w:rsid w:val="0013056B"/>
    <w:rsid w:val="00130F27"/>
    <w:rsid w:val="00131273"/>
    <w:rsid w:val="00131C69"/>
    <w:rsid w:val="001322E7"/>
    <w:rsid w:val="001325F7"/>
    <w:rsid w:val="001326A6"/>
    <w:rsid w:val="001329E4"/>
    <w:rsid w:val="0013381C"/>
    <w:rsid w:val="0013461E"/>
    <w:rsid w:val="00135300"/>
    <w:rsid w:val="0013536A"/>
    <w:rsid w:val="00135B29"/>
    <w:rsid w:val="001360A5"/>
    <w:rsid w:val="0013638E"/>
    <w:rsid w:val="00136578"/>
    <w:rsid w:val="00136A97"/>
    <w:rsid w:val="00136B7D"/>
    <w:rsid w:val="00136DA0"/>
    <w:rsid w:val="00136F5C"/>
    <w:rsid w:val="001372AD"/>
    <w:rsid w:val="00137300"/>
    <w:rsid w:val="0013754D"/>
    <w:rsid w:val="00137B63"/>
    <w:rsid w:val="00137BF1"/>
    <w:rsid w:val="001410A2"/>
    <w:rsid w:val="001417B7"/>
    <w:rsid w:val="00141D57"/>
    <w:rsid w:val="00142670"/>
    <w:rsid w:val="0014292D"/>
    <w:rsid w:val="001429DD"/>
    <w:rsid w:val="00142B06"/>
    <w:rsid w:val="00142D63"/>
    <w:rsid w:val="00143464"/>
    <w:rsid w:val="00143913"/>
    <w:rsid w:val="001439AB"/>
    <w:rsid w:val="00143AEF"/>
    <w:rsid w:val="00143B94"/>
    <w:rsid w:val="00143C21"/>
    <w:rsid w:val="00143F99"/>
    <w:rsid w:val="001441BA"/>
    <w:rsid w:val="001448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21CC"/>
    <w:rsid w:val="001526F4"/>
    <w:rsid w:val="00152C07"/>
    <w:rsid w:val="00152D21"/>
    <w:rsid w:val="0015365F"/>
    <w:rsid w:val="00153D7E"/>
    <w:rsid w:val="00153DAF"/>
    <w:rsid w:val="00155268"/>
    <w:rsid w:val="001554E4"/>
    <w:rsid w:val="00155ABF"/>
    <w:rsid w:val="00155B0B"/>
    <w:rsid w:val="001563A4"/>
    <w:rsid w:val="00156AC3"/>
    <w:rsid w:val="0015756F"/>
    <w:rsid w:val="0015781A"/>
    <w:rsid w:val="001579DE"/>
    <w:rsid w:val="00157B4C"/>
    <w:rsid w:val="00157C20"/>
    <w:rsid w:val="00157EB1"/>
    <w:rsid w:val="00160F6F"/>
    <w:rsid w:val="00162521"/>
    <w:rsid w:val="001638BB"/>
    <w:rsid w:val="00164BA6"/>
    <w:rsid w:val="00165C5E"/>
    <w:rsid w:val="001662D7"/>
    <w:rsid w:val="00166593"/>
    <w:rsid w:val="001669A1"/>
    <w:rsid w:val="00167CDD"/>
    <w:rsid w:val="00170071"/>
    <w:rsid w:val="0017069D"/>
    <w:rsid w:val="00170EFD"/>
    <w:rsid w:val="00171035"/>
    <w:rsid w:val="0017110D"/>
    <w:rsid w:val="00171476"/>
    <w:rsid w:val="00171BAB"/>
    <w:rsid w:val="00171DC0"/>
    <w:rsid w:val="00172229"/>
    <w:rsid w:val="00172798"/>
    <w:rsid w:val="00173006"/>
    <w:rsid w:val="00173579"/>
    <w:rsid w:val="00173DE8"/>
    <w:rsid w:val="00175156"/>
    <w:rsid w:val="001760EC"/>
    <w:rsid w:val="00176C8C"/>
    <w:rsid w:val="00176EF2"/>
    <w:rsid w:val="00177058"/>
    <w:rsid w:val="001775D6"/>
    <w:rsid w:val="00180C5C"/>
    <w:rsid w:val="00181AC4"/>
    <w:rsid w:val="00181CFB"/>
    <w:rsid w:val="00182036"/>
    <w:rsid w:val="0018230B"/>
    <w:rsid w:val="00182A9D"/>
    <w:rsid w:val="0018369E"/>
    <w:rsid w:val="001846FA"/>
    <w:rsid w:val="00184726"/>
    <w:rsid w:val="001848F9"/>
    <w:rsid w:val="00184D04"/>
    <w:rsid w:val="00184EF1"/>
    <w:rsid w:val="0018536E"/>
    <w:rsid w:val="00185B2B"/>
    <w:rsid w:val="00185F8A"/>
    <w:rsid w:val="00186484"/>
    <w:rsid w:val="00186895"/>
    <w:rsid w:val="001872DC"/>
    <w:rsid w:val="0018757A"/>
    <w:rsid w:val="00187700"/>
    <w:rsid w:val="00187759"/>
    <w:rsid w:val="00187B33"/>
    <w:rsid w:val="00187C16"/>
    <w:rsid w:val="0019013D"/>
    <w:rsid w:val="00190370"/>
    <w:rsid w:val="0019106C"/>
    <w:rsid w:val="0019163B"/>
    <w:rsid w:val="001917DD"/>
    <w:rsid w:val="00191A2D"/>
    <w:rsid w:val="00192A0F"/>
    <w:rsid w:val="00193548"/>
    <w:rsid w:val="00193E0E"/>
    <w:rsid w:val="001940AE"/>
    <w:rsid w:val="00194AC2"/>
    <w:rsid w:val="00194C32"/>
    <w:rsid w:val="001957AA"/>
    <w:rsid w:val="00195B85"/>
    <w:rsid w:val="00195C90"/>
    <w:rsid w:val="00195DEF"/>
    <w:rsid w:val="00195E67"/>
    <w:rsid w:val="00196FCE"/>
    <w:rsid w:val="00197746"/>
    <w:rsid w:val="001A0819"/>
    <w:rsid w:val="001A0989"/>
    <w:rsid w:val="001A1717"/>
    <w:rsid w:val="001A2465"/>
    <w:rsid w:val="001A2C12"/>
    <w:rsid w:val="001A2FD4"/>
    <w:rsid w:val="001A4340"/>
    <w:rsid w:val="001A4BF6"/>
    <w:rsid w:val="001A52A4"/>
    <w:rsid w:val="001A58AB"/>
    <w:rsid w:val="001A5EA4"/>
    <w:rsid w:val="001A6015"/>
    <w:rsid w:val="001A683E"/>
    <w:rsid w:val="001A6C1F"/>
    <w:rsid w:val="001A6F6F"/>
    <w:rsid w:val="001B0125"/>
    <w:rsid w:val="001B0153"/>
    <w:rsid w:val="001B10C8"/>
    <w:rsid w:val="001B1303"/>
    <w:rsid w:val="001B257C"/>
    <w:rsid w:val="001B2B03"/>
    <w:rsid w:val="001B3BBB"/>
    <w:rsid w:val="001B486A"/>
    <w:rsid w:val="001B4909"/>
    <w:rsid w:val="001B4C04"/>
    <w:rsid w:val="001B4FF4"/>
    <w:rsid w:val="001B51BF"/>
    <w:rsid w:val="001B57D4"/>
    <w:rsid w:val="001B5B06"/>
    <w:rsid w:val="001B6586"/>
    <w:rsid w:val="001B6931"/>
    <w:rsid w:val="001B7B78"/>
    <w:rsid w:val="001C0AA2"/>
    <w:rsid w:val="001C0FAC"/>
    <w:rsid w:val="001C163D"/>
    <w:rsid w:val="001C1C16"/>
    <w:rsid w:val="001C22D4"/>
    <w:rsid w:val="001C24AB"/>
    <w:rsid w:val="001C288A"/>
    <w:rsid w:val="001C2CC6"/>
    <w:rsid w:val="001C49D3"/>
    <w:rsid w:val="001C4C63"/>
    <w:rsid w:val="001C4D5E"/>
    <w:rsid w:val="001C553A"/>
    <w:rsid w:val="001C5863"/>
    <w:rsid w:val="001C5BC7"/>
    <w:rsid w:val="001C5E30"/>
    <w:rsid w:val="001C6509"/>
    <w:rsid w:val="001C6608"/>
    <w:rsid w:val="001C7160"/>
    <w:rsid w:val="001C7C6B"/>
    <w:rsid w:val="001C7E53"/>
    <w:rsid w:val="001D0EC4"/>
    <w:rsid w:val="001D1121"/>
    <w:rsid w:val="001D1811"/>
    <w:rsid w:val="001D26C7"/>
    <w:rsid w:val="001D27BC"/>
    <w:rsid w:val="001D294D"/>
    <w:rsid w:val="001D3471"/>
    <w:rsid w:val="001D381E"/>
    <w:rsid w:val="001D3B30"/>
    <w:rsid w:val="001D40F7"/>
    <w:rsid w:val="001D42EF"/>
    <w:rsid w:val="001D4BF8"/>
    <w:rsid w:val="001D5681"/>
    <w:rsid w:val="001D5D59"/>
    <w:rsid w:val="001D6040"/>
    <w:rsid w:val="001D6AA8"/>
    <w:rsid w:val="001D70DA"/>
    <w:rsid w:val="001D7684"/>
    <w:rsid w:val="001D7D34"/>
    <w:rsid w:val="001E0219"/>
    <w:rsid w:val="001E083D"/>
    <w:rsid w:val="001E17B8"/>
    <w:rsid w:val="001E2613"/>
    <w:rsid w:val="001E2814"/>
    <w:rsid w:val="001E2820"/>
    <w:rsid w:val="001E2B42"/>
    <w:rsid w:val="001E2E30"/>
    <w:rsid w:val="001E5FA8"/>
    <w:rsid w:val="001E6178"/>
    <w:rsid w:val="001E6327"/>
    <w:rsid w:val="001E6A01"/>
    <w:rsid w:val="001E7EEC"/>
    <w:rsid w:val="001F1157"/>
    <w:rsid w:val="001F1194"/>
    <w:rsid w:val="001F12F1"/>
    <w:rsid w:val="001F1567"/>
    <w:rsid w:val="001F195B"/>
    <w:rsid w:val="001F1A87"/>
    <w:rsid w:val="001F2140"/>
    <w:rsid w:val="001F2290"/>
    <w:rsid w:val="001F2382"/>
    <w:rsid w:val="001F2597"/>
    <w:rsid w:val="001F2D4D"/>
    <w:rsid w:val="001F39E8"/>
    <w:rsid w:val="001F47B5"/>
    <w:rsid w:val="001F4904"/>
    <w:rsid w:val="001F5B0F"/>
    <w:rsid w:val="001F5E2F"/>
    <w:rsid w:val="001F5FDB"/>
    <w:rsid w:val="001F6967"/>
    <w:rsid w:val="001F6CD5"/>
    <w:rsid w:val="001F6EA2"/>
    <w:rsid w:val="001F738B"/>
    <w:rsid w:val="001F7820"/>
    <w:rsid w:val="001F78EC"/>
    <w:rsid w:val="001F7D65"/>
    <w:rsid w:val="0020005E"/>
    <w:rsid w:val="00200159"/>
    <w:rsid w:val="002003E9"/>
    <w:rsid w:val="002008E0"/>
    <w:rsid w:val="00200AE0"/>
    <w:rsid w:val="00200B1B"/>
    <w:rsid w:val="00200C77"/>
    <w:rsid w:val="00200E97"/>
    <w:rsid w:val="00200F09"/>
    <w:rsid w:val="0020162A"/>
    <w:rsid w:val="00201C6F"/>
    <w:rsid w:val="002034B7"/>
    <w:rsid w:val="00203567"/>
    <w:rsid w:val="002037C8"/>
    <w:rsid w:val="00203C40"/>
    <w:rsid w:val="00203D01"/>
    <w:rsid w:val="00203D48"/>
    <w:rsid w:val="00204E9A"/>
    <w:rsid w:val="00204F50"/>
    <w:rsid w:val="002051AA"/>
    <w:rsid w:val="00205398"/>
    <w:rsid w:val="0020548D"/>
    <w:rsid w:val="00205C2D"/>
    <w:rsid w:val="00206121"/>
    <w:rsid w:val="00206413"/>
    <w:rsid w:val="00206554"/>
    <w:rsid w:val="002073EC"/>
    <w:rsid w:val="00207F2B"/>
    <w:rsid w:val="0021073B"/>
    <w:rsid w:val="00211345"/>
    <w:rsid w:val="0021325E"/>
    <w:rsid w:val="0021341B"/>
    <w:rsid w:val="002134EC"/>
    <w:rsid w:val="00213E93"/>
    <w:rsid w:val="002143FC"/>
    <w:rsid w:val="00214449"/>
    <w:rsid w:val="00214663"/>
    <w:rsid w:val="002150F8"/>
    <w:rsid w:val="0021579E"/>
    <w:rsid w:val="0021668E"/>
    <w:rsid w:val="00216802"/>
    <w:rsid w:val="00216FF9"/>
    <w:rsid w:val="00217EC0"/>
    <w:rsid w:val="002202F6"/>
    <w:rsid w:val="00221BDC"/>
    <w:rsid w:val="002229A3"/>
    <w:rsid w:val="00222AE7"/>
    <w:rsid w:val="00223248"/>
    <w:rsid w:val="00223656"/>
    <w:rsid w:val="00223F71"/>
    <w:rsid w:val="00224630"/>
    <w:rsid w:val="00224914"/>
    <w:rsid w:val="002249BC"/>
    <w:rsid w:val="00224B82"/>
    <w:rsid w:val="002252FB"/>
    <w:rsid w:val="00225B3A"/>
    <w:rsid w:val="00225B84"/>
    <w:rsid w:val="00225BCA"/>
    <w:rsid w:val="00225D81"/>
    <w:rsid w:val="002262B9"/>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10D"/>
    <w:rsid w:val="002333FC"/>
    <w:rsid w:val="0023354C"/>
    <w:rsid w:val="00233E61"/>
    <w:rsid w:val="00234217"/>
    <w:rsid w:val="00234902"/>
    <w:rsid w:val="00234CD6"/>
    <w:rsid w:val="00235332"/>
    <w:rsid w:val="002353E4"/>
    <w:rsid w:val="002359A6"/>
    <w:rsid w:val="00236F69"/>
    <w:rsid w:val="00237755"/>
    <w:rsid w:val="0023782F"/>
    <w:rsid w:val="00237975"/>
    <w:rsid w:val="002403E2"/>
    <w:rsid w:val="00241ACB"/>
    <w:rsid w:val="00242098"/>
    <w:rsid w:val="002420BC"/>
    <w:rsid w:val="0024288F"/>
    <w:rsid w:val="00245CB8"/>
    <w:rsid w:val="002465E8"/>
    <w:rsid w:val="0024670B"/>
    <w:rsid w:val="00246CFE"/>
    <w:rsid w:val="00246FF2"/>
    <w:rsid w:val="00247211"/>
    <w:rsid w:val="002474B7"/>
    <w:rsid w:val="002476EF"/>
    <w:rsid w:val="002479A8"/>
    <w:rsid w:val="00247D26"/>
    <w:rsid w:val="00247D65"/>
    <w:rsid w:val="002505DE"/>
    <w:rsid w:val="0025101D"/>
    <w:rsid w:val="00251458"/>
    <w:rsid w:val="00251566"/>
    <w:rsid w:val="002517B1"/>
    <w:rsid w:val="00252692"/>
    <w:rsid w:val="00253633"/>
    <w:rsid w:val="00253AB2"/>
    <w:rsid w:val="002566B5"/>
    <w:rsid w:val="002569E2"/>
    <w:rsid w:val="00256CA6"/>
    <w:rsid w:val="00256D56"/>
    <w:rsid w:val="0026110C"/>
    <w:rsid w:val="00261B00"/>
    <w:rsid w:val="002632AE"/>
    <w:rsid w:val="002635F9"/>
    <w:rsid w:val="002636DD"/>
    <w:rsid w:val="00263C2F"/>
    <w:rsid w:val="0026412F"/>
    <w:rsid w:val="002657B7"/>
    <w:rsid w:val="00266BD9"/>
    <w:rsid w:val="00266E53"/>
    <w:rsid w:val="0026705C"/>
    <w:rsid w:val="0026746C"/>
    <w:rsid w:val="002676E3"/>
    <w:rsid w:val="00267F19"/>
    <w:rsid w:val="0027040F"/>
    <w:rsid w:val="00270EA6"/>
    <w:rsid w:val="00271837"/>
    <w:rsid w:val="00271B3B"/>
    <w:rsid w:val="00271C81"/>
    <w:rsid w:val="00271FD1"/>
    <w:rsid w:val="00272194"/>
    <w:rsid w:val="0027226B"/>
    <w:rsid w:val="002738D0"/>
    <w:rsid w:val="00273AD8"/>
    <w:rsid w:val="00273B37"/>
    <w:rsid w:val="00273B64"/>
    <w:rsid w:val="00273CD4"/>
    <w:rsid w:val="00273DFF"/>
    <w:rsid w:val="00275625"/>
    <w:rsid w:val="0027636D"/>
    <w:rsid w:val="002768C9"/>
    <w:rsid w:val="00276C1C"/>
    <w:rsid w:val="0027731C"/>
    <w:rsid w:val="00277BDE"/>
    <w:rsid w:val="00277D7D"/>
    <w:rsid w:val="00277E1B"/>
    <w:rsid w:val="00281154"/>
    <w:rsid w:val="00281CCD"/>
    <w:rsid w:val="00281E57"/>
    <w:rsid w:val="002847BC"/>
    <w:rsid w:val="00284A52"/>
    <w:rsid w:val="0028527C"/>
    <w:rsid w:val="00285AB5"/>
    <w:rsid w:val="00286AA3"/>
    <w:rsid w:val="00286C9E"/>
    <w:rsid w:val="00286DCE"/>
    <w:rsid w:val="00287459"/>
    <w:rsid w:val="00287D92"/>
    <w:rsid w:val="00290554"/>
    <w:rsid w:val="0029058B"/>
    <w:rsid w:val="00290BA8"/>
    <w:rsid w:val="00291B3D"/>
    <w:rsid w:val="00291BCA"/>
    <w:rsid w:val="00292132"/>
    <w:rsid w:val="0029227E"/>
    <w:rsid w:val="002926DD"/>
    <w:rsid w:val="00292D87"/>
    <w:rsid w:val="002933E2"/>
    <w:rsid w:val="0029348C"/>
    <w:rsid w:val="00294185"/>
    <w:rsid w:val="00294ABF"/>
    <w:rsid w:val="002956AB"/>
    <w:rsid w:val="00295A10"/>
    <w:rsid w:val="002968CB"/>
    <w:rsid w:val="0029692E"/>
    <w:rsid w:val="002A0721"/>
    <w:rsid w:val="002A0B40"/>
    <w:rsid w:val="002A0BF1"/>
    <w:rsid w:val="002A0C54"/>
    <w:rsid w:val="002A0F58"/>
    <w:rsid w:val="002A1134"/>
    <w:rsid w:val="002A23A6"/>
    <w:rsid w:val="002A34A0"/>
    <w:rsid w:val="002A4934"/>
    <w:rsid w:val="002A4DF3"/>
    <w:rsid w:val="002A550C"/>
    <w:rsid w:val="002A5721"/>
    <w:rsid w:val="002A5D90"/>
    <w:rsid w:val="002A720D"/>
    <w:rsid w:val="002A75AA"/>
    <w:rsid w:val="002B0526"/>
    <w:rsid w:val="002B0FB8"/>
    <w:rsid w:val="002B2389"/>
    <w:rsid w:val="002B2593"/>
    <w:rsid w:val="002B2A2A"/>
    <w:rsid w:val="002B2C5C"/>
    <w:rsid w:val="002B2D0F"/>
    <w:rsid w:val="002B3693"/>
    <w:rsid w:val="002B3B18"/>
    <w:rsid w:val="002B3B8D"/>
    <w:rsid w:val="002B4790"/>
    <w:rsid w:val="002B4C4A"/>
    <w:rsid w:val="002B5329"/>
    <w:rsid w:val="002B54C0"/>
    <w:rsid w:val="002B561A"/>
    <w:rsid w:val="002B6D77"/>
    <w:rsid w:val="002B6DB7"/>
    <w:rsid w:val="002B6E89"/>
    <w:rsid w:val="002B70C2"/>
    <w:rsid w:val="002C06E9"/>
    <w:rsid w:val="002C07EF"/>
    <w:rsid w:val="002C1258"/>
    <w:rsid w:val="002C18E5"/>
    <w:rsid w:val="002C1AC4"/>
    <w:rsid w:val="002C1B36"/>
    <w:rsid w:val="002C1EF5"/>
    <w:rsid w:val="002C21F5"/>
    <w:rsid w:val="002C2A8F"/>
    <w:rsid w:val="002C2CE3"/>
    <w:rsid w:val="002C318E"/>
    <w:rsid w:val="002C3486"/>
    <w:rsid w:val="002C3A4C"/>
    <w:rsid w:val="002C43CE"/>
    <w:rsid w:val="002C4EEF"/>
    <w:rsid w:val="002C566C"/>
    <w:rsid w:val="002C56D9"/>
    <w:rsid w:val="002C5AC8"/>
    <w:rsid w:val="002C6799"/>
    <w:rsid w:val="002C6872"/>
    <w:rsid w:val="002C6A50"/>
    <w:rsid w:val="002C70CC"/>
    <w:rsid w:val="002C77F9"/>
    <w:rsid w:val="002C7D53"/>
    <w:rsid w:val="002C7FAC"/>
    <w:rsid w:val="002D05E7"/>
    <w:rsid w:val="002D0ADC"/>
    <w:rsid w:val="002D2216"/>
    <w:rsid w:val="002D339A"/>
    <w:rsid w:val="002D39A7"/>
    <w:rsid w:val="002D3EC8"/>
    <w:rsid w:val="002D4194"/>
    <w:rsid w:val="002D4A3C"/>
    <w:rsid w:val="002D5817"/>
    <w:rsid w:val="002D5EE1"/>
    <w:rsid w:val="002D64E0"/>
    <w:rsid w:val="002D72E4"/>
    <w:rsid w:val="002D7813"/>
    <w:rsid w:val="002E07C4"/>
    <w:rsid w:val="002E09CC"/>
    <w:rsid w:val="002E2082"/>
    <w:rsid w:val="002E50EF"/>
    <w:rsid w:val="002E5A85"/>
    <w:rsid w:val="002E5DFC"/>
    <w:rsid w:val="002E6DA4"/>
    <w:rsid w:val="002E79B7"/>
    <w:rsid w:val="002F0256"/>
    <w:rsid w:val="002F248B"/>
    <w:rsid w:val="002F2738"/>
    <w:rsid w:val="002F3B96"/>
    <w:rsid w:val="002F3C63"/>
    <w:rsid w:val="002F4376"/>
    <w:rsid w:val="002F4DD2"/>
    <w:rsid w:val="002F52B9"/>
    <w:rsid w:val="002F53F8"/>
    <w:rsid w:val="002F69C4"/>
    <w:rsid w:val="00300381"/>
    <w:rsid w:val="00300491"/>
    <w:rsid w:val="00300751"/>
    <w:rsid w:val="003019C7"/>
    <w:rsid w:val="003020E0"/>
    <w:rsid w:val="0030280F"/>
    <w:rsid w:val="00302FD5"/>
    <w:rsid w:val="00303280"/>
    <w:rsid w:val="00303CF2"/>
    <w:rsid w:val="0030461C"/>
    <w:rsid w:val="003048FC"/>
    <w:rsid w:val="0030498A"/>
    <w:rsid w:val="00304ABD"/>
    <w:rsid w:val="00304FF6"/>
    <w:rsid w:val="003050D7"/>
    <w:rsid w:val="00305132"/>
    <w:rsid w:val="003052C2"/>
    <w:rsid w:val="00305CA5"/>
    <w:rsid w:val="003062C4"/>
    <w:rsid w:val="0030748B"/>
    <w:rsid w:val="003074FE"/>
    <w:rsid w:val="00307802"/>
    <w:rsid w:val="00307846"/>
    <w:rsid w:val="003079AB"/>
    <w:rsid w:val="00310917"/>
    <w:rsid w:val="003109CD"/>
    <w:rsid w:val="00311439"/>
    <w:rsid w:val="0031150A"/>
    <w:rsid w:val="00311586"/>
    <w:rsid w:val="003121C3"/>
    <w:rsid w:val="003123F4"/>
    <w:rsid w:val="00312B97"/>
    <w:rsid w:val="00312FB5"/>
    <w:rsid w:val="00313D65"/>
    <w:rsid w:val="0031519C"/>
    <w:rsid w:val="003158BB"/>
    <w:rsid w:val="00315B81"/>
    <w:rsid w:val="00316474"/>
    <w:rsid w:val="003164CD"/>
    <w:rsid w:val="00317F3E"/>
    <w:rsid w:val="0032066C"/>
    <w:rsid w:val="00320A1B"/>
    <w:rsid w:val="003219AD"/>
    <w:rsid w:val="0032256F"/>
    <w:rsid w:val="003227B3"/>
    <w:rsid w:val="00322BBD"/>
    <w:rsid w:val="0032334A"/>
    <w:rsid w:val="0032379D"/>
    <w:rsid w:val="00324BDA"/>
    <w:rsid w:val="0032545C"/>
    <w:rsid w:val="00325548"/>
    <w:rsid w:val="00325AAC"/>
    <w:rsid w:val="00325C29"/>
    <w:rsid w:val="003262B8"/>
    <w:rsid w:val="003262D0"/>
    <w:rsid w:val="00327872"/>
    <w:rsid w:val="0033028D"/>
    <w:rsid w:val="003308EB"/>
    <w:rsid w:val="00330CC1"/>
    <w:rsid w:val="00330EED"/>
    <w:rsid w:val="003312E4"/>
    <w:rsid w:val="00331AC5"/>
    <w:rsid w:val="00332110"/>
    <w:rsid w:val="00332C4A"/>
    <w:rsid w:val="0033313E"/>
    <w:rsid w:val="00333198"/>
    <w:rsid w:val="00333BF8"/>
    <w:rsid w:val="00333C26"/>
    <w:rsid w:val="00333E4B"/>
    <w:rsid w:val="00334536"/>
    <w:rsid w:val="003346CB"/>
    <w:rsid w:val="0033476A"/>
    <w:rsid w:val="00334BB3"/>
    <w:rsid w:val="0033543D"/>
    <w:rsid w:val="003357D0"/>
    <w:rsid w:val="0033587C"/>
    <w:rsid w:val="00335D52"/>
    <w:rsid w:val="00335EE6"/>
    <w:rsid w:val="00336826"/>
    <w:rsid w:val="00336BA1"/>
    <w:rsid w:val="00336F0D"/>
    <w:rsid w:val="003371B6"/>
    <w:rsid w:val="00337464"/>
    <w:rsid w:val="003375F6"/>
    <w:rsid w:val="00337934"/>
    <w:rsid w:val="003379CA"/>
    <w:rsid w:val="00337D19"/>
    <w:rsid w:val="00337E4A"/>
    <w:rsid w:val="0034017D"/>
    <w:rsid w:val="0034044D"/>
    <w:rsid w:val="003408B8"/>
    <w:rsid w:val="0034095F"/>
    <w:rsid w:val="00340B14"/>
    <w:rsid w:val="003418E8"/>
    <w:rsid w:val="00341923"/>
    <w:rsid w:val="003419FC"/>
    <w:rsid w:val="00341A94"/>
    <w:rsid w:val="00342A7D"/>
    <w:rsid w:val="00343206"/>
    <w:rsid w:val="00343907"/>
    <w:rsid w:val="00343A7C"/>
    <w:rsid w:val="0034451F"/>
    <w:rsid w:val="00344917"/>
    <w:rsid w:val="00344CE0"/>
    <w:rsid w:val="0034601A"/>
    <w:rsid w:val="0034637A"/>
    <w:rsid w:val="003469D3"/>
    <w:rsid w:val="003470A3"/>
    <w:rsid w:val="0034712E"/>
    <w:rsid w:val="00347D62"/>
    <w:rsid w:val="003504A0"/>
    <w:rsid w:val="0035149A"/>
    <w:rsid w:val="00352782"/>
    <w:rsid w:val="00352EA1"/>
    <w:rsid w:val="00353D68"/>
    <w:rsid w:val="00354EDB"/>
    <w:rsid w:val="00355386"/>
    <w:rsid w:val="00355727"/>
    <w:rsid w:val="00355747"/>
    <w:rsid w:val="00356B57"/>
    <w:rsid w:val="00356D48"/>
    <w:rsid w:val="00357AF8"/>
    <w:rsid w:val="00357BC9"/>
    <w:rsid w:val="003603AA"/>
    <w:rsid w:val="0036127C"/>
    <w:rsid w:val="00361C09"/>
    <w:rsid w:val="00361C1D"/>
    <w:rsid w:val="00361F67"/>
    <w:rsid w:val="00362702"/>
    <w:rsid w:val="00362905"/>
    <w:rsid w:val="00362A98"/>
    <w:rsid w:val="00363745"/>
    <w:rsid w:val="00363E6C"/>
    <w:rsid w:val="003647C5"/>
    <w:rsid w:val="00364D42"/>
    <w:rsid w:val="00365056"/>
    <w:rsid w:val="003652CE"/>
    <w:rsid w:val="00365A83"/>
    <w:rsid w:val="0036621D"/>
    <w:rsid w:val="00366599"/>
    <w:rsid w:val="00366C84"/>
    <w:rsid w:val="00367038"/>
    <w:rsid w:val="0037080C"/>
    <w:rsid w:val="00370CA8"/>
    <w:rsid w:val="003717A3"/>
    <w:rsid w:val="0037187E"/>
    <w:rsid w:val="00371A75"/>
    <w:rsid w:val="003721FF"/>
    <w:rsid w:val="003724F1"/>
    <w:rsid w:val="003727E4"/>
    <w:rsid w:val="00373040"/>
    <w:rsid w:val="0037324E"/>
    <w:rsid w:val="0037336A"/>
    <w:rsid w:val="003747EA"/>
    <w:rsid w:val="0037483D"/>
    <w:rsid w:val="0037506F"/>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1CE3"/>
    <w:rsid w:val="00382AE6"/>
    <w:rsid w:val="00382D76"/>
    <w:rsid w:val="00383246"/>
    <w:rsid w:val="003844B0"/>
    <w:rsid w:val="00384B8D"/>
    <w:rsid w:val="00385CDF"/>
    <w:rsid w:val="00385E71"/>
    <w:rsid w:val="003868ED"/>
    <w:rsid w:val="00386EE2"/>
    <w:rsid w:val="003870FB"/>
    <w:rsid w:val="00387519"/>
    <w:rsid w:val="003875B4"/>
    <w:rsid w:val="003876B3"/>
    <w:rsid w:val="0038776E"/>
    <w:rsid w:val="00387EBF"/>
    <w:rsid w:val="0039026E"/>
    <w:rsid w:val="00391627"/>
    <w:rsid w:val="00391D68"/>
    <w:rsid w:val="00391D6D"/>
    <w:rsid w:val="00391E13"/>
    <w:rsid w:val="00391E61"/>
    <w:rsid w:val="00391FBD"/>
    <w:rsid w:val="0039233A"/>
    <w:rsid w:val="00392349"/>
    <w:rsid w:val="003924BA"/>
    <w:rsid w:val="003924FB"/>
    <w:rsid w:val="00392AE2"/>
    <w:rsid w:val="00392CD1"/>
    <w:rsid w:val="003932B9"/>
    <w:rsid w:val="0039334B"/>
    <w:rsid w:val="00393786"/>
    <w:rsid w:val="003939D0"/>
    <w:rsid w:val="003943F8"/>
    <w:rsid w:val="00394670"/>
    <w:rsid w:val="00394AAD"/>
    <w:rsid w:val="003956D1"/>
    <w:rsid w:val="00395702"/>
    <w:rsid w:val="00395842"/>
    <w:rsid w:val="00395BE7"/>
    <w:rsid w:val="003963C6"/>
    <w:rsid w:val="00396494"/>
    <w:rsid w:val="00396D94"/>
    <w:rsid w:val="003A0338"/>
    <w:rsid w:val="003A0342"/>
    <w:rsid w:val="003A071A"/>
    <w:rsid w:val="003A0B71"/>
    <w:rsid w:val="003A0BAA"/>
    <w:rsid w:val="003A1C25"/>
    <w:rsid w:val="003A26CE"/>
    <w:rsid w:val="003A27D7"/>
    <w:rsid w:val="003A2E38"/>
    <w:rsid w:val="003A3567"/>
    <w:rsid w:val="003A3B08"/>
    <w:rsid w:val="003A3D29"/>
    <w:rsid w:val="003A41C3"/>
    <w:rsid w:val="003A51DB"/>
    <w:rsid w:val="003A60BF"/>
    <w:rsid w:val="003A64DB"/>
    <w:rsid w:val="003A6C89"/>
    <w:rsid w:val="003A6D8E"/>
    <w:rsid w:val="003A6E71"/>
    <w:rsid w:val="003A706B"/>
    <w:rsid w:val="003A7184"/>
    <w:rsid w:val="003A7275"/>
    <w:rsid w:val="003B090F"/>
    <w:rsid w:val="003B1562"/>
    <w:rsid w:val="003B176A"/>
    <w:rsid w:val="003B2B5D"/>
    <w:rsid w:val="003B34D4"/>
    <w:rsid w:val="003B38A4"/>
    <w:rsid w:val="003B3E70"/>
    <w:rsid w:val="003B484E"/>
    <w:rsid w:val="003B4866"/>
    <w:rsid w:val="003B4ED7"/>
    <w:rsid w:val="003B5F1C"/>
    <w:rsid w:val="003B60C4"/>
    <w:rsid w:val="003B620D"/>
    <w:rsid w:val="003B6810"/>
    <w:rsid w:val="003B6B37"/>
    <w:rsid w:val="003B6E3A"/>
    <w:rsid w:val="003B7267"/>
    <w:rsid w:val="003B734F"/>
    <w:rsid w:val="003C01C9"/>
    <w:rsid w:val="003C054A"/>
    <w:rsid w:val="003C0563"/>
    <w:rsid w:val="003C06CE"/>
    <w:rsid w:val="003C0CF2"/>
    <w:rsid w:val="003C0E5D"/>
    <w:rsid w:val="003C1EE1"/>
    <w:rsid w:val="003C2483"/>
    <w:rsid w:val="003C274F"/>
    <w:rsid w:val="003C29A4"/>
    <w:rsid w:val="003C3655"/>
    <w:rsid w:val="003C4A3D"/>
    <w:rsid w:val="003C501F"/>
    <w:rsid w:val="003C64CC"/>
    <w:rsid w:val="003C6DD6"/>
    <w:rsid w:val="003C7CB3"/>
    <w:rsid w:val="003D0127"/>
    <w:rsid w:val="003D0D38"/>
    <w:rsid w:val="003D1610"/>
    <w:rsid w:val="003D21B1"/>
    <w:rsid w:val="003D23F1"/>
    <w:rsid w:val="003D27BD"/>
    <w:rsid w:val="003D2C3D"/>
    <w:rsid w:val="003D2D57"/>
    <w:rsid w:val="003D2F99"/>
    <w:rsid w:val="003D30D9"/>
    <w:rsid w:val="003D33B9"/>
    <w:rsid w:val="003D3565"/>
    <w:rsid w:val="003D3C32"/>
    <w:rsid w:val="003D3E5D"/>
    <w:rsid w:val="003D474F"/>
    <w:rsid w:val="003D49F3"/>
    <w:rsid w:val="003D581F"/>
    <w:rsid w:val="003D67F9"/>
    <w:rsid w:val="003D6BA0"/>
    <w:rsid w:val="003D7C7B"/>
    <w:rsid w:val="003E0360"/>
    <w:rsid w:val="003E0524"/>
    <w:rsid w:val="003E0E55"/>
    <w:rsid w:val="003E0FC5"/>
    <w:rsid w:val="003E1689"/>
    <w:rsid w:val="003E1D36"/>
    <w:rsid w:val="003E1D94"/>
    <w:rsid w:val="003E2910"/>
    <w:rsid w:val="003E32E5"/>
    <w:rsid w:val="003E3489"/>
    <w:rsid w:val="003E359E"/>
    <w:rsid w:val="003E4BAC"/>
    <w:rsid w:val="003E4C30"/>
    <w:rsid w:val="003E514D"/>
    <w:rsid w:val="003E60B8"/>
    <w:rsid w:val="003E65B5"/>
    <w:rsid w:val="003E6FE1"/>
    <w:rsid w:val="003E7257"/>
    <w:rsid w:val="003F10E4"/>
    <w:rsid w:val="003F16FB"/>
    <w:rsid w:val="003F16FE"/>
    <w:rsid w:val="003F1D3C"/>
    <w:rsid w:val="003F21DD"/>
    <w:rsid w:val="003F22EF"/>
    <w:rsid w:val="003F2758"/>
    <w:rsid w:val="003F2ADC"/>
    <w:rsid w:val="003F2E7C"/>
    <w:rsid w:val="003F3442"/>
    <w:rsid w:val="003F363A"/>
    <w:rsid w:val="003F38C2"/>
    <w:rsid w:val="003F3A67"/>
    <w:rsid w:val="003F3BC5"/>
    <w:rsid w:val="003F441A"/>
    <w:rsid w:val="003F4473"/>
    <w:rsid w:val="003F460A"/>
    <w:rsid w:val="003F480B"/>
    <w:rsid w:val="003F518B"/>
    <w:rsid w:val="003F5593"/>
    <w:rsid w:val="003F7FCC"/>
    <w:rsid w:val="004004E0"/>
    <w:rsid w:val="0040123A"/>
    <w:rsid w:val="004014CC"/>
    <w:rsid w:val="004014FB"/>
    <w:rsid w:val="00401DA8"/>
    <w:rsid w:val="004024B1"/>
    <w:rsid w:val="00402885"/>
    <w:rsid w:val="00402E6E"/>
    <w:rsid w:val="004033A3"/>
    <w:rsid w:val="00403B46"/>
    <w:rsid w:val="004040B5"/>
    <w:rsid w:val="00404199"/>
    <w:rsid w:val="00404661"/>
    <w:rsid w:val="00404AFE"/>
    <w:rsid w:val="0040526A"/>
    <w:rsid w:val="0040530A"/>
    <w:rsid w:val="0040574C"/>
    <w:rsid w:val="004069DE"/>
    <w:rsid w:val="00406DA8"/>
    <w:rsid w:val="004078DB"/>
    <w:rsid w:val="00411368"/>
    <w:rsid w:val="00411567"/>
    <w:rsid w:val="004117CD"/>
    <w:rsid w:val="004118F5"/>
    <w:rsid w:val="00411930"/>
    <w:rsid w:val="00411CC5"/>
    <w:rsid w:val="00412635"/>
    <w:rsid w:val="00413199"/>
    <w:rsid w:val="004131FC"/>
    <w:rsid w:val="00413359"/>
    <w:rsid w:val="00413434"/>
    <w:rsid w:val="0041451D"/>
    <w:rsid w:val="004154CE"/>
    <w:rsid w:val="0041574F"/>
    <w:rsid w:val="00415902"/>
    <w:rsid w:val="00415D3A"/>
    <w:rsid w:val="00415E4D"/>
    <w:rsid w:val="00415EE4"/>
    <w:rsid w:val="00417177"/>
    <w:rsid w:val="004200A7"/>
    <w:rsid w:val="004202CC"/>
    <w:rsid w:val="00421DBA"/>
    <w:rsid w:val="00421EF2"/>
    <w:rsid w:val="00422252"/>
    <w:rsid w:val="00422341"/>
    <w:rsid w:val="00422687"/>
    <w:rsid w:val="0042338B"/>
    <w:rsid w:val="004243D5"/>
    <w:rsid w:val="004244B6"/>
    <w:rsid w:val="004244EE"/>
    <w:rsid w:val="004244F8"/>
    <w:rsid w:val="00424B4A"/>
    <w:rsid w:val="00424D94"/>
    <w:rsid w:val="004254B8"/>
    <w:rsid w:val="004255AB"/>
    <w:rsid w:val="00425A6F"/>
    <w:rsid w:val="00426D24"/>
    <w:rsid w:val="004270F1"/>
    <w:rsid w:val="00427EF5"/>
    <w:rsid w:val="00430659"/>
    <w:rsid w:val="0043085E"/>
    <w:rsid w:val="004320E0"/>
    <w:rsid w:val="00432243"/>
    <w:rsid w:val="0043298D"/>
    <w:rsid w:val="004341E0"/>
    <w:rsid w:val="00434564"/>
    <w:rsid w:val="004350A8"/>
    <w:rsid w:val="00435386"/>
    <w:rsid w:val="00435E61"/>
    <w:rsid w:val="00436890"/>
    <w:rsid w:val="00436A36"/>
    <w:rsid w:val="00436D27"/>
    <w:rsid w:val="00436E64"/>
    <w:rsid w:val="0043798C"/>
    <w:rsid w:val="00437C2D"/>
    <w:rsid w:val="00437E06"/>
    <w:rsid w:val="00440318"/>
    <w:rsid w:val="004406D2"/>
    <w:rsid w:val="00440B99"/>
    <w:rsid w:val="00440BF3"/>
    <w:rsid w:val="00441615"/>
    <w:rsid w:val="00441739"/>
    <w:rsid w:val="004423F8"/>
    <w:rsid w:val="00442DD1"/>
    <w:rsid w:val="00442F77"/>
    <w:rsid w:val="00443232"/>
    <w:rsid w:val="00444666"/>
    <w:rsid w:val="00444BAF"/>
    <w:rsid w:val="00444E72"/>
    <w:rsid w:val="00444FCD"/>
    <w:rsid w:val="0044526C"/>
    <w:rsid w:val="00445ADD"/>
    <w:rsid w:val="00445FFF"/>
    <w:rsid w:val="00447181"/>
    <w:rsid w:val="004479AA"/>
    <w:rsid w:val="004502BD"/>
    <w:rsid w:val="00450734"/>
    <w:rsid w:val="00450B01"/>
    <w:rsid w:val="00452B33"/>
    <w:rsid w:val="0045341C"/>
    <w:rsid w:val="00454260"/>
    <w:rsid w:val="00454346"/>
    <w:rsid w:val="00455600"/>
    <w:rsid w:val="00455E46"/>
    <w:rsid w:val="00456D33"/>
    <w:rsid w:val="00456F37"/>
    <w:rsid w:val="00456FF4"/>
    <w:rsid w:val="004573BA"/>
    <w:rsid w:val="00460372"/>
    <w:rsid w:val="00460544"/>
    <w:rsid w:val="004607A5"/>
    <w:rsid w:val="00460AEF"/>
    <w:rsid w:val="00460E68"/>
    <w:rsid w:val="004610D2"/>
    <w:rsid w:val="00461414"/>
    <w:rsid w:val="00461504"/>
    <w:rsid w:val="00461C7C"/>
    <w:rsid w:val="00461EF3"/>
    <w:rsid w:val="00461FE6"/>
    <w:rsid w:val="00462275"/>
    <w:rsid w:val="00462481"/>
    <w:rsid w:val="00462DD3"/>
    <w:rsid w:val="0046330B"/>
    <w:rsid w:val="00463E11"/>
    <w:rsid w:val="00463E54"/>
    <w:rsid w:val="00465652"/>
    <w:rsid w:val="0046576E"/>
    <w:rsid w:val="0046618E"/>
    <w:rsid w:val="00466671"/>
    <w:rsid w:val="004679FF"/>
    <w:rsid w:val="00467E39"/>
    <w:rsid w:val="0047028F"/>
    <w:rsid w:val="00470C46"/>
    <w:rsid w:val="00471CC6"/>
    <w:rsid w:val="0047238D"/>
    <w:rsid w:val="00472446"/>
    <w:rsid w:val="00472C62"/>
    <w:rsid w:val="004731D7"/>
    <w:rsid w:val="00473859"/>
    <w:rsid w:val="00474441"/>
    <w:rsid w:val="00474527"/>
    <w:rsid w:val="00475828"/>
    <w:rsid w:val="00475A20"/>
    <w:rsid w:val="0047610A"/>
    <w:rsid w:val="00476C22"/>
    <w:rsid w:val="00476FB1"/>
    <w:rsid w:val="004776F7"/>
    <w:rsid w:val="0048074B"/>
    <w:rsid w:val="00480AC6"/>
    <w:rsid w:val="00481660"/>
    <w:rsid w:val="00481853"/>
    <w:rsid w:val="00482265"/>
    <w:rsid w:val="00482F31"/>
    <w:rsid w:val="004833C9"/>
    <w:rsid w:val="00483421"/>
    <w:rsid w:val="0048464E"/>
    <w:rsid w:val="00484A1F"/>
    <w:rsid w:val="00485860"/>
    <w:rsid w:val="00486232"/>
    <w:rsid w:val="00486EA4"/>
    <w:rsid w:val="004874D4"/>
    <w:rsid w:val="00487C5A"/>
    <w:rsid w:val="004906B9"/>
    <w:rsid w:val="004908BA"/>
    <w:rsid w:val="00490C99"/>
    <w:rsid w:val="004914FA"/>
    <w:rsid w:val="00491C84"/>
    <w:rsid w:val="00491E8D"/>
    <w:rsid w:val="00492D8C"/>
    <w:rsid w:val="0049306C"/>
    <w:rsid w:val="004930D6"/>
    <w:rsid w:val="00493A10"/>
    <w:rsid w:val="00493CB8"/>
    <w:rsid w:val="004942AA"/>
    <w:rsid w:val="0049477C"/>
    <w:rsid w:val="00495391"/>
    <w:rsid w:val="00495496"/>
    <w:rsid w:val="004958CB"/>
    <w:rsid w:val="00495EE0"/>
    <w:rsid w:val="00496A3D"/>
    <w:rsid w:val="00496B64"/>
    <w:rsid w:val="00497220"/>
    <w:rsid w:val="00497684"/>
    <w:rsid w:val="00497925"/>
    <w:rsid w:val="00497EAD"/>
    <w:rsid w:val="00497EE7"/>
    <w:rsid w:val="004A0B28"/>
    <w:rsid w:val="004A1868"/>
    <w:rsid w:val="004A1FC6"/>
    <w:rsid w:val="004A2335"/>
    <w:rsid w:val="004A2430"/>
    <w:rsid w:val="004A2656"/>
    <w:rsid w:val="004A2FBF"/>
    <w:rsid w:val="004A307B"/>
    <w:rsid w:val="004A32E7"/>
    <w:rsid w:val="004A4753"/>
    <w:rsid w:val="004A4A50"/>
    <w:rsid w:val="004A4D53"/>
    <w:rsid w:val="004A4F3D"/>
    <w:rsid w:val="004A4F5F"/>
    <w:rsid w:val="004A5431"/>
    <w:rsid w:val="004A595E"/>
    <w:rsid w:val="004A5BEE"/>
    <w:rsid w:val="004A6156"/>
    <w:rsid w:val="004A68C5"/>
    <w:rsid w:val="004A6B70"/>
    <w:rsid w:val="004A73D6"/>
    <w:rsid w:val="004B0E70"/>
    <w:rsid w:val="004B0FE3"/>
    <w:rsid w:val="004B1632"/>
    <w:rsid w:val="004B2C73"/>
    <w:rsid w:val="004B4D9C"/>
    <w:rsid w:val="004B507E"/>
    <w:rsid w:val="004B5460"/>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64"/>
    <w:rsid w:val="004C1F78"/>
    <w:rsid w:val="004C22FF"/>
    <w:rsid w:val="004C3435"/>
    <w:rsid w:val="004C352F"/>
    <w:rsid w:val="004C3D17"/>
    <w:rsid w:val="004C579A"/>
    <w:rsid w:val="004C6E2B"/>
    <w:rsid w:val="004C6EEF"/>
    <w:rsid w:val="004C7FF8"/>
    <w:rsid w:val="004D017E"/>
    <w:rsid w:val="004D091E"/>
    <w:rsid w:val="004D0F92"/>
    <w:rsid w:val="004D191E"/>
    <w:rsid w:val="004D1B09"/>
    <w:rsid w:val="004D2534"/>
    <w:rsid w:val="004D38C4"/>
    <w:rsid w:val="004D3D35"/>
    <w:rsid w:val="004D4073"/>
    <w:rsid w:val="004D43A4"/>
    <w:rsid w:val="004D50A5"/>
    <w:rsid w:val="004D58DA"/>
    <w:rsid w:val="004D59B3"/>
    <w:rsid w:val="004D5FB7"/>
    <w:rsid w:val="004D6D18"/>
    <w:rsid w:val="004D735C"/>
    <w:rsid w:val="004D7442"/>
    <w:rsid w:val="004D76B4"/>
    <w:rsid w:val="004D79F5"/>
    <w:rsid w:val="004D7DCB"/>
    <w:rsid w:val="004D7E63"/>
    <w:rsid w:val="004E04E8"/>
    <w:rsid w:val="004E10F2"/>
    <w:rsid w:val="004E1670"/>
    <w:rsid w:val="004E1946"/>
    <w:rsid w:val="004E1BCA"/>
    <w:rsid w:val="004E1C5B"/>
    <w:rsid w:val="004E1F38"/>
    <w:rsid w:val="004E2B5F"/>
    <w:rsid w:val="004E34E4"/>
    <w:rsid w:val="004E4568"/>
    <w:rsid w:val="004E644A"/>
    <w:rsid w:val="004E6511"/>
    <w:rsid w:val="004E6B5E"/>
    <w:rsid w:val="004E7686"/>
    <w:rsid w:val="004F01C2"/>
    <w:rsid w:val="004F05EC"/>
    <w:rsid w:val="004F0A28"/>
    <w:rsid w:val="004F14B1"/>
    <w:rsid w:val="004F161D"/>
    <w:rsid w:val="004F272A"/>
    <w:rsid w:val="004F285B"/>
    <w:rsid w:val="004F2CCA"/>
    <w:rsid w:val="004F2EA8"/>
    <w:rsid w:val="004F33B3"/>
    <w:rsid w:val="004F383C"/>
    <w:rsid w:val="004F4151"/>
    <w:rsid w:val="004F498B"/>
    <w:rsid w:val="004F5032"/>
    <w:rsid w:val="004F523A"/>
    <w:rsid w:val="004F53EE"/>
    <w:rsid w:val="004F586D"/>
    <w:rsid w:val="004F5D5A"/>
    <w:rsid w:val="004F5FEB"/>
    <w:rsid w:val="004F675D"/>
    <w:rsid w:val="004F6AB5"/>
    <w:rsid w:val="004F741F"/>
    <w:rsid w:val="004F7C9D"/>
    <w:rsid w:val="004F7D02"/>
    <w:rsid w:val="00500A39"/>
    <w:rsid w:val="00502008"/>
    <w:rsid w:val="0050253B"/>
    <w:rsid w:val="00502643"/>
    <w:rsid w:val="005029E9"/>
    <w:rsid w:val="00502E8E"/>
    <w:rsid w:val="005034FF"/>
    <w:rsid w:val="00503A11"/>
    <w:rsid w:val="00503C93"/>
    <w:rsid w:val="00503E7E"/>
    <w:rsid w:val="00503EAA"/>
    <w:rsid w:val="0050476B"/>
    <w:rsid w:val="00504AA6"/>
    <w:rsid w:val="00504F65"/>
    <w:rsid w:val="00505C46"/>
    <w:rsid w:val="00505F02"/>
    <w:rsid w:val="005061EE"/>
    <w:rsid w:val="00506247"/>
    <w:rsid w:val="0050696F"/>
    <w:rsid w:val="00507CAD"/>
    <w:rsid w:val="00507E67"/>
    <w:rsid w:val="00507E89"/>
    <w:rsid w:val="00507EAE"/>
    <w:rsid w:val="00510D8C"/>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17AC7"/>
    <w:rsid w:val="00517FB2"/>
    <w:rsid w:val="00520623"/>
    <w:rsid w:val="0052109E"/>
    <w:rsid w:val="00522380"/>
    <w:rsid w:val="005223D6"/>
    <w:rsid w:val="00522C41"/>
    <w:rsid w:val="00523498"/>
    <w:rsid w:val="005237C4"/>
    <w:rsid w:val="0052447C"/>
    <w:rsid w:val="005250B9"/>
    <w:rsid w:val="005251BD"/>
    <w:rsid w:val="0052563F"/>
    <w:rsid w:val="00525655"/>
    <w:rsid w:val="00525B1A"/>
    <w:rsid w:val="00525D54"/>
    <w:rsid w:val="00526271"/>
    <w:rsid w:val="00526464"/>
    <w:rsid w:val="005265A3"/>
    <w:rsid w:val="00527046"/>
    <w:rsid w:val="005271CA"/>
    <w:rsid w:val="005275CD"/>
    <w:rsid w:val="00527B47"/>
    <w:rsid w:val="00527DE8"/>
    <w:rsid w:val="00530115"/>
    <w:rsid w:val="005302DC"/>
    <w:rsid w:val="00531397"/>
    <w:rsid w:val="0053192F"/>
    <w:rsid w:val="0053224C"/>
    <w:rsid w:val="005325A1"/>
    <w:rsid w:val="0053285A"/>
    <w:rsid w:val="0053323E"/>
    <w:rsid w:val="005335BC"/>
    <w:rsid w:val="005346DF"/>
    <w:rsid w:val="00534944"/>
    <w:rsid w:val="00534E49"/>
    <w:rsid w:val="00535509"/>
    <w:rsid w:val="005357BA"/>
    <w:rsid w:val="00535CEF"/>
    <w:rsid w:val="00536746"/>
    <w:rsid w:val="005369A2"/>
    <w:rsid w:val="00536F5D"/>
    <w:rsid w:val="0053722A"/>
    <w:rsid w:val="0054060F"/>
    <w:rsid w:val="00540BFA"/>
    <w:rsid w:val="00540CB3"/>
    <w:rsid w:val="00541A3B"/>
    <w:rsid w:val="0054204B"/>
    <w:rsid w:val="00542375"/>
    <w:rsid w:val="00542462"/>
    <w:rsid w:val="0054259A"/>
    <w:rsid w:val="00542C09"/>
    <w:rsid w:val="00543A08"/>
    <w:rsid w:val="00544C84"/>
    <w:rsid w:val="005450C5"/>
    <w:rsid w:val="0054520B"/>
    <w:rsid w:val="00545802"/>
    <w:rsid w:val="00545BD7"/>
    <w:rsid w:val="005462AB"/>
    <w:rsid w:val="0054669D"/>
    <w:rsid w:val="00546B3C"/>
    <w:rsid w:val="00547425"/>
    <w:rsid w:val="00551016"/>
    <w:rsid w:val="005510DA"/>
    <w:rsid w:val="005515EC"/>
    <w:rsid w:val="0055161C"/>
    <w:rsid w:val="00551B3C"/>
    <w:rsid w:val="00551CF2"/>
    <w:rsid w:val="00552305"/>
    <w:rsid w:val="005526A1"/>
    <w:rsid w:val="00553098"/>
    <w:rsid w:val="0055321F"/>
    <w:rsid w:val="005553C5"/>
    <w:rsid w:val="00555417"/>
    <w:rsid w:val="00555E3E"/>
    <w:rsid w:val="00555F2F"/>
    <w:rsid w:val="005613F2"/>
    <w:rsid w:val="00562175"/>
    <w:rsid w:val="0056309F"/>
    <w:rsid w:val="0056453C"/>
    <w:rsid w:val="00564949"/>
    <w:rsid w:val="005649BD"/>
    <w:rsid w:val="00564C1F"/>
    <w:rsid w:val="00564C84"/>
    <w:rsid w:val="00565300"/>
    <w:rsid w:val="005661CC"/>
    <w:rsid w:val="0056639B"/>
    <w:rsid w:val="005664A8"/>
    <w:rsid w:val="005668F6"/>
    <w:rsid w:val="005701CF"/>
    <w:rsid w:val="005716E3"/>
    <w:rsid w:val="00571E8E"/>
    <w:rsid w:val="00572C6A"/>
    <w:rsid w:val="00572E68"/>
    <w:rsid w:val="00573E69"/>
    <w:rsid w:val="00574099"/>
    <w:rsid w:val="00574452"/>
    <w:rsid w:val="00574C47"/>
    <w:rsid w:val="00575670"/>
    <w:rsid w:val="00575A99"/>
    <w:rsid w:val="00575CCE"/>
    <w:rsid w:val="00576D95"/>
    <w:rsid w:val="00576F4B"/>
    <w:rsid w:val="00580017"/>
    <w:rsid w:val="00580115"/>
    <w:rsid w:val="005804E9"/>
    <w:rsid w:val="005807AD"/>
    <w:rsid w:val="00580E37"/>
    <w:rsid w:val="005815B3"/>
    <w:rsid w:val="00581FA8"/>
    <w:rsid w:val="00582DA7"/>
    <w:rsid w:val="00582E4F"/>
    <w:rsid w:val="005836E1"/>
    <w:rsid w:val="00583986"/>
    <w:rsid w:val="00583F35"/>
    <w:rsid w:val="0058423D"/>
    <w:rsid w:val="00584A79"/>
    <w:rsid w:val="005853DD"/>
    <w:rsid w:val="00585987"/>
    <w:rsid w:val="00585A6B"/>
    <w:rsid w:val="00585A92"/>
    <w:rsid w:val="00585C50"/>
    <w:rsid w:val="00586216"/>
    <w:rsid w:val="00586922"/>
    <w:rsid w:val="00586A62"/>
    <w:rsid w:val="00586FCE"/>
    <w:rsid w:val="00587431"/>
    <w:rsid w:val="0058743F"/>
    <w:rsid w:val="00587512"/>
    <w:rsid w:val="00587883"/>
    <w:rsid w:val="00587EFB"/>
    <w:rsid w:val="00591473"/>
    <w:rsid w:val="00591A73"/>
    <w:rsid w:val="00591B2A"/>
    <w:rsid w:val="00591D89"/>
    <w:rsid w:val="0059209E"/>
    <w:rsid w:val="0059245B"/>
    <w:rsid w:val="00592526"/>
    <w:rsid w:val="00593CAB"/>
    <w:rsid w:val="005947E7"/>
    <w:rsid w:val="00594998"/>
    <w:rsid w:val="0059527E"/>
    <w:rsid w:val="00596DA5"/>
    <w:rsid w:val="0059701D"/>
    <w:rsid w:val="005A0B2E"/>
    <w:rsid w:val="005A13E4"/>
    <w:rsid w:val="005A1B2C"/>
    <w:rsid w:val="005A2020"/>
    <w:rsid w:val="005A2D76"/>
    <w:rsid w:val="005A2F76"/>
    <w:rsid w:val="005A3001"/>
    <w:rsid w:val="005A3AF8"/>
    <w:rsid w:val="005A468E"/>
    <w:rsid w:val="005A58DC"/>
    <w:rsid w:val="005A5CE1"/>
    <w:rsid w:val="005A5D8C"/>
    <w:rsid w:val="005A5E3D"/>
    <w:rsid w:val="005A5FBC"/>
    <w:rsid w:val="005A707F"/>
    <w:rsid w:val="005A78AA"/>
    <w:rsid w:val="005B02F8"/>
    <w:rsid w:val="005B03F8"/>
    <w:rsid w:val="005B041A"/>
    <w:rsid w:val="005B06B7"/>
    <w:rsid w:val="005B1A6C"/>
    <w:rsid w:val="005B2755"/>
    <w:rsid w:val="005B27E3"/>
    <w:rsid w:val="005B2B65"/>
    <w:rsid w:val="005B2E09"/>
    <w:rsid w:val="005B43F6"/>
    <w:rsid w:val="005B5707"/>
    <w:rsid w:val="005B67D8"/>
    <w:rsid w:val="005B67DD"/>
    <w:rsid w:val="005B7300"/>
    <w:rsid w:val="005B78FB"/>
    <w:rsid w:val="005B7DCB"/>
    <w:rsid w:val="005C0A36"/>
    <w:rsid w:val="005C0A41"/>
    <w:rsid w:val="005C0ED2"/>
    <w:rsid w:val="005C1BB3"/>
    <w:rsid w:val="005C1E29"/>
    <w:rsid w:val="005C3987"/>
    <w:rsid w:val="005C4321"/>
    <w:rsid w:val="005C476A"/>
    <w:rsid w:val="005C4F9A"/>
    <w:rsid w:val="005C5602"/>
    <w:rsid w:val="005C5A5A"/>
    <w:rsid w:val="005C5C64"/>
    <w:rsid w:val="005C6107"/>
    <w:rsid w:val="005C65EF"/>
    <w:rsid w:val="005C6C8F"/>
    <w:rsid w:val="005C7255"/>
    <w:rsid w:val="005D04FF"/>
    <w:rsid w:val="005D0B03"/>
    <w:rsid w:val="005D1D6C"/>
    <w:rsid w:val="005D2618"/>
    <w:rsid w:val="005D3298"/>
    <w:rsid w:val="005D36BF"/>
    <w:rsid w:val="005D388F"/>
    <w:rsid w:val="005D397B"/>
    <w:rsid w:val="005D3E2B"/>
    <w:rsid w:val="005D3EF5"/>
    <w:rsid w:val="005D482B"/>
    <w:rsid w:val="005D562B"/>
    <w:rsid w:val="005D5C08"/>
    <w:rsid w:val="005D61EC"/>
    <w:rsid w:val="005D6440"/>
    <w:rsid w:val="005D64D4"/>
    <w:rsid w:val="005D77BE"/>
    <w:rsid w:val="005E0031"/>
    <w:rsid w:val="005E0EDF"/>
    <w:rsid w:val="005E1556"/>
    <w:rsid w:val="005E18AA"/>
    <w:rsid w:val="005E1F62"/>
    <w:rsid w:val="005E25C0"/>
    <w:rsid w:val="005E2EF5"/>
    <w:rsid w:val="005E2F73"/>
    <w:rsid w:val="005E33C9"/>
    <w:rsid w:val="005E348D"/>
    <w:rsid w:val="005E3D51"/>
    <w:rsid w:val="005E4125"/>
    <w:rsid w:val="005E4C0C"/>
    <w:rsid w:val="005E55AB"/>
    <w:rsid w:val="005E574D"/>
    <w:rsid w:val="005E606A"/>
    <w:rsid w:val="005E6714"/>
    <w:rsid w:val="005E6769"/>
    <w:rsid w:val="005E6B0F"/>
    <w:rsid w:val="005E70B9"/>
    <w:rsid w:val="005E769E"/>
    <w:rsid w:val="005F0207"/>
    <w:rsid w:val="005F043B"/>
    <w:rsid w:val="005F0845"/>
    <w:rsid w:val="005F0ACF"/>
    <w:rsid w:val="005F0D1F"/>
    <w:rsid w:val="005F0DA3"/>
    <w:rsid w:val="005F148E"/>
    <w:rsid w:val="005F1B04"/>
    <w:rsid w:val="005F28EB"/>
    <w:rsid w:val="005F2BC0"/>
    <w:rsid w:val="005F34C1"/>
    <w:rsid w:val="005F39F0"/>
    <w:rsid w:val="005F4941"/>
    <w:rsid w:val="005F4DBC"/>
    <w:rsid w:val="005F4DEE"/>
    <w:rsid w:val="005F5C31"/>
    <w:rsid w:val="005F5E43"/>
    <w:rsid w:val="005F6B2E"/>
    <w:rsid w:val="005F712C"/>
    <w:rsid w:val="005F740B"/>
    <w:rsid w:val="0060010A"/>
    <w:rsid w:val="00600663"/>
    <w:rsid w:val="006009C0"/>
    <w:rsid w:val="00600F77"/>
    <w:rsid w:val="006010C0"/>
    <w:rsid w:val="00601DE7"/>
    <w:rsid w:val="00601E0E"/>
    <w:rsid w:val="00602361"/>
    <w:rsid w:val="006023E7"/>
    <w:rsid w:val="006025A7"/>
    <w:rsid w:val="00602BA5"/>
    <w:rsid w:val="006036E7"/>
    <w:rsid w:val="006047E6"/>
    <w:rsid w:val="006056BB"/>
    <w:rsid w:val="0060587C"/>
    <w:rsid w:val="0060636D"/>
    <w:rsid w:val="00606492"/>
    <w:rsid w:val="0060650C"/>
    <w:rsid w:val="00606533"/>
    <w:rsid w:val="00606D23"/>
    <w:rsid w:val="006103DD"/>
    <w:rsid w:val="006109AD"/>
    <w:rsid w:val="00610BE7"/>
    <w:rsid w:val="00610C6B"/>
    <w:rsid w:val="00612A96"/>
    <w:rsid w:val="00613299"/>
    <w:rsid w:val="00613CF9"/>
    <w:rsid w:val="00613E0A"/>
    <w:rsid w:val="00613FEA"/>
    <w:rsid w:val="00614DE2"/>
    <w:rsid w:val="00614DE3"/>
    <w:rsid w:val="00614F5D"/>
    <w:rsid w:val="006156E2"/>
    <w:rsid w:val="0061589E"/>
    <w:rsid w:val="00615DF9"/>
    <w:rsid w:val="00616065"/>
    <w:rsid w:val="00617406"/>
    <w:rsid w:val="006175F5"/>
    <w:rsid w:val="006212E5"/>
    <w:rsid w:val="00621688"/>
    <w:rsid w:val="006218A4"/>
    <w:rsid w:val="00621BFE"/>
    <w:rsid w:val="00622012"/>
    <w:rsid w:val="0062216E"/>
    <w:rsid w:val="006225FC"/>
    <w:rsid w:val="00622814"/>
    <w:rsid w:val="006229C2"/>
    <w:rsid w:val="00622A16"/>
    <w:rsid w:val="006230FB"/>
    <w:rsid w:val="006233C9"/>
    <w:rsid w:val="00623689"/>
    <w:rsid w:val="00623F48"/>
    <w:rsid w:val="006241FE"/>
    <w:rsid w:val="0062423C"/>
    <w:rsid w:val="0062445C"/>
    <w:rsid w:val="00624B0B"/>
    <w:rsid w:val="00624FCD"/>
    <w:rsid w:val="00625963"/>
    <w:rsid w:val="00625C56"/>
    <w:rsid w:val="00625D4B"/>
    <w:rsid w:val="006266F4"/>
    <w:rsid w:val="00626B08"/>
    <w:rsid w:val="00626BC8"/>
    <w:rsid w:val="00627F5E"/>
    <w:rsid w:val="00630109"/>
    <w:rsid w:val="006309A5"/>
    <w:rsid w:val="00630B13"/>
    <w:rsid w:val="006319C9"/>
    <w:rsid w:val="00631C3B"/>
    <w:rsid w:val="0063267A"/>
    <w:rsid w:val="00632A9D"/>
    <w:rsid w:val="00632ABA"/>
    <w:rsid w:val="0063338B"/>
    <w:rsid w:val="006346C1"/>
    <w:rsid w:val="00634ABD"/>
    <w:rsid w:val="006366DE"/>
    <w:rsid w:val="006369F9"/>
    <w:rsid w:val="00636A36"/>
    <w:rsid w:val="006372F5"/>
    <w:rsid w:val="006374C6"/>
    <w:rsid w:val="00637A2C"/>
    <w:rsid w:val="00640063"/>
    <w:rsid w:val="006402A9"/>
    <w:rsid w:val="00640D45"/>
    <w:rsid w:val="00640F3C"/>
    <w:rsid w:val="00640F41"/>
    <w:rsid w:val="00641D52"/>
    <w:rsid w:val="0064281A"/>
    <w:rsid w:val="0064381A"/>
    <w:rsid w:val="00643DDD"/>
    <w:rsid w:val="00643F04"/>
    <w:rsid w:val="00644812"/>
    <w:rsid w:val="00644B81"/>
    <w:rsid w:val="006452C8"/>
    <w:rsid w:val="0064590F"/>
    <w:rsid w:val="00645EF5"/>
    <w:rsid w:val="0064643C"/>
    <w:rsid w:val="00646840"/>
    <w:rsid w:val="00646E58"/>
    <w:rsid w:val="00646FC7"/>
    <w:rsid w:val="00647468"/>
    <w:rsid w:val="0064780E"/>
    <w:rsid w:val="00647967"/>
    <w:rsid w:val="00650419"/>
    <w:rsid w:val="00650E5C"/>
    <w:rsid w:val="00650EEB"/>
    <w:rsid w:val="00651353"/>
    <w:rsid w:val="00651504"/>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636"/>
    <w:rsid w:val="00656A2B"/>
    <w:rsid w:val="00656B17"/>
    <w:rsid w:val="0065736F"/>
    <w:rsid w:val="00661254"/>
    <w:rsid w:val="0066161A"/>
    <w:rsid w:val="00662FA6"/>
    <w:rsid w:val="0066370F"/>
    <w:rsid w:val="0066589C"/>
    <w:rsid w:val="00666056"/>
    <w:rsid w:val="00666136"/>
    <w:rsid w:val="006662F1"/>
    <w:rsid w:val="00667509"/>
    <w:rsid w:val="00670077"/>
    <w:rsid w:val="00670492"/>
    <w:rsid w:val="00670AB5"/>
    <w:rsid w:val="00670E6F"/>
    <w:rsid w:val="0067139F"/>
    <w:rsid w:val="006716FD"/>
    <w:rsid w:val="00671932"/>
    <w:rsid w:val="006719A1"/>
    <w:rsid w:val="00671A1D"/>
    <w:rsid w:val="00671C9A"/>
    <w:rsid w:val="0067207E"/>
    <w:rsid w:val="006725EA"/>
    <w:rsid w:val="00672611"/>
    <w:rsid w:val="006729AE"/>
    <w:rsid w:val="00672A05"/>
    <w:rsid w:val="00673CDE"/>
    <w:rsid w:val="00673F32"/>
    <w:rsid w:val="006748B9"/>
    <w:rsid w:val="00674B58"/>
    <w:rsid w:val="00674EFC"/>
    <w:rsid w:val="006750AD"/>
    <w:rsid w:val="006752BA"/>
    <w:rsid w:val="0067582A"/>
    <w:rsid w:val="006759AF"/>
    <w:rsid w:val="006759E7"/>
    <w:rsid w:val="00675D97"/>
    <w:rsid w:val="00675F97"/>
    <w:rsid w:val="006767E5"/>
    <w:rsid w:val="00676FDC"/>
    <w:rsid w:val="006779EE"/>
    <w:rsid w:val="00677D2B"/>
    <w:rsid w:val="006804E5"/>
    <w:rsid w:val="00680575"/>
    <w:rsid w:val="0068074D"/>
    <w:rsid w:val="006808AD"/>
    <w:rsid w:val="00680A73"/>
    <w:rsid w:val="00680AEE"/>
    <w:rsid w:val="00681A84"/>
    <w:rsid w:val="00681C44"/>
    <w:rsid w:val="00682247"/>
    <w:rsid w:val="00682FF4"/>
    <w:rsid w:val="006838F7"/>
    <w:rsid w:val="00683F3A"/>
    <w:rsid w:val="006846B8"/>
    <w:rsid w:val="0068472F"/>
    <w:rsid w:val="00684BE3"/>
    <w:rsid w:val="00686279"/>
    <w:rsid w:val="0068683C"/>
    <w:rsid w:val="00686FD5"/>
    <w:rsid w:val="006871B2"/>
    <w:rsid w:val="00687412"/>
    <w:rsid w:val="00687E8E"/>
    <w:rsid w:val="00691583"/>
    <w:rsid w:val="006915BB"/>
    <w:rsid w:val="00691C62"/>
    <w:rsid w:val="00691E2E"/>
    <w:rsid w:val="006927C4"/>
    <w:rsid w:val="00692BE8"/>
    <w:rsid w:val="00692E7B"/>
    <w:rsid w:val="00693F44"/>
    <w:rsid w:val="006954B7"/>
    <w:rsid w:val="00695721"/>
    <w:rsid w:val="00695813"/>
    <w:rsid w:val="0069659C"/>
    <w:rsid w:val="00696616"/>
    <w:rsid w:val="00696F1B"/>
    <w:rsid w:val="006971FC"/>
    <w:rsid w:val="00697821"/>
    <w:rsid w:val="006A0577"/>
    <w:rsid w:val="006A14E1"/>
    <w:rsid w:val="006A150B"/>
    <w:rsid w:val="006A15FC"/>
    <w:rsid w:val="006A1BB3"/>
    <w:rsid w:val="006A1CBC"/>
    <w:rsid w:val="006A2670"/>
    <w:rsid w:val="006A26FA"/>
    <w:rsid w:val="006A2891"/>
    <w:rsid w:val="006A2935"/>
    <w:rsid w:val="006A368E"/>
    <w:rsid w:val="006A3F6C"/>
    <w:rsid w:val="006A40EC"/>
    <w:rsid w:val="006A4667"/>
    <w:rsid w:val="006A48D5"/>
    <w:rsid w:val="006A49B8"/>
    <w:rsid w:val="006A4A03"/>
    <w:rsid w:val="006A5327"/>
    <w:rsid w:val="006A585D"/>
    <w:rsid w:val="006A5D4D"/>
    <w:rsid w:val="006A5D86"/>
    <w:rsid w:val="006A63B2"/>
    <w:rsid w:val="006A6E68"/>
    <w:rsid w:val="006A7D74"/>
    <w:rsid w:val="006B0003"/>
    <w:rsid w:val="006B0BE7"/>
    <w:rsid w:val="006B0DB5"/>
    <w:rsid w:val="006B1B68"/>
    <w:rsid w:val="006B1EDB"/>
    <w:rsid w:val="006B30E9"/>
    <w:rsid w:val="006B3202"/>
    <w:rsid w:val="006B3A9F"/>
    <w:rsid w:val="006B4477"/>
    <w:rsid w:val="006B509D"/>
    <w:rsid w:val="006B67C5"/>
    <w:rsid w:val="006B6E4E"/>
    <w:rsid w:val="006B73DD"/>
    <w:rsid w:val="006B757D"/>
    <w:rsid w:val="006C024B"/>
    <w:rsid w:val="006C0339"/>
    <w:rsid w:val="006C0647"/>
    <w:rsid w:val="006C1AC9"/>
    <w:rsid w:val="006C27F4"/>
    <w:rsid w:val="006C286F"/>
    <w:rsid w:val="006C2B73"/>
    <w:rsid w:val="006C2DF1"/>
    <w:rsid w:val="006C2FC7"/>
    <w:rsid w:val="006C2FDA"/>
    <w:rsid w:val="006C4050"/>
    <w:rsid w:val="006C41EC"/>
    <w:rsid w:val="006C43F3"/>
    <w:rsid w:val="006C452B"/>
    <w:rsid w:val="006C4C08"/>
    <w:rsid w:val="006C57E4"/>
    <w:rsid w:val="006C6277"/>
    <w:rsid w:val="006C6470"/>
    <w:rsid w:val="006C655E"/>
    <w:rsid w:val="006C6CAB"/>
    <w:rsid w:val="006C6D4C"/>
    <w:rsid w:val="006C6E58"/>
    <w:rsid w:val="006C78C2"/>
    <w:rsid w:val="006D03DC"/>
    <w:rsid w:val="006D0668"/>
    <w:rsid w:val="006D2047"/>
    <w:rsid w:val="006D20E0"/>
    <w:rsid w:val="006D2369"/>
    <w:rsid w:val="006D3CF9"/>
    <w:rsid w:val="006D4A7C"/>
    <w:rsid w:val="006D53B7"/>
    <w:rsid w:val="006D57D9"/>
    <w:rsid w:val="006D5A32"/>
    <w:rsid w:val="006E0216"/>
    <w:rsid w:val="006E03D3"/>
    <w:rsid w:val="006E0465"/>
    <w:rsid w:val="006E0A56"/>
    <w:rsid w:val="006E1B8B"/>
    <w:rsid w:val="006E1D06"/>
    <w:rsid w:val="006E3742"/>
    <w:rsid w:val="006E3F6B"/>
    <w:rsid w:val="006E3FD9"/>
    <w:rsid w:val="006E42A4"/>
    <w:rsid w:val="006E4743"/>
    <w:rsid w:val="006E49FD"/>
    <w:rsid w:val="006E50D7"/>
    <w:rsid w:val="006E5AF6"/>
    <w:rsid w:val="006E612A"/>
    <w:rsid w:val="006E64D3"/>
    <w:rsid w:val="006E68AE"/>
    <w:rsid w:val="006E7013"/>
    <w:rsid w:val="006E71C3"/>
    <w:rsid w:val="006E7C2D"/>
    <w:rsid w:val="006F038E"/>
    <w:rsid w:val="006F0C7F"/>
    <w:rsid w:val="006F100D"/>
    <w:rsid w:val="006F14B5"/>
    <w:rsid w:val="006F1791"/>
    <w:rsid w:val="006F205E"/>
    <w:rsid w:val="006F2B25"/>
    <w:rsid w:val="006F4206"/>
    <w:rsid w:val="006F43EF"/>
    <w:rsid w:val="006F47FD"/>
    <w:rsid w:val="006F4B76"/>
    <w:rsid w:val="006F4DD0"/>
    <w:rsid w:val="006F51CB"/>
    <w:rsid w:val="006F53DE"/>
    <w:rsid w:val="006F6850"/>
    <w:rsid w:val="006F6E96"/>
    <w:rsid w:val="006F6EAD"/>
    <w:rsid w:val="006F6EB0"/>
    <w:rsid w:val="006F7C36"/>
    <w:rsid w:val="0070004D"/>
    <w:rsid w:val="00700175"/>
    <w:rsid w:val="00700480"/>
    <w:rsid w:val="007007B8"/>
    <w:rsid w:val="007009BF"/>
    <w:rsid w:val="00701246"/>
    <w:rsid w:val="007019B9"/>
    <w:rsid w:val="00702B79"/>
    <w:rsid w:val="00702C31"/>
    <w:rsid w:val="007031CD"/>
    <w:rsid w:val="00703B47"/>
    <w:rsid w:val="00703CDA"/>
    <w:rsid w:val="00703EF9"/>
    <w:rsid w:val="007044B3"/>
    <w:rsid w:val="007045E4"/>
    <w:rsid w:val="00704627"/>
    <w:rsid w:val="00704807"/>
    <w:rsid w:val="007049AC"/>
    <w:rsid w:val="00704DB7"/>
    <w:rsid w:val="00705C90"/>
    <w:rsid w:val="007067C8"/>
    <w:rsid w:val="00706C97"/>
    <w:rsid w:val="00706F0F"/>
    <w:rsid w:val="0070772B"/>
    <w:rsid w:val="007077C3"/>
    <w:rsid w:val="007079C1"/>
    <w:rsid w:val="007103F9"/>
    <w:rsid w:val="007116AE"/>
    <w:rsid w:val="00712029"/>
    <w:rsid w:val="00712C35"/>
    <w:rsid w:val="00712EF3"/>
    <w:rsid w:val="00713FEA"/>
    <w:rsid w:val="007157D1"/>
    <w:rsid w:val="00715ADB"/>
    <w:rsid w:val="00715FDB"/>
    <w:rsid w:val="00716F57"/>
    <w:rsid w:val="007172ED"/>
    <w:rsid w:val="007176E4"/>
    <w:rsid w:val="00717732"/>
    <w:rsid w:val="0071777F"/>
    <w:rsid w:val="00717F3A"/>
    <w:rsid w:val="007200F7"/>
    <w:rsid w:val="007209B7"/>
    <w:rsid w:val="00721A04"/>
    <w:rsid w:val="0072252C"/>
    <w:rsid w:val="00722628"/>
    <w:rsid w:val="007226C9"/>
    <w:rsid w:val="00722CE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E4A"/>
    <w:rsid w:val="0073074E"/>
    <w:rsid w:val="00730E71"/>
    <w:rsid w:val="00730FB2"/>
    <w:rsid w:val="00732720"/>
    <w:rsid w:val="0073278E"/>
    <w:rsid w:val="007327C8"/>
    <w:rsid w:val="00733011"/>
    <w:rsid w:val="007334DD"/>
    <w:rsid w:val="00733C52"/>
    <w:rsid w:val="00734BA6"/>
    <w:rsid w:val="00734DC1"/>
    <w:rsid w:val="0073512E"/>
    <w:rsid w:val="00735578"/>
    <w:rsid w:val="007359CC"/>
    <w:rsid w:val="00735A38"/>
    <w:rsid w:val="00735BC4"/>
    <w:rsid w:val="00735C55"/>
    <w:rsid w:val="00736AC5"/>
    <w:rsid w:val="00736BB3"/>
    <w:rsid w:val="0073769E"/>
    <w:rsid w:val="00737BE3"/>
    <w:rsid w:val="00740329"/>
    <w:rsid w:val="00740929"/>
    <w:rsid w:val="00741F43"/>
    <w:rsid w:val="0074265B"/>
    <w:rsid w:val="007428C4"/>
    <w:rsid w:val="007428F1"/>
    <w:rsid w:val="0074332C"/>
    <w:rsid w:val="00744808"/>
    <w:rsid w:val="00745A83"/>
    <w:rsid w:val="00745DAC"/>
    <w:rsid w:val="00745DF5"/>
    <w:rsid w:val="007464D7"/>
    <w:rsid w:val="00746757"/>
    <w:rsid w:val="00746D5E"/>
    <w:rsid w:val="00746DA9"/>
    <w:rsid w:val="00746FCD"/>
    <w:rsid w:val="00747A4D"/>
    <w:rsid w:val="00750063"/>
    <w:rsid w:val="0075012A"/>
    <w:rsid w:val="00750AE3"/>
    <w:rsid w:val="00750EE0"/>
    <w:rsid w:val="00750F4A"/>
    <w:rsid w:val="007519D7"/>
    <w:rsid w:val="00752166"/>
    <w:rsid w:val="0075228B"/>
    <w:rsid w:val="0075292D"/>
    <w:rsid w:val="00752E51"/>
    <w:rsid w:val="00752E67"/>
    <w:rsid w:val="007539E9"/>
    <w:rsid w:val="00753A50"/>
    <w:rsid w:val="00753BB4"/>
    <w:rsid w:val="00754508"/>
    <w:rsid w:val="00754A9D"/>
    <w:rsid w:val="00754CCC"/>
    <w:rsid w:val="00754E5A"/>
    <w:rsid w:val="00755132"/>
    <w:rsid w:val="007557BD"/>
    <w:rsid w:val="00755B87"/>
    <w:rsid w:val="00756D23"/>
    <w:rsid w:val="00756E28"/>
    <w:rsid w:val="0075744A"/>
    <w:rsid w:val="007576D4"/>
    <w:rsid w:val="00757C03"/>
    <w:rsid w:val="00757F84"/>
    <w:rsid w:val="00760070"/>
    <w:rsid w:val="007602A3"/>
    <w:rsid w:val="007603C9"/>
    <w:rsid w:val="0076076B"/>
    <w:rsid w:val="00760810"/>
    <w:rsid w:val="00762692"/>
    <w:rsid w:val="00762B2D"/>
    <w:rsid w:val="00764101"/>
    <w:rsid w:val="007647B4"/>
    <w:rsid w:val="00764AEC"/>
    <w:rsid w:val="00764D21"/>
    <w:rsid w:val="007653AE"/>
    <w:rsid w:val="007660AB"/>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3E8A"/>
    <w:rsid w:val="007742F3"/>
    <w:rsid w:val="0077454C"/>
    <w:rsid w:val="007762AD"/>
    <w:rsid w:val="007764EF"/>
    <w:rsid w:val="00776728"/>
    <w:rsid w:val="0077699E"/>
    <w:rsid w:val="00777852"/>
    <w:rsid w:val="007804FC"/>
    <w:rsid w:val="0078076A"/>
    <w:rsid w:val="00781CB6"/>
    <w:rsid w:val="007824BD"/>
    <w:rsid w:val="007825AD"/>
    <w:rsid w:val="007827C9"/>
    <w:rsid w:val="0078290C"/>
    <w:rsid w:val="00782C3D"/>
    <w:rsid w:val="00783304"/>
    <w:rsid w:val="0078424B"/>
    <w:rsid w:val="0078426F"/>
    <w:rsid w:val="007847C0"/>
    <w:rsid w:val="00784D6F"/>
    <w:rsid w:val="0078503D"/>
    <w:rsid w:val="00785DB0"/>
    <w:rsid w:val="00786DE1"/>
    <w:rsid w:val="00787220"/>
    <w:rsid w:val="007872A2"/>
    <w:rsid w:val="007875E2"/>
    <w:rsid w:val="007879DA"/>
    <w:rsid w:val="00787A19"/>
    <w:rsid w:val="00787EE4"/>
    <w:rsid w:val="007902CA"/>
    <w:rsid w:val="0079174C"/>
    <w:rsid w:val="007922B2"/>
    <w:rsid w:val="00792B66"/>
    <w:rsid w:val="00792CED"/>
    <w:rsid w:val="00792F4C"/>
    <w:rsid w:val="00793D49"/>
    <w:rsid w:val="00793F21"/>
    <w:rsid w:val="007946A6"/>
    <w:rsid w:val="007952C6"/>
    <w:rsid w:val="00796176"/>
    <w:rsid w:val="0079624A"/>
    <w:rsid w:val="0079625F"/>
    <w:rsid w:val="00797292"/>
    <w:rsid w:val="007973F4"/>
    <w:rsid w:val="00797895"/>
    <w:rsid w:val="00797B65"/>
    <w:rsid w:val="00797FA7"/>
    <w:rsid w:val="007A0A0A"/>
    <w:rsid w:val="007A0ACE"/>
    <w:rsid w:val="007A0F7D"/>
    <w:rsid w:val="007A1247"/>
    <w:rsid w:val="007A196E"/>
    <w:rsid w:val="007A1BA0"/>
    <w:rsid w:val="007A2D6A"/>
    <w:rsid w:val="007A2F91"/>
    <w:rsid w:val="007A31A4"/>
    <w:rsid w:val="007A3F06"/>
    <w:rsid w:val="007A3F13"/>
    <w:rsid w:val="007A407F"/>
    <w:rsid w:val="007A4125"/>
    <w:rsid w:val="007A5064"/>
    <w:rsid w:val="007A52D0"/>
    <w:rsid w:val="007A61EF"/>
    <w:rsid w:val="007A6500"/>
    <w:rsid w:val="007A7D40"/>
    <w:rsid w:val="007A7E23"/>
    <w:rsid w:val="007A7E26"/>
    <w:rsid w:val="007A7F20"/>
    <w:rsid w:val="007B0F40"/>
    <w:rsid w:val="007B13D6"/>
    <w:rsid w:val="007B2A6D"/>
    <w:rsid w:val="007B2E9A"/>
    <w:rsid w:val="007B3CF9"/>
    <w:rsid w:val="007B47A3"/>
    <w:rsid w:val="007B607B"/>
    <w:rsid w:val="007B6868"/>
    <w:rsid w:val="007B6BD0"/>
    <w:rsid w:val="007B6ED8"/>
    <w:rsid w:val="007B6F8E"/>
    <w:rsid w:val="007B7739"/>
    <w:rsid w:val="007B792F"/>
    <w:rsid w:val="007C19B1"/>
    <w:rsid w:val="007C1A68"/>
    <w:rsid w:val="007C1F65"/>
    <w:rsid w:val="007C2116"/>
    <w:rsid w:val="007C2635"/>
    <w:rsid w:val="007C2A43"/>
    <w:rsid w:val="007C2C5D"/>
    <w:rsid w:val="007C2D63"/>
    <w:rsid w:val="007C30FC"/>
    <w:rsid w:val="007C4346"/>
    <w:rsid w:val="007C4447"/>
    <w:rsid w:val="007C4D6C"/>
    <w:rsid w:val="007C4F91"/>
    <w:rsid w:val="007C59B0"/>
    <w:rsid w:val="007C5A57"/>
    <w:rsid w:val="007C5BD5"/>
    <w:rsid w:val="007C5C74"/>
    <w:rsid w:val="007C699A"/>
    <w:rsid w:val="007C6F09"/>
    <w:rsid w:val="007C70A1"/>
    <w:rsid w:val="007C75FA"/>
    <w:rsid w:val="007C7DE5"/>
    <w:rsid w:val="007C7F02"/>
    <w:rsid w:val="007D1052"/>
    <w:rsid w:val="007D15FF"/>
    <w:rsid w:val="007D1E14"/>
    <w:rsid w:val="007D28CD"/>
    <w:rsid w:val="007D2E84"/>
    <w:rsid w:val="007D2F28"/>
    <w:rsid w:val="007D2FE8"/>
    <w:rsid w:val="007D3198"/>
    <w:rsid w:val="007D39EC"/>
    <w:rsid w:val="007D4F1A"/>
    <w:rsid w:val="007D57A1"/>
    <w:rsid w:val="007D5B34"/>
    <w:rsid w:val="007D5C7C"/>
    <w:rsid w:val="007D7412"/>
    <w:rsid w:val="007D7739"/>
    <w:rsid w:val="007E02BF"/>
    <w:rsid w:val="007E03BB"/>
    <w:rsid w:val="007E075E"/>
    <w:rsid w:val="007E089B"/>
    <w:rsid w:val="007E0D26"/>
    <w:rsid w:val="007E0FDD"/>
    <w:rsid w:val="007E0FF9"/>
    <w:rsid w:val="007E1365"/>
    <w:rsid w:val="007E14B2"/>
    <w:rsid w:val="007E1752"/>
    <w:rsid w:val="007E20EA"/>
    <w:rsid w:val="007E261C"/>
    <w:rsid w:val="007E3417"/>
    <w:rsid w:val="007E4232"/>
    <w:rsid w:val="007E5354"/>
    <w:rsid w:val="007E56A2"/>
    <w:rsid w:val="007E59A6"/>
    <w:rsid w:val="007E59D7"/>
    <w:rsid w:val="007E5B51"/>
    <w:rsid w:val="007E5FCB"/>
    <w:rsid w:val="007E68A4"/>
    <w:rsid w:val="007E692C"/>
    <w:rsid w:val="007E7302"/>
    <w:rsid w:val="007E74DF"/>
    <w:rsid w:val="007E7738"/>
    <w:rsid w:val="007E786B"/>
    <w:rsid w:val="007F0673"/>
    <w:rsid w:val="007F0D29"/>
    <w:rsid w:val="007F0DCF"/>
    <w:rsid w:val="007F1692"/>
    <w:rsid w:val="007F200A"/>
    <w:rsid w:val="007F23B1"/>
    <w:rsid w:val="007F2BB2"/>
    <w:rsid w:val="007F2DA2"/>
    <w:rsid w:val="007F3093"/>
    <w:rsid w:val="007F32DD"/>
    <w:rsid w:val="007F367B"/>
    <w:rsid w:val="007F36CA"/>
    <w:rsid w:val="007F3A0A"/>
    <w:rsid w:val="007F439D"/>
    <w:rsid w:val="007F5D49"/>
    <w:rsid w:val="007F60DA"/>
    <w:rsid w:val="007F6B21"/>
    <w:rsid w:val="007F6D1F"/>
    <w:rsid w:val="007F7344"/>
    <w:rsid w:val="007F7560"/>
    <w:rsid w:val="007F7568"/>
    <w:rsid w:val="007F76FD"/>
    <w:rsid w:val="007F7D6E"/>
    <w:rsid w:val="00800ADF"/>
    <w:rsid w:val="00800EDD"/>
    <w:rsid w:val="00801C12"/>
    <w:rsid w:val="00802508"/>
    <w:rsid w:val="008025EB"/>
    <w:rsid w:val="00802993"/>
    <w:rsid w:val="0080402B"/>
    <w:rsid w:val="00804576"/>
    <w:rsid w:val="008046B2"/>
    <w:rsid w:val="00804B15"/>
    <w:rsid w:val="0080547E"/>
    <w:rsid w:val="008057DF"/>
    <w:rsid w:val="00805B6C"/>
    <w:rsid w:val="00806CF6"/>
    <w:rsid w:val="0080784D"/>
    <w:rsid w:val="00807C43"/>
    <w:rsid w:val="008108EE"/>
    <w:rsid w:val="00810C71"/>
    <w:rsid w:val="008110BB"/>
    <w:rsid w:val="00811161"/>
    <w:rsid w:val="008113B6"/>
    <w:rsid w:val="008117E5"/>
    <w:rsid w:val="008118A6"/>
    <w:rsid w:val="008123FF"/>
    <w:rsid w:val="008129E3"/>
    <w:rsid w:val="00812E2E"/>
    <w:rsid w:val="0081328C"/>
    <w:rsid w:val="00813A49"/>
    <w:rsid w:val="00813A8B"/>
    <w:rsid w:val="008142C7"/>
    <w:rsid w:val="0081434D"/>
    <w:rsid w:val="00814DF3"/>
    <w:rsid w:val="0081552F"/>
    <w:rsid w:val="008157B5"/>
    <w:rsid w:val="0081595F"/>
    <w:rsid w:val="00815A4E"/>
    <w:rsid w:val="00815E58"/>
    <w:rsid w:val="008167D8"/>
    <w:rsid w:val="00816BF5"/>
    <w:rsid w:val="00817024"/>
    <w:rsid w:val="008178CD"/>
    <w:rsid w:val="00817B60"/>
    <w:rsid w:val="00817F13"/>
    <w:rsid w:val="00820482"/>
    <w:rsid w:val="00820EB2"/>
    <w:rsid w:val="00820F09"/>
    <w:rsid w:val="00820FB5"/>
    <w:rsid w:val="00821498"/>
    <w:rsid w:val="00821BE2"/>
    <w:rsid w:val="00821CE8"/>
    <w:rsid w:val="0082215F"/>
    <w:rsid w:val="008229D9"/>
    <w:rsid w:val="00822A63"/>
    <w:rsid w:val="0082308E"/>
    <w:rsid w:val="0082469D"/>
    <w:rsid w:val="00824960"/>
    <w:rsid w:val="00826302"/>
    <w:rsid w:val="008269AE"/>
    <w:rsid w:val="00826E0C"/>
    <w:rsid w:val="00827729"/>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1BC2"/>
    <w:rsid w:val="0083326F"/>
    <w:rsid w:val="0083566E"/>
    <w:rsid w:val="00835B1A"/>
    <w:rsid w:val="00835C12"/>
    <w:rsid w:val="00835E31"/>
    <w:rsid w:val="0083700F"/>
    <w:rsid w:val="00837427"/>
    <w:rsid w:val="00837C77"/>
    <w:rsid w:val="00837E0A"/>
    <w:rsid w:val="00840476"/>
    <w:rsid w:val="00840879"/>
    <w:rsid w:val="00841111"/>
    <w:rsid w:val="00841121"/>
    <w:rsid w:val="008415C5"/>
    <w:rsid w:val="008415F9"/>
    <w:rsid w:val="00841D04"/>
    <w:rsid w:val="00841F32"/>
    <w:rsid w:val="0084247C"/>
    <w:rsid w:val="008426CE"/>
    <w:rsid w:val="008435B3"/>
    <w:rsid w:val="0084389E"/>
    <w:rsid w:val="0084437D"/>
    <w:rsid w:val="00845C52"/>
    <w:rsid w:val="0084620F"/>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67E"/>
    <w:rsid w:val="00856B2F"/>
    <w:rsid w:val="00856F7B"/>
    <w:rsid w:val="00857969"/>
    <w:rsid w:val="00857B7F"/>
    <w:rsid w:val="008600DB"/>
    <w:rsid w:val="00860945"/>
    <w:rsid w:val="00860D04"/>
    <w:rsid w:val="00860E46"/>
    <w:rsid w:val="0086179B"/>
    <w:rsid w:val="008619FC"/>
    <w:rsid w:val="0086293E"/>
    <w:rsid w:val="00863F7C"/>
    <w:rsid w:val="008645A4"/>
    <w:rsid w:val="008649E9"/>
    <w:rsid w:val="008653ED"/>
    <w:rsid w:val="00866041"/>
    <w:rsid w:val="0086655C"/>
    <w:rsid w:val="00866578"/>
    <w:rsid w:val="0086757F"/>
    <w:rsid w:val="00867760"/>
    <w:rsid w:val="00870429"/>
    <w:rsid w:val="008706B6"/>
    <w:rsid w:val="00870775"/>
    <w:rsid w:val="008713E7"/>
    <w:rsid w:val="008720E4"/>
    <w:rsid w:val="00872240"/>
    <w:rsid w:val="00873008"/>
    <w:rsid w:val="0087305D"/>
    <w:rsid w:val="008732AA"/>
    <w:rsid w:val="00873F41"/>
    <w:rsid w:val="008740AF"/>
    <w:rsid w:val="008740EB"/>
    <w:rsid w:val="0087477C"/>
    <w:rsid w:val="00875E72"/>
    <w:rsid w:val="00875F37"/>
    <w:rsid w:val="00876572"/>
    <w:rsid w:val="00876B59"/>
    <w:rsid w:val="00877233"/>
    <w:rsid w:val="008773B3"/>
    <w:rsid w:val="00880986"/>
    <w:rsid w:val="00880BD9"/>
    <w:rsid w:val="008818EB"/>
    <w:rsid w:val="0088204C"/>
    <w:rsid w:val="008823DE"/>
    <w:rsid w:val="0088244F"/>
    <w:rsid w:val="008827E0"/>
    <w:rsid w:val="00882832"/>
    <w:rsid w:val="0088353E"/>
    <w:rsid w:val="0088378D"/>
    <w:rsid w:val="0088391D"/>
    <w:rsid w:val="00883B5B"/>
    <w:rsid w:val="00883D00"/>
    <w:rsid w:val="00883E91"/>
    <w:rsid w:val="00885294"/>
    <w:rsid w:val="00885345"/>
    <w:rsid w:val="00885B80"/>
    <w:rsid w:val="00886163"/>
    <w:rsid w:val="00886456"/>
    <w:rsid w:val="008873D9"/>
    <w:rsid w:val="0088741F"/>
    <w:rsid w:val="008876D8"/>
    <w:rsid w:val="00887B4F"/>
    <w:rsid w:val="0089020B"/>
    <w:rsid w:val="00890395"/>
    <w:rsid w:val="00890C57"/>
    <w:rsid w:val="00890FA5"/>
    <w:rsid w:val="008910EA"/>
    <w:rsid w:val="00891B39"/>
    <w:rsid w:val="00891B75"/>
    <w:rsid w:val="00893D18"/>
    <w:rsid w:val="00894103"/>
    <w:rsid w:val="0089420A"/>
    <w:rsid w:val="00894ABA"/>
    <w:rsid w:val="00895276"/>
    <w:rsid w:val="00895C0F"/>
    <w:rsid w:val="008968DF"/>
    <w:rsid w:val="00896CB0"/>
    <w:rsid w:val="00896CE9"/>
    <w:rsid w:val="00896CF6"/>
    <w:rsid w:val="008971F6"/>
    <w:rsid w:val="0089759E"/>
    <w:rsid w:val="00897660"/>
    <w:rsid w:val="00897D48"/>
    <w:rsid w:val="008A0D6E"/>
    <w:rsid w:val="008A2081"/>
    <w:rsid w:val="008A252C"/>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7FE3"/>
    <w:rsid w:val="008B04F9"/>
    <w:rsid w:val="008B0B03"/>
    <w:rsid w:val="008B15BA"/>
    <w:rsid w:val="008B15FE"/>
    <w:rsid w:val="008B18D0"/>
    <w:rsid w:val="008B1B10"/>
    <w:rsid w:val="008B1DD4"/>
    <w:rsid w:val="008B238F"/>
    <w:rsid w:val="008B258B"/>
    <w:rsid w:val="008B2E05"/>
    <w:rsid w:val="008B313F"/>
    <w:rsid w:val="008B325E"/>
    <w:rsid w:val="008B3AFE"/>
    <w:rsid w:val="008B4123"/>
    <w:rsid w:val="008B4BE9"/>
    <w:rsid w:val="008B4F5F"/>
    <w:rsid w:val="008B4F8D"/>
    <w:rsid w:val="008B517D"/>
    <w:rsid w:val="008B5B3A"/>
    <w:rsid w:val="008B5B87"/>
    <w:rsid w:val="008B6912"/>
    <w:rsid w:val="008B6B66"/>
    <w:rsid w:val="008B71CB"/>
    <w:rsid w:val="008B739A"/>
    <w:rsid w:val="008B756B"/>
    <w:rsid w:val="008B7D08"/>
    <w:rsid w:val="008B7E93"/>
    <w:rsid w:val="008C067D"/>
    <w:rsid w:val="008C2F86"/>
    <w:rsid w:val="008C2FE1"/>
    <w:rsid w:val="008C317C"/>
    <w:rsid w:val="008C4CE6"/>
    <w:rsid w:val="008C555A"/>
    <w:rsid w:val="008C5DF6"/>
    <w:rsid w:val="008C6000"/>
    <w:rsid w:val="008C6118"/>
    <w:rsid w:val="008C613B"/>
    <w:rsid w:val="008C673D"/>
    <w:rsid w:val="008C7494"/>
    <w:rsid w:val="008C77E8"/>
    <w:rsid w:val="008C78D8"/>
    <w:rsid w:val="008C7A21"/>
    <w:rsid w:val="008D1188"/>
    <w:rsid w:val="008D1812"/>
    <w:rsid w:val="008D186C"/>
    <w:rsid w:val="008D1A04"/>
    <w:rsid w:val="008D27F8"/>
    <w:rsid w:val="008D2A1A"/>
    <w:rsid w:val="008D2C80"/>
    <w:rsid w:val="008D31FA"/>
    <w:rsid w:val="008D329E"/>
    <w:rsid w:val="008D35FA"/>
    <w:rsid w:val="008D4357"/>
    <w:rsid w:val="008D455F"/>
    <w:rsid w:val="008D4F9E"/>
    <w:rsid w:val="008D501F"/>
    <w:rsid w:val="008D596C"/>
    <w:rsid w:val="008D5E31"/>
    <w:rsid w:val="008D5E74"/>
    <w:rsid w:val="008D6AFF"/>
    <w:rsid w:val="008D6CC6"/>
    <w:rsid w:val="008D6DBE"/>
    <w:rsid w:val="008D7AFB"/>
    <w:rsid w:val="008D7DE7"/>
    <w:rsid w:val="008D7E55"/>
    <w:rsid w:val="008E0088"/>
    <w:rsid w:val="008E0885"/>
    <w:rsid w:val="008E0D9A"/>
    <w:rsid w:val="008E0EFE"/>
    <w:rsid w:val="008E15B2"/>
    <w:rsid w:val="008E18D1"/>
    <w:rsid w:val="008E192F"/>
    <w:rsid w:val="008E1D2F"/>
    <w:rsid w:val="008E2207"/>
    <w:rsid w:val="008E3804"/>
    <w:rsid w:val="008E4095"/>
    <w:rsid w:val="008E414A"/>
    <w:rsid w:val="008E495B"/>
    <w:rsid w:val="008E5149"/>
    <w:rsid w:val="008E5296"/>
    <w:rsid w:val="008E5B78"/>
    <w:rsid w:val="008E5D30"/>
    <w:rsid w:val="008E7654"/>
    <w:rsid w:val="008E7A42"/>
    <w:rsid w:val="008F0F9C"/>
    <w:rsid w:val="008F13CA"/>
    <w:rsid w:val="008F2323"/>
    <w:rsid w:val="008F244B"/>
    <w:rsid w:val="008F342F"/>
    <w:rsid w:val="008F4A49"/>
    <w:rsid w:val="008F6099"/>
    <w:rsid w:val="008F6689"/>
    <w:rsid w:val="008F674C"/>
    <w:rsid w:val="008F6EBC"/>
    <w:rsid w:val="008F7F81"/>
    <w:rsid w:val="009000F9"/>
    <w:rsid w:val="00900503"/>
    <w:rsid w:val="00900EA7"/>
    <w:rsid w:val="009015C1"/>
    <w:rsid w:val="009015D8"/>
    <w:rsid w:val="0090192B"/>
    <w:rsid w:val="00902157"/>
    <w:rsid w:val="00902354"/>
    <w:rsid w:val="009024DB"/>
    <w:rsid w:val="0090331F"/>
    <w:rsid w:val="0090351C"/>
    <w:rsid w:val="00904741"/>
    <w:rsid w:val="009054E5"/>
    <w:rsid w:val="009058D3"/>
    <w:rsid w:val="00905A92"/>
    <w:rsid w:val="0090613F"/>
    <w:rsid w:val="009063C8"/>
    <w:rsid w:val="00906711"/>
    <w:rsid w:val="009071B3"/>
    <w:rsid w:val="00907629"/>
    <w:rsid w:val="00907B69"/>
    <w:rsid w:val="00910A88"/>
    <w:rsid w:val="00910E0F"/>
    <w:rsid w:val="00910EF7"/>
    <w:rsid w:val="00910FD7"/>
    <w:rsid w:val="00912130"/>
    <w:rsid w:val="00912DA9"/>
    <w:rsid w:val="00913139"/>
    <w:rsid w:val="00913222"/>
    <w:rsid w:val="0091325C"/>
    <w:rsid w:val="0091466D"/>
    <w:rsid w:val="009147A2"/>
    <w:rsid w:val="009159B4"/>
    <w:rsid w:val="009163DE"/>
    <w:rsid w:val="009166B4"/>
    <w:rsid w:val="009168B4"/>
    <w:rsid w:val="00917DB7"/>
    <w:rsid w:val="00920638"/>
    <w:rsid w:val="009221B0"/>
    <w:rsid w:val="0092288B"/>
    <w:rsid w:val="009229D0"/>
    <w:rsid w:val="009230E2"/>
    <w:rsid w:val="00923A51"/>
    <w:rsid w:val="00923DF5"/>
    <w:rsid w:val="00924275"/>
    <w:rsid w:val="0092548A"/>
    <w:rsid w:val="00925C34"/>
    <w:rsid w:val="00925CA9"/>
    <w:rsid w:val="00925D65"/>
    <w:rsid w:val="009263D1"/>
    <w:rsid w:val="009265E0"/>
    <w:rsid w:val="00926CE6"/>
    <w:rsid w:val="00927387"/>
    <w:rsid w:val="00930958"/>
    <w:rsid w:val="00931726"/>
    <w:rsid w:val="00931F2A"/>
    <w:rsid w:val="009325C4"/>
    <w:rsid w:val="00932798"/>
    <w:rsid w:val="00932A0D"/>
    <w:rsid w:val="00933D68"/>
    <w:rsid w:val="00933EF4"/>
    <w:rsid w:val="0093417C"/>
    <w:rsid w:val="00934562"/>
    <w:rsid w:val="00934635"/>
    <w:rsid w:val="00934719"/>
    <w:rsid w:val="00935B7C"/>
    <w:rsid w:val="00935CFC"/>
    <w:rsid w:val="00935E5D"/>
    <w:rsid w:val="00936304"/>
    <w:rsid w:val="00936661"/>
    <w:rsid w:val="00936EE4"/>
    <w:rsid w:val="00936F2A"/>
    <w:rsid w:val="009372A4"/>
    <w:rsid w:val="009378F5"/>
    <w:rsid w:val="00940008"/>
    <w:rsid w:val="0094082C"/>
    <w:rsid w:val="009410FB"/>
    <w:rsid w:val="0094187F"/>
    <w:rsid w:val="00942528"/>
    <w:rsid w:val="0094393B"/>
    <w:rsid w:val="00943DA6"/>
    <w:rsid w:val="0094415D"/>
    <w:rsid w:val="00944612"/>
    <w:rsid w:val="00945D8F"/>
    <w:rsid w:val="00945FED"/>
    <w:rsid w:val="009460F3"/>
    <w:rsid w:val="0094613F"/>
    <w:rsid w:val="0094644B"/>
    <w:rsid w:val="00946949"/>
    <w:rsid w:val="00946AE0"/>
    <w:rsid w:val="009472A8"/>
    <w:rsid w:val="009502D1"/>
    <w:rsid w:val="00950699"/>
    <w:rsid w:val="009512C6"/>
    <w:rsid w:val="0095151F"/>
    <w:rsid w:val="009518A5"/>
    <w:rsid w:val="00951EEF"/>
    <w:rsid w:val="00952B8D"/>
    <w:rsid w:val="0095470D"/>
    <w:rsid w:val="009554CD"/>
    <w:rsid w:val="00957AEB"/>
    <w:rsid w:val="00957F65"/>
    <w:rsid w:val="00960C58"/>
    <w:rsid w:val="00960DA3"/>
    <w:rsid w:val="00960FDA"/>
    <w:rsid w:val="00961335"/>
    <w:rsid w:val="00963287"/>
    <w:rsid w:val="009635FB"/>
    <w:rsid w:val="00963A48"/>
    <w:rsid w:val="00964270"/>
    <w:rsid w:val="00964320"/>
    <w:rsid w:val="00964D78"/>
    <w:rsid w:val="00965025"/>
    <w:rsid w:val="009654EB"/>
    <w:rsid w:val="009655FB"/>
    <w:rsid w:val="00966D0C"/>
    <w:rsid w:val="009670F5"/>
    <w:rsid w:val="00967296"/>
    <w:rsid w:val="009679CA"/>
    <w:rsid w:val="00967FA4"/>
    <w:rsid w:val="00970470"/>
    <w:rsid w:val="00970589"/>
    <w:rsid w:val="00970D2B"/>
    <w:rsid w:val="00971071"/>
    <w:rsid w:val="00971487"/>
    <w:rsid w:val="00971550"/>
    <w:rsid w:val="009718B7"/>
    <w:rsid w:val="00971BAC"/>
    <w:rsid w:val="00971DC6"/>
    <w:rsid w:val="00972129"/>
    <w:rsid w:val="0097226F"/>
    <w:rsid w:val="009729B6"/>
    <w:rsid w:val="00972A47"/>
    <w:rsid w:val="00972BDF"/>
    <w:rsid w:val="009733A0"/>
    <w:rsid w:val="00973730"/>
    <w:rsid w:val="0097425B"/>
    <w:rsid w:val="009745F9"/>
    <w:rsid w:val="00974662"/>
    <w:rsid w:val="00974EA3"/>
    <w:rsid w:val="00975D54"/>
    <w:rsid w:val="00976F1E"/>
    <w:rsid w:val="0097721A"/>
    <w:rsid w:val="00977247"/>
    <w:rsid w:val="00977549"/>
    <w:rsid w:val="00980018"/>
    <w:rsid w:val="009804F9"/>
    <w:rsid w:val="009806CD"/>
    <w:rsid w:val="0098131B"/>
    <w:rsid w:val="0098148C"/>
    <w:rsid w:val="00981555"/>
    <w:rsid w:val="0098162A"/>
    <w:rsid w:val="00981B37"/>
    <w:rsid w:val="009828C4"/>
    <w:rsid w:val="00983806"/>
    <w:rsid w:val="00985708"/>
    <w:rsid w:val="00985C29"/>
    <w:rsid w:val="009876E3"/>
    <w:rsid w:val="009902DC"/>
    <w:rsid w:val="009908BF"/>
    <w:rsid w:val="00990A7C"/>
    <w:rsid w:val="00992318"/>
    <w:rsid w:val="0099281C"/>
    <w:rsid w:val="009938CB"/>
    <w:rsid w:val="00993FEA"/>
    <w:rsid w:val="009940B0"/>
    <w:rsid w:val="00994581"/>
    <w:rsid w:val="00994647"/>
    <w:rsid w:val="0099466C"/>
    <w:rsid w:val="00994FC1"/>
    <w:rsid w:val="0099508C"/>
    <w:rsid w:val="00995A41"/>
    <w:rsid w:val="009963ED"/>
    <w:rsid w:val="00996938"/>
    <w:rsid w:val="009969B4"/>
    <w:rsid w:val="00997312"/>
    <w:rsid w:val="00997488"/>
    <w:rsid w:val="009A016D"/>
    <w:rsid w:val="009A05FC"/>
    <w:rsid w:val="009A0930"/>
    <w:rsid w:val="009A0D9B"/>
    <w:rsid w:val="009A1975"/>
    <w:rsid w:val="009A1F22"/>
    <w:rsid w:val="009A1F55"/>
    <w:rsid w:val="009A3525"/>
    <w:rsid w:val="009A3997"/>
    <w:rsid w:val="009A3CD4"/>
    <w:rsid w:val="009A3DC9"/>
    <w:rsid w:val="009A4082"/>
    <w:rsid w:val="009A4516"/>
    <w:rsid w:val="009A5802"/>
    <w:rsid w:val="009A5BFB"/>
    <w:rsid w:val="009A5CF0"/>
    <w:rsid w:val="009A5D3E"/>
    <w:rsid w:val="009A5F76"/>
    <w:rsid w:val="009A6755"/>
    <w:rsid w:val="009A7367"/>
    <w:rsid w:val="009A7FCB"/>
    <w:rsid w:val="009B0CF3"/>
    <w:rsid w:val="009B2636"/>
    <w:rsid w:val="009B2B6D"/>
    <w:rsid w:val="009B39D4"/>
    <w:rsid w:val="009B43CD"/>
    <w:rsid w:val="009B4580"/>
    <w:rsid w:val="009B45BF"/>
    <w:rsid w:val="009B45C5"/>
    <w:rsid w:val="009B49D7"/>
    <w:rsid w:val="009B5D96"/>
    <w:rsid w:val="009B5DB9"/>
    <w:rsid w:val="009B6560"/>
    <w:rsid w:val="009B6C3F"/>
    <w:rsid w:val="009C01E2"/>
    <w:rsid w:val="009C0D7F"/>
    <w:rsid w:val="009C1733"/>
    <w:rsid w:val="009C3146"/>
    <w:rsid w:val="009C32C3"/>
    <w:rsid w:val="009C4764"/>
    <w:rsid w:val="009C4A77"/>
    <w:rsid w:val="009C525B"/>
    <w:rsid w:val="009C5278"/>
    <w:rsid w:val="009C5A07"/>
    <w:rsid w:val="009C5C2B"/>
    <w:rsid w:val="009C60FD"/>
    <w:rsid w:val="009C631F"/>
    <w:rsid w:val="009C6F69"/>
    <w:rsid w:val="009D0A0F"/>
    <w:rsid w:val="009D0AA7"/>
    <w:rsid w:val="009D1DC5"/>
    <w:rsid w:val="009D21BE"/>
    <w:rsid w:val="009D31A1"/>
    <w:rsid w:val="009D3911"/>
    <w:rsid w:val="009D3D5B"/>
    <w:rsid w:val="009D3DA5"/>
    <w:rsid w:val="009D4B92"/>
    <w:rsid w:val="009D6180"/>
    <w:rsid w:val="009D61F2"/>
    <w:rsid w:val="009D6655"/>
    <w:rsid w:val="009D6990"/>
    <w:rsid w:val="009D6D4E"/>
    <w:rsid w:val="009D79FA"/>
    <w:rsid w:val="009D7F31"/>
    <w:rsid w:val="009E0299"/>
    <w:rsid w:val="009E0428"/>
    <w:rsid w:val="009E05FD"/>
    <w:rsid w:val="009E0D1C"/>
    <w:rsid w:val="009E0DC3"/>
    <w:rsid w:val="009E1058"/>
    <w:rsid w:val="009E11F3"/>
    <w:rsid w:val="009E12E4"/>
    <w:rsid w:val="009E1AED"/>
    <w:rsid w:val="009E252E"/>
    <w:rsid w:val="009E2ED3"/>
    <w:rsid w:val="009E40ED"/>
    <w:rsid w:val="009E573B"/>
    <w:rsid w:val="009E5CA9"/>
    <w:rsid w:val="009E6126"/>
    <w:rsid w:val="009E6335"/>
    <w:rsid w:val="009E6E73"/>
    <w:rsid w:val="009E72F6"/>
    <w:rsid w:val="009E7D2A"/>
    <w:rsid w:val="009E7F41"/>
    <w:rsid w:val="009F000B"/>
    <w:rsid w:val="009F004D"/>
    <w:rsid w:val="009F0AE2"/>
    <w:rsid w:val="009F1D55"/>
    <w:rsid w:val="009F1E28"/>
    <w:rsid w:val="009F23F9"/>
    <w:rsid w:val="009F2728"/>
    <w:rsid w:val="009F2A5D"/>
    <w:rsid w:val="009F35FE"/>
    <w:rsid w:val="009F36A7"/>
    <w:rsid w:val="009F3F22"/>
    <w:rsid w:val="009F4E76"/>
    <w:rsid w:val="009F585B"/>
    <w:rsid w:val="009F5AC0"/>
    <w:rsid w:val="009F5C6D"/>
    <w:rsid w:val="009F60FD"/>
    <w:rsid w:val="009F6722"/>
    <w:rsid w:val="009F6C2B"/>
    <w:rsid w:val="009F77A3"/>
    <w:rsid w:val="009F7836"/>
    <w:rsid w:val="009F78BD"/>
    <w:rsid w:val="00A00541"/>
    <w:rsid w:val="00A0078B"/>
    <w:rsid w:val="00A00C61"/>
    <w:rsid w:val="00A01538"/>
    <w:rsid w:val="00A0219C"/>
    <w:rsid w:val="00A0222F"/>
    <w:rsid w:val="00A0259C"/>
    <w:rsid w:val="00A02DC5"/>
    <w:rsid w:val="00A04160"/>
    <w:rsid w:val="00A04EF0"/>
    <w:rsid w:val="00A0500E"/>
    <w:rsid w:val="00A05522"/>
    <w:rsid w:val="00A05F2A"/>
    <w:rsid w:val="00A06DBD"/>
    <w:rsid w:val="00A06F62"/>
    <w:rsid w:val="00A07C63"/>
    <w:rsid w:val="00A10A27"/>
    <w:rsid w:val="00A10B9A"/>
    <w:rsid w:val="00A10EAC"/>
    <w:rsid w:val="00A114D9"/>
    <w:rsid w:val="00A11AEC"/>
    <w:rsid w:val="00A1220B"/>
    <w:rsid w:val="00A13412"/>
    <w:rsid w:val="00A138B4"/>
    <w:rsid w:val="00A1493D"/>
    <w:rsid w:val="00A14AF0"/>
    <w:rsid w:val="00A16263"/>
    <w:rsid w:val="00A16DD0"/>
    <w:rsid w:val="00A1784D"/>
    <w:rsid w:val="00A17A92"/>
    <w:rsid w:val="00A20447"/>
    <w:rsid w:val="00A20F3F"/>
    <w:rsid w:val="00A210A0"/>
    <w:rsid w:val="00A213B5"/>
    <w:rsid w:val="00A21445"/>
    <w:rsid w:val="00A21A30"/>
    <w:rsid w:val="00A2369F"/>
    <w:rsid w:val="00A238FA"/>
    <w:rsid w:val="00A24E9D"/>
    <w:rsid w:val="00A25059"/>
    <w:rsid w:val="00A253A7"/>
    <w:rsid w:val="00A25CE2"/>
    <w:rsid w:val="00A25DD3"/>
    <w:rsid w:val="00A26565"/>
    <w:rsid w:val="00A2667F"/>
    <w:rsid w:val="00A26BA9"/>
    <w:rsid w:val="00A26DF3"/>
    <w:rsid w:val="00A26EE7"/>
    <w:rsid w:val="00A270D9"/>
    <w:rsid w:val="00A2756B"/>
    <w:rsid w:val="00A27AEF"/>
    <w:rsid w:val="00A3019E"/>
    <w:rsid w:val="00A3096A"/>
    <w:rsid w:val="00A30E13"/>
    <w:rsid w:val="00A31499"/>
    <w:rsid w:val="00A31628"/>
    <w:rsid w:val="00A33F02"/>
    <w:rsid w:val="00A34807"/>
    <w:rsid w:val="00A35688"/>
    <w:rsid w:val="00A35B1E"/>
    <w:rsid w:val="00A362B2"/>
    <w:rsid w:val="00A36800"/>
    <w:rsid w:val="00A3688B"/>
    <w:rsid w:val="00A37720"/>
    <w:rsid w:val="00A37ABC"/>
    <w:rsid w:val="00A406B7"/>
    <w:rsid w:val="00A40730"/>
    <w:rsid w:val="00A40DFC"/>
    <w:rsid w:val="00A41B1C"/>
    <w:rsid w:val="00A41BC5"/>
    <w:rsid w:val="00A41D60"/>
    <w:rsid w:val="00A41E48"/>
    <w:rsid w:val="00A41E90"/>
    <w:rsid w:val="00A421A6"/>
    <w:rsid w:val="00A42535"/>
    <w:rsid w:val="00A42A28"/>
    <w:rsid w:val="00A433F6"/>
    <w:rsid w:val="00A43BA5"/>
    <w:rsid w:val="00A43FB3"/>
    <w:rsid w:val="00A443E1"/>
    <w:rsid w:val="00A45060"/>
    <w:rsid w:val="00A45302"/>
    <w:rsid w:val="00A460F0"/>
    <w:rsid w:val="00A4632E"/>
    <w:rsid w:val="00A46D15"/>
    <w:rsid w:val="00A47809"/>
    <w:rsid w:val="00A47C0D"/>
    <w:rsid w:val="00A5202E"/>
    <w:rsid w:val="00A532A3"/>
    <w:rsid w:val="00A53453"/>
    <w:rsid w:val="00A5370E"/>
    <w:rsid w:val="00A539F0"/>
    <w:rsid w:val="00A54316"/>
    <w:rsid w:val="00A54D5D"/>
    <w:rsid w:val="00A54D88"/>
    <w:rsid w:val="00A55A05"/>
    <w:rsid w:val="00A5633F"/>
    <w:rsid w:val="00A5657A"/>
    <w:rsid w:val="00A56875"/>
    <w:rsid w:val="00A57699"/>
    <w:rsid w:val="00A5788F"/>
    <w:rsid w:val="00A57E4F"/>
    <w:rsid w:val="00A602C3"/>
    <w:rsid w:val="00A615E3"/>
    <w:rsid w:val="00A62057"/>
    <w:rsid w:val="00A621A7"/>
    <w:rsid w:val="00A62FD6"/>
    <w:rsid w:val="00A63AD7"/>
    <w:rsid w:val="00A644B2"/>
    <w:rsid w:val="00A65DE9"/>
    <w:rsid w:val="00A65EBB"/>
    <w:rsid w:val="00A65F5C"/>
    <w:rsid w:val="00A6658E"/>
    <w:rsid w:val="00A66A17"/>
    <w:rsid w:val="00A66FFD"/>
    <w:rsid w:val="00A67231"/>
    <w:rsid w:val="00A676F9"/>
    <w:rsid w:val="00A67960"/>
    <w:rsid w:val="00A67B9E"/>
    <w:rsid w:val="00A714BA"/>
    <w:rsid w:val="00A7164C"/>
    <w:rsid w:val="00A718AC"/>
    <w:rsid w:val="00A71A86"/>
    <w:rsid w:val="00A71BA9"/>
    <w:rsid w:val="00A71E03"/>
    <w:rsid w:val="00A71E2C"/>
    <w:rsid w:val="00A71E57"/>
    <w:rsid w:val="00A7249C"/>
    <w:rsid w:val="00A727CE"/>
    <w:rsid w:val="00A72ADB"/>
    <w:rsid w:val="00A72B39"/>
    <w:rsid w:val="00A72CDD"/>
    <w:rsid w:val="00A73018"/>
    <w:rsid w:val="00A7327B"/>
    <w:rsid w:val="00A73BBF"/>
    <w:rsid w:val="00A73DDE"/>
    <w:rsid w:val="00A74307"/>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DDC"/>
    <w:rsid w:val="00A77F00"/>
    <w:rsid w:val="00A80208"/>
    <w:rsid w:val="00A8094E"/>
    <w:rsid w:val="00A809DB"/>
    <w:rsid w:val="00A80B7B"/>
    <w:rsid w:val="00A80DD1"/>
    <w:rsid w:val="00A82260"/>
    <w:rsid w:val="00A82B01"/>
    <w:rsid w:val="00A82BC5"/>
    <w:rsid w:val="00A82BFE"/>
    <w:rsid w:val="00A82E0C"/>
    <w:rsid w:val="00A85532"/>
    <w:rsid w:val="00A85940"/>
    <w:rsid w:val="00A85E4E"/>
    <w:rsid w:val="00A86287"/>
    <w:rsid w:val="00A86453"/>
    <w:rsid w:val="00A866FD"/>
    <w:rsid w:val="00A8679C"/>
    <w:rsid w:val="00A86C20"/>
    <w:rsid w:val="00A86C41"/>
    <w:rsid w:val="00A87352"/>
    <w:rsid w:val="00A87A95"/>
    <w:rsid w:val="00A87AF6"/>
    <w:rsid w:val="00A87B38"/>
    <w:rsid w:val="00A87B58"/>
    <w:rsid w:val="00A90291"/>
    <w:rsid w:val="00A90831"/>
    <w:rsid w:val="00A90EA6"/>
    <w:rsid w:val="00A90FB7"/>
    <w:rsid w:val="00A91333"/>
    <w:rsid w:val="00A91460"/>
    <w:rsid w:val="00A91A5A"/>
    <w:rsid w:val="00A91AA1"/>
    <w:rsid w:val="00A91CFF"/>
    <w:rsid w:val="00A91D7E"/>
    <w:rsid w:val="00A91E5E"/>
    <w:rsid w:val="00A92512"/>
    <w:rsid w:val="00A9293E"/>
    <w:rsid w:val="00A92C75"/>
    <w:rsid w:val="00A92E0F"/>
    <w:rsid w:val="00A92F55"/>
    <w:rsid w:val="00A9342D"/>
    <w:rsid w:val="00A93463"/>
    <w:rsid w:val="00A9359D"/>
    <w:rsid w:val="00A93772"/>
    <w:rsid w:val="00A9387B"/>
    <w:rsid w:val="00A9446D"/>
    <w:rsid w:val="00A948F1"/>
    <w:rsid w:val="00A9533C"/>
    <w:rsid w:val="00A95B0C"/>
    <w:rsid w:val="00A95D2A"/>
    <w:rsid w:val="00A95EDE"/>
    <w:rsid w:val="00A96998"/>
    <w:rsid w:val="00A96FA6"/>
    <w:rsid w:val="00A97D15"/>
    <w:rsid w:val="00AA024E"/>
    <w:rsid w:val="00AA0A25"/>
    <w:rsid w:val="00AA0E55"/>
    <w:rsid w:val="00AA184C"/>
    <w:rsid w:val="00AA190E"/>
    <w:rsid w:val="00AA2710"/>
    <w:rsid w:val="00AA2A0A"/>
    <w:rsid w:val="00AA2C12"/>
    <w:rsid w:val="00AA2D9E"/>
    <w:rsid w:val="00AA2F8C"/>
    <w:rsid w:val="00AA367E"/>
    <w:rsid w:val="00AA39DE"/>
    <w:rsid w:val="00AA3AD6"/>
    <w:rsid w:val="00AA4428"/>
    <w:rsid w:val="00AA4585"/>
    <w:rsid w:val="00AA539F"/>
    <w:rsid w:val="00AA589C"/>
    <w:rsid w:val="00AA6539"/>
    <w:rsid w:val="00AA6EF5"/>
    <w:rsid w:val="00AA7323"/>
    <w:rsid w:val="00AA74B7"/>
    <w:rsid w:val="00AA7952"/>
    <w:rsid w:val="00AA7D89"/>
    <w:rsid w:val="00AB0A97"/>
    <w:rsid w:val="00AB0EDA"/>
    <w:rsid w:val="00AB153D"/>
    <w:rsid w:val="00AB2040"/>
    <w:rsid w:val="00AB335B"/>
    <w:rsid w:val="00AB33EE"/>
    <w:rsid w:val="00AB4A60"/>
    <w:rsid w:val="00AB4F30"/>
    <w:rsid w:val="00AB4F4A"/>
    <w:rsid w:val="00AB574A"/>
    <w:rsid w:val="00AB5E1B"/>
    <w:rsid w:val="00AB5EB8"/>
    <w:rsid w:val="00AB674C"/>
    <w:rsid w:val="00AB6FD9"/>
    <w:rsid w:val="00AC1D05"/>
    <w:rsid w:val="00AC2635"/>
    <w:rsid w:val="00AC2E77"/>
    <w:rsid w:val="00AC30C9"/>
    <w:rsid w:val="00AC401E"/>
    <w:rsid w:val="00AC4259"/>
    <w:rsid w:val="00AC48C7"/>
    <w:rsid w:val="00AC49AC"/>
    <w:rsid w:val="00AC4DAA"/>
    <w:rsid w:val="00AC4EC2"/>
    <w:rsid w:val="00AC4F9E"/>
    <w:rsid w:val="00AC657F"/>
    <w:rsid w:val="00AC6ECE"/>
    <w:rsid w:val="00AC724F"/>
    <w:rsid w:val="00AC7A85"/>
    <w:rsid w:val="00AC7D72"/>
    <w:rsid w:val="00AD053B"/>
    <w:rsid w:val="00AD0AAB"/>
    <w:rsid w:val="00AD0B4B"/>
    <w:rsid w:val="00AD175B"/>
    <w:rsid w:val="00AD1BBC"/>
    <w:rsid w:val="00AD2110"/>
    <w:rsid w:val="00AD2455"/>
    <w:rsid w:val="00AD2C56"/>
    <w:rsid w:val="00AD3FB0"/>
    <w:rsid w:val="00AD42DB"/>
    <w:rsid w:val="00AD5412"/>
    <w:rsid w:val="00AD5AB0"/>
    <w:rsid w:val="00AD5F24"/>
    <w:rsid w:val="00AD6180"/>
    <w:rsid w:val="00AD634D"/>
    <w:rsid w:val="00AD6544"/>
    <w:rsid w:val="00AD6596"/>
    <w:rsid w:val="00AE0704"/>
    <w:rsid w:val="00AE0C08"/>
    <w:rsid w:val="00AE0D16"/>
    <w:rsid w:val="00AE1443"/>
    <w:rsid w:val="00AE1709"/>
    <w:rsid w:val="00AE2096"/>
    <w:rsid w:val="00AE30A5"/>
    <w:rsid w:val="00AE34D9"/>
    <w:rsid w:val="00AE3610"/>
    <w:rsid w:val="00AE3738"/>
    <w:rsid w:val="00AE3954"/>
    <w:rsid w:val="00AE3A45"/>
    <w:rsid w:val="00AE453C"/>
    <w:rsid w:val="00AE4BEB"/>
    <w:rsid w:val="00AE5C4E"/>
    <w:rsid w:val="00AE651C"/>
    <w:rsid w:val="00AE655B"/>
    <w:rsid w:val="00AE6594"/>
    <w:rsid w:val="00AE691A"/>
    <w:rsid w:val="00AE766E"/>
    <w:rsid w:val="00AE76E0"/>
    <w:rsid w:val="00AE7CCF"/>
    <w:rsid w:val="00AF003F"/>
    <w:rsid w:val="00AF188A"/>
    <w:rsid w:val="00AF1A4B"/>
    <w:rsid w:val="00AF1B5A"/>
    <w:rsid w:val="00AF22EC"/>
    <w:rsid w:val="00AF2BCA"/>
    <w:rsid w:val="00AF3083"/>
    <w:rsid w:val="00AF3B72"/>
    <w:rsid w:val="00AF443F"/>
    <w:rsid w:val="00AF4DD1"/>
    <w:rsid w:val="00AF5910"/>
    <w:rsid w:val="00AF5A87"/>
    <w:rsid w:val="00AF5B17"/>
    <w:rsid w:val="00AF62E1"/>
    <w:rsid w:val="00AF65C5"/>
    <w:rsid w:val="00B00580"/>
    <w:rsid w:val="00B00630"/>
    <w:rsid w:val="00B00E47"/>
    <w:rsid w:val="00B0100E"/>
    <w:rsid w:val="00B01B2D"/>
    <w:rsid w:val="00B02E9C"/>
    <w:rsid w:val="00B0413D"/>
    <w:rsid w:val="00B043D6"/>
    <w:rsid w:val="00B0470D"/>
    <w:rsid w:val="00B05972"/>
    <w:rsid w:val="00B06651"/>
    <w:rsid w:val="00B06797"/>
    <w:rsid w:val="00B1072E"/>
    <w:rsid w:val="00B11071"/>
    <w:rsid w:val="00B11388"/>
    <w:rsid w:val="00B11B1C"/>
    <w:rsid w:val="00B11EF8"/>
    <w:rsid w:val="00B1262D"/>
    <w:rsid w:val="00B129F5"/>
    <w:rsid w:val="00B12D96"/>
    <w:rsid w:val="00B12DD5"/>
    <w:rsid w:val="00B131AB"/>
    <w:rsid w:val="00B1440A"/>
    <w:rsid w:val="00B146E4"/>
    <w:rsid w:val="00B14766"/>
    <w:rsid w:val="00B163BC"/>
    <w:rsid w:val="00B1666A"/>
    <w:rsid w:val="00B16D02"/>
    <w:rsid w:val="00B174F8"/>
    <w:rsid w:val="00B17564"/>
    <w:rsid w:val="00B175F8"/>
    <w:rsid w:val="00B2025B"/>
    <w:rsid w:val="00B20716"/>
    <w:rsid w:val="00B20769"/>
    <w:rsid w:val="00B20B6B"/>
    <w:rsid w:val="00B20DE9"/>
    <w:rsid w:val="00B2124F"/>
    <w:rsid w:val="00B2178F"/>
    <w:rsid w:val="00B2326E"/>
    <w:rsid w:val="00B23891"/>
    <w:rsid w:val="00B2427A"/>
    <w:rsid w:val="00B25896"/>
    <w:rsid w:val="00B258B2"/>
    <w:rsid w:val="00B25DEB"/>
    <w:rsid w:val="00B264FF"/>
    <w:rsid w:val="00B2663F"/>
    <w:rsid w:val="00B26D0C"/>
    <w:rsid w:val="00B30FA1"/>
    <w:rsid w:val="00B31566"/>
    <w:rsid w:val="00B31625"/>
    <w:rsid w:val="00B318EA"/>
    <w:rsid w:val="00B321C1"/>
    <w:rsid w:val="00B32CAB"/>
    <w:rsid w:val="00B33676"/>
    <w:rsid w:val="00B3436F"/>
    <w:rsid w:val="00B3482B"/>
    <w:rsid w:val="00B349BB"/>
    <w:rsid w:val="00B34CB2"/>
    <w:rsid w:val="00B34D39"/>
    <w:rsid w:val="00B353D5"/>
    <w:rsid w:val="00B358D5"/>
    <w:rsid w:val="00B35E1F"/>
    <w:rsid w:val="00B36918"/>
    <w:rsid w:val="00B36B11"/>
    <w:rsid w:val="00B36C79"/>
    <w:rsid w:val="00B377F5"/>
    <w:rsid w:val="00B37873"/>
    <w:rsid w:val="00B40B0F"/>
    <w:rsid w:val="00B40BE7"/>
    <w:rsid w:val="00B40E69"/>
    <w:rsid w:val="00B41261"/>
    <w:rsid w:val="00B41545"/>
    <w:rsid w:val="00B41CA5"/>
    <w:rsid w:val="00B41D76"/>
    <w:rsid w:val="00B41EBC"/>
    <w:rsid w:val="00B42B48"/>
    <w:rsid w:val="00B430F3"/>
    <w:rsid w:val="00B43D05"/>
    <w:rsid w:val="00B43F1E"/>
    <w:rsid w:val="00B44173"/>
    <w:rsid w:val="00B445A2"/>
    <w:rsid w:val="00B447E8"/>
    <w:rsid w:val="00B4482E"/>
    <w:rsid w:val="00B46BCD"/>
    <w:rsid w:val="00B46DE4"/>
    <w:rsid w:val="00B46F30"/>
    <w:rsid w:val="00B46F41"/>
    <w:rsid w:val="00B472F5"/>
    <w:rsid w:val="00B47A65"/>
    <w:rsid w:val="00B47F9F"/>
    <w:rsid w:val="00B508B6"/>
    <w:rsid w:val="00B50A0B"/>
    <w:rsid w:val="00B50DDA"/>
    <w:rsid w:val="00B5221D"/>
    <w:rsid w:val="00B525A5"/>
    <w:rsid w:val="00B5305C"/>
    <w:rsid w:val="00B532E5"/>
    <w:rsid w:val="00B537C7"/>
    <w:rsid w:val="00B53A63"/>
    <w:rsid w:val="00B53BA0"/>
    <w:rsid w:val="00B53E7A"/>
    <w:rsid w:val="00B5432F"/>
    <w:rsid w:val="00B549CF"/>
    <w:rsid w:val="00B54A7F"/>
    <w:rsid w:val="00B54FB9"/>
    <w:rsid w:val="00B55E6A"/>
    <w:rsid w:val="00B5661E"/>
    <w:rsid w:val="00B56E90"/>
    <w:rsid w:val="00B578F7"/>
    <w:rsid w:val="00B5795A"/>
    <w:rsid w:val="00B61252"/>
    <w:rsid w:val="00B614A9"/>
    <w:rsid w:val="00B618B1"/>
    <w:rsid w:val="00B62851"/>
    <w:rsid w:val="00B62DCA"/>
    <w:rsid w:val="00B630AD"/>
    <w:rsid w:val="00B638BE"/>
    <w:rsid w:val="00B63C65"/>
    <w:rsid w:val="00B64057"/>
    <w:rsid w:val="00B64147"/>
    <w:rsid w:val="00B64ABA"/>
    <w:rsid w:val="00B65167"/>
    <w:rsid w:val="00B6588E"/>
    <w:rsid w:val="00B65AF5"/>
    <w:rsid w:val="00B65BDB"/>
    <w:rsid w:val="00B65E26"/>
    <w:rsid w:val="00B661A9"/>
    <w:rsid w:val="00B66418"/>
    <w:rsid w:val="00B66512"/>
    <w:rsid w:val="00B66D90"/>
    <w:rsid w:val="00B67992"/>
    <w:rsid w:val="00B67B08"/>
    <w:rsid w:val="00B7045E"/>
    <w:rsid w:val="00B70769"/>
    <w:rsid w:val="00B70F8E"/>
    <w:rsid w:val="00B7101C"/>
    <w:rsid w:val="00B71955"/>
    <w:rsid w:val="00B719B5"/>
    <w:rsid w:val="00B71C9E"/>
    <w:rsid w:val="00B72089"/>
    <w:rsid w:val="00B72BEB"/>
    <w:rsid w:val="00B72F3B"/>
    <w:rsid w:val="00B73391"/>
    <w:rsid w:val="00B7340B"/>
    <w:rsid w:val="00B73E56"/>
    <w:rsid w:val="00B74E71"/>
    <w:rsid w:val="00B75443"/>
    <w:rsid w:val="00B75C76"/>
    <w:rsid w:val="00B75E4B"/>
    <w:rsid w:val="00B75E78"/>
    <w:rsid w:val="00B760FB"/>
    <w:rsid w:val="00B765F1"/>
    <w:rsid w:val="00B77584"/>
    <w:rsid w:val="00B77929"/>
    <w:rsid w:val="00B8029E"/>
    <w:rsid w:val="00B802D7"/>
    <w:rsid w:val="00B8119C"/>
    <w:rsid w:val="00B8135C"/>
    <w:rsid w:val="00B821E8"/>
    <w:rsid w:val="00B82A47"/>
    <w:rsid w:val="00B82DF9"/>
    <w:rsid w:val="00B8344F"/>
    <w:rsid w:val="00B83EB9"/>
    <w:rsid w:val="00B845D2"/>
    <w:rsid w:val="00B84CC3"/>
    <w:rsid w:val="00B85F39"/>
    <w:rsid w:val="00B8723D"/>
    <w:rsid w:val="00B8731B"/>
    <w:rsid w:val="00B876E4"/>
    <w:rsid w:val="00B87942"/>
    <w:rsid w:val="00B90117"/>
    <w:rsid w:val="00B91350"/>
    <w:rsid w:val="00B91C69"/>
    <w:rsid w:val="00B91D13"/>
    <w:rsid w:val="00B91F0D"/>
    <w:rsid w:val="00B94969"/>
    <w:rsid w:val="00B94D3A"/>
    <w:rsid w:val="00B94DEE"/>
    <w:rsid w:val="00B9564B"/>
    <w:rsid w:val="00B95806"/>
    <w:rsid w:val="00B96115"/>
    <w:rsid w:val="00B9693B"/>
    <w:rsid w:val="00B976DC"/>
    <w:rsid w:val="00BA0E79"/>
    <w:rsid w:val="00BA0EF9"/>
    <w:rsid w:val="00BA12F1"/>
    <w:rsid w:val="00BA195C"/>
    <w:rsid w:val="00BA1BB6"/>
    <w:rsid w:val="00BA1CF3"/>
    <w:rsid w:val="00BA1F6D"/>
    <w:rsid w:val="00BA27A7"/>
    <w:rsid w:val="00BA2B00"/>
    <w:rsid w:val="00BA3233"/>
    <w:rsid w:val="00BA33E0"/>
    <w:rsid w:val="00BA3DA0"/>
    <w:rsid w:val="00BA420D"/>
    <w:rsid w:val="00BA44FE"/>
    <w:rsid w:val="00BA4AD5"/>
    <w:rsid w:val="00BA54F2"/>
    <w:rsid w:val="00BA580C"/>
    <w:rsid w:val="00BA6100"/>
    <w:rsid w:val="00BA6432"/>
    <w:rsid w:val="00BA77D9"/>
    <w:rsid w:val="00BA7B79"/>
    <w:rsid w:val="00BA7D40"/>
    <w:rsid w:val="00BB038E"/>
    <w:rsid w:val="00BB0CE6"/>
    <w:rsid w:val="00BB142D"/>
    <w:rsid w:val="00BB1FC8"/>
    <w:rsid w:val="00BB2334"/>
    <w:rsid w:val="00BB2F9F"/>
    <w:rsid w:val="00BB34B2"/>
    <w:rsid w:val="00BB34EB"/>
    <w:rsid w:val="00BB4AB5"/>
    <w:rsid w:val="00BB4C88"/>
    <w:rsid w:val="00BB4CB1"/>
    <w:rsid w:val="00BB5017"/>
    <w:rsid w:val="00BB5299"/>
    <w:rsid w:val="00BB550C"/>
    <w:rsid w:val="00BB593C"/>
    <w:rsid w:val="00BB5997"/>
    <w:rsid w:val="00BB67DE"/>
    <w:rsid w:val="00BB6EC5"/>
    <w:rsid w:val="00BB70C5"/>
    <w:rsid w:val="00BB74B1"/>
    <w:rsid w:val="00BB7C3A"/>
    <w:rsid w:val="00BB7C41"/>
    <w:rsid w:val="00BC0188"/>
    <w:rsid w:val="00BC05F1"/>
    <w:rsid w:val="00BC1135"/>
    <w:rsid w:val="00BC126A"/>
    <w:rsid w:val="00BC1EEA"/>
    <w:rsid w:val="00BC2169"/>
    <w:rsid w:val="00BC2556"/>
    <w:rsid w:val="00BC4057"/>
    <w:rsid w:val="00BC4960"/>
    <w:rsid w:val="00BC5CB2"/>
    <w:rsid w:val="00BC6167"/>
    <w:rsid w:val="00BC63F1"/>
    <w:rsid w:val="00BC6855"/>
    <w:rsid w:val="00BC7E19"/>
    <w:rsid w:val="00BC7ECC"/>
    <w:rsid w:val="00BD0A12"/>
    <w:rsid w:val="00BD0CA8"/>
    <w:rsid w:val="00BD13B6"/>
    <w:rsid w:val="00BD148A"/>
    <w:rsid w:val="00BD189A"/>
    <w:rsid w:val="00BD2322"/>
    <w:rsid w:val="00BD2927"/>
    <w:rsid w:val="00BD2AAD"/>
    <w:rsid w:val="00BD2F69"/>
    <w:rsid w:val="00BD3347"/>
    <w:rsid w:val="00BD3750"/>
    <w:rsid w:val="00BD3DD5"/>
    <w:rsid w:val="00BD3FC1"/>
    <w:rsid w:val="00BD4CA6"/>
    <w:rsid w:val="00BD4E06"/>
    <w:rsid w:val="00BD5B13"/>
    <w:rsid w:val="00BD6962"/>
    <w:rsid w:val="00BE049C"/>
    <w:rsid w:val="00BE0710"/>
    <w:rsid w:val="00BE08B4"/>
    <w:rsid w:val="00BE1363"/>
    <w:rsid w:val="00BE16AA"/>
    <w:rsid w:val="00BE198C"/>
    <w:rsid w:val="00BE2451"/>
    <w:rsid w:val="00BE2C9B"/>
    <w:rsid w:val="00BE3325"/>
    <w:rsid w:val="00BE33A4"/>
    <w:rsid w:val="00BE3506"/>
    <w:rsid w:val="00BE3580"/>
    <w:rsid w:val="00BE35D4"/>
    <w:rsid w:val="00BE3600"/>
    <w:rsid w:val="00BE496B"/>
    <w:rsid w:val="00BE520F"/>
    <w:rsid w:val="00BE6304"/>
    <w:rsid w:val="00BE683F"/>
    <w:rsid w:val="00BE6A19"/>
    <w:rsid w:val="00BE6CC4"/>
    <w:rsid w:val="00BE71B1"/>
    <w:rsid w:val="00BE75FD"/>
    <w:rsid w:val="00BE7947"/>
    <w:rsid w:val="00BF0941"/>
    <w:rsid w:val="00BF094F"/>
    <w:rsid w:val="00BF0F54"/>
    <w:rsid w:val="00BF1530"/>
    <w:rsid w:val="00BF1947"/>
    <w:rsid w:val="00BF1EEB"/>
    <w:rsid w:val="00BF280C"/>
    <w:rsid w:val="00BF2E7A"/>
    <w:rsid w:val="00BF4CF9"/>
    <w:rsid w:val="00BF4D55"/>
    <w:rsid w:val="00BF5612"/>
    <w:rsid w:val="00BF6700"/>
    <w:rsid w:val="00BF68FA"/>
    <w:rsid w:val="00BF6DCC"/>
    <w:rsid w:val="00C01F76"/>
    <w:rsid w:val="00C031FE"/>
    <w:rsid w:val="00C03208"/>
    <w:rsid w:val="00C03237"/>
    <w:rsid w:val="00C0328F"/>
    <w:rsid w:val="00C034BB"/>
    <w:rsid w:val="00C037B0"/>
    <w:rsid w:val="00C03DC3"/>
    <w:rsid w:val="00C04477"/>
    <w:rsid w:val="00C05191"/>
    <w:rsid w:val="00C051EB"/>
    <w:rsid w:val="00C06334"/>
    <w:rsid w:val="00C0643C"/>
    <w:rsid w:val="00C06E6F"/>
    <w:rsid w:val="00C07621"/>
    <w:rsid w:val="00C07709"/>
    <w:rsid w:val="00C107FE"/>
    <w:rsid w:val="00C112B8"/>
    <w:rsid w:val="00C11FE0"/>
    <w:rsid w:val="00C12A0B"/>
    <w:rsid w:val="00C13553"/>
    <w:rsid w:val="00C140BF"/>
    <w:rsid w:val="00C1487F"/>
    <w:rsid w:val="00C15DDF"/>
    <w:rsid w:val="00C16868"/>
    <w:rsid w:val="00C16E49"/>
    <w:rsid w:val="00C16E73"/>
    <w:rsid w:val="00C175D0"/>
    <w:rsid w:val="00C17CE3"/>
    <w:rsid w:val="00C20707"/>
    <w:rsid w:val="00C2080A"/>
    <w:rsid w:val="00C20873"/>
    <w:rsid w:val="00C21C1E"/>
    <w:rsid w:val="00C2237D"/>
    <w:rsid w:val="00C2309E"/>
    <w:rsid w:val="00C23AD1"/>
    <w:rsid w:val="00C24356"/>
    <w:rsid w:val="00C24835"/>
    <w:rsid w:val="00C24D6D"/>
    <w:rsid w:val="00C24F59"/>
    <w:rsid w:val="00C25236"/>
    <w:rsid w:val="00C254CA"/>
    <w:rsid w:val="00C25753"/>
    <w:rsid w:val="00C25932"/>
    <w:rsid w:val="00C272FC"/>
    <w:rsid w:val="00C27A1B"/>
    <w:rsid w:val="00C30657"/>
    <w:rsid w:val="00C30BB4"/>
    <w:rsid w:val="00C30C04"/>
    <w:rsid w:val="00C3177F"/>
    <w:rsid w:val="00C31ABA"/>
    <w:rsid w:val="00C31CF6"/>
    <w:rsid w:val="00C31FDE"/>
    <w:rsid w:val="00C32264"/>
    <w:rsid w:val="00C33056"/>
    <w:rsid w:val="00C34503"/>
    <w:rsid w:val="00C3484D"/>
    <w:rsid w:val="00C34C2C"/>
    <w:rsid w:val="00C3548F"/>
    <w:rsid w:val="00C365F7"/>
    <w:rsid w:val="00C36BD8"/>
    <w:rsid w:val="00C36EEE"/>
    <w:rsid w:val="00C3730A"/>
    <w:rsid w:val="00C37CFA"/>
    <w:rsid w:val="00C40E04"/>
    <w:rsid w:val="00C412CD"/>
    <w:rsid w:val="00C415BB"/>
    <w:rsid w:val="00C4198A"/>
    <w:rsid w:val="00C42234"/>
    <w:rsid w:val="00C42A9F"/>
    <w:rsid w:val="00C431BE"/>
    <w:rsid w:val="00C44069"/>
    <w:rsid w:val="00C44397"/>
    <w:rsid w:val="00C4470B"/>
    <w:rsid w:val="00C4512C"/>
    <w:rsid w:val="00C4568B"/>
    <w:rsid w:val="00C45FFF"/>
    <w:rsid w:val="00C46220"/>
    <w:rsid w:val="00C466B3"/>
    <w:rsid w:val="00C466BB"/>
    <w:rsid w:val="00C466F7"/>
    <w:rsid w:val="00C47194"/>
    <w:rsid w:val="00C471A9"/>
    <w:rsid w:val="00C50113"/>
    <w:rsid w:val="00C50512"/>
    <w:rsid w:val="00C505B2"/>
    <w:rsid w:val="00C511A8"/>
    <w:rsid w:val="00C52C57"/>
    <w:rsid w:val="00C5351C"/>
    <w:rsid w:val="00C53A34"/>
    <w:rsid w:val="00C54875"/>
    <w:rsid w:val="00C54FC4"/>
    <w:rsid w:val="00C552DA"/>
    <w:rsid w:val="00C55B6F"/>
    <w:rsid w:val="00C5622F"/>
    <w:rsid w:val="00C563B3"/>
    <w:rsid w:val="00C56429"/>
    <w:rsid w:val="00C564C6"/>
    <w:rsid w:val="00C56888"/>
    <w:rsid w:val="00C577B5"/>
    <w:rsid w:val="00C601E8"/>
    <w:rsid w:val="00C607DE"/>
    <w:rsid w:val="00C609F8"/>
    <w:rsid w:val="00C61153"/>
    <w:rsid w:val="00C61994"/>
    <w:rsid w:val="00C61ED2"/>
    <w:rsid w:val="00C6232C"/>
    <w:rsid w:val="00C6266C"/>
    <w:rsid w:val="00C6422D"/>
    <w:rsid w:val="00C64426"/>
    <w:rsid w:val="00C64AF9"/>
    <w:rsid w:val="00C658DA"/>
    <w:rsid w:val="00C6747B"/>
    <w:rsid w:val="00C730CE"/>
    <w:rsid w:val="00C739BB"/>
    <w:rsid w:val="00C73ED8"/>
    <w:rsid w:val="00C742A2"/>
    <w:rsid w:val="00C74881"/>
    <w:rsid w:val="00C7533B"/>
    <w:rsid w:val="00C7565F"/>
    <w:rsid w:val="00C75CAF"/>
    <w:rsid w:val="00C76342"/>
    <w:rsid w:val="00C765A2"/>
    <w:rsid w:val="00C76792"/>
    <w:rsid w:val="00C770D0"/>
    <w:rsid w:val="00C80287"/>
    <w:rsid w:val="00C805E5"/>
    <w:rsid w:val="00C806DC"/>
    <w:rsid w:val="00C80794"/>
    <w:rsid w:val="00C81654"/>
    <w:rsid w:val="00C81762"/>
    <w:rsid w:val="00C82067"/>
    <w:rsid w:val="00C82366"/>
    <w:rsid w:val="00C82374"/>
    <w:rsid w:val="00C8241A"/>
    <w:rsid w:val="00C826DB"/>
    <w:rsid w:val="00C82B33"/>
    <w:rsid w:val="00C83659"/>
    <w:rsid w:val="00C83DFF"/>
    <w:rsid w:val="00C849A3"/>
    <w:rsid w:val="00C84B2F"/>
    <w:rsid w:val="00C84BE5"/>
    <w:rsid w:val="00C851F0"/>
    <w:rsid w:val="00C8579C"/>
    <w:rsid w:val="00C85E3C"/>
    <w:rsid w:val="00C862AB"/>
    <w:rsid w:val="00C87047"/>
    <w:rsid w:val="00C87792"/>
    <w:rsid w:val="00C87794"/>
    <w:rsid w:val="00C87EE0"/>
    <w:rsid w:val="00C900EE"/>
    <w:rsid w:val="00C9011D"/>
    <w:rsid w:val="00C9095B"/>
    <w:rsid w:val="00C90BCB"/>
    <w:rsid w:val="00C91864"/>
    <w:rsid w:val="00C91A76"/>
    <w:rsid w:val="00C91DB1"/>
    <w:rsid w:val="00C92C25"/>
    <w:rsid w:val="00C92D2A"/>
    <w:rsid w:val="00C9314E"/>
    <w:rsid w:val="00C93ACE"/>
    <w:rsid w:val="00C94553"/>
    <w:rsid w:val="00C94F6D"/>
    <w:rsid w:val="00C953B7"/>
    <w:rsid w:val="00C95CCC"/>
    <w:rsid w:val="00C95F59"/>
    <w:rsid w:val="00C969A6"/>
    <w:rsid w:val="00C978E8"/>
    <w:rsid w:val="00CA05C8"/>
    <w:rsid w:val="00CA14A2"/>
    <w:rsid w:val="00CA19B2"/>
    <w:rsid w:val="00CA2554"/>
    <w:rsid w:val="00CA2C4B"/>
    <w:rsid w:val="00CA319A"/>
    <w:rsid w:val="00CA36CC"/>
    <w:rsid w:val="00CA39CE"/>
    <w:rsid w:val="00CA3D22"/>
    <w:rsid w:val="00CA4E8B"/>
    <w:rsid w:val="00CA5455"/>
    <w:rsid w:val="00CA5CB5"/>
    <w:rsid w:val="00CA68A8"/>
    <w:rsid w:val="00CA77E0"/>
    <w:rsid w:val="00CA78BB"/>
    <w:rsid w:val="00CA7A3B"/>
    <w:rsid w:val="00CB0547"/>
    <w:rsid w:val="00CB08D8"/>
    <w:rsid w:val="00CB09F4"/>
    <w:rsid w:val="00CB0AA4"/>
    <w:rsid w:val="00CB112D"/>
    <w:rsid w:val="00CB17BC"/>
    <w:rsid w:val="00CB2524"/>
    <w:rsid w:val="00CB35B4"/>
    <w:rsid w:val="00CB3ED8"/>
    <w:rsid w:val="00CB3FCE"/>
    <w:rsid w:val="00CB4AF8"/>
    <w:rsid w:val="00CB600F"/>
    <w:rsid w:val="00CB6399"/>
    <w:rsid w:val="00CB678B"/>
    <w:rsid w:val="00CB6802"/>
    <w:rsid w:val="00CB688C"/>
    <w:rsid w:val="00CB6E14"/>
    <w:rsid w:val="00CB7787"/>
    <w:rsid w:val="00CB7BE0"/>
    <w:rsid w:val="00CC0147"/>
    <w:rsid w:val="00CC0160"/>
    <w:rsid w:val="00CC0B2D"/>
    <w:rsid w:val="00CC0D45"/>
    <w:rsid w:val="00CC0D48"/>
    <w:rsid w:val="00CC0DBD"/>
    <w:rsid w:val="00CC0FBE"/>
    <w:rsid w:val="00CC11AB"/>
    <w:rsid w:val="00CC1615"/>
    <w:rsid w:val="00CC21D3"/>
    <w:rsid w:val="00CC23DA"/>
    <w:rsid w:val="00CC2B59"/>
    <w:rsid w:val="00CC2FB1"/>
    <w:rsid w:val="00CC358F"/>
    <w:rsid w:val="00CC44F4"/>
    <w:rsid w:val="00CC45C9"/>
    <w:rsid w:val="00CC501E"/>
    <w:rsid w:val="00CC6023"/>
    <w:rsid w:val="00CC618C"/>
    <w:rsid w:val="00CC65A4"/>
    <w:rsid w:val="00CC6AF2"/>
    <w:rsid w:val="00CC70D9"/>
    <w:rsid w:val="00CC720B"/>
    <w:rsid w:val="00CC7A58"/>
    <w:rsid w:val="00CC7C3C"/>
    <w:rsid w:val="00CC7EE9"/>
    <w:rsid w:val="00CD017D"/>
    <w:rsid w:val="00CD06D8"/>
    <w:rsid w:val="00CD0938"/>
    <w:rsid w:val="00CD1BD6"/>
    <w:rsid w:val="00CD23BC"/>
    <w:rsid w:val="00CD2658"/>
    <w:rsid w:val="00CD2E32"/>
    <w:rsid w:val="00CD33E0"/>
    <w:rsid w:val="00CD3B04"/>
    <w:rsid w:val="00CD3EE8"/>
    <w:rsid w:val="00CD3F12"/>
    <w:rsid w:val="00CD522F"/>
    <w:rsid w:val="00CD53CE"/>
    <w:rsid w:val="00CD5446"/>
    <w:rsid w:val="00CD58BF"/>
    <w:rsid w:val="00CD5A2B"/>
    <w:rsid w:val="00CD5B24"/>
    <w:rsid w:val="00CD626D"/>
    <w:rsid w:val="00CD68D0"/>
    <w:rsid w:val="00CD6F4D"/>
    <w:rsid w:val="00CE0240"/>
    <w:rsid w:val="00CE040C"/>
    <w:rsid w:val="00CE1340"/>
    <w:rsid w:val="00CE1DA6"/>
    <w:rsid w:val="00CE3981"/>
    <w:rsid w:val="00CE3AE0"/>
    <w:rsid w:val="00CE4063"/>
    <w:rsid w:val="00CE48B3"/>
    <w:rsid w:val="00CE4971"/>
    <w:rsid w:val="00CE5216"/>
    <w:rsid w:val="00CE5566"/>
    <w:rsid w:val="00CE5787"/>
    <w:rsid w:val="00CE6576"/>
    <w:rsid w:val="00CE6623"/>
    <w:rsid w:val="00CE6D64"/>
    <w:rsid w:val="00CE761D"/>
    <w:rsid w:val="00CE7ACC"/>
    <w:rsid w:val="00CE7DCD"/>
    <w:rsid w:val="00CF0343"/>
    <w:rsid w:val="00CF0BE2"/>
    <w:rsid w:val="00CF0C40"/>
    <w:rsid w:val="00CF0DFA"/>
    <w:rsid w:val="00CF15F2"/>
    <w:rsid w:val="00CF2131"/>
    <w:rsid w:val="00CF2513"/>
    <w:rsid w:val="00CF3823"/>
    <w:rsid w:val="00CF3BBB"/>
    <w:rsid w:val="00CF3F0E"/>
    <w:rsid w:val="00CF4459"/>
    <w:rsid w:val="00CF4EBF"/>
    <w:rsid w:val="00CF4EDD"/>
    <w:rsid w:val="00CF5017"/>
    <w:rsid w:val="00CF5561"/>
    <w:rsid w:val="00CF5C20"/>
    <w:rsid w:val="00CF5DA4"/>
    <w:rsid w:val="00CF5FD9"/>
    <w:rsid w:val="00CF60EA"/>
    <w:rsid w:val="00CF63B7"/>
    <w:rsid w:val="00CF64FC"/>
    <w:rsid w:val="00CF75EC"/>
    <w:rsid w:val="00D00212"/>
    <w:rsid w:val="00D004D6"/>
    <w:rsid w:val="00D00604"/>
    <w:rsid w:val="00D0127C"/>
    <w:rsid w:val="00D01331"/>
    <w:rsid w:val="00D0137C"/>
    <w:rsid w:val="00D01473"/>
    <w:rsid w:val="00D01712"/>
    <w:rsid w:val="00D01BAC"/>
    <w:rsid w:val="00D01E16"/>
    <w:rsid w:val="00D01E95"/>
    <w:rsid w:val="00D02989"/>
    <w:rsid w:val="00D029F6"/>
    <w:rsid w:val="00D02ACC"/>
    <w:rsid w:val="00D030E2"/>
    <w:rsid w:val="00D0321F"/>
    <w:rsid w:val="00D039F8"/>
    <w:rsid w:val="00D03D8B"/>
    <w:rsid w:val="00D04873"/>
    <w:rsid w:val="00D05274"/>
    <w:rsid w:val="00D05461"/>
    <w:rsid w:val="00D058EE"/>
    <w:rsid w:val="00D06180"/>
    <w:rsid w:val="00D066B7"/>
    <w:rsid w:val="00D06B02"/>
    <w:rsid w:val="00D06E1E"/>
    <w:rsid w:val="00D0792C"/>
    <w:rsid w:val="00D07D19"/>
    <w:rsid w:val="00D111A1"/>
    <w:rsid w:val="00D112A4"/>
    <w:rsid w:val="00D11D61"/>
    <w:rsid w:val="00D125B0"/>
    <w:rsid w:val="00D12955"/>
    <w:rsid w:val="00D12B57"/>
    <w:rsid w:val="00D132C7"/>
    <w:rsid w:val="00D13836"/>
    <w:rsid w:val="00D143C1"/>
    <w:rsid w:val="00D14E6C"/>
    <w:rsid w:val="00D1583A"/>
    <w:rsid w:val="00D15C18"/>
    <w:rsid w:val="00D1688F"/>
    <w:rsid w:val="00D169DF"/>
    <w:rsid w:val="00D176B4"/>
    <w:rsid w:val="00D17829"/>
    <w:rsid w:val="00D17F9D"/>
    <w:rsid w:val="00D200F1"/>
    <w:rsid w:val="00D2038A"/>
    <w:rsid w:val="00D2053F"/>
    <w:rsid w:val="00D20B17"/>
    <w:rsid w:val="00D21094"/>
    <w:rsid w:val="00D210AF"/>
    <w:rsid w:val="00D212AF"/>
    <w:rsid w:val="00D21B6E"/>
    <w:rsid w:val="00D239BA"/>
    <w:rsid w:val="00D23D88"/>
    <w:rsid w:val="00D24344"/>
    <w:rsid w:val="00D24A54"/>
    <w:rsid w:val="00D25402"/>
    <w:rsid w:val="00D254CB"/>
    <w:rsid w:val="00D2589D"/>
    <w:rsid w:val="00D2626D"/>
    <w:rsid w:val="00D27B46"/>
    <w:rsid w:val="00D27D20"/>
    <w:rsid w:val="00D30194"/>
    <w:rsid w:val="00D30B7C"/>
    <w:rsid w:val="00D30D7D"/>
    <w:rsid w:val="00D31536"/>
    <w:rsid w:val="00D31594"/>
    <w:rsid w:val="00D31772"/>
    <w:rsid w:val="00D3199C"/>
    <w:rsid w:val="00D32025"/>
    <w:rsid w:val="00D329B9"/>
    <w:rsid w:val="00D32EE7"/>
    <w:rsid w:val="00D33A5A"/>
    <w:rsid w:val="00D34A3E"/>
    <w:rsid w:val="00D34D93"/>
    <w:rsid w:val="00D3564C"/>
    <w:rsid w:val="00D35A38"/>
    <w:rsid w:val="00D35F02"/>
    <w:rsid w:val="00D36952"/>
    <w:rsid w:val="00D36AA6"/>
    <w:rsid w:val="00D36B07"/>
    <w:rsid w:val="00D37058"/>
    <w:rsid w:val="00D37614"/>
    <w:rsid w:val="00D377B2"/>
    <w:rsid w:val="00D379B9"/>
    <w:rsid w:val="00D37C2D"/>
    <w:rsid w:val="00D40067"/>
    <w:rsid w:val="00D403F3"/>
    <w:rsid w:val="00D40540"/>
    <w:rsid w:val="00D40586"/>
    <w:rsid w:val="00D41176"/>
    <w:rsid w:val="00D4136C"/>
    <w:rsid w:val="00D41917"/>
    <w:rsid w:val="00D424FF"/>
    <w:rsid w:val="00D42CE4"/>
    <w:rsid w:val="00D43D7D"/>
    <w:rsid w:val="00D445BA"/>
    <w:rsid w:val="00D4472E"/>
    <w:rsid w:val="00D44C2C"/>
    <w:rsid w:val="00D4530B"/>
    <w:rsid w:val="00D45BB4"/>
    <w:rsid w:val="00D45EC6"/>
    <w:rsid w:val="00D45FC0"/>
    <w:rsid w:val="00D46335"/>
    <w:rsid w:val="00D47207"/>
    <w:rsid w:val="00D47B93"/>
    <w:rsid w:val="00D47C7A"/>
    <w:rsid w:val="00D47E5E"/>
    <w:rsid w:val="00D50242"/>
    <w:rsid w:val="00D504E5"/>
    <w:rsid w:val="00D50F82"/>
    <w:rsid w:val="00D51156"/>
    <w:rsid w:val="00D5152D"/>
    <w:rsid w:val="00D5172D"/>
    <w:rsid w:val="00D51909"/>
    <w:rsid w:val="00D5270E"/>
    <w:rsid w:val="00D52B24"/>
    <w:rsid w:val="00D52FA3"/>
    <w:rsid w:val="00D530C3"/>
    <w:rsid w:val="00D538E9"/>
    <w:rsid w:val="00D541E6"/>
    <w:rsid w:val="00D543C5"/>
    <w:rsid w:val="00D5568D"/>
    <w:rsid w:val="00D563E8"/>
    <w:rsid w:val="00D56D6D"/>
    <w:rsid w:val="00D607C8"/>
    <w:rsid w:val="00D60D7F"/>
    <w:rsid w:val="00D60F31"/>
    <w:rsid w:val="00D615B3"/>
    <w:rsid w:val="00D6175E"/>
    <w:rsid w:val="00D6227E"/>
    <w:rsid w:val="00D628AE"/>
    <w:rsid w:val="00D6299A"/>
    <w:rsid w:val="00D634A3"/>
    <w:rsid w:val="00D63582"/>
    <w:rsid w:val="00D63E14"/>
    <w:rsid w:val="00D641D2"/>
    <w:rsid w:val="00D642BB"/>
    <w:rsid w:val="00D65B4C"/>
    <w:rsid w:val="00D66761"/>
    <w:rsid w:val="00D66A81"/>
    <w:rsid w:val="00D66F0F"/>
    <w:rsid w:val="00D67515"/>
    <w:rsid w:val="00D6762D"/>
    <w:rsid w:val="00D67677"/>
    <w:rsid w:val="00D67D85"/>
    <w:rsid w:val="00D703B1"/>
    <w:rsid w:val="00D70957"/>
    <w:rsid w:val="00D70B3A"/>
    <w:rsid w:val="00D717C7"/>
    <w:rsid w:val="00D7195C"/>
    <w:rsid w:val="00D727C0"/>
    <w:rsid w:val="00D7292F"/>
    <w:rsid w:val="00D73CAA"/>
    <w:rsid w:val="00D764F3"/>
    <w:rsid w:val="00D76612"/>
    <w:rsid w:val="00D77EA5"/>
    <w:rsid w:val="00D80BAE"/>
    <w:rsid w:val="00D80F51"/>
    <w:rsid w:val="00D817A8"/>
    <w:rsid w:val="00D81E2C"/>
    <w:rsid w:val="00D820DE"/>
    <w:rsid w:val="00D825D3"/>
    <w:rsid w:val="00D82CAB"/>
    <w:rsid w:val="00D83045"/>
    <w:rsid w:val="00D83BC6"/>
    <w:rsid w:val="00D83FEE"/>
    <w:rsid w:val="00D84424"/>
    <w:rsid w:val="00D85382"/>
    <w:rsid w:val="00D8565C"/>
    <w:rsid w:val="00D8579F"/>
    <w:rsid w:val="00D858E3"/>
    <w:rsid w:val="00D85FA8"/>
    <w:rsid w:val="00D8642C"/>
    <w:rsid w:val="00D868BC"/>
    <w:rsid w:val="00D8690F"/>
    <w:rsid w:val="00D86F49"/>
    <w:rsid w:val="00D86FB6"/>
    <w:rsid w:val="00D87002"/>
    <w:rsid w:val="00D902FE"/>
    <w:rsid w:val="00D90562"/>
    <w:rsid w:val="00D90A8F"/>
    <w:rsid w:val="00D90F1D"/>
    <w:rsid w:val="00D91932"/>
    <w:rsid w:val="00D91F45"/>
    <w:rsid w:val="00D9227D"/>
    <w:rsid w:val="00D92424"/>
    <w:rsid w:val="00D92922"/>
    <w:rsid w:val="00D92EA6"/>
    <w:rsid w:val="00D93A90"/>
    <w:rsid w:val="00D93F5A"/>
    <w:rsid w:val="00D94021"/>
    <w:rsid w:val="00D94DBB"/>
    <w:rsid w:val="00D95D26"/>
    <w:rsid w:val="00D961DD"/>
    <w:rsid w:val="00D96294"/>
    <w:rsid w:val="00D9672B"/>
    <w:rsid w:val="00D96B5D"/>
    <w:rsid w:val="00D974F2"/>
    <w:rsid w:val="00D97576"/>
    <w:rsid w:val="00D97A92"/>
    <w:rsid w:val="00DA0A51"/>
    <w:rsid w:val="00DA0B3F"/>
    <w:rsid w:val="00DA0D31"/>
    <w:rsid w:val="00DA0F4B"/>
    <w:rsid w:val="00DA295B"/>
    <w:rsid w:val="00DA2A60"/>
    <w:rsid w:val="00DA2B4C"/>
    <w:rsid w:val="00DA2C67"/>
    <w:rsid w:val="00DA2EE3"/>
    <w:rsid w:val="00DA33A6"/>
    <w:rsid w:val="00DA33F1"/>
    <w:rsid w:val="00DA3D20"/>
    <w:rsid w:val="00DA4150"/>
    <w:rsid w:val="00DA4231"/>
    <w:rsid w:val="00DA5557"/>
    <w:rsid w:val="00DA55E7"/>
    <w:rsid w:val="00DA5B47"/>
    <w:rsid w:val="00DA60B6"/>
    <w:rsid w:val="00DA64DA"/>
    <w:rsid w:val="00DA675D"/>
    <w:rsid w:val="00DA68C2"/>
    <w:rsid w:val="00DA75F0"/>
    <w:rsid w:val="00DA788E"/>
    <w:rsid w:val="00DB005D"/>
    <w:rsid w:val="00DB01FF"/>
    <w:rsid w:val="00DB0485"/>
    <w:rsid w:val="00DB0AA3"/>
    <w:rsid w:val="00DB1C84"/>
    <w:rsid w:val="00DB2056"/>
    <w:rsid w:val="00DB2330"/>
    <w:rsid w:val="00DB2359"/>
    <w:rsid w:val="00DB2ABA"/>
    <w:rsid w:val="00DB2D99"/>
    <w:rsid w:val="00DB30A9"/>
    <w:rsid w:val="00DB36E7"/>
    <w:rsid w:val="00DB38DD"/>
    <w:rsid w:val="00DB3D5D"/>
    <w:rsid w:val="00DB4972"/>
    <w:rsid w:val="00DB4C26"/>
    <w:rsid w:val="00DB4DA6"/>
    <w:rsid w:val="00DB4F8C"/>
    <w:rsid w:val="00DB53A6"/>
    <w:rsid w:val="00DB5BB9"/>
    <w:rsid w:val="00DB6301"/>
    <w:rsid w:val="00DB745E"/>
    <w:rsid w:val="00DB77BC"/>
    <w:rsid w:val="00DB7BBF"/>
    <w:rsid w:val="00DB7ED8"/>
    <w:rsid w:val="00DC095E"/>
    <w:rsid w:val="00DC1F76"/>
    <w:rsid w:val="00DC3424"/>
    <w:rsid w:val="00DC532A"/>
    <w:rsid w:val="00DC5F07"/>
    <w:rsid w:val="00DC5F51"/>
    <w:rsid w:val="00DC638D"/>
    <w:rsid w:val="00DC693C"/>
    <w:rsid w:val="00DC6BFB"/>
    <w:rsid w:val="00DC6C02"/>
    <w:rsid w:val="00DC7136"/>
    <w:rsid w:val="00DC7304"/>
    <w:rsid w:val="00DC74D2"/>
    <w:rsid w:val="00DC78E7"/>
    <w:rsid w:val="00DC7BB2"/>
    <w:rsid w:val="00DD0308"/>
    <w:rsid w:val="00DD0A84"/>
    <w:rsid w:val="00DD1FDD"/>
    <w:rsid w:val="00DD2AF1"/>
    <w:rsid w:val="00DD4043"/>
    <w:rsid w:val="00DD48E0"/>
    <w:rsid w:val="00DD56E2"/>
    <w:rsid w:val="00DD5AD1"/>
    <w:rsid w:val="00DD5BD9"/>
    <w:rsid w:val="00DD5BF8"/>
    <w:rsid w:val="00DD64BB"/>
    <w:rsid w:val="00DD64D5"/>
    <w:rsid w:val="00DD6681"/>
    <w:rsid w:val="00DD679C"/>
    <w:rsid w:val="00DD6CFF"/>
    <w:rsid w:val="00DD73DB"/>
    <w:rsid w:val="00DD7431"/>
    <w:rsid w:val="00DD74FE"/>
    <w:rsid w:val="00DD78E0"/>
    <w:rsid w:val="00DD7A9F"/>
    <w:rsid w:val="00DD7F20"/>
    <w:rsid w:val="00DE02A1"/>
    <w:rsid w:val="00DE098B"/>
    <w:rsid w:val="00DE161C"/>
    <w:rsid w:val="00DE214F"/>
    <w:rsid w:val="00DE304F"/>
    <w:rsid w:val="00DE3254"/>
    <w:rsid w:val="00DE3C9B"/>
    <w:rsid w:val="00DE3D63"/>
    <w:rsid w:val="00DE49AF"/>
    <w:rsid w:val="00DE4DEB"/>
    <w:rsid w:val="00DE5970"/>
    <w:rsid w:val="00DE6B27"/>
    <w:rsid w:val="00DE76C0"/>
    <w:rsid w:val="00DE7A5F"/>
    <w:rsid w:val="00DE7E9C"/>
    <w:rsid w:val="00DF0700"/>
    <w:rsid w:val="00DF0D34"/>
    <w:rsid w:val="00DF15A5"/>
    <w:rsid w:val="00DF1FDB"/>
    <w:rsid w:val="00DF26A4"/>
    <w:rsid w:val="00DF2D3F"/>
    <w:rsid w:val="00DF2D6B"/>
    <w:rsid w:val="00DF2FD6"/>
    <w:rsid w:val="00DF382A"/>
    <w:rsid w:val="00DF3A28"/>
    <w:rsid w:val="00DF3CAE"/>
    <w:rsid w:val="00DF4772"/>
    <w:rsid w:val="00DF5DA5"/>
    <w:rsid w:val="00DF61CB"/>
    <w:rsid w:val="00DF62CA"/>
    <w:rsid w:val="00DF649B"/>
    <w:rsid w:val="00DF67D4"/>
    <w:rsid w:val="00DF7E59"/>
    <w:rsid w:val="00E00C7D"/>
    <w:rsid w:val="00E01147"/>
    <w:rsid w:val="00E0121E"/>
    <w:rsid w:val="00E01739"/>
    <w:rsid w:val="00E018DF"/>
    <w:rsid w:val="00E01B9F"/>
    <w:rsid w:val="00E01E04"/>
    <w:rsid w:val="00E0250A"/>
    <w:rsid w:val="00E02615"/>
    <w:rsid w:val="00E0302E"/>
    <w:rsid w:val="00E037D3"/>
    <w:rsid w:val="00E0384A"/>
    <w:rsid w:val="00E03C64"/>
    <w:rsid w:val="00E03CA7"/>
    <w:rsid w:val="00E03EA3"/>
    <w:rsid w:val="00E03FCA"/>
    <w:rsid w:val="00E042F2"/>
    <w:rsid w:val="00E0445D"/>
    <w:rsid w:val="00E04958"/>
    <w:rsid w:val="00E052CA"/>
    <w:rsid w:val="00E057A2"/>
    <w:rsid w:val="00E059DA"/>
    <w:rsid w:val="00E07FE5"/>
    <w:rsid w:val="00E102E7"/>
    <w:rsid w:val="00E11261"/>
    <w:rsid w:val="00E11ADF"/>
    <w:rsid w:val="00E11DF7"/>
    <w:rsid w:val="00E11E2C"/>
    <w:rsid w:val="00E1252A"/>
    <w:rsid w:val="00E125C3"/>
    <w:rsid w:val="00E12755"/>
    <w:rsid w:val="00E13285"/>
    <w:rsid w:val="00E13416"/>
    <w:rsid w:val="00E1425D"/>
    <w:rsid w:val="00E1506A"/>
    <w:rsid w:val="00E150DF"/>
    <w:rsid w:val="00E15F3D"/>
    <w:rsid w:val="00E165CD"/>
    <w:rsid w:val="00E171B6"/>
    <w:rsid w:val="00E200B0"/>
    <w:rsid w:val="00E2136D"/>
    <w:rsid w:val="00E213B4"/>
    <w:rsid w:val="00E2398B"/>
    <w:rsid w:val="00E24136"/>
    <w:rsid w:val="00E241F5"/>
    <w:rsid w:val="00E2485A"/>
    <w:rsid w:val="00E24A55"/>
    <w:rsid w:val="00E25102"/>
    <w:rsid w:val="00E2575E"/>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59C"/>
    <w:rsid w:val="00E32AAD"/>
    <w:rsid w:val="00E35438"/>
    <w:rsid w:val="00E35470"/>
    <w:rsid w:val="00E3549C"/>
    <w:rsid w:val="00E35C8A"/>
    <w:rsid w:val="00E35DDA"/>
    <w:rsid w:val="00E366E5"/>
    <w:rsid w:val="00E3754F"/>
    <w:rsid w:val="00E378B5"/>
    <w:rsid w:val="00E379EF"/>
    <w:rsid w:val="00E40345"/>
    <w:rsid w:val="00E40529"/>
    <w:rsid w:val="00E41319"/>
    <w:rsid w:val="00E4131F"/>
    <w:rsid w:val="00E415E0"/>
    <w:rsid w:val="00E4192C"/>
    <w:rsid w:val="00E419F4"/>
    <w:rsid w:val="00E42796"/>
    <w:rsid w:val="00E435B0"/>
    <w:rsid w:val="00E4376B"/>
    <w:rsid w:val="00E4434C"/>
    <w:rsid w:val="00E44BB9"/>
    <w:rsid w:val="00E45251"/>
    <w:rsid w:val="00E466B7"/>
    <w:rsid w:val="00E4688C"/>
    <w:rsid w:val="00E46C2F"/>
    <w:rsid w:val="00E46E54"/>
    <w:rsid w:val="00E47488"/>
    <w:rsid w:val="00E478E9"/>
    <w:rsid w:val="00E47BB0"/>
    <w:rsid w:val="00E47C4C"/>
    <w:rsid w:val="00E47D6F"/>
    <w:rsid w:val="00E47E00"/>
    <w:rsid w:val="00E50301"/>
    <w:rsid w:val="00E505F0"/>
    <w:rsid w:val="00E50940"/>
    <w:rsid w:val="00E50AF6"/>
    <w:rsid w:val="00E50F2F"/>
    <w:rsid w:val="00E51D08"/>
    <w:rsid w:val="00E522C4"/>
    <w:rsid w:val="00E52CAA"/>
    <w:rsid w:val="00E531DA"/>
    <w:rsid w:val="00E533B8"/>
    <w:rsid w:val="00E53959"/>
    <w:rsid w:val="00E54073"/>
    <w:rsid w:val="00E54354"/>
    <w:rsid w:val="00E5444F"/>
    <w:rsid w:val="00E5448F"/>
    <w:rsid w:val="00E546FF"/>
    <w:rsid w:val="00E55350"/>
    <w:rsid w:val="00E5588F"/>
    <w:rsid w:val="00E55A24"/>
    <w:rsid w:val="00E56B11"/>
    <w:rsid w:val="00E56C2B"/>
    <w:rsid w:val="00E5746A"/>
    <w:rsid w:val="00E60942"/>
    <w:rsid w:val="00E60C22"/>
    <w:rsid w:val="00E61C45"/>
    <w:rsid w:val="00E61F41"/>
    <w:rsid w:val="00E62510"/>
    <w:rsid w:val="00E63065"/>
    <w:rsid w:val="00E640D1"/>
    <w:rsid w:val="00E650FF"/>
    <w:rsid w:val="00E65391"/>
    <w:rsid w:val="00E65851"/>
    <w:rsid w:val="00E659FD"/>
    <w:rsid w:val="00E662D6"/>
    <w:rsid w:val="00E66437"/>
    <w:rsid w:val="00E6680E"/>
    <w:rsid w:val="00E67177"/>
    <w:rsid w:val="00E671B6"/>
    <w:rsid w:val="00E6732D"/>
    <w:rsid w:val="00E673C5"/>
    <w:rsid w:val="00E707FA"/>
    <w:rsid w:val="00E70B02"/>
    <w:rsid w:val="00E70C4F"/>
    <w:rsid w:val="00E70FE9"/>
    <w:rsid w:val="00E71068"/>
    <w:rsid w:val="00E71DF6"/>
    <w:rsid w:val="00E720FD"/>
    <w:rsid w:val="00E72E1D"/>
    <w:rsid w:val="00E731D0"/>
    <w:rsid w:val="00E74074"/>
    <w:rsid w:val="00E75C3E"/>
    <w:rsid w:val="00E75F66"/>
    <w:rsid w:val="00E76085"/>
    <w:rsid w:val="00E77739"/>
    <w:rsid w:val="00E8009A"/>
    <w:rsid w:val="00E80593"/>
    <w:rsid w:val="00E80906"/>
    <w:rsid w:val="00E81090"/>
    <w:rsid w:val="00E818DE"/>
    <w:rsid w:val="00E81E01"/>
    <w:rsid w:val="00E81E9A"/>
    <w:rsid w:val="00E82130"/>
    <w:rsid w:val="00E82F35"/>
    <w:rsid w:val="00E8312E"/>
    <w:rsid w:val="00E84472"/>
    <w:rsid w:val="00E84B8B"/>
    <w:rsid w:val="00E8546B"/>
    <w:rsid w:val="00E873AE"/>
    <w:rsid w:val="00E87A7B"/>
    <w:rsid w:val="00E90D5B"/>
    <w:rsid w:val="00E91011"/>
    <w:rsid w:val="00E911CA"/>
    <w:rsid w:val="00E9188F"/>
    <w:rsid w:val="00E920C1"/>
    <w:rsid w:val="00E927DD"/>
    <w:rsid w:val="00E92A06"/>
    <w:rsid w:val="00E937B2"/>
    <w:rsid w:val="00E93D24"/>
    <w:rsid w:val="00E93E07"/>
    <w:rsid w:val="00E940CF"/>
    <w:rsid w:val="00E9413B"/>
    <w:rsid w:val="00E9418C"/>
    <w:rsid w:val="00E947B2"/>
    <w:rsid w:val="00E948DE"/>
    <w:rsid w:val="00E94B0E"/>
    <w:rsid w:val="00E95090"/>
    <w:rsid w:val="00E96278"/>
    <w:rsid w:val="00E96E52"/>
    <w:rsid w:val="00E97186"/>
    <w:rsid w:val="00E973A0"/>
    <w:rsid w:val="00E97F9C"/>
    <w:rsid w:val="00EA1260"/>
    <w:rsid w:val="00EA126C"/>
    <w:rsid w:val="00EA16C0"/>
    <w:rsid w:val="00EA376F"/>
    <w:rsid w:val="00EA4729"/>
    <w:rsid w:val="00EA4905"/>
    <w:rsid w:val="00EA593F"/>
    <w:rsid w:val="00EA5FDE"/>
    <w:rsid w:val="00EA629F"/>
    <w:rsid w:val="00EA7016"/>
    <w:rsid w:val="00EA7BA2"/>
    <w:rsid w:val="00EB023C"/>
    <w:rsid w:val="00EB08DB"/>
    <w:rsid w:val="00EB0FBB"/>
    <w:rsid w:val="00EB12F6"/>
    <w:rsid w:val="00EB1E1C"/>
    <w:rsid w:val="00EB1E46"/>
    <w:rsid w:val="00EB2355"/>
    <w:rsid w:val="00EB2A76"/>
    <w:rsid w:val="00EB2F86"/>
    <w:rsid w:val="00EB33CC"/>
    <w:rsid w:val="00EB3A27"/>
    <w:rsid w:val="00EB3D2C"/>
    <w:rsid w:val="00EB4869"/>
    <w:rsid w:val="00EB542A"/>
    <w:rsid w:val="00EB5DF0"/>
    <w:rsid w:val="00EB607A"/>
    <w:rsid w:val="00EB69B5"/>
    <w:rsid w:val="00EB6BFF"/>
    <w:rsid w:val="00EB6DDC"/>
    <w:rsid w:val="00EB7351"/>
    <w:rsid w:val="00EB74B1"/>
    <w:rsid w:val="00EB74EB"/>
    <w:rsid w:val="00EB79F6"/>
    <w:rsid w:val="00EC3448"/>
    <w:rsid w:val="00EC3CC0"/>
    <w:rsid w:val="00EC3F30"/>
    <w:rsid w:val="00EC406B"/>
    <w:rsid w:val="00EC4215"/>
    <w:rsid w:val="00EC5740"/>
    <w:rsid w:val="00EC5875"/>
    <w:rsid w:val="00EC69BB"/>
    <w:rsid w:val="00EC6A9C"/>
    <w:rsid w:val="00ED050C"/>
    <w:rsid w:val="00ED0C24"/>
    <w:rsid w:val="00ED16A2"/>
    <w:rsid w:val="00ED2023"/>
    <w:rsid w:val="00ED2DA1"/>
    <w:rsid w:val="00ED3113"/>
    <w:rsid w:val="00ED3FD8"/>
    <w:rsid w:val="00ED43EA"/>
    <w:rsid w:val="00ED5635"/>
    <w:rsid w:val="00ED5D9F"/>
    <w:rsid w:val="00ED6053"/>
    <w:rsid w:val="00ED63DB"/>
    <w:rsid w:val="00ED6E90"/>
    <w:rsid w:val="00ED7321"/>
    <w:rsid w:val="00ED767D"/>
    <w:rsid w:val="00EE0D91"/>
    <w:rsid w:val="00EE172A"/>
    <w:rsid w:val="00EE22F4"/>
    <w:rsid w:val="00EE2388"/>
    <w:rsid w:val="00EE2BBE"/>
    <w:rsid w:val="00EE379E"/>
    <w:rsid w:val="00EE3FB0"/>
    <w:rsid w:val="00EE4091"/>
    <w:rsid w:val="00EE4388"/>
    <w:rsid w:val="00EE51BD"/>
    <w:rsid w:val="00EE5829"/>
    <w:rsid w:val="00EE5EA3"/>
    <w:rsid w:val="00EE6877"/>
    <w:rsid w:val="00EE6D81"/>
    <w:rsid w:val="00EE7089"/>
    <w:rsid w:val="00EE7553"/>
    <w:rsid w:val="00EF0A9F"/>
    <w:rsid w:val="00EF1351"/>
    <w:rsid w:val="00EF15E7"/>
    <w:rsid w:val="00EF2841"/>
    <w:rsid w:val="00EF2D6D"/>
    <w:rsid w:val="00EF2F5C"/>
    <w:rsid w:val="00EF2FD9"/>
    <w:rsid w:val="00EF304B"/>
    <w:rsid w:val="00EF3952"/>
    <w:rsid w:val="00EF3BE3"/>
    <w:rsid w:val="00EF4C76"/>
    <w:rsid w:val="00EF53F7"/>
    <w:rsid w:val="00EF617B"/>
    <w:rsid w:val="00EF652D"/>
    <w:rsid w:val="00EF6A6B"/>
    <w:rsid w:val="00EF6AC9"/>
    <w:rsid w:val="00EF7303"/>
    <w:rsid w:val="00EF7EDA"/>
    <w:rsid w:val="00F002F3"/>
    <w:rsid w:val="00F00E5C"/>
    <w:rsid w:val="00F016D1"/>
    <w:rsid w:val="00F02301"/>
    <w:rsid w:val="00F0234D"/>
    <w:rsid w:val="00F02E91"/>
    <w:rsid w:val="00F0384B"/>
    <w:rsid w:val="00F03BBE"/>
    <w:rsid w:val="00F04689"/>
    <w:rsid w:val="00F047D9"/>
    <w:rsid w:val="00F04D2A"/>
    <w:rsid w:val="00F051C3"/>
    <w:rsid w:val="00F05341"/>
    <w:rsid w:val="00F061FA"/>
    <w:rsid w:val="00F07459"/>
    <w:rsid w:val="00F07760"/>
    <w:rsid w:val="00F07F90"/>
    <w:rsid w:val="00F1030C"/>
    <w:rsid w:val="00F103F8"/>
    <w:rsid w:val="00F10D73"/>
    <w:rsid w:val="00F11071"/>
    <w:rsid w:val="00F117C5"/>
    <w:rsid w:val="00F119C1"/>
    <w:rsid w:val="00F11B4F"/>
    <w:rsid w:val="00F11F17"/>
    <w:rsid w:val="00F1423B"/>
    <w:rsid w:val="00F1504C"/>
    <w:rsid w:val="00F150E5"/>
    <w:rsid w:val="00F15C19"/>
    <w:rsid w:val="00F15CDC"/>
    <w:rsid w:val="00F15E80"/>
    <w:rsid w:val="00F15F1D"/>
    <w:rsid w:val="00F163FE"/>
    <w:rsid w:val="00F1698B"/>
    <w:rsid w:val="00F16BB3"/>
    <w:rsid w:val="00F176D4"/>
    <w:rsid w:val="00F20C0B"/>
    <w:rsid w:val="00F21317"/>
    <w:rsid w:val="00F215D3"/>
    <w:rsid w:val="00F21E23"/>
    <w:rsid w:val="00F2230B"/>
    <w:rsid w:val="00F22721"/>
    <w:rsid w:val="00F229F8"/>
    <w:rsid w:val="00F22DAF"/>
    <w:rsid w:val="00F23CA8"/>
    <w:rsid w:val="00F23CC5"/>
    <w:rsid w:val="00F23E90"/>
    <w:rsid w:val="00F23EE5"/>
    <w:rsid w:val="00F25185"/>
    <w:rsid w:val="00F2546A"/>
    <w:rsid w:val="00F254FF"/>
    <w:rsid w:val="00F25778"/>
    <w:rsid w:val="00F264E3"/>
    <w:rsid w:val="00F26D7B"/>
    <w:rsid w:val="00F27BFF"/>
    <w:rsid w:val="00F27C1E"/>
    <w:rsid w:val="00F3019D"/>
    <w:rsid w:val="00F30D3B"/>
    <w:rsid w:val="00F30DAF"/>
    <w:rsid w:val="00F30F04"/>
    <w:rsid w:val="00F310A5"/>
    <w:rsid w:val="00F31B97"/>
    <w:rsid w:val="00F31C81"/>
    <w:rsid w:val="00F32B52"/>
    <w:rsid w:val="00F331A1"/>
    <w:rsid w:val="00F33614"/>
    <w:rsid w:val="00F35891"/>
    <w:rsid w:val="00F4025B"/>
    <w:rsid w:val="00F4053C"/>
    <w:rsid w:val="00F406FB"/>
    <w:rsid w:val="00F40A4D"/>
    <w:rsid w:val="00F40C59"/>
    <w:rsid w:val="00F40EE5"/>
    <w:rsid w:val="00F40F3C"/>
    <w:rsid w:val="00F40FDC"/>
    <w:rsid w:val="00F41120"/>
    <w:rsid w:val="00F41B49"/>
    <w:rsid w:val="00F41CC8"/>
    <w:rsid w:val="00F42522"/>
    <w:rsid w:val="00F425C9"/>
    <w:rsid w:val="00F4409F"/>
    <w:rsid w:val="00F447CD"/>
    <w:rsid w:val="00F45374"/>
    <w:rsid w:val="00F4568C"/>
    <w:rsid w:val="00F4598D"/>
    <w:rsid w:val="00F46917"/>
    <w:rsid w:val="00F46918"/>
    <w:rsid w:val="00F4695D"/>
    <w:rsid w:val="00F46CA6"/>
    <w:rsid w:val="00F47B04"/>
    <w:rsid w:val="00F47C8C"/>
    <w:rsid w:val="00F50AAA"/>
    <w:rsid w:val="00F50D6A"/>
    <w:rsid w:val="00F523D0"/>
    <w:rsid w:val="00F52410"/>
    <w:rsid w:val="00F525BE"/>
    <w:rsid w:val="00F539C7"/>
    <w:rsid w:val="00F54E06"/>
    <w:rsid w:val="00F5512D"/>
    <w:rsid w:val="00F551BD"/>
    <w:rsid w:val="00F554C0"/>
    <w:rsid w:val="00F56A51"/>
    <w:rsid w:val="00F576DE"/>
    <w:rsid w:val="00F57971"/>
    <w:rsid w:val="00F57F3D"/>
    <w:rsid w:val="00F60520"/>
    <w:rsid w:val="00F60B94"/>
    <w:rsid w:val="00F61524"/>
    <w:rsid w:val="00F619E1"/>
    <w:rsid w:val="00F620B1"/>
    <w:rsid w:val="00F62116"/>
    <w:rsid w:val="00F62E78"/>
    <w:rsid w:val="00F63AFA"/>
    <w:rsid w:val="00F640CE"/>
    <w:rsid w:val="00F65AB4"/>
    <w:rsid w:val="00F65B4D"/>
    <w:rsid w:val="00F66D86"/>
    <w:rsid w:val="00F674D0"/>
    <w:rsid w:val="00F67E06"/>
    <w:rsid w:val="00F67E99"/>
    <w:rsid w:val="00F70B98"/>
    <w:rsid w:val="00F714BD"/>
    <w:rsid w:val="00F71A83"/>
    <w:rsid w:val="00F71D71"/>
    <w:rsid w:val="00F72A8F"/>
    <w:rsid w:val="00F72A9E"/>
    <w:rsid w:val="00F72C15"/>
    <w:rsid w:val="00F73080"/>
    <w:rsid w:val="00F730D9"/>
    <w:rsid w:val="00F7378E"/>
    <w:rsid w:val="00F73AED"/>
    <w:rsid w:val="00F73DCF"/>
    <w:rsid w:val="00F7409E"/>
    <w:rsid w:val="00F7427E"/>
    <w:rsid w:val="00F74751"/>
    <w:rsid w:val="00F7650C"/>
    <w:rsid w:val="00F76AA6"/>
    <w:rsid w:val="00F772A5"/>
    <w:rsid w:val="00F77E1D"/>
    <w:rsid w:val="00F81BF8"/>
    <w:rsid w:val="00F820CA"/>
    <w:rsid w:val="00F82282"/>
    <w:rsid w:val="00F827F8"/>
    <w:rsid w:val="00F83E52"/>
    <w:rsid w:val="00F83F69"/>
    <w:rsid w:val="00F8406E"/>
    <w:rsid w:val="00F846EA"/>
    <w:rsid w:val="00F84A56"/>
    <w:rsid w:val="00F84D47"/>
    <w:rsid w:val="00F851D2"/>
    <w:rsid w:val="00F8603A"/>
    <w:rsid w:val="00F86EE2"/>
    <w:rsid w:val="00F87B67"/>
    <w:rsid w:val="00F903B9"/>
    <w:rsid w:val="00F90404"/>
    <w:rsid w:val="00F90E15"/>
    <w:rsid w:val="00F90FE3"/>
    <w:rsid w:val="00F91692"/>
    <w:rsid w:val="00F91B02"/>
    <w:rsid w:val="00F91BF8"/>
    <w:rsid w:val="00F92384"/>
    <w:rsid w:val="00F929FD"/>
    <w:rsid w:val="00F92BF6"/>
    <w:rsid w:val="00F92E28"/>
    <w:rsid w:val="00F93150"/>
    <w:rsid w:val="00F93F9E"/>
    <w:rsid w:val="00F95DD4"/>
    <w:rsid w:val="00F963AC"/>
    <w:rsid w:val="00F96795"/>
    <w:rsid w:val="00F96CBB"/>
    <w:rsid w:val="00F96DAE"/>
    <w:rsid w:val="00F970F6"/>
    <w:rsid w:val="00F97867"/>
    <w:rsid w:val="00F97B9B"/>
    <w:rsid w:val="00FA01F5"/>
    <w:rsid w:val="00FA09BD"/>
    <w:rsid w:val="00FA0B76"/>
    <w:rsid w:val="00FA288E"/>
    <w:rsid w:val="00FA32F4"/>
    <w:rsid w:val="00FA3426"/>
    <w:rsid w:val="00FA37BA"/>
    <w:rsid w:val="00FA3E14"/>
    <w:rsid w:val="00FA44A4"/>
    <w:rsid w:val="00FA522C"/>
    <w:rsid w:val="00FA5CCF"/>
    <w:rsid w:val="00FA5CD2"/>
    <w:rsid w:val="00FA6085"/>
    <w:rsid w:val="00FA688B"/>
    <w:rsid w:val="00FA6ED8"/>
    <w:rsid w:val="00FA7266"/>
    <w:rsid w:val="00FA7E00"/>
    <w:rsid w:val="00FB0027"/>
    <w:rsid w:val="00FB010A"/>
    <w:rsid w:val="00FB0827"/>
    <w:rsid w:val="00FB0FF6"/>
    <w:rsid w:val="00FB1141"/>
    <w:rsid w:val="00FB189E"/>
    <w:rsid w:val="00FB27CC"/>
    <w:rsid w:val="00FB2DD4"/>
    <w:rsid w:val="00FB3781"/>
    <w:rsid w:val="00FB406F"/>
    <w:rsid w:val="00FB5592"/>
    <w:rsid w:val="00FB5EE4"/>
    <w:rsid w:val="00FB600A"/>
    <w:rsid w:val="00FB640C"/>
    <w:rsid w:val="00FB73E6"/>
    <w:rsid w:val="00FC0413"/>
    <w:rsid w:val="00FC15A9"/>
    <w:rsid w:val="00FC2E27"/>
    <w:rsid w:val="00FC2F63"/>
    <w:rsid w:val="00FC307B"/>
    <w:rsid w:val="00FC366F"/>
    <w:rsid w:val="00FC39BF"/>
    <w:rsid w:val="00FC3E04"/>
    <w:rsid w:val="00FC4A95"/>
    <w:rsid w:val="00FC5206"/>
    <w:rsid w:val="00FC5715"/>
    <w:rsid w:val="00FC6F55"/>
    <w:rsid w:val="00FC70D9"/>
    <w:rsid w:val="00FC7F49"/>
    <w:rsid w:val="00FD0A80"/>
    <w:rsid w:val="00FD1EFF"/>
    <w:rsid w:val="00FD2107"/>
    <w:rsid w:val="00FD2FAF"/>
    <w:rsid w:val="00FD3715"/>
    <w:rsid w:val="00FD3ECE"/>
    <w:rsid w:val="00FD42F5"/>
    <w:rsid w:val="00FD4ABD"/>
    <w:rsid w:val="00FD4D2F"/>
    <w:rsid w:val="00FD4FA0"/>
    <w:rsid w:val="00FD64BA"/>
    <w:rsid w:val="00FD6FC9"/>
    <w:rsid w:val="00FD7584"/>
    <w:rsid w:val="00FD7979"/>
    <w:rsid w:val="00FD7DCE"/>
    <w:rsid w:val="00FE0298"/>
    <w:rsid w:val="00FE02A4"/>
    <w:rsid w:val="00FE0591"/>
    <w:rsid w:val="00FE0632"/>
    <w:rsid w:val="00FE09B7"/>
    <w:rsid w:val="00FE0BE8"/>
    <w:rsid w:val="00FE165F"/>
    <w:rsid w:val="00FE1A01"/>
    <w:rsid w:val="00FE1FA4"/>
    <w:rsid w:val="00FE2339"/>
    <w:rsid w:val="00FE2915"/>
    <w:rsid w:val="00FE41C3"/>
    <w:rsid w:val="00FE4546"/>
    <w:rsid w:val="00FE5144"/>
    <w:rsid w:val="00FE7938"/>
    <w:rsid w:val="00FF00D5"/>
    <w:rsid w:val="00FF01FE"/>
    <w:rsid w:val="00FF068C"/>
    <w:rsid w:val="00FF0BBB"/>
    <w:rsid w:val="00FF0BDE"/>
    <w:rsid w:val="00FF0D18"/>
    <w:rsid w:val="00FF12A4"/>
    <w:rsid w:val="00FF1898"/>
    <w:rsid w:val="00FF2FF5"/>
    <w:rsid w:val="00FF4420"/>
    <w:rsid w:val="00FF4766"/>
    <w:rsid w:val="00FF4CE5"/>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10592"/>
  <w15:docId w15:val="{085D66A1-9B17-4019-B06D-6D71DEC4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6334"/>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lang w:val="x-none"/>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Seznam_IP_1,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character" w:customStyle="1" w:styleId="OdstavekseznamaZnak">
    <w:name w:val="Odstavek seznama Znak"/>
    <w:aliases w:val="za tekst Znak,Odstavek seznama_IP Znak,AB List 1 Znak,Bullet Points Znak,Seznam_IP_1 Znak,UEDAŞ Bullet Znak,abc siralı Znak,seznam Znak,Bullet Number Znak,S-List Paragraph Znak,Diligence Check Znak,Use Case List Paragraph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rsid w:val="00EE23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E707F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adevapripombeZnak1">
    <w:name w:val="Zadeva pripombe Znak1"/>
    <w:aliases w:val="Zadeva komentarja Znak,Zadeva pripombe1 Znak"/>
    <w:semiHidden/>
    <w:rsid w:val="00AC401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19613452">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4413657">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8034494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9052014">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47157478">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652902">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5441355">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4366353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371731114">
                                          <w:marLeft w:val="0"/>
                                          <w:marRight w:val="0"/>
                                          <w:marTop w:val="240"/>
                                          <w:marBottom w:val="120"/>
                                          <w:divBdr>
                                            <w:top w:val="none" w:sz="0" w:space="0" w:color="auto"/>
                                            <w:left w:val="none" w:sz="0" w:space="0" w:color="auto"/>
                                            <w:bottom w:val="none" w:sz="0" w:space="0" w:color="auto"/>
                                            <w:right w:val="none" w:sz="0" w:space="0" w:color="auto"/>
                                          </w:divBdr>
                                        </w:div>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7362847">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sjn@jhl.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vec_informacij_ponudniki.xhtm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2B566-C501-47AC-9266-B39E6372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55</Pages>
  <Words>19636</Words>
  <Characters>111927</Characters>
  <Application>Microsoft Office Word</Application>
  <DocSecurity>0</DocSecurity>
  <Lines>932</Lines>
  <Paragraphs>262</Paragraphs>
  <ScaleCrop>false</ScaleCrop>
  <HeadingPairs>
    <vt:vector size="2" baseType="variant">
      <vt:variant>
        <vt:lpstr>Naslov</vt:lpstr>
      </vt:variant>
      <vt:variant>
        <vt:i4>1</vt:i4>
      </vt:variant>
    </vt:vector>
  </HeadingPairs>
  <TitlesOfParts>
    <vt:vector size="1" baseType="lpstr">
      <vt:lpstr>VKS-26/24</vt:lpstr>
    </vt:vector>
  </TitlesOfParts>
  <Company>JHL</Company>
  <LinksUpToDate>false</LinksUpToDate>
  <CharactersWithSpaces>131301</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VKS-26/24</dc:title>
  <dc:subject/>
  <dc:creator>Matej Nučič</dc:creator>
  <cp:keywords/>
  <dc:description/>
  <cp:lastModifiedBy>Helena Gorenc</cp:lastModifiedBy>
  <cp:revision>10</cp:revision>
  <cp:lastPrinted>2026-08-04T13:40:00Z</cp:lastPrinted>
  <dcterms:created xsi:type="dcterms:W3CDTF">2026-08-11T10:09:00Z</dcterms:created>
  <dcterms:modified xsi:type="dcterms:W3CDTF">2026-08-12T09:26:00Z</dcterms:modified>
</cp:coreProperties>
</file>